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2C30" w:rsidRPr="00025BBB" w:rsidRDefault="00032C30" w:rsidP="00322F51">
      <w:pPr>
        <w:spacing w:line="280" w:lineRule="atLeast"/>
        <w:jc w:val="both"/>
        <w:rPr>
          <w:sz w:val="22"/>
        </w:rPr>
        <w:sectPr w:rsidR="00032C30" w:rsidRPr="00025BBB" w:rsidSect="008F33DB">
          <w:headerReference w:type="default" r:id="rId7"/>
          <w:footerReference w:type="even" r:id="rId8"/>
          <w:footerReference w:type="default" r:id="rId9"/>
          <w:headerReference w:type="first" r:id="rId10"/>
          <w:pgSz w:w="11906" w:h="16838" w:code="9"/>
          <w:pgMar w:top="2541" w:right="1418" w:bottom="1134" w:left="1418" w:header="454" w:footer="397" w:gutter="0"/>
          <w:cols w:space="708"/>
          <w:titlePg/>
          <w:docGrid w:linePitch="360"/>
        </w:sectPr>
      </w:pPr>
    </w:p>
    <w:p w:rsidR="00134F9D" w:rsidRPr="00B27F71" w:rsidRDefault="00134F9D" w:rsidP="00322F51">
      <w:pPr>
        <w:spacing w:line="280" w:lineRule="atLeast"/>
        <w:jc w:val="both"/>
        <w:rPr>
          <w:rFonts w:ascii="Helvetica" w:hAnsi="Helvetica"/>
          <w:sz w:val="22"/>
          <w:szCs w:val="22"/>
        </w:rPr>
      </w:pPr>
      <w:r w:rsidRPr="00B27F71">
        <w:rPr>
          <w:rFonts w:ascii="Helvetica" w:hAnsi="Helvetica"/>
          <w:sz w:val="22"/>
          <w:szCs w:val="22"/>
        </w:rPr>
        <w:t xml:space="preserve">Številka: </w:t>
      </w:r>
      <w:r w:rsidR="004E0494">
        <w:rPr>
          <w:rFonts w:ascii="Helvetica" w:hAnsi="Helvetica" w:cs="Arial"/>
          <w:sz w:val="22"/>
          <w:szCs w:val="22"/>
        </w:rPr>
        <w:t>2</w:t>
      </w:r>
      <w:r w:rsidR="00BE1411" w:rsidRPr="008E4FDE">
        <w:rPr>
          <w:rFonts w:ascii="Helvetica" w:hAnsi="Helvetica" w:cs="Arial"/>
          <w:sz w:val="22"/>
          <w:szCs w:val="22"/>
        </w:rPr>
        <w:t>-2026/JN</w:t>
      </w:r>
      <w:r w:rsidR="00D17FF0" w:rsidRPr="008E4FDE">
        <w:rPr>
          <w:rFonts w:ascii="Helvetica" w:hAnsi="Helvetica" w:cs="Arial"/>
          <w:sz w:val="22"/>
          <w:szCs w:val="22"/>
        </w:rPr>
        <w:t>/2</w:t>
      </w:r>
    </w:p>
    <w:p w:rsidR="00134F9D" w:rsidRPr="00025BBB" w:rsidRDefault="00134F9D" w:rsidP="00322F51">
      <w:pPr>
        <w:spacing w:line="280" w:lineRule="atLeast"/>
        <w:jc w:val="both"/>
        <w:rPr>
          <w:rFonts w:ascii="Helvetica" w:hAnsi="Helvetica" w:cs="Arial"/>
          <w:b/>
          <w:sz w:val="22"/>
          <w:szCs w:val="22"/>
        </w:rPr>
      </w:pPr>
      <w:r w:rsidRPr="00B27F71">
        <w:rPr>
          <w:rFonts w:ascii="Helvetica" w:hAnsi="Helvetica" w:cs="Arial"/>
          <w:sz w:val="22"/>
          <w:szCs w:val="22"/>
        </w:rPr>
        <w:t>Datum:</w:t>
      </w:r>
      <w:bookmarkStart w:id="0" w:name="Besedilo27"/>
      <w:r w:rsidRPr="00B27F71">
        <w:rPr>
          <w:rFonts w:ascii="Helvetica" w:hAnsi="Helvetica" w:cs="Arial"/>
          <w:sz w:val="22"/>
          <w:szCs w:val="22"/>
        </w:rPr>
        <w:t xml:space="preserve"> </w:t>
      </w:r>
      <w:bookmarkEnd w:id="0"/>
      <w:r w:rsidR="004E0494">
        <w:rPr>
          <w:rFonts w:ascii="Helvetica" w:hAnsi="Helvetica" w:cs="Arial"/>
          <w:sz w:val="22"/>
          <w:szCs w:val="22"/>
        </w:rPr>
        <w:t>5. 8</w:t>
      </w:r>
      <w:r w:rsidR="008F33DB" w:rsidRPr="00B27F71">
        <w:rPr>
          <w:rFonts w:ascii="Helvetica" w:hAnsi="Helvetica" w:cs="Arial"/>
          <w:sz w:val="22"/>
          <w:szCs w:val="22"/>
        </w:rPr>
        <w:t>. 202</w:t>
      </w:r>
      <w:r w:rsidR="00B27F71" w:rsidRPr="00B27F71">
        <w:rPr>
          <w:rFonts w:ascii="Helvetica" w:hAnsi="Helvetica" w:cs="Arial"/>
          <w:sz w:val="22"/>
          <w:szCs w:val="22"/>
        </w:rPr>
        <w:t>6</w:t>
      </w:r>
    </w:p>
    <w:p w:rsidR="00134F9D" w:rsidRPr="00025BBB" w:rsidRDefault="00134F9D" w:rsidP="00322F51">
      <w:pPr>
        <w:spacing w:line="280" w:lineRule="atLeast"/>
        <w:jc w:val="both"/>
        <w:rPr>
          <w:rFonts w:ascii="Helvetica" w:hAnsi="Helvetica" w:cs="Arial"/>
          <w:sz w:val="22"/>
          <w:szCs w:val="22"/>
        </w:rPr>
      </w:pPr>
    </w:p>
    <w:p w:rsidR="00134F9D" w:rsidRPr="00025BBB" w:rsidRDefault="00134F9D" w:rsidP="00322F51">
      <w:pPr>
        <w:spacing w:line="280" w:lineRule="atLeast"/>
        <w:jc w:val="both"/>
        <w:rPr>
          <w:rFonts w:ascii="Helvetica" w:hAnsi="Helvetica" w:cs="Arial"/>
          <w:sz w:val="22"/>
          <w:szCs w:val="22"/>
        </w:rPr>
      </w:pPr>
    </w:p>
    <w:p w:rsidR="00134F9D" w:rsidRPr="00025BBB" w:rsidRDefault="00134F9D" w:rsidP="00322F51">
      <w:pPr>
        <w:spacing w:line="280" w:lineRule="atLeast"/>
        <w:jc w:val="both"/>
        <w:rPr>
          <w:rFonts w:ascii="Helvetica" w:hAnsi="Helvetica" w:cs="Arial"/>
          <w:sz w:val="22"/>
          <w:szCs w:val="22"/>
        </w:rPr>
      </w:pPr>
    </w:p>
    <w:p w:rsidR="00864F70" w:rsidRPr="00025BBB" w:rsidRDefault="00864F70" w:rsidP="00322F51">
      <w:pPr>
        <w:spacing w:line="280" w:lineRule="atLeast"/>
        <w:jc w:val="both"/>
        <w:rPr>
          <w:rFonts w:ascii="Helvetica" w:hAnsi="Helvetica" w:cs="Arial"/>
          <w:sz w:val="22"/>
          <w:szCs w:val="22"/>
        </w:rPr>
      </w:pPr>
    </w:p>
    <w:p w:rsidR="00134F9D" w:rsidRPr="00025BBB" w:rsidRDefault="00134F9D" w:rsidP="00322F51">
      <w:pPr>
        <w:spacing w:line="280" w:lineRule="atLeast"/>
        <w:jc w:val="both"/>
        <w:rPr>
          <w:rFonts w:ascii="Helvetica" w:hAnsi="Helvetica" w:cs="Arial"/>
          <w:sz w:val="22"/>
          <w:szCs w:val="22"/>
        </w:rPr>
      </w:pPr>
    </w:p>
    <w:p w:rsidR="00D12098" w:rsidRPr="00025BBB" w:rsidRDefault="00D12098" w:rsidP="00322F51">
      <w:pPr>
        <w:spacing w:line="280" w:lineRule="atLeast"/>
        <w:jc w:val="both"/>
        <w:rPr>
          <w:rFonts w:ascii="Helvetica" w:hAnsi="Helvetica" w:cs="Arial"/>
          <w:sz w:val="22"/>
          <w:szCs w:val="22"/>
        </w:rPr>
      </w:pPr>
    </w:p>
    <w:p w:rsidR="006A398B" w:rsidRPr="00025BBB" w:rsidRDefault="006A398B" w:rsidP="00322F51">
      <w:pPr>
        <w:spacing w:line="280" w:lineRule="atLeast"/>
        <w:jc w:val="both"/>
        <w:rPr>
          <w:rFonts w:ascii="Helvetica" w:hAnsi="Helvetica" w:cs="Arial"/>
          <w:sz w:val="22"/>
          <w:szCs w:val="22"/>
        </w:rPr>
      </w:pPr>
    </w:p>
    <w:p w:rsidR="006A398B" w:rsidRPr="00025BBB" w:rsidRDefault="006A398B" w:rsidP="00322F51">
      <w:pPr>
        <w:spacing w:line="280" w:lineRule="atLeast"/>
        <w:jc w:val="both"/>
        <w:rPr>
          <w:rFonts w:ascii="Helvetica" w:hAnsi="Helvetica" w:cs="Arial"/>
          <w:sz w:val="22"/>
          <w:szCs w:val="22"/>
        </w:rPr>
      </w:pPr>
    </w:p>
    <w:p w:rsidR="006A398B" w:rsidRPr="00025BBB" w:rsidRDefault="006A398B" w:rsidP="00322F51">
      <w:pPr>
        <w:spacing w:line="280" w:lineRule="atLeast"/>
        <w:jc w:val="both"/>
        <w:rPr>
          <w:rFonts w:ascii="Helvetica" w:hAnsi="Helvetica" w:cs="Arial"/>
          <w:sz w:val="22"/>
          <w:szCs w:val="22"/>
        </w:rPr>
      </w:pPr>
    </w:p>
    <w:p w:rsidR="00D12098" w:rsidRPr="00025BBB" w:rsidRDefault="00D12098" w:rsidP="00322F51">
      <w:pPr>
        <w:spacing w:line="280" w:lineRule="atLeast"/>
        <w:jc w:val="both"/>
        <w:rPr>
          <w:rFonts w:ascii="Helvetica" w:hAnsi="Helvetica" w:cs="Arial"/>
          <w:sz w:val="22"/>
          <w:szCs w:val="22"/>
        </w:rPr>
      </w:pPr>
    </w:p>
    <w:p w:rsidR="00134F9D" w:rsidRPr="00025BBB" w:rsidRDefault="00134F9D" w:rsidP="00322F51">
      <w:pPr>
        <w:spacing w:line="280" w:lineRule="atLeast"/>
        <w:jc w:val="both"/>
        <w:rPr>
          <w:rFonts w:ascii="Helvetica" w:hAnsi="Helvetica" w:cs="Arial"/>
          <w:sz w:val="22"/>
          <w:szCs w:val="22"/>
        </w:rPr>
      </w:pPr>
    </w:p>
    <w:p w:rsidR="00134F9D" w:rsidRPr="00025BBB" w:rsidRDefault="00134F9D" w:rsidP="00322F51">
      <w:pPr>
        <w:pStyle w:val="Title"/>
        <w:spacing w:before="0" w:line="280" w:lineRule="atLeast"/>
        <w:contextualSpacing/>
        <w:rPr>
          <w:rFonts w:ascii="Helvetica" w:hAnsi="Helvetica" w:cs="Calibri"/>
          <w:sz w:val="28"/>
          <w:szCs w:val="28"/>
          <w:lang w:val="sl-SI"/>
        </w:rPr>
      </w:pPr>
      <w:r w:rsidRPr="00025BBB">
        <w:rPr>
          <w:rFonts w:ascii="Helvetica" w:hAnsi="Helvetica" w:cs="Calibri"/>
          <w:sz w:val="28"/>
          <w:szCs w:val="28"/>
          <w:lang w:val="sl-SI"/>
        </w:rPr>
        <w:t>DOKUMENTACIJA V ZVEZI Z ODDAJO JAVNEGA NAROČILA</w:t>
      </w:r>
      <w:r w:rsidR="00364BE7" w:rsidRPr="00025BBB">
        <w:rPr>
          <w:rFonts w:ascii="Helvetica" w:hAnsi="Helvetica" w:cs="Calibri"/>
          <w:sz w:val="28"/>
          <w:szCs w:val="28"/>
          <w:lang w:val="sl-SI"/>
        </w:rPr>
        <w:t xml:space="preserve"> </w:t>
      </w:r>
    </w:p>
    <w:p w:rsidR="00C7221B" w:rsidRPr="00025BBB" w:rsidRDefault="00C7221B" w:rsidP="00322F51">
      <w:pPr>
        <w:pStyle w:val="Title"/>
        <w:spacing w:before="0" w:line="280" w:lineRule="atLeast"/>
        <w:contextualSpacing/>
        <w:rPr>
          <w:rFonts w:ascii="Helvetica" w:hAnsi="Helvetica" w:cs="Calibri"/>
          <w:sz w:val="28"/>
          <w:szCs w:val="28"/>
          <w:lang w:val="sl-SI"/>
        </w:rPr>
      </w:pPr>
    </w:p>
    <w:p w:rsidR="007B72F3" w:rsidRPr="00025BBB" w:rsidRDefault="007B72F3" w:rsidP="00322F51">
      <w:pPr>
        <w:pStyle w:val="Title"/>
        <w:spacing w:before="0" w:line="280" w:lineRule="atLeast"/>
        <w:contextualSpacing/>
        <w:rPr>
          <w:rFonts w:ascii="Helvetica" w:hAnsi="Helvetica" w:cs="Calibri"/>
          <w:sz w:val="28"/>
          <w:szCs w:val="28"/>
          <w:lang w:val="sl-SI"/>
        </w:rPr>
      </w:pPr>
    </w:p>
    <w:p w:rsidR="00366B15" w:rsidRPr="005D20D0" w:rsidRDefault="002B4F7F" w:rsidP="00366B15">
      <w:pPr>
        <w:jc w:val="center"/>
        <w:rPr>
          <w:rFonts w:ascii="Tahoma" w:hAnsi="Tahoma" w:cs="Tahoma"/>
          <w:b/>
          <w:color w:val="808080"/>
          <w:sz w:val="28"/>
          <w:szCs w:val="28"/>
        </w:rPr>
      </w:pPr>
      <w:r w:rsidRPr="005D20D0">
        <w:rPr>
          <w:rFonts w:ascii="Tahoma" w:hAnsi="Tahoma" w:cs="Tahoma"/>
          <w:b/>
          <w:color w:val="808080"/>
          <w:sz w:val="28"/>
          <w:szCs w:val="28"/>
        </w:rPr>
        <w:t xml:space="preserve">OKOLJU PRIJAZNE STORITVE ČIŠČENJA </w:t>
      </w:r>
      <w:r w:rsidR="00366B15" w:rsidRPr="005D20D0">
        <w:rPr>
          <w:rFonts w:ascii="Tahoma" w:hAnsi="Tahoma" w:cs="Tahoma"/>
          <w:b/>
          <w:color w:val="808080"/>
          <w:sz w:val="28"/>
          <w:szCs w:val="28"/>
        </w:rPr>
        <w:t>POSLOVNIH PROSTOROV MESTNE KNJIŽNICE KRANJ</w:t>
      </w:r>
    </w:p>
    <w:p w:rsidR="00C7221B" w:rsidRPr="005D20D0" w:rsidRDefault="00C7221B" w:rsidP="007B72F3">
      <w:pPr>
        <w:jc w:val="center"/>
        <w:rPr>
          <w:rFonts w:ascii="Tahoma" w:hAnsi="Tahoma" w:cs="Tahoma"/>
          <w:b/>
          <w:color w:val="A6A6A6"/>
          <w:sz w:val="20"/>
          <w:szCs w:val="20"/>
        </w:rPr>
      </w:pPr>
    </w:p>
    <w:p w:rsidR="00D44089" w:rsidRPr="00025BBB" w:rsidRDefault="00D44089" w:rsidP="00322F51">
      <w:pPr>
        <w:pStyle w:val="Title"/>
        <w:spacing w:before="0" w:line="280" w:lineRule="atLeast"/>
        <w:contextualSpacing/>
        <w:rPr>
          <w:rFonts w:ascii="Helvetica" w:hAnsi="Helvetica" w:cs="Calibri"/>
          <w:sz w:val="28"/>
          <w:szCs w:val="28"/>
          <w:lang w:val="sl-SI"/>
        </w:rPr>
      </w:pPr>
    </w:p>
    <w:p w:rsidR="00BD78AD" w:rsidRPr="00025BBB" w:rsidRDefault="00BD78AD" w:rsidP="00366B15">
      <w:pPr>
        <w:pStyle w:val="Title"/>
        <w:spacing w:before="0" w:line="280" w:lineRule="atLeast"/>
        <w:contextualSpacing/>
        <w:jc w:val="left"/>
        <w:rPr>
          <w:rFonts w:ascii="Helvetica" w:hAnsi="Helvetica" w:cs="Calibri"/>
          <w:spacing w:val="60"/>
          <w:sz w:val="28"/>
          <w:szCs w:val="28"/>
          <w:lang w:val="sl-SI"/>
        </w:rPr>
      </w:pPr>
    </w:p>
    <w:p w:rsidR="00134F9D" w:rsidRPr="00025BBB" w:rsidRDefault="00134F9D" w:rsidP="00322F51">
      <w:pPr>
        <w:pStyle w:val="Title"/>
        <w:spacing w:before="0" w:line="280" w:lineRule="atLeast"/>
        <w:contextualSpacing/>
        <w:rPr>
          <w:rFonts w:ascii="Helvetica" w:hAnsi="Helvetica" w:cs="Calibri"/>
          <w:spacing w:val="60"/>
          <w:sz w:val="28"/>
          <w:szCs w:val="28"/>
          <w:lang w:val="sl-SI"/>
        </w:rPr>
      </w:pPr>
      <w:r w:rsidRPr="00025BBB">
        <w:rPr>
          <w:rFonts w:ascii="Helvetica" w:hAnsi="Helvetica" w:cs="Calibri"/>
          <w:spacing w:val="60"/>
          <w:sz w:val="28"/>
          <w:szCs w:val="28"/>
          <w:lang w:val="sl-SI"/>
        </w:rPr>
        <w:t>VSEBINA</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2"/>
          <w:szCs w:val="22"/>
        </w:rPr>
      </w:pPr>
      <w:r w:rsidRPr="00025BBB">
        <w:rPr>
          <w:rFonts w:ascii="Helvetica" w:hAnsi="Helvetica" w:cs="Calibri"/>
          <w:sz w:val="22"/>
          <w:szCs w:val="22"/>
        </w:rPr>
        <w:t>SPLOŠNI DEL:</w:t>
      </w:r>
    </w:p>
    <w:p w:rsidR="00134F9D" w:rsidRPr="00025BBB" w:rsidRDefault="00134F9D" w:rsidP="00322F51">
      <w:pPr>
        <w:numPr>
          <w:ilvl w:val="0"/>
          <w:numId w:val="4"/>
        </w:numPr>
        <w:spacing w:line="280" w:lineRule="atLeast"/>
        <w:contextualSpacing/>
        <w:jc w:val="both"/>
        <w:rPr>
          <w:rFonts w:ascii="Helvetica" w:hAnsi="Helvetica" w:cs="Calibri"/>
          <w:sz w:val="22"/>
          <w:szCs w:val="22"/>
        </w:rPr>
      </w:pPr>
      <w:r w:rsidRPr="00025BBB">
        <w:rPr>
          <w:rFonts w:ascii="Helvetica" w:hAnsi="Helvetica" w:cs="Calibri"/>
          <w:sz w:val="22"/>
          <w:szCs w:val="22"/>
        </w:rPr>
        <w:t>NAVODILA PONUDNIKOM ZA IZDELAVO PONUDBE</w:t>
      </w:r>
    </w:p>
    <w:p w:rsidR="00134F9D" w:rsidRPr="00025BBB" w:rsidRDefault="00134F9D" w:rsidP="00322F51">
      <w:pPr>
        <w:spacing w:line="280" w:lineRule="atLeast"/>
        <w:contextualSpacing/>
        <w:jc w:val="both"/>
        <w:rPr>
          <w:rFonts w:ascii="Helvetica" w:hAnsi="Helvetica" w:cs="Calibri"/>
          <w:sz w:val="22"/>
          <w:szCs w:val="22"/>
        </w:rPr>
      </w:pPr>
    </w:p>
    <w:p w:rsidR="00134F9D" w:rsidRPr="005D20D0" w:rsidRDefault="00134F9D" w:rsidP="00322F51">
      <w:pPr>
        <w:spacing w:line="280" w:lineRule="atLeast"/>
        <w:contextualSpacing/>
        <w:jc w:val="both"/>
        <w:rPr>
          <w:rFonts w:ascii="Helvetica" w:hAnsi="Helvetica" w:cs="Calibri"/>
          <w:color w:val="000000"/>
          <w:sz w:val="22"/>
          <w:szCs w:val="22"/>
        </w:rPr>
      </w:pPr>
      <w:r w:rsidRPr="00B011FE">
        <w:rPr>
          <w:rFonts w:ascii="Helvetica" w:hAnsi="Helvetica" w:cs="Calibri"/>
          <w:sz w:val="22"/>
          <w:szCs w:val="22"/>
        </w:rPr>
        <w:t>PONUDBENI DEL:</w:t>
      </w:r>
    </w:p>
    <w:p w:rsidR="00134F9D" w:rsidRPr="00025BBB" w:rsidRDefault="00134F9D" w:rsidP="00322F51">
      <w:pPr>
        <w:numPr>
          <w:ilvl w:val="0"/>
          <w:numId w:val="4"/>
        </w:numPr>
        <w:spacing w:line="280" w:lineRule="atLeast"/>
        <w:contextualSpacing/>
        <w:jc w:val="both"/>
        <w:rPr>
          <w:rFonts w:ascii="Helvetica" w:hAnsi="Helvetica" w:cs="Calibri"/>
          <w:sz w:val="22"/>
          <w:szCs w:val="22"/>
        </w:rPr>
      </w:pPr>
      <w:r w:rsidRPr="00025BBB">
        <w:rPr>
          <w:rFonts w:ascii="Helvetica" w:hAnsi="Helvetica" w:cs="Calibri"/>
          <w:sz w:val="22"/>
          <w:szCs w:val="22"/>
        </w:rPr>
        <w:t>Ponudba (OBR-1)</w:t>
      </w:r>
    </w:p>
    <w:p w:rsidR="00134F9D" w:rsidRPr="00025BBB" w:rsidRDefault="00134F9D" w:rsidP="00C641A8">
      <w:pPr>
        <w:numPr>
          <w:ilvl w:val="0"/>
          <w:numId w:val="4"/>
        </w:numPr>
        <w:spacing w:line="280" w:lineRule="atLeast"/>
        <w:jc w:val="both"/>
        <w:rPr>
          <w:rFonts w:ascii="Helvetica" w:hAnsi="Helvetica" w:cs="Calibri"/>
          <w:sz w:val="22"/>
          <w:szCs w:val="22"/>
        </w:rPr>
      </w:pPr>
      <w:r w:rsidRPr="00025BBB">
        <w:rPr>
          <w:rFonts w:ascii="Helvetica" w:hAnsi="Helvetica" w:cs="Calibri"/>
          <w:sz w:val="22"/>
          <w:szCs w:val="22"/>
        </w:rPr>
        <w:t>Predračun (OBR-2</w:t>
      </w:r>
      <w:r w:rsidR="00C641A8" w:rsidRPr="00025BBB">
        <w:rPr>
          <w:rFonts w:ascii="Helvetica" w:hAnsi="Helvetica" w:cs="Calibri"/>
          <w:bCs/>
          <w:sz w:val="22"/>
          <w:szCs w:val="22"/>
        </w:rPr>
        <w:t>)</w:t>
      </w:r>
    </w:p>
    <w:p w:rsidR="00134F9D" w:rsidRPr="00025BBB" w:rsidRDefault="00134F9D" w:rsidP="00322F51">
      <w:pPr>
        <w:numPr>
          <w:ilvl w:val="0"/>
          <w:numId w:val="4"/>
        </w:numPr>
        <w:spacing w:line="280" w:lineRule="atLeast"/>
        <w:contextualSpacing/>
        <w:jc w:val="both"/>
        <w:rPr>
          <w:rFonts w:ascii="Helvetica" w:hAnsi="Helvetica" w:cs="Calibri"/>
          <w:sz w:val="22"/>
          <w:szCs w:val="22"/>
        </w:rPr>
      </w:pPr>
      <w:r w:rsidRPr="00025BBB">
        <w:rPr>
          <w:rFonts w:ascii="Helvetica" w:hAnsi="Helvetica" w:cs="Calibri"/>
          <w:sz w:val="22"/>
          <w:szCs w:val="22"/>
        </w:rPr>
        <w:t>Vzorec pogodbe (OBR-3)</w:t>
      </w:r>
    </w:p>
    <w:p w:rsidR="00134F9D" w:rsidRPr="00025BBB" w:rsidRDefault="00134F9D" w:rsidP="00322F51">
      <w:pPr>
        <w:numPr>
          <w:ilvl w:val="0"/>
          <w:numId w:val="4"/>
        </w:numPr>
        <w:spacing w:line="280" w:lineRule="atLeast"/>
        <w:contextualSpacing/>
        <w:jc w:val="both"/>
        <w:rPr>
          <w:rFonts w:ascii="Helvetica" w:hAnsi="Helvetica" w:cs="Calibri"/>
          <w:sz w:val="22"/>
          <w:szCs w:val="22"/>
        </w:rPr>
      </w:pPr>
      <w:r w:rsidRPr="00025BBB">
        <w:rPr>
          <w:rFonts w:ascii="Helvetica" w:hAnsi="Helvetica" w:cs="Calibri"/>
          <w:sz w:val="22"/>
          <w:szCs w:val="22"/>
        </w:rPr>
        <w:t xml:space="preserve">ESPD obrazec </w:t>
      </w:r>
      <w:r w:rsidR="00F20DD5" w:rsidRPr="00025BBB">
        <w:rPr>
          <w:rFonts w:ascii="Helvetica" w:hAnsi="Helvetica" w:cs="Calibri"/>
          <w:sz w:val="22"/>
          <w:szCs w:val="22"/>
        </w:rPr>
        <w:t xml:space="preserve">v elektronski obliki (datoteka XML) </w:t>
      </w:r>
      <w:r w:rsidRPr="00025BBB">
        <w:rPr>
          <w:rFonts w:ascii="Helvetica" w:hAnsi="Helvetica" w:cs="Calibri"/>
          <w:sz w:val="22"/>
          <w:szCs w:val="22"/>
        </w:rPr>
        <w:t>(OBR-4)</w:t>
      </w:r>
    </w:p>
    <w:p w:rsidR="004C6F17" w:rsidRPr="00025BBB" w:rsidRDefault="00476B2C" w:rsidP="004C6F17">
      <w:pPr>
        <w:numPr>
          <w:ilvl w:val="0"/>
          <w:numId w:val="4"/>
        </w:numPr>
        <w:spacing w:line="280" w:lineRule="atLeast"/>
        <w:contextualSpacing/>
        <w:jc w:val="both"/>
        <w:rPr>
          <w:rFonts w:ascii="Helvetica" w:hAnsi="Helvetica" w:cs="Calibri"/>
          <w:sz w:val="22"/>
          <w:szCs w:val="22"/>
        </w:rPr>
      </w:pPr>
      <w:r w:rsidRPr="00025BBB">
        <w:rPr>
          <w:rFonts w:ascii="Helvetica" w:hAnsi="Helvetica" w:cs="Calibri"/>
          <w:sz w:val="22"/>
          <w:szCs w:val="22"/>
        </w:rPr>
        <w:t xml:space="preserve">Reference </w:t>
      </w:r>
      <w:r w:rsidR="006E4A0B" w:rsidRPr="00025BBB">
        <w:rPr>
          <w:rFonts w:ascii="Helvetica" w:hAnsi="Helvetica" w:cs="Calibri"/>
          <w:sz w:val="22"/>
          <w:szCs w:val="22"/>
        </w:rPr>
        <w:t xml:space="preserve">ponudnika </w:t>
      </w:r>
      <w:r w:rsidRPr="00025BBB">
        <w:rPr>
          <w:rFonts w:ascii="Helvetica" w:hAnsi="Helvetica" w:cs="Calibri"/>
          <w:sz w:val="22"/>
          <w:szCs w:val="22"/>
        </w:rPr>
        <w:t>(OBR-5)</w:t>
      </w:r>
    </w:p>
    <w:p w:rsidR="00044078" w:rsidRPr="00044078" w:rsidRDefault="00044078" w:rsidP="00044078">
      <w:pPr>
        <w:numPr>
          <w:ilvl w:val="0"/>
          <w:numId w:val="4"/>
        </w:numPr>
        <w:spacing w:line="280" w:lineRule="atLeast"/>
        <w:contextualSpacing/>
        <w:jc w:val="both"/>
        <w:rPr>
          <w:rFonts w:ascii="Helvetica" w:hAnsi="Helvetica" w:cs="Arial"/>
          <w:b/>
          <w:iCs/>
          <w:color w:val="000000"/>
          <w:sz w:val="22"/>
          <w:szCs w:val="22"/>
        </w:rPr>
      </w:pPr>
      <w:r w:rsidRPr="00044078">
        <w:rPr>
          <w:rFonts w:ascii="Helvetica" w:hAnsi="Helvetica" w:cs="Arial"/>
          <w:iCs/>
          <w:color w:val="000000"/>
          <w:sz w:val="22"/>
          <w:szCs w:val="22"/>
        </w:rPr>
        <w:t xml:space="preserve">Izjava o izpolnjevanju kadrovskih, tehničnih in okoljskih zahtev (OBR-6) </w:t>
      </w:r>
    </w:p>
    <w:p w:rsidR="00910405" w:rsidRPr="00025BBB" w:rsidRDefault="00910405" w:rsidP="00910405">
      <w:pPr>
        <w:numPr>
          <w:ilvl w:val="0"/>
          <w:numId w:val="4"/>
        </w:numPr>
        <w:spacing w:line="280" w:lineRule="atLeast"/>
        <w:contextualSpacing/>
        <w:jc w:val="both"/>
        <w:rPr>
          <w:rFonts w:ascii="Helvetica" w:hAnsi="Helvetica" w:cs="Arial"/>
          <w:iCs/>
          <w:color w:val="000000"/>
          <w:sz w:val="22"/>
          <w:szCs w:val="22"/>
        </w:rPr>
      </w:pPr>
      <w:r w:rsidRPr="00025BBB">
        <w:rPr>
          <w:rFonts w:ascii="Helvetica" w:hAnsi="Helvetica" w:cs="Arial"/>
          <w:iCs/>
          <w:color w:val="000000"/>
          <w:sz w:val="22"/>
          <w:szCs w:val="22"/>
        </w:rPr>
        <w:t>Izjava o o udeležbi fizičnih in pravnih os</w:t>
      </w:r>
      <w:r w:rsidR="0099012B" w:rsidRPr="00025BBB">
        <w:rPr>
          <w:rFonts w:ascii="Helvetica" w:hAnsi="Helvetica" w:cs="Arial"/>
          <w:iCs/>
          <w:color w:val="000000"/>
          <w:sz w:val="22"/>
          <w:szCs w:val="22"/>
        </w:rPr>
        <w:t>eb v lastništvu ponudnika (OBR-7</w:t>
      </w:r>
      <w:r w:rsidRPr="00025BBB">
        <w:rPr>
          <w:rFonts w:ascii="Helvetica" w:hAnsi="Helvetica" w:cs="Arial"/>
          <w:iCs/>
          <w:color w:val="000000"/>
          <w:sz w:val="22"/>
          <w:szCs w:val="22"/>
        </w:rPr>
        <w:t xml:space="preserve">) </w:t>
      </w:r>
    </w:p>
    <w:p w:rsidR="000103D5" w:rsidRPr="00025BBB" w:rsidRDefault="000103D5" w:rsidP="00910405">
      <w:pPr>
        <w:numPr>
          <w:ilvl w:val="0"/>
          <w:numId w:val="4"/>
        </w:numPr>
        <w:spacing w:line="280" w:lineRule="atLeast"/>
        <w:contextualSpacing/>
        <w:jc w:val="both"/>
        <w:rPr>
          <w:rFonts w:ascii="Helvetica" w:hAnsi="Helvetica" w:cs="Arial"/>
          <w:iCs/>
          <w:color w:val="000000"/>
          <w:sz w:val="22"/>
          <w:szCs w:val="22"/>
        </w:rPr>
      </w:pPr>
      <w:r w:rsidRPr="00025BBB">
        <w:rPr>
          <w:rFonts w:ascii="Helvetica" w:hAnsi="Helvetica" w:cs="Arial"/>
          <w:iCs/>
          <w:color w:val="000000"/>
          <w:sz w:val="22"/>
          <w:szCs w:val="22"/>
        </w:rPr>
        <w:t>Tabela čistil in ostalih sredstev skladnih z Uredbo o</w:t>
      </w:r>
      <w:r w:rsidR="0099012B" w:rsidRPr="00025BBB">
        <w:rPr>
          <w:rFonts w:ascii="Helvetica" w:hAnsi="Helvetica" w:cs="Arial"/>
          <w:iCs/>
          <w:color w:val="000000"/>
          <w:sz w:val="22"/>
          <w:szCs w:val="22"/>
        </w:rPr>
        <w:t xml:space="preserve"> zelenem javnem naročanju (OBR-8</w:t>
      </w:r>
      <w:r w:rsidRPr="00025BBB">
        <w:rPr>
          <w:rFonts w:ascii="Helvetica" w:hAnsi="Helvetica" w:cs="Arial"/>
          <w:iCs/>
          <w:color w:val="000000"/>
          <w:sz w:val="22"/>
          <w:szCs w:val="22"/>
        </w:rPr>
        <w:t>)</w:t>
      </w:r>
    </w:p>
    <w:p w:rsidR="00910405" w:rsidRPr="00025BBB" w:rsidRDefault="00910405" w:rsidP="00910405">
      <w:pPr>
        <w:spacing w:line="280" w:lineRule="atLeast"/>
        <w:ind w:left="360"/>
        <w:contextualSpacing/>
        <w:jc w:val="both"/>
        <w:rPr>
          <w:rFonts w:ascii="Helvetica" w:hAnsi="Helvetica" w:cs="Calibri"/>
          <w:sz w:val="22"/>
          <w:szCs w:val="22"/>
        </w:rPr>
      </w:pPr>
    </w:p>
    <w:p w:rsidR="00D4178D" w:rsidRPr="00025BBB" w:rsidRDefault="00D4178D" w:rsidP="00322F51">
      <w:pPr>
        <w:spacing w:line="280" w:lineRule="atLeast"/>
        <w:contextualSpacing/>
        <w:jc w:val="both"/>
        <w:rPr>
          <w:rFonts w:ascii="Helvetica" w:hAnsi="Helvetica" w:cs="Calibri"/>
          <w:sz w:val="22"/>
          <w:szCs w:val="22"/>
        </w:rPr>
      </w:pPr>
      <w:r w:rsidRPr="00025BBB">
        <w:rPr>
          <w:rFonts w:ascii="Helvetica" w:hAnsi="Helvetica" w:cs="Calibri"/>
          <w:sz w:val="22"/>
          <w:szCs w:val="22"/>
        </w:rPr>
        <w:t>TEHNIČNE SPECIFIKACIJE</w:t>
      </w:r>
      <w:r w:rsidR="009C6208" w:rsidRPr="00025BBB">
        <w:rPr>
          <w:rFonts w:ascii="Helvetica" w:hAnsi="Helvetica" w:cs="Calibri"/>
          <w:sz w:val="22"/>
          <w:szCs w:val="22"/>
        </w:rPr>
        <w:t xml:space="preserve">  </w:t>
      </w:r>
    </w:p>
    <w:p w:rsidR="00134F9D" w:rsidRDefault="00134F9D" w:rsidP="00322F51">
      <w:pPr>
        <w:spacing w:line="280" w:lineRule="atLeast"/>
        <w:contextualSpacing/>
        <w:jc w:val="both"/>
        <w:rPr>
          <w:rFonts w:ascii="Helvetica" w:hAnsi="Helvetica" w:cs="Calibri"/>
          <w:sz w:val="22"/>
          <w:szCs w:val="22"/>
        </w:rPr>
      </w:pPr>
    </w:p>
    <w:p w:rsidR="008F33DB" w:rsidRPr="00025BBB" w:rsidRDefault="008F33DB" w:rsidP="00322F51">
      <w:pPr>
        <w:spacing w:line="280" w:lineRule="atLeast"/>
        <w:contextualSpacing/>
        <w:jc w:val="both"/>
        <w:rPr>
          <w:rFonts w:ascii="Helvetica" w:hAnsi="Helvetica" w:cs="Calibri"/>
          <w:sz w:val="22"/>
          <w:szCs w:val="22"/>
        </w:rPr>
      </w:pPr>
    </w:p>
    <w:p w:rsidR="00F6394A" w:rsidRPr="00025BBB" w:rsidRDefault="00F6394A" w:rsidP="00322F51">
      <w:pPr>
        <w:spacing w:line="280" w:lineRule="atLeast"/>
        <w:contextualSpacing/>
        <w:jc w:val="both"/>
        <w:rPr>
          <w:rFonts w:ascii="Helvetica" w:hAnsi="Helvetica" w:cs="Calibri"/>
          <w:sz w:val="22"/>
          <w:szCs w:val="22"/>
        </w:rPr>
      </w:pPr>
    </w:p>
    <w:p w:rsidR="00134F9D" w:rsidRPr="00025BBB" w:rsidRDefault="00134F9D" w:rsidP="0018226D">
      <w:pPr>
        <w:pStyle w:val="Title"/>
        <w:spacing w:before="0" w:line="280" w:lineRule="atLeast"/>
        <w:contextualSpacing/>
        <w:rPr>
          <w:rFonts w:ascii="Helvetica" w:hAnsi="Helvetica" w:cs="Calibri"/>
          <w:sz w:val="24"/>
          <w:szCs w:val="24"/>
          <w:lang w:val="sl-SI"/>
        </w:rPr>
      </w:pPr>
      <w:r w:rsidRPr="00025BBB">
        <w:rPr>
          <w:rFonts w:ascii="Helvetica" w:hAnsi="Helvetica" w:cs="Calibri"/>
          <w:sz w:val="24"/>
          <w:szCs w:val="24"/>
          <w:lang w:val="sl-SI"/>
        </w:rPr>
        <w:lastRenderedPageBreak/>
        <w:t>NAVODILA PONUDNIKOM ZA IZDELAVO PONUDBE</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pStyle w:val="Heading8"/>
        <w:spacing w:before="0" w:after="0" w:line="280" w:lineRule="atLeast"/>
        <w:contextualSpacing/>
        <w:jc w:val="both"/>
        <w:rPr>
          <w:rFonts w:ascii="Helvetica" w:hAnsi="Helvetica" w:cs="Calibri"/>
          <w:b/>
          <w:i w:val="0"/>
        </w:rPr>
      </w:pPr>
      <w:r w:rsidRPr="00025BBB">
        <w:rPr>
          <w:rFonts w:ascii="Helvetica" w:hAnsi="Helvetica" w:cs="Calibri"/>
          <w:b/>
          <w:i w:val="0"/>
        </w:rPr>
        <w:t xml:space="preserve">I. SPLOŠNO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1. Podatki o naročniku</w:t>
      </w:r>
    </w:p>
    <w:p w:rsidR="00FF645F" w:rsidRPr="00025BBB" w:rsidRDefault="00FF645F" w:rsidP="00322F51">
      <w:pPr>
        <w:pStyle w:val="BodyText21"/>
        <w:spacing w:line="280" w:lineRule="atLeast"/>
        <w:rPr>
          <w:rFonts w:ascii="Helvetica" w:hAnsi="Helvetica" w:cs="Calibri"/>
          <w:bCs/>
          <w:sz w:val="20"/>
        </w:rPr>
      </w:pPr>
    </w:p>
    <w:p w:rsidR="0060702C" w:rsidRPr="0060702C" w:rsidRDefault="0060702C" w:rsidP="0060702C">
      <w:pPr>
        <w:pStyle w:val="BodyText21"/>
        <w:spacing w:line="280" w:lineRule="atLeast"/>
        <w:contextualSpacing/>
        <w:jc w:val="both"/>
        <w:rPr>
          <w:rFonts w:ascii="Helvetica" w:hAnsi="Helvetica" w:cs="Calibri"/>
          <w:bCs/>
          <w:sz w:val="20"/>
        </w:rPr>
      </w:pPr>
      <w:r w:rsidRPr="0060702C">
        <w:rPr>
          <w:rFonts w:ascii="Helvetica" w:hAnsi="Helvetica" w:cs="Calibri"/>
          <w:bCs/>
          <w:sz w:val="20"/>
        </w:rPr>
        <w:t>MESTNA KNJIŽNICA KRANJ, Gregorčičeva ulica 1, 4000 Kran</w:t>
      </w:r>
      <w:r>
        <w:rPr>
          <w:rFonts w:ascii="Helvetica" w:hAnsi="Helvetica" w:cs="Calibri"/>
          <w:bCs/>
          <w:sz w:val="20"/>
        </w:rPr>
        <w:t xml:space="preserve">j. </w:t>
      </w:r>
    </w:p>
    <w:p w:rsidR="00C37230" w:rsidRPr="00025BBB" w:rsidRDefault="00C37230" w:rsidP="00D479AA">
      <w:pPr>
        <w:pStyle w:val="BodyText21"/>
        <w:spacing w:line="280" w:lineRule="atLeast"/>
        <w:contextualSpacing/>
        <w:jc w:val="both"/>
        <w:rPr>
          <w:rFonts w:ascii="Helvetica" w:hAnsi="Helvetica" w:cs="Calibri"/>
          <w:bCs/>
          <w:sz w:val="20"/>
        </w:rPr>
      </w:pPr>
    </w:p>
    <w:p w:rsidR="00D479AA" w:rsidRPr="00025BBB" w:rsidRDefault="00C37230" w:rsidP="00D479AA">
      <w:pPr>
        <w:pStyle w:val="BodyText21"/>
        <w:spacing w:line="280" w:lineRule="atLeast"/>
        <w:contextualSpacing/>
        <w:jc w:val="both"/>
        <w:rPr>
          <w:rFonts w:ascii="Helvetica" w:hAnsi="Helvetica" w:cs="Calibri"/>
          <w:bCs/>
          <w:sz w:val="20"/>
        </w:rPr>
      </w:pPr>
      <w:r w:rsidRPr="00025BBB">
        <w:rPr>
          <w:rFonts w:ascii="Helvetica" w:hAnsi="Helvetica" w:cs="Calibri"/>
          <w:bCs/>
          <w:sz w:val="20"/>
        </w:rPr>
        <w:t xml:space="preserve">E-pošta: </w:t>
      </w:r>
      <w:r w:rsidR="0060702C">
        <w:rPr>
          <w:rFonts w:ascii="Helvetica" w:hAnsi="Helvetica" w:cs="Calibri"/>
          <w:bCs/>
          <w:sz w:val="20"/>
        </w:rPr>
        <w:t>mkk@mkk.si</w:t>
      </w:r>
    </w:p>
    <w:p w:rsidR="00134F9D" w:rsidRPr="00025BBB" w:rsidRDefault="00134F9D" w:rsidP="00322F51">
      <w:pPr>
        <w:pStyle w:val="BodyText21"/>
        <w:spacing w:line="280" w:lineRule="atLeast"/>
        <w:contextualSpacing/>
        <w:jc w:val="both"/>
        <w:rPr>
          <w:rFonts w:ascii="Helvetica" w:hAnsi="Helvetica" w:cs="Calibri"/>
          <w:sz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2. Vrsta postopka</w:t>
      </w:r>
    </w:p>
    <w:p w:rsidR="00134F9D" w:rsidRPr="00025BBB" w:rsidRDefault="00134F9D" w:rsidP="00322F51">
      <w:pPr>
        <w:spacing w:line="280" w:lineRule="atLeast"/>
        <w:jc w:val="both"/>
        <w:rPr>
          <w:rFonts w:ascii="Helvetica" w:hAnsi="Helvetica"/>
          <w:sz w:val="20"/>
          <w:szCs w:val="20"/>
        </w:rPr>
      </w:pPr>
    </w:p>
    <w:p w:rsidR="00C37230" w:rsidRPr="00025BBB" w:rsidRDefault="0060702C" w:rsidP="00C37230">
      <w:pPr>
        <w:spacing w:line="280" w:lineRule="atLeast"/>
        <w:contextualSpacing/>
        <w:jc w:val="both"/>
        <w:rPr>
          <w:rFonts w:ascii="Helvetica" w:hAnsi="Helvetica" w:cs="Calibri"/>
          <w:bCs/>
          <w:sz w:val="20"/>
          <w:szCs w:val="20"/>
        </w:rPr>
      </w:pPr>
      <w:r>
        <w:rPr>
          <w:rFonts w:ascii="Helvetica" w:hAnsi="Helvetica" w:cs="Calibri"/>
          <w:sz w:val="20"/>
          <w:szCs w:val="20"/>
        </w:rPr>
        <w:t>Naročnik bo v skladu s 47</w:t>
      </w:r>
      <w:r w:rsidR="00C37230" w:rsidRPr="00025BBB">
        <w:rPr>
          <w:rFonts w:ascii="Helvetica" w:hAnsi="Helvetica" w:cs="Calibri"/>
          <w:sz w:val="20"/>
          <w:szCs w:val="20"/>
        </w:rPr>
        <w:t xml:space="preserve">. členom Zakona o javnem naročanju </w:t>
      </w:r>
      <w:r w:rsidR="00E71A18">
        <w:rPr>
          <w:rFonts w:ascii="Helvetica" w:hAnsi="Helvetica" w:cs="Calibri"/>
          <w:sz w:val="20"/>
          <w:szCs w:val="20"/>
        </w:rPr>
        <w:t>(</w:t>
      </w:r>
      <w:r w:rsidR="00E71A18" w:rsidRPr="00E71A18">
        <w:rPr>
          <w:rFonts w:ascii="Helvetica" w:hAnsi="Helvetica" w:cs="Calibri"/>
          <w:bCs/>
          <w:sz w:val="20"/>
          <w:szCs w:val="20"/>
        </w:rPr>
        <w:t>Uradni list RS, št. 91/15, 14/18,  121/21, 10/22, 74/22</w:t>
      </w:r>
      <w:r w:rsidR="00A12368">
        <w:rPr>
          <w:rFonts w:ascii="Helvetica" w:hAnsi="Helvetica" w:cs="Calibri"/>
          <w:bCs/>
          <w:sz w:val="20"/>
          <w:szCs w:val="20"/>
        </w:rPr>
        <w:t xml:space="preserve"> </w:t>
      </w:r>
      <w:r w:rsidR="00E71A18" w:rsidRPr="00E71A18">
        <w:rPr>
          <w:rFonts w:ascii="Helvetica" w:hAnsi="Helvetica" w:cs="Calibri"/>
          <w:bCs/>
          <w:sz w:val="20"/>
          <w:szCs w:val="20"/>
        </w:rPr>
        <w:t>– odl. US, 100/22</w:t>
      </w:r>
      <w:r w:rsidR="00A12368">
        <w:rPr>
          <w:rFonts w:ascii="Helvetica" w:hAnsi="Helvetica" w:cs="Calibri"/>
          <w:bCs/>
          <w:sz w:val="20"/>
          <w:szCs w:val="20"/>
        </w:rPr>
        <w:t xml:space="preserve"> </w:t>
      </w:r>
      <w:r w:rsidR="00E71A18" w:rsidRPr="00E71A18">
        <w:rPr>
          <w:rFonts w:ascii="Helvetica" w:hAnsi="Helvetica" w:cs="Calibri"/>
          <w:bCs/>
          <w:sz w:val="20"/>
          <w:szCs w:val="20"/>
        </w:rPr>
        <w:t>– ZNUZSZS, 28/23, 88/23</w:t>
      </w:r>
      <w:r w:rsidR="00A12368">
        <w:rPr>
          <w:rFonts w:ascii="Helvetica" w:hAnsi="Helvetica" w:cs="Calibri"/>
          <w:bCs/>
          <w:sz w:val="20"/>
          <w:szCs w:val="20"/>
        </w:rPr>
        <w:t xml:space="preserve"> </w:t>
      </w:r>
      <w:r w:rsidR="00E71A18" w:rsidRPr="00E71A18">
        <w:rPr>
          <w:rFonts w:ascii="Helvetica" w:hAnsi="Helvetica" w:cs="Calibri"/>
          <w:bCs/>
          <w:sz w:val="20"/>
          <w:szCs w:val="20"/>
        </w:rPr>
        <w:t>– ZOPNN-F in 83/25-ZOUL; v nadaljevanju: ZJN-3</w:t>
      </w:r>
      <w:r w:rsidR="00E71A18" w:rsidRPr="00E71A18">
        <w:rPr>
          <w:rFonts w:ascii="Helvetica" w:hAnsi="Helvetica" w:cs="Calibri"/>
          <w:sz w:val="20"/>
          <w:szCs w:val="20"/>
        </w:rPr>
        <w:t>)</w:t>
      </w:r>
      <w:r w:rsidR="00E71A18">
        <w:rPr>
          <w:rFonts w:ascii="Helvetica" w:hAnsi="Helvetica" w:cs="Calibri"/>
          <w:sz w:val="20"/>
          <w:szCs w:val="20"/>
        </w:rPr>
        <w:t xml:space="preserve"> </w:t>
      </w:r>
      <w:r w:rsidR="00C37230" w:rsidRPr="00025BBB">
        <w:rPr>
          <w:rFonts w:ascii="Helvetica" w:hAnsi="Helvetica" w:cs="Calibri"/>
          <w:sz w:val="20"/>
          <w:szCs w:val="20"/>
        </w:rPr>
        <w:t xml:space="preserve">izvedel </w:t>
      </w:r>
      <w:r>
        <w:rPr>
          <w:rFonts w:ascii="Helvetica" w:hAnsi="Helvetica" w:cs="Calibri"/>
          <w:b/>
          <w:sz w:val="20"/>
          <w:szCs w:val="20"/>
        </w:rPr>
        <w:t xml:space="preserve">postopek naročila male vrednosti. </w:t>
      </w:r>
    </w:p>
    <w:p w:rsidR="004B4D3C" w:rsidRPr="00025BBB" w:rsidRDefault="004B4D3C" w:rsidP="00322F51">
      <w:pPr>
        <w:spacing w:line="280" w:lineRule="atLeast"/>
        <w:contextualSpacing/>
        <w:jc w:val="both"/>
        <w:rPr>
          <w:rFonts w:ascii="Helvetica" w:hAnsi="Helvetica" w:cs="Calibri"/>
          <w:sz w:val="20"/>
          <w:szCs w:val="20"/>
        </w:rPr>
      </w:pPr>
    </w:p>
    <w:p w:rsidR="00E71A18" w:rsidRPr="004B4D3C" w:rsidRDefault="00E71A18" w:rsidP="00E71A18">
      <w:pPr>
        <w:spacing w:line="280" w:lineRule="atLeast"/>
        <w:contextualSpacing/>
        <w:jc w:val="both"/>
        <w:rPr>
          <w:rFonts w:ascii="Helvetica" w:hAnsi="Helvetica" w:cs="Calibri"/>
          <w:sz w:val="20"/>
          <w:szCs w:val="20"/>
        </w:rPr>
      </w:pPr>
      <w:r w:rsidRPr="004B4D3C">
        <w:rPr>
          <w:rFonts w:ascii="Helvetica" w:hAnsi="Helvetica" w:cs="Calibri"/>
          <w:sz w:val="20"/>
          <w:szCs w:val="20"/>
        </w:rPr>
        <w:t>Pri oddaji javnega naročila se upoštevajo okoljske zahteve iz Uredbe o zelenem javnem naročanju (</w:t>
      </w:r>
      <w:r w:rsidRPr="004B4D3C">
        <w:rPr>
          <w:rFonts w:ascii="Helvetica" w:hAnsi="Helvetica" w:cs="Calibri"/>
          <w:bCs/>
          <w:sz w:val="20"/>
          <w:szCs w:val="20"/>
        </w:rPr>
        <w:t>Uradni list RS, št. 51/17</w:t>
      </w:r>
      <w:r>
        <w:rPr>
          <w:rFonts w:ascii="Helvetica" w:hAnsi="Helvetica" w:cs="Calibri"/>
          <w:bCs/>
          <w:sz w:val="20"/>
          <w:szCs w:val="20"/>
        </w:rPr>
        <w:t>, 64/19, 121/21, 132/23 in 43/25</w:t>
      </w:r>
      <w:r w:rsidRPr="004B4D3C">
        <w:rPr>
          <w:rFonts w:ascii="Helvetica" w:hAnsi="Helvetica" w:cs="Calibri"/>
          <w:sz w:val="20"/>
          <w:szCs w:val="20"/>
        </w:rPr>
        <w:t xml:space="preserve">).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3. Predmet naročila</w:t>
      </w:r>
    </w:p>
    <w:p w:rsidR="00134F9D" w:rsidRPr="00025BBB" w:rsidRDefault="00134F9D" w:rsidP="00322F51">
      <w:pPr>
        <w:spacing w:line="280" w:lineRule="atLeast"/>
        <w:contextualSpacing/>
        <w:jc w:val="both"/>
        <w:rPr>
          <w:rFonts w:ascii="Helvetica" w:hAnsi="Helvetica" w:cs="Calibri"/>
          <w:sz w:val="20"/>
          <w:szCs w:val="20"/>
        </w:rPr>
      </w:pPr>
    </w:p>
    <w:p w:rsidR="00394447" w:rsidRPr="00025BBB" w:rsidRDefault="00134F9D" w:rsidP="0009225C">
      <w:pPr>
        <w:autoSpaceDE w:val="0"/>
        <w:autoSpaceDN w:val="0"/>
        <w:adjustRightInd w:val="0"/>
        <w:jc w:val="both"/>
        <w:rPr>
          <w:rFonts w:ascii="Tahoma" w:hAnsi="Tahoma" w:cs="Tahoma"/>
          <w:bCs/>
          <w:sz w:val="20"/>
          <w:szCs w:val="20"/>
        </w:rPr>
      </w:pPr>
      <w:r w:rsidRPr="00025BBB">
        <w:rPr>
          <w:rFonts w:ascii="Helvetica" w:hAnsi="Helvetica" w:cs="Calibri"/>
          <w:sz w:val="20"/>
          <w:szCs w:val="20"/>
        </w:rPr>
        <w:t xml:space="preserve">Predmet javnega naročila </w:t>
      </w:r>
      <w:r w:rsidR="0009225C" w:rsidRPr="00025BBB">
        <w:rPr>
          <w:rFonts w:ascii="Helvetica" w:hAnsi="Helvetica" w:cs="Tahoma"/>
          <w:bCs/>
          <w:sz w:val="20"/>
          <w:szCs w:val="20"/>
        </w:rPr>
        <w:t>so okolju prijazne storitve čiščenja</w:t>
      </w:r>
      <w:r w:rsidR="00394447">
        <w:rPr>
          <w:rFonts w:ascii="Tahoma" w:hAnsi="Tahoma" w:cs="Tahoma"/>
          <w:bCs/>
          <w:sz w:val="20"/>
          <w:szCs w:val="20"/>
        </w:rPr>
        <w:t xml:space="preserve"> poslovnih prostorov Mestne knjižnice Kranj. </w:t>
      </w:r>
    </w:p>
    <w:p w:rsidR="0009225C" w:rsidRPr="00025BBB" w:rsidRDefault="0009225C" w:rsidP="0009225C">
      <w:pPr>
        <w:autoSpaceDE w:val="0"/>
        <w:autoSpaceDN w:val="0"/>
        <w:adjustRightInd w:val="0"/>
        <w:jc w:val="both"/>
        <w:rPr>
          <w:rFonts w:ascii="Tahoma" w:hAnsi="Tahoma" w:cs="Tahoma"/>
          <w:bCs/>
          <w:sz w:val="20"/>
          <w:szCs w:val="20"/>
        </w:rPr>
      </w:pPr>
    </w:p>
    <w:p w:rsidR="002447D3" w:rsidRPr="00025BBB" w:rsidRDefault="002447D3" w:rsidP="002447D3">
      <w:pPr>
        <w:spacing w:line="280" w:lineRule="atLeast"/>
        <w:jc w:val="both"/>
        <w:rPr>
          <w:rFonts w:ascii="Helvetica" w:hAnsi="Helvetica" w:cs="Calibri"/>
          <w:sz w:val="20"/>
          <w:szCs w:val="20"/>
        </w:rPr>
      </w:pPr>
      <w:r w:rsidRPr="00025BBB">
        <w:rPr>
          <w:rFonts w:ascii="Helvetica" w:hAnsi="Helvetica" w:cs="Calibri"/>
          <w:sz w:val="20"/>
          <w:szCs w:val="20"/>
        </w:rPr>
        <w:t xml:space="preserve">Zahteve naročnika v zvezi s predmetom naročila so razvidne iz tehničnih specifikacij, ki so del te dokumentacije v zvezi z oddajo javnega naročila. </w:t>
      </w:r>
    </w:p>
    <w:p w:rsidR="0009225C" w:rsidRPr="00025BBB" w:rsidRDefault="0009225C" w:rsidP="0009225C">
      <w:pPr>
        <w:autoSpaceDE w:val="0"/>
        <w:autoSpaceDN w:val="0"/>
        <w:adjustRightInd w:val="0"/>
        <w:jc w:val="both"/>
        <w:rPr>
          <w:rFonts w:ascii="Tahoma" w:hAnsi="Tahoma" w:cs="Tahoma"/>
          <w:bCs/>
          <w:sz w:val="20"/>
          <w:szCs w:val="20"/>
        </w:rPr>
      </w:pPr>
    </w:p>
    <w:p w:rsidR="002447D3" w:rsidRPr="00025BBB" w:rsidRDefault="002447D3" w:rsidP="002447D3">
      <w:pPr>
        <w:spacing w:line="280" w:lineRule="atLeast"/>
        <w:jc w:val="both"/>
        <w:rPr>
          <w:rFonts w:ascii="Helvetica" w:hAnsi="Helvetica" w:cs="Calibri"/>
          <w:sz w:val="20"/>
          <w:szCs w:val="20"/>
        </w:rPr>
      </w:pPr>
      <w:r w:rsidRPr="00025BBB">
        <w:rPr>
          <w:rFonts w:ascii="Helvetica" w:hAnsi="Helvetica" w:cs="Calibri"/>
          <w:sz w:val="20"/>
          <w:szCs w:val="20"/>
        </w:rPr>
        <w:t xml:space="preserve">Naročnik bo sklenil pogodbo o izvajanju predmetne storitve s ponudnikom, ki bo izpolnjeval vse pogoje iz te dokumentacije in bo glede na merilo najugodnejši ponudnik, </w:t>
      </w:r>
      <w:r w:rsidR="00394447">
        <w:rPr>
          <w:rFonts w:ascii="Helvetica" w:hAnsi="Helvetica" w:cs="Calibri"/>
          <w:b/>
          <w:sz w:val="20"/>
          <w:szCs w:val="20"/>
        </w:rPr>
        <w:t>za obdobje 2</w:t>
      </w:r>
      <w:r w:rsidRPr="00025BBB">
        <w:rPr>
          <w:rFonts w:ascii="Helvetica" w:hAnsi="Helvetica" w:cs="Calibri"/>
          <w:b/>
          <w:sz w:val="20"/>
          <w:szCs w:val="20"/>
        </w:rPr>
        <w:t xml:space="preserve"> let.</w:t>
      </w:r>
    </w:p>
    <w:p w:rsidR="00DB4528" w:rsidRDefault="00DB4528" w:rsidP="00322F51">
      <w:pPr>
        <w:spacing w:line="280" w:lineRule="atLeast"/>
        <w:jc w:val="both"/>
        <w:rPr>
          <w:rFonts w:ascii="Helvetica" w:hAnsi="Helvetica" w:cs="Calibri"/>
          <w:sz w:val="20"/>
          <w:szCs w:val="20"/>
        </w:rPr>
      </w:pPr>
    </w:p>
    <w:p w:rsidR="009F23CC" w:rsidRDefault="009F23CC" w:rsidP="00322F51">
      <w:pPr>
        <w:spacing w:line="280" w:lineRule="atLeast"/>
        <w:jc w:val="both"/>
        <w:rPr>
          <w:rFonts w:ascii="Helvetica" w:hAnsi="Helvetica" w:cs="Calibri"/>
          <w:b/>
          <w:sz w:val="20"/>
          <w:szCs w:val="20"/>
        </w:rPr>
      </w:pPr>
      <w:r w:rsidRPr="009F23CC">
        <w:rPr>
          <w:rFonts w:ascii="Helvetica" w:hAnsi="Helvetica" w:cs="Calibri"/>
          <w:b/>
          <w:sz w:val="20"/>
          <w:szCs w:val="20"/>
        </w:rPr>
        <w:t>3.1. Ogled prostorov</w:t>
      </w:r>
    </w:p>
    <w:p w:rsidR="009F23CC" w:rsidRDefault="009F23CC" w:rsidP="00322F51">
      <w:pPr>
        <w:spacing w:line="280" w:lineRule="atLeast"/>
        <w:jc w:val="both"/>
        <w:rPr>
          <w:rFonts w:ascii="Helvetica" w:hAnsi="Helvetica" w:cs="Calibri"/>
          <w:b/>
          <w:sz w:val="20"/>
          <w:szCs w:val="20"/>
        </w:rPr>
      </w:pPr>
    </w:p>
    <w:p w:rsidR="009F23CC" w:rsidRDefault="009F23CC" w:rsidP="009F23CC">
      <w:pPr>
        <w:spacing w:line="280" w:lineRule="atLeast"/>
        <w:jc w:val="both"/>
        <w:rPr>
          <w:rFonts w:ascii="Helvetica" w:hAnsi="Helvetica" w:cs="Calibri"/>
          <w:sz w:val="20"/>
          <w:szCs w:val="20"/>
        </w:rPr>
      </w:pPr>
      <w:r w:rsidRPr="009F23CC">
        <w:rPr>
          <w:rFonts w:ascii="Helvetica" w:hAnsi="Helvetica" w:cs="Calibri"/>
          <w:sz w:val="20"/>
          <w:szCs w:val="20"/>
        </w:rPr>
        <w:t>Ogled prostorov posebej ne bo organiziran. Ponudniki si prostore lahko ogledajo sami v obratovalnem času knjižnice:</w:t>
      </w:r>
    </w:p>
    <w:p w:rsidR="009F23CC" w:rsidRPr="009F23CC" w:rsidRDefault="009F23CC" w:rsidP="009F23CC">
      <w:pPr>
        <w:spacing w:line="280" w:lineRule="atLeast"/>
        <w:jc w:val="both"/>
        <w:rPr>
          <w:rFonts w:ascii="Helvetica" w:hAnsi="Helvetica" w:cs="Calibri"/>
          <w:sz w:val="20"/>
          <w:szCs w:val="20"/>
        </w:rPr>
      </w:pPr>
    </w:p>
    <w:p w:rsidR="009F23CC" w:rsidRPr="009F23CC" w:rsidRDefault="009F23CC" w:rsidP="009F23CC">
      <w:pPr>
        <w:spacing w:line="280" w:lineRule="atLeast"/>
        <w:jc w:val="both"/>
        <w:rPr>
          <w:rFonts w:ascii="Helvetica" w:hAnsi="Helvetica" w:cs="Calibri"/>
          <w:sz w:val="20"/>
          <w:szCs w:val="20"/>
        </w:rPr>
      </w:pPr>
      <w:r w:rsidRPr="009F23CC">
        <w:rPr>
          <w:rFonts w:ascii="Helvetica" w:hAnsi="Helvetica" w:cs="Calibri"/>
          <w:sz w:val="20"/>
          <w:szCs w:val="20"/>
        </w:rPr>
        <w:t xml:space="preserve">ponedeljek </w:t>
      </w:r>
      <w:r w:rsidR="00A12368">
        <w:rPr>
          <w:rFonts w:ascii="Helvetica" w:hAnsi="Helvetica" w:cs="Calibri"/>
          <w:sz w:val="20"/>
          <w:szCs w:val="20"/>
        </w:rPr>
        <w:t xml:space="preserve"> </w:t>
      </w:r>
      <w:r w:rsidRPr="009F23CC">
        <w:rPr>
          <w:rFonts w:ascii="Helvetica" w:hAnsi="Helvetica" w:cs="Calibri"/>
          <w:sz w:val="20"/>
          <w:szCs w:val="20"/>
        </w:rPr>
        <w:t>8.00–19.30</w:t>
      </w:r>
    </w:p>
    <w:p w:rsidR="009F23CC" w:rsidRPr="009F23CC" w:rsidRDefault="009F23CC" w:rsidP="009F23CC">
      <w:pPr>
        <w:spacing w:line="280" w:lineRule="atLeast"/>
        <w:jc w:val="both"/>
        <w:rPr>
          <w:rFonts w:ascii="Helvetica" w:hAnsi="Helvetica" w:cs="Calibri"/>
          <w:sz w:val="20"/>
          <w:szCs w:val="20"/>
        </w:rPr>
      </w:pPr>
      <w:r w:rsidRPr="009F23CC">
        <w:rPr>
          <w:rFonts w:ascii="Helvetica" w:hAnsi="Helvetica" w:cs="Calibri"/>
          <w:sz w:val="20"/>
          <w:szCs w:val="20"/>
        </w:rPr>
        <w:t>torek</w:t>
      </w:r>
      <w:r w:rsidR="00A12368">
        <w:rPr>
          <w:rFonts w:ascii="Helvetica" w:hAnsi="Helvetica" w:cs="Calibri"/>
          <w:sz w:val="20"/>
          <w:szCs w:val="20"/>
        </w:rPr>
        <w:t xml:space="preserve">            </w:t>
      </w:r>
      <w:r w:rsidRPr="009F23CC">
        <w:rPr>
          <w:rFonts w:ascii="Helvetica" w:hAnsi="Helvetica" w:cs="Calibri"/>
          <w:sz w:val="20"/>
          <w:szCs w:val="20"/>
        </w:rPr>
        <w:t>8.00–19.30</w:t>
      </w:r>
    </w:p>
    <w:p w:rsidR="009F23CC" w:rsidRPr="009F23CC" w:rsidRDefault="009F23CC" w:rsidP="009F23CC">
      <w:pPr>
        <w:spacing w:line="280" w:lineRule="atLeast"/>
        <w:jc w:val="both"/>
        <w:rPr>
          <w:rFonts w:ascii="Helvetica" w:hAnsi="Helvetica" w:cs="Calibri"/>
          <w:sz w:val="20"/>
          <w:szCs w:val="20"/>
        </w:rPr>
      </w:pPr>
      <w:r w:rsidRPr="009F23CC">
        <w:rPr>
          <w:rFonts w:ascii="Helvetica" w:hAnsi="Helvetica" w:cs="Calibri"/>
          <w:sz w:val="20"/>
          <w:szCs w:val="20"/>
        </w:rPr>
        <w:t>sreda</w:t>
      </w:r>
      <w:r w:rsidR="00A12368">
        <w:rPr>
          <w:rFonts w:ascii="Helvetica" w:hAnsi="Helvetica" w:cs="Calibri"/>
          <w:sz w:val="20"/>
          <w:szCs w:val="20"/>
        </w:rPr>
        <w:t xml:space="preserve">          </w:t>
      </w:r>
      <w:r w:rsidRPr="009F23CC">
        <w:rPr>
          <w:rFonts w:ascii="Helvetica" w:hAnsi="Helvetica" w:cs="Calibri"/>
          <w:sz w:val="20"/>
          <w:szCs w:val="20"/>
        </w:rPr>
        <w:t xml:space="preserve"> 8.00–19.30</w:t>
      </w:r>
    </w:p>
    <w:p w:rsidR="009F23CC" w:rsidRPr="009F23CC" w:rsidRDefault="009F23CC" w:rsidP="009F23CC">
      <w:pPr>
        <w:spacing w:line="280" w:lineRule="atLeast"/>
        <w:jc w:val="both"/>
        <w:rPr>
          <w:rFonts w:ascii="Helvetica" w:hAnsi="Helvetica" w:cs="Calibri"/>
          <w:sz w:val="20"/>
          <w:szCs w:val="20"/>
        </w:rPr>
      </w:pPr>
      <w:r w:rsidRPr="009F23CC">
        <w:rPr>
          <w:rFonts w:ascii="Helvetica" w:hAnsi="Helvetica" w:cs="Calibri"/>
          <w:sz w:val="20"/>
          <w:szCs w:val="20"/>
        </w:rPr>
        <w:t xml:space="preserve">četrtek </w:t>
      </w:r>
      <w:r w:rsidR="00A12368">
        <w:rPr>
          <w:rFonts w:ascii="Helvetica" w:hAnsi="Helvetica" w:cs="Calibri"/>
          <w:sz w:val="20"/>
          <w:szCs w:val="20"/>
        </w:rPr>
        <w:t xml:space="preserve">        </w:t>
      </w:r>
      <w:r w:rsidRPr="009F23CC">
        <w:rPr>
          <w:rFonts w:ascii="Helvetica" w:hAnsi="Helvetica" w:cs="Calibri"/>
          <w:sz w:val="20"/>
          <w:szCs w:val="20"/>
        </w:rPr>
        <w:t>8.00–19.30</w:t>
      </w:r>
    </w:p>
    <w:p w:rsidR="009F23CC" w:rsidRPr="009F23CC" w:rsidRDefault="009F23CC" w:rsidP="009F23CC">
      <w:pPr>
        <w:spacing w:line="280" w:lineRule="atLeast"/>
        <w:jc w:val="both"/>
        <w:rPr>
          <w:rFonts w:ascii="Helvetica" w:hAnsi="Helvetica" w:cs="Calibri"/>
          <w:sz w:val="20"/>
          <w:szCs w:val="20"/>
        </w:rPr>
      </w:pPr>
      <w:r w:rsidRPr="009F23CC">
        <w:rPr>
          <w:rFonts w:ascii="Helvetica" w:hAnsi="Helvetica" w:cs="Calibri"/>
          <w:sz w:val="20"/>
          <w:szCs w:val="20"/>
        </w:rPr>
        <w:t>petek</w:t>
      </w:r>
      <w:r w:rsidR="00A12368">
        <w:rPr>
          <w:rFonts w:ascii="Helvetica" w:hAnsi="Helvetica" w:cs="Calibri"/>
          <w:sz w:val="20"/>
          <w:szCs w:val="20"/>
        </w:rPr>
        <w:t xml:space="preserve">          </w:t>
      </w:r>
      <w:r w:rsidRPr="009F23CC">
        <w:rPr>
          <w:rFonts w:ascii="Helvetica" w:hAnsi="Helvetica" w:cs="Calibri"/>
          <w:sz w:val="20"/>
          <w:szCs w:val="20"/>
        </w:rPr>
        <w:t xml:space="preserve"> 8.00–19.30</w:t>
      </w:r>
    </w:p>
    <w:p w:rsidR="009F23CC" w:rsidRPr="009F23CC" w:rsidRDefault="009F23CC" w:rsidP="009F23CC">
      <w:pPr>
        <w:spacing w:line="280" w:lineRule="atLeast"/>
        <w:jc w:val="both"/>
        <w:rPr>
          <w:rFonts w:ascii="Helvetica" w:hAnsi="Helvetica" w:cs="Calibri"/>
          <w:sz w:val="20"/>
          <w:szCs w:val="20"/>
        </w:rPr>
      </w:pPr>
      <w:r w:rsidRPr="009F23CC">
        <w:rPr>
          <w:rFonts w:ascii="Helvetica" w:hAnsi="Helvetica" w:cs="Calibri"/>
          <w:sz w:val="20"/>
          <w:szCs w:val="20"/>
        </w:rPr>
        <w:t xml:space="preserve">sobota </w:t>
      </w:r>
      <w:r w:rsidR="00A12368">
        <w:rPr>
          <w:rFonts w:ascii="Helvetica" w:hAnsi="Helvetica" w:cs="Calibri"/>
          <w:sz w:val="20"/>
          <w:szCs w:val="20"/>
        </w:rPr>
        <w:t xml:space="preserve">        </w:t>
      </w:r>
      <w:r w:rsidRPr="009F23CC">
        <w:rPr>
          <w:rFonts w:ascii="Helvetica" w:hAnsi="Helvetica" w:cs="Calibri"/>
          <w:sz w:val="20"/>
          <w:szCs w:val="20"/>
        </w:rPr>
        <w:t>8.00–13.00</w:t>
      </w:r>
    </w:p>
    <w:p w:rsidR="009F23CC" w:rsidRPr="009F23CC" w:rsidDel="00A14789" w:rsidRDefault="009F23CC" w:rsidP="00322F51">
      <w:pPr>
        <w:spacing w:line="280" w:lineRule="atLeast"/>
        <w:jc w:val="both"/>
        <w:rPr>
          <w:rFonts w:ascii="Helvetica" w:hAnsi="Helvetica" w:cs="Calibri"/>
          <w:b/>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4. Sodelovanje</w:t>
      </w:r>
    </w:p>
    <w:p w:rsidR="00134F9D" w:rsidRPr="00025BBB" w:rsidRDefault="00134F9D" w:rsidP="00322F51">
      <w:pPr>
        <w:pStyle w:val="BodyText"/>
        <w:spacing w:line="280" w:lineRule="atLeast"/>
        <w:ind w:left="0"/>
        <w:contextualSpacing/>
        <w:jc w:val="both"/>
        <w:rPr>
          <w:rFonts w:ascii="Helvetica" w:hAnsi="Helvetica" w:cs="Calibri"/>
          <w:sz w:val="20"/>
          <w:szCs w:val="20"/>
        </w:rPr>
      </w:pPr>
    </w:p>
    <w:p w:rsidR="00134F9D" w:rsidRPr="00025BBB" w:rsidRDefault="00134F9D" w:rsidP="00322F51">
      <w:pPr>
        <w:pStyle w:val="BodyText"/>
        <w:spacing w:line="280" w:lineRule="atLeast"/>
        <w:ind w:left="0"/>
        <w:contextualSpacing/>
        <w:jc w:val="both"/>
        <w:rPr>
          <w:rFonts w:ascii="Helvetica" w:hAnsi="Helvetica" w:cs="Calibri"/>
          <w:sz w:val="20"/>
          <w:szCs w:val="20"/>
        </w:rPr>
      </w:pPr>
      <w:r w:rsidRPr="00025BBB">
        <w:rPr>
          <w:rFonts w:ascii="Helvetica" w:hAnsi="Helvetica" w:cs="Calibri"/>
          <w:sz w:val="20"/>
          <w:szCs w:val="20"/>
        </w:rPr>
        <w:t xml:space="preserve">Kot ponudnik lahko v tem postopku javnega naročanja konkurira </w:t>
      </w:r>
      <w:r w:rsidR="00932362" w:rsidRPr="00025BBB">
        <w:rPr>
          <w:rFonts w:ascii="Helvetica" w:hAnsi="Helvetica" w:cs="Calibri"/>
          <w:sz w:val="20"/>
          <w:szCs w:val="20"/>
        </w:rPr>
        <w:t>p</w:t>
      </w:r>
      <w:r w:rsidR="006B54F7" w:rsidRPr="00025BBB">
        <w:rPr>
          <w:rFonts w:ascii="Helvetica" w:hAnsi="Helvetica" w:cs="Calibri"/>
          <w:sz w:val="20"/>
          <w:szCs w:val="20"/>
        </w:rPr>
        <w:t>onudnik</w:t>
      </w:r>
      <w:r w:rsidR="00932362" w:rsidRPr="00025BBB">
        <w:rPr>
          <w:rFonts w:ascii="Helvetica" w:hAnsi="Helvetica" w:cs="Calibri"/>
          <w:sz w:val="20"/>
          <w:szCs w:val="20"/>
        </w:rPr>
        <w:t xml:space="preserve">, ki je </w:t>
      </w:r>
      <w:r w:rsidRPr="00025BBB">
        <w:rPr>
          <w:rFonts w:ascii="Helvetica" w:hAnsi="Helvetica" w:cs="Calibri"/>
          <w:sz w:val="20"/>
          <w:szCs w:val="20"/>
        </w:rPr>
        <w:t>registri</w:t>
      </w:r>
      <w:r w:rsidR="006B54F7" w:rsidRPr="00025BBB">
        <w:rPr>
          <w:rFonts w:ascii="Helvetica" w:hAnsi="Helvetica" w:cs="Calibri"/>
          <w:sz w:val="20"/>
          <w:szCs w:val="20"/>
        </w:rPr>
        <w:t>ran</w:t>
      </w:r>
      <w:r w:rsidRPr="00025BBB">
        <w:rPr>
          <w:rFonts w:ascii="Helvetica" w:hAnsi="Helvetica" w:cs="Calibri"/>
          <w:sz w:val="20"/>
          <w:szCs w:val="20"/>
        </w:rPr>
        <w:t xml:space="preserve"> za dejavnost, ki je predmet tega javnega naročila ter ima za opravljanje te dejavnosti vsa predpisana dovoljenja za izvedbo tega javnega naročila.</w:t>
      </w:r>
    </w:p>
    <w:p w:rsidR="00134F9D" w:rsidRPr="00025BBB" w:rsidRDefault="00134F9D" w:rsidP="00322F51">
      <w:pPr>
        <w:pStyle w:val="BodyText"/>
        <w:spacing w:line="280" w:lineRule="atLeast"/>
        <w:ind w:left="0"/>
        <w:jc w:val="both"/>
        <w:rPr>
          <w:rFonts w:ascii="Helvetica" w:hAnsi="Helvetica" w:cs="Calibri"/>
          <w:i/>
          <w:iCs/>
          <w:sz w:val="20"/>
          <w:szCs w:val="20"/>
        </w:rPr>
      </w:pPr>
    </w:p>
    <w:p w:rsidR="00134F9D" w:rsidRPr="00025BBB" w:rsidRDefault="00134F9D" w:rsidP="00322F51">
      <w:pPr>
        <w:pStyle w:val="BodyText"/>
        <w:spacing w:line="280" w:lineRule="atLeast"/>
        <w:ind w:left="0"/>
        <w:jc w:val="both"/>
        <w:rPr>
          <w:rFonts w:ascii="Helvetica" w:hAnsi="Helvetica" w:cs="Calibri"/>
          <w:b/>
          <w:bCs/>
          <w:iCs/>
          <w:sz w:val="20"/>
          <w:szCs w:val="20"/>
        </w:rPr>
      </w:pPr>
      <w:r w:rsidRPr="00025BBB">
        <w:rPr>
          <w:rFonts w:ascii="Helvetica" w:hAnsi="Helvetica" w:cs="Calibri"/>
          <w:bCs/>
          <w:iCs/>
          <w:sz w:val="20"/>
          <w:szCs w:val="20"/>
        </w:rPr>
        <w:lastRenderedPageBreak/>
        <w:t xml:space="preserve">Vsak ponudnik lahko predloži le eno ponudbo. </w:t>
      </w:r>
      <w:r w:rsidRPr="00025BBB">
        <w:rPr>
          <w:rFonts w:ascii="Helvetica" w:hAnsi="Helvetica" w:cs="Calibri"/>
          <w:b/>
          <w:bCs/>
          <w:iCs/>
          <w:sz w:val="20"/>
          <w:szCs w:val="20"/>
        </w:rPr>
        <w:t>Ponudnik, ki nastopa v več kot eni ponudbi, ne glede na to, ali nastopa samostojno ali kot partner v skupni ponudbi, diskvalificira vse ponudbe, v katerih nastopa. Take ponudbe bodo izločene.</w:t>
      </w:r>
    </w:p>
    <w:p w:rsidR="00134F9D" w:rsidRPr="00025BBB" w:rsidRDefault="00134F9D" w:rsidP="00322F51">
      <w:pPr>
        <w:pStyle w:val="BodyText"/>
        <w:spacing w:line="280" w:lineRule="atLeast"/>
        <w:ind w:left="0"/>
        <w:contextualSpacing/>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4.1. Tuji ponudniki</w:t>
      </w:r>
    </w:p>
    <w:p w:rsidR="00134F9D" w:rsidRPr="00025BBB" w:rsidRDefault="00134F9D" w:rsidP="00322F51">
      <w:pPr>
        <w:spacing w:line="280" w:lineRule="atLeast"/>
        <w:contextualSpacing/>
        <w:jc w:val="both"/>
        <w:rPr>
          <w:rFonts w:ascii="Helvetica" w:hAnsi="Helvetica" w:cs="Calibri"/>
          <w:sz w:val="20"/>
          <w:szCs w:val="20"/>
        </w:rPr>
      </w:pPr>
    </w:p>
    <w:p w:rsidR="005B7088" w:rsidRPr="00025BBB" w:rsidRDefault="005B7088" w:rsidP="00322F51">
      <w:pPr>
        <w:spacing w:line="280" w:lineRule="atLeast"/>
        <w:jc w:val="both"/>
        <w:rPr>
          <w:rFonts w:ascii="Helvetica" w:hAnsi="Helvetica" w:cs="Calibri"/>
          <w:sz w:val="20"/>
          <w:szCs w:val="20"/>
        </w:rPr>
      </w:pPr>
      <w:r w:rsidRPr="00025BBB">
        <w:rPr>
          <w:rFonts w:ascii="Helvetica" w:hAnsi="Helvetica" w:cs="Calibri"/>
          <w:sz w:val="20"/>
          <w:szCs w:val="20"/>
        </w:rPr>
        <w:t xml:space="preserve">Ponudniki s sedežem v tuji državi morajo izpolnjevati enake pogoje kot ponudniki s sedežem v Republiki Sloveniji. </w:t>
      </w:r>
    </w:p>
    <w:p w:rsidR="005B7088" w:rsidRPr="00025BBB" w:rsidRDefault="005B7088" w:rsidP="00322F51">
      <w:pPr>
        <w:spacing w:line="280" w:lineRule="atLeast"/>
        <w:jc w:val="both"/>
        <w:rPr>
          <w:rFonts w:ascii="Helvetica" w:hAnsi="Helvetica" w:cs="Calibri"/>
          <w:sz w:val="20"/>
          <w:szCs w:val="20"/>
        </w:rPr>
      </w:pPr>
    </w:p>
    <w:p w:rsidR="005B7088" w:rsidRPr="00025BBB" w:rsidRDefault="005B7088" w:rsidP="00322F51">
      <w:pPr>
        <w:spacing w:line="280" w:lineRule="atLeast"/>
        <w:jc w:val="both"/>
        <w:rPr>
          <w:rFonts w:ascii="Helvetica" w:hAnsi="Helvetica" w:cs="Calibri"/>
          <w:sz w:val="20"/>
          <w:szCs w:val="20"/>
        </w:rPr>
      </w:pPr>
      <w:r w:rsidRPr="00025BBB">
        <w:rPr>
          <w:rFonts w:ascii="Helvetica" w:hAnsi="Helvetica" w:cs="Calibri"/>
          <w:sz w:val="20"/>
          <w:szCs w:val="20"/>
        </w:rPr>
        <w:t xml:space="preserve">Ponudniki, ki nimajo sedeža v Republiki Sloveniji, morajo predložiti dokazila o izpolnjevanju pogojev iz točke 8. II. poglavja te dokumentacije v zvezi z oddajo javnega naročila. </w:t>
      </w:r>
    </w:p>
    <w:p w:rsidR="005B7088" w:rsidRPr="00025BBB" w:rsidRDefault="005B7088" w:rsidP="00322F51">
      <w:pPr>
        <w:spacing w:line="280" w:lineRule="atLeast"/>
        <w:jc w:val="both"/>
        <w:rPr>
          <w:rFonts w:ascii="Helvetica" w:hAnsi="Helvetica" w:cs="Calibri"/>
          <w:sz w:val="20"/>
          <w:szCs w:val="20"/>
        </w:rPr>
      </w:pPr>
    </w:p>
    <w:p w:rsidR="005B7088" w:rsidRPr="00025BBB" w:rsidRDefault="005B7088" w:rsidP="00322F51">
      <w:pPr>
        <w:spacing w:line="280" w:lineRule="atLeast"/>
        <w:jc w:val="both"/>
        <w:rPr>
          <w:rFonts w:ascii="Helvetica" w:hAnsi="Helvetica" w:cs="Calibri"/>
          <w:sz w:val="20"/>
          <w:szCs w:val="20"/>
        </w:rPr>
      </w:pPr>
      <w:r w:rsidRPr="00025BBB">
        <w:rPr>
          <w:rFonts w:ascii="Helvetica" w:hAnsi="Helvetica" w:cs="Calibr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92146A" w:rsidRPr="00025BBB" w:rsidRDefault="0092146A" w:rsidP="00322F51">
      <w:pPr>
        <w:spacing w:line="280" w:lineRule="atLeast"/>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4.2. Podizvajalci</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
          <w:sz w:val="20"/>
          <w:szCs w:val="20"/>
        </w:rPr>
      </w:pPr>
      <w:r w:rsidRPr="00025BBB">
        <w:rPr>
          <w:rFonts w:ascii="Helvetica" w:hAnsi="Helvetica" w:cs="Calibri"/>
          <w:sz w:val="20"/>
          <w:szCs w:val="20"/>
        </w:rPr>
        <w:t>Ponudnik lahko v celoti sam izvede predmetno javno naročilo ali pa ga izvede s podizvajalci. V primeru izvedbe javnega naro</w:t>
      </w:r>
      <w:r w:rsidR="007D5875" w:rsidRPr="00025BBB">
        <w:rPr>
          <w:rFonts w:ascii="Helvetica" w:hAnsi="Helvetica" w:cs="Calibri"/>
          <w:sz w:val="20"/>
          <w:szCs w:val="20"/>
        </w:rPr>
        <w:t>č</w:t>
      </w:r>
      <w:r w:rsidRPr="00025BBB">
        <w:rPr>
          <w:rFonts w:ascii="Helvetica" w:hAnsi="Helvetica" w:cs="Calibri"/>
          <w:sz w:val="20"/>
          <w:szCs w:val="20"/>
        </w:rPr>
        <w:t xml:space="preserve">ila s podizvajalci, </w:t>
      </w:r>
      <w:r w:rsidRPr="00025BBB">
        <w:rPr>
          <w:rFonts w:ascii="Helvetica" w:hAnsi="Helvetica" w:cs="Calibri"/>
          <w:b/>
          <w:sz w:val="20"/>
          <w:szCs w:val="20"/>
        </w:rPr>
        <w:t>je potrebno v ponudbi (OBR-1) navesti vse podizvajalce (kontaktne podatke in zakonite zastopnike) in vsak del naročila, ki ga bo izvedel posamezni podizvajalec (predmet, količina, vrednost, kraj in rok izvedbe teh del)</w:t>
      </w:r>
      <w:r w:rsidRPr="00025BBB">
        <w:rPr>
          <w:rFonts w:ascii="Helvetica" w:hAnsi="Helvetica" w:cs="Calibri"/>
          <w:sz w:val="20"/>
          <w:szCs w:val="20"/>
        </w:rPr>
        <w:t>.</w:t>
      </w:r>
      <w:r w:rsidRPr="00025BBB">
        <w:rPr>
          <w:rFonts w:ascii="Helvetica" w:hAnsi="Helvetica" w:cs="Calibri"/>
          <w:b/>
          <w:sz w:val="20"/>
          <w:szCs w:val="20"/>
        </w:rPr>
        <w:t xml:space="preserve"> </w:t>
      </w:r>
      <w:r w:rsidR="001D4462" w:rsidRPr="00025BBB">
        <w:rPr>
          <w:rFonts w:ascii="Helvetica" w:hAnsi="Helvetica" w:cs="Calibri"/>
          <w:b/>
          <w:sz w:val="20"/>
          <w:szCs w:val="20"/>
        </w:rPr>
        <w:t xml:space="preserve">Ponudnik mora tudi v obrazcu </w:t>
      </w:r>
      <w:r w:rsidR="00974F4D" w:rsidRPr="00025BBB">
        <w:rPr>
          <w:rFonts w:ascii="Helvetica" w:hAnsi="Helvetica" w:cs="Calibri"/>
          <w:b/>
          <w:sz w:val="20"/>
          <w:szCs w:val="20"/>
        </w:rPr>
        <w:t>»</w:t>
      </w:r>
      <w:r w:rsidR="001D4462" w:rsidRPr="00025BBB">
        <w:rPr>
          <w:rFonts w:ascii="Helvetica" w:hAnsi="Helvetica" w:cs="Calibri"/>
          <w:b/>
          <w:sz w:val="20"/>
          <w:szCs w:val="20"/>
        </w:rPr>
        <w:t>ESPD</w:t>
      </w:r>
      <w:r w:rsidR="00974F4D" w:rsidRPr="00025BBB">
        <w:rPr>
          <w:rFonts w:ascii="Helvetica" w:hAnsi="Helvetica" w:cs="Calibri"/>
          <w:b/>
          <w:sz w:val="20"/>
          <w:szCs w:val="20"/>
        </w:rPr>
        <w:t>«</w:t>
      </w:r>
      <w:r w:rsidR="001D4462" w:rsidRPr="00025BBB">
        <w:rPr>
          <w:rFonts w:ascii="Helvetica" w:hAnsi="Helvetica" w:cs="Calibri"/>
          <w:b/>
          <w:sz w:val="20"/>
          <w:szCs w:val="20"/>
        </w:rPr>
        <w:t xml:space="preserve"> navesti vse predlagane podizvajalce. </w:t>
      </w:r>
    </w:p>
    <w:p w:rsidR="00134F9D" w:rsidRPr="00025BBB" w:rsidRDefault="00134F9D" w:rsidP="00322F51">
      <w:pPr>
        <w:spacing w:line="280" w:lineRule="atLeast"/>
        <w:contextualSpacing/>
        <w:jc w:val="both"/>
        <w:rPr>
          <w:rFonts w:ascii="Helvetica" w:hAnsi="Helvetica" w:cs="Calibri"/>
          <w:b/>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Ponudnik mora v ponudbi: </w:t>
      </w:r>
    </w:p>
    <w:p w:rsidR="00134F9D" w:rsidRPr="00025BBB" w:rsidRDefault="00134F9D" w:rsidP="00322F51">
      <w:pPr>
        <w:numPr>
          <w:ilvl w:val="0"/>
          <w:numId w:val="10"/>
        </w:numPr>
        <w:spacing w:line="280" w:lineRule="atLeast"/>
        <w:ind w:left="709"/>
        <w:contextualSpacing/>
        <w:jc w:val="both"/>
        <w:rPr>
          <w:rFonts w:ascii="Helvetica" w:hAnsi="Helvetica" w:cs="Calibri"/>
          <w:sz w:val="20"/>
          <w:szCs w:val="20"/>
        </w:rPr>
      </w:pPr>
      <w:r w:rsidRPr="00025BBB">
        <w:rPr>
          <w:rFonts w:ascii="Helvetica" w:hAnsi="Helvetica" w:cs="Calibri"/>
          <w:sz w:val="20"/>
          <w:szCs w:val="20"/>
        </w:rPr>
        <w:t xml:space="preserve">navesti izpolnjene ESPD teh podizvajalcev v skladu z 79. </w:t>
      </w:r>
      <w:r w:rsidR="007D5875" w:rsidRPr="00025BBB">
        <w:rPr>
          <w:rFonts w:ascii="Helvetica" w:hAnsi="Helvetica" w:cs="Calibri"/>
          <w:sz w:val="20"/>
          <w:szCs w:val="20"/>
        </w:rPr>
        <w:t>č</w:t>
      </w:r>
      <w:r w:rsidRPr="00025BBB">
        <w:rPr>
          <w:rFonts w:ascii="Helvetica" w:hAnsi="Helvetica" w:cs="Calibri"/>
          <w:sz w:val="20"/>
          <w:szCs w:val="20"/>
        </w:rPr>
        <w:t xml:space="preserve">lenom ZJN-3 ter </w:t>
      </w:r>
    </w:p>
    <w:p w:rsidR="00134F9D" w:rsidRPr="00025BBB" w:rsidRDefault="00134F9D" w:rsidP="00322F51">
      <w:pPr>
        <w:numPr>
          <w:ilvl w:val="0"/>
          <w:numId w:val="10"/>
        </w:numPr>
        <w:spacing w:line="280" w:lineRule="atLeast"/>
        <w:ind w:left="709"/>
        <w:contextualSpacing/>
        <w:jc w:val="both"/>
        <w:rPr>
          <w:rFonts w:ascii="Helvetica" w:hAnsi="Helvetica" w:cs="Calibri"/>
          <w:sz w:val="20"/>
          <w:szCs w:val="20"/>
        </w:rPr>
      </w:pPr>
      <w:r w:rsidRPr="00025BBB">
        <w:rPr>
          <w:rFonts w:ascii="Helvetica" w:hAnsi="Helvetica" w:cs="Calibri"/>
          <w:sz w:val="20"/>
          <w:szCs w:val="20"/>
        </w:rPr>
        <w:t>priložiti zahtevo podizvajalca za neposredno pla</w:t>
      </w:r>
      <w:r w:rsidR="007D5875" w:rsidRPr="00025BBB">
        <w:rPr>
          <w:rFonts w:ascii="Helvetica" w:hAnsi="Helvetica" w:cs="Calibri"/>
          <w:sz w:val="20"/>
          <w:szCs w:val="20"/>
        </w:rPr>
        <w:t>č</w:t>
      </w:r>
      <w:r w:rsidRPr="00025BBB">
        <w:rPr>
          <w:rFonts w:ascii="Helvetica" w:hAnsi="Helvetica" w:cs="Calibri"/>
          <w:sz w:val="20"/>
          <w:szCs w:val="20"/>
        </w:rPr>
        <w:t xml:space="preserve">ilo, </w:t>
      </w:r>
      <w:r w:rsidR="007D5875" w:rsidRPr="00025BBB">
        <w:rPr>
          <w:rFonts w:ascii="Helvetica" w:hAnsi="Helvetica" w:cs="Calibri"/>
          <w:sz w:val="20"/>
          <w:szCs w:val="20"/>
        </w:rPr>
        <w:t>č</w:t>
      </w:r>
      <w:r w:rsidRPr="00025BBB">
        <w:rPr>
          <w:rFonts w:ascii="Helvetica" w:hAnsi="Helvetica" w:cs="Calibri"/>
          <w:sz w:val="20"/>
          <w:szCs w:val="20"/>
        </w:rPr>
        <w:t xml:space="preserve">e podizvajalec to zahteva.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V kolikor podizvajalec zahteva neposredno pla</w:t>
      </w:r>
      <w:r w:rsidR="007D5875" w:rsidRPr="00025BBB">
        <w:rPr>
          <w:rFonts w:ascii="Helvetica" w:hAnsi="Helvetica" w:cs="Calibri"/>
          <w:sz w:val="20"/>
          <w:szCs w:val="20"/>
        </w:rPr>
        <w:t>č</w:t>
      </w:r>
      <w:r w:rsidRPr="00025BBB">
        <w:rPr>
          <w:rFonts w:ascii="Helvetica" w:hAnsi="Helvetica" w:cs="Calibri"/>
          <w:sz w:val="20"/>
          <w:szCs w:val="20"/>
        </w:rPr>
        <w:t>ilo, se šteje, da je neposredno pla</w:t>
      </w:r>
      <w:r w:rsidR="007D5875" w:rsidRPr="00025BBB">
        <w:rPr>
          <w:rFonts w:ascii="Helvetica" w:hAnsi="Helvetica" w:cs="Calibri"/>
          <w:sz w:val="20"/>
          <w:szCs w:val="20"/>
        </w:rPr>
        <w:t>č</w:t>
      </w:r>
      <w:r w:rsidRPr="00025BBB">
        <w:rPr>
          <w:rFonts w:ascii="Helvetica" w:hAnsi="Helvetica" w:cs="Calibri"/>
          <w:sz w:val="20"/>
          <w:szCs w:val="20"/>
        </w:rPr>
        <w:t>ilo podizvajalcu obvezno in obveznost zavezuje naro</w:t>
      </w:r>
      <w:r w:rsidR="007D5875" w:rsidRPr="00025BBB">
        <w:rPr>
          <w:rFonts w:ascii="Helvetica" w:hAnsi="Helvetica" w:cs="Calibri"/>
          <w:sz w:val="20"/>
          <w:szCs w:val="20"/>
        </w:rPr>
        <w:t>č</w:t>
      </w:r>
      <w:r w:rsidRPr="00025BBB">
        <w:rPr>
          <w:rFonts w:ascii="Helvetica" w:hAnsi="Helvetica" w:cs="Calibri"/>
          <w:sz w:val="20"/>
          <w:szCs w:val="20"/>
        </w:rPr>
        <w:t>nika in glavnega izvajalca. Kadar namerava ponudnik izvesti javno naro</w:t>
      </w:r>
      <w:r w:rsidR="007D5875" w:rsidRPr="00025BBB">
        <w:rPr>
          <w:rFonts w:ascii="Helvetica" w:hAnsi="Helvetica" w:cs="Calibri"/>
          <w:sz w:val="20"/>
          <w:szCs w:val="20"/>
        </w:rPr>
        <w:t>č</w:t>
      </w:r>
      <w:r w:rsidRPr="00025BBB">
        <w:rPr>
          <w:rFonts w:ascii="Helvetica" w:hAnsi="Helvetica" w:cs="Calibri"/>
          <w:sz w:val="20"/>
          <w:szCs w:val="20"/>
        </w:rPr>
        <w:t>ilo s podizvajalcem, ki zahteva neposredno pla</w:t>
      </w:r>
      <w:r w:rsidR="007D5875" w:rsidRPr="00025BBB">
        <w:rPr>
          <w:rFonts w:ascii="Helvetica" w:hAnsi="Helvetica" w:cs="Calibri"/>
          <w:sz w:val="20"/>
          <w:szCs w:val="20"/>
        </w:rPr>
        <w:t>č</w:t>
      </w:r>
      <w:r w:rsidRPr="00025BBB">
        <w:rPr>
          <w:rFonts w:ascii="Helvetica" w:hAnsi="Helvetica" w:cs="Calibri"/>
          <w:sz w:val="20"/>
          <w:szCs w:val="20"/>
        </w:rPr>
        <w:t xml:space="preserve">ilo, mora: </w:t>
      </w:r>
    </w:p>
    <w:p w:rsidR="00134F9D" w:rsidRPr="00025BBB" w:rsidRDefault="00134F9D" w:rsidP="00322F51">
      <w:pPr>
        <w:numPr>
          <w:ilvl w:val="0"/>
          <w:numId w:val="14"/>
        </w:numPr>
        <w:spacing w:line="280" w:lineRule="atLeast"/>
        <w:contextualSpacing/>
        <w:jc w:val="both"/>
        <w:rPr>
          <w:rFonts w:ascii="Helvetica" w:hAnsi="Helvetica" w:cs="Calibri"/>
          <w:sz w:val="20"/>
          <w:szCs w:val="20"/>
        </w:rPr>
      </w:pPr>
      <w:r w:rsidRPr="00025BBB">
        <w:rPr>
          <w:rFonts w:ascii="Helvetica" w:hAnsi="Helvetica" w:cs="Calibri"/>
          <w:sz w:val="20"/>
          <w:szCs w:val="20"/>
        </w:rPr>
        <w:t>glavni izvajalec v pogodbi pooblastiti naro</w:t>
      </w:r>
      <w:r w:rsidR="007D5875" w:rsidRPr="00025BBB">
        <w:rPr>
          <w:rFonts w:ascii="Helvetica" w:hAnsi="Helvetica" w:cs="Calibri"/>
          <w:sz w:val="20"/>
          <w:szCs w:val="20"/>
        </w:rPr>
        <w:t>č</w:t>
      </w:r>
      <w:r w:rsidRPr="00025BBB">
        <w:rPr>
          <w:rFonts w:ascii="Helvetica" w:hAnsi="Helvetica" w:cs="Calibri"/>
          <w:sz w:val="20"/>
          <w:szCs w:val="20"/>
        </w:rPr>
        <w:t>nika, da na podlagi potrjenega ra</w:t>
      </w:r>
      <w:r w:rsidR="007D5875" w:rsidRPr="00025BBB">
        <w:rPr>
          <w:rFonts w:ascii="Helvetica" w:hAnsi="Helvetica" w:cs="Calibri"/>
          <w:sz w:val="20"/>
          <w:szCs w:val="20"/>
        </w:rPr>
        <w:t>č</w:t>
      </w:r>
      <w:r w:rsidRPr="00025BBB">
        <w:rPr>
          <w:rFonts w:ascii="Helvetica" w:hAnsi="Helvetica" w:cs="Calibri"/>
          <w:sz w:val="20"/>
          <w:szCs w:val="20"/>
        </w:rPr>
        <w:t>una oziroma situacije s strani glavnega izvajalca neposredno pla</w:t>
      </w:r>
      <w:r w:rsidR="007D5875" w:rsidRPr="00025BBB">
        <w:rPr>
          <w:rFonts w:ascii="Helvetica" w:hAnsi="Helvetica" w:cs="Calibri"/>
          <w:sz w:val="20"/>
          <w:szCs w:val="20"/>
        </w:rPr>
        <w:t>č</w:t>
      </w:r>
      <w:r w:rsidRPr="00025BBB">
        <w:rPr>
          <w:rFonts w:ascii="Helvetica" w:hAnsi="Helvetica" w:cs="Calibri"/>
          <w:sz w:val="20"/>
          <w:szCs w:val="20"/>
        </w:rPr>
        <w:t xml:space="preserve">uje podizvajalcu, </w:t>
      </w:r>
    </w:p>
    <w:p w:rsidR="00134F9D" w:rsidRPr="00025BBB" w:rsidRDefault="00134F9D" w:rsidP="00322F51">
      <w:pPr>
        <w:numPr>
          <w:ilvl w:val="0"/>
          <w:numId w:val="14"/>
        </w:numPr>
        <w:spacing w:line="280" w:lineRule="atLeast"/>
        <w:contextualSpacing/>
        <w:jc w:val="both"/>
        <w:rPr>
          <w:rFonts w:ascii="Helvetica" w:hAnsi="Helvetica" w:cs="Calibri"/>
          <w:sz w:val="20"/>
          <w:szCs w:val="20"/>
        </w:rPr>
      </w:pPr>
      <w:r w:rsidRPr="00025BBB">
        <w:rPr>
          <w:rFonts w:ascii="Helvetica" w:hAnsi="Helvetica" w:cs="Calibri"/>
          <w:sz w:val="20"/>
          <w:szCs w:val="20"/>
        </w:rPr>
        <w:t>podizvajalec predložiti soglasje, na podlagi katerega naro</w:t>
      </w:r>
      <w:r w:rsidR="007D5875" w:rsidRPr="00025BBB">
        <w:rPr>
          <w:rFonts w:ascii="Helvetica" w:hAnsi="Helvetica" w:cs="Calibri"/>
          <w:sz w:val="20"/>
          <w:szCs w:val="20"/>
        </w:rPr>
        <w:t>č</w:t>
      </w:r>
      <w:r w:rsidRPr="00025BBB">
        <w:rPr>
          <w:rFonts w:ascii="Helvetica" w:hAnsi="Helvetica" w:cs="Calibri"/>
          <w:sz w:val="20"/>
          <w:szCs w:val="20"/>
        </w:rPr>
        <w:t>nik namesto ponudnika poravna podizvajal</w:t>
      </w:r>
      <w:r w:rsidR="007D5875" w:rsidRPr="00025BBB">
        <w:rPr>
          <w:rFonts w:ascii="Helvetica" w:hAnsi="Helvetica" w:cs="Calibri"/>
          <w:sz w:val="20"/>
          <w:szCs w:val="20"/>
        </w:rPr>
        <w:t>č</w:t>
      </w:r>
      <w:r w:rsidRPr="00025BBB">
        <w:rPr>
          <w:rFonts w:ascii="Helvetica" w:hAnsi="Helvetica" w:cs="Calibri"/>
          <w:sz w:val="20"/>
          <w:szCs w:val="20"/>
        </w:rPr>
        <w:t xml:space="preserve">evo terjatev do ponudnika, </w:t>
      </w:r>
    </w:p>
    <w:p w:rsidR="00134F9D" w:rsidRPr="00025BBB" w:rsidRDefault="00134F9D" w:rsidP="00322F51">
      <w:pPr>
        <w:numPr>
          <w:ilvl w:val="0"/>
          <w:numId w:val="14"/>
        </w:numPr>
        <w:spacing w:line="280" w:lineRule="atLeast"/>
        <w:contextualSpacing/>
        <w:jc w:val="both"/>
        <w:rPr>
          <w:rFonts w:ascii="Helvetica" w:hAnsi="Helvetica" w:cs="Calibri"/>
          <w:sz w:val="20"/>
          <w:szCs w:val="20"/>
        </w:rPr>
      </w:pPr>
      <w:r w:rsidRPr="00025BBB">
        <w:rPr>
          <w:rFonts w:ascii="Helvetica" w:hAnsi="Helvetica" w:cs="Calibri"/>
          <w:sz w:val="20"/>
          <w:szCs w:val="20"/>
        </w:rPr>
        <w:t>glavni izvajalec svojemu ra</w:t>
      </w:r>
      <w:r w:rsidR="007D5875" w:rsidRPr="00025BBB">
        <w:rPr>
          <w:rFonts w:ascii="Helvetica" w:hAnsi="Helvetica" w:cs="Calibri"/>
          <w:sz w:val="20"/>
          <w:szCs w:val="20"/>
        </w:rPr>
        <w:t>č</w:t>
      </w:r>
      <w:r w:rsidRPr="00025BBB">
        <w:rPr>
          <w:rFonts w:ascii="Helvetica" w:hAnsi="Helvetica" w:cs="Calibri"/>
          <w:sz w:val="20"/>
          <w:szCs w:val="20"/>
        </w:rPr>
        <w:t>unu ali situaciji priložiti ra</w:t>
      </w:r>
      <w:r w:rsidR="007D5875" w:rsidRPr="00025BBB">
        <w:rPr>
          <w:rFonts w:ascii="Helvetica" w:hAnsi="Helvetica" w:cs="Calibri"/>
          <w:sz w:val="20"/>
          <w:szCs w:val="20"/>
        </w:rPr>
        <w:t>č</w:t>
      </w:r>
      <w:r w:rsidRPr="00025BBB">
        <w:rPr>
          <w:rFonts w:ascii="Helvetica" w:hAnsi="Helvetica" w:cs="Calibri"/>
          <w:sz w:val="20"/>
          <w:szCs w:val="20"/>
        </w:rPr>
        <w:t xml:space="preserve">un ali situacijo podizvajalca, ki ga je predhodno potrdil. </w:t>
      </w:r>
    </w:p>
    <w:p w:rsidR="00134F9D" w:rsidRPr="00025BBB" w:rsidRDefault="00134F9D" w:rsidP="00322F51">
      <w:pPr>
        <w:spacing w:line="280" w:lineRule="atLeast"/>
        <w:contextualSpacing/>
        <w:jc w:val="both"/>
        <w:rPr>
          <w:rFonts w:ascii="Helvetica" w:hAnsi="Helvetica" w:cs="Calibri"/>
          <w:sz w:val="20"/>
          <w:szCs w:val="20"/>
        </w:rPr>
      </w:pPr>
    </w:p>
    <w:p w:rsidR="00974F4D" w:rsidRPr="00025BBB" w:rsidRDefault="00974F4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Glavni izvajalec mora med izvajanjem javnega naro</w:t>
      </w:r>
      <w:r w:rsidR="007D5875" w:rsidRPr="00025BBB">
        <w:rPr>
          <w:rFonts w:ascii="Helvetica" w:hAnsi="Helvetica" w:cs="Calibri"/>
          <w:sz w:val="20"/>
          <w:szCs w:val="20"/>
        </w:rPr>
        <w:t>č</w:t>
      </w:r>
      <w:r w:rsidRPr="00025BBB">
        <w:rPr>
          <w:rFonts w:ascii="Helvetica" w:hAnsi="Helvetica" w:cs="Calibri"/>
          <w:sz w:val="20"/>
          <w:szCs w:val="20"/>
        </w:rPr>
        <w:t>ila naro</w:t>
      </w:r>
      <w:r w:rsidR="007D5875" w:rsidRPr="00025BBB">
        <w:rPr>
          <w:rFonts w:ascii="Helvetica" w:hAnsi="Helvetica" w:cs="Calibri"/>
          <w:sz w:val="20"/>
          <w:szCs w:val="20"/>
        </w:rPr>
        <w:t>č</w:t>
      </w:r>
      <w:r w:rsidRPr="00025BBB">
        <w:rPr>
          <w:rFonts w:ascii="Helvetica" w:hAnsi="Helvetica" w:cs="Calibri"/>
          <w:sz w:val="20"/>
          <w:szCs w:val="20"/>
        </w:rPr>
        <w:t xml:space="preserve">nika obvestiti o morebitnih spremembah informacij iz prvega in drugega odstavka te točke in poslati informacije o novih podizvajalcih, ki jih </w:t>
      </w:r>
      <w:r w:rsidRPr="00025BBB">
        <w:rPr>
          <w:rFonts w:ascii="Helvetica" w:hAnsi="Helvetica" w:cs="Calibri"/>
          <w:sz w:val="20"/>
          <w:szCs w:val="20"/>
        </w:rPr>
        <w:lastRenderedPageBreak/>
        <w:t>namerava naknadno vklju</w:t>
      </w:r>
      <w:r w:rsidR="007D5875" w:rsidRPr="00025BBB">
        <w:rPr>
          <w:rFonts w:ascii="Helvetica" w:hAnsi="Helvetica" w:cs="Calibri"/>
          <w:sz w:val="20"/>
          <w:szCs w:val="20"/>
        </w:rPr>
        <w:t>č</w:t>
      </w:r>
      <w:r w:rsidRPr="00025BBB">
        <w:rPr>
          <w:rFonts w:ascii="Helvetica" w:hAnsi="Helvetica" w:cs="Calibri"/>
          <w:sz w:val="20"/>
          <w:szCs w:val="20"/>
        </w:rPr>
        <w:t>iti v izvajanje takšnega javnega naročila, in sicer najkasneje v petih dneh po spremembi. V primeru vklju</w:t>
      </w:r>
      <w:r w:rsidR="007D5875" w:rsidRPr="00025BBB">
        <w:rPr>
          <w:rFonts w:ascii="Helvetica" w:hAnsi="Helvetica" w:cs="Calibri"/>
          <w:sz w:val="20"/>
          <w:szCs w:val="20"/>
        </w:rPr>
        <w:t>č</w:t>
      </w:r>
      <w:r w:rsidRPr="00025BBB">
        <w:rPr>
          <w:rFonts w:ascii="Helvetica" w:hAnsi="Helvetica" w:cs="Calibri"/>
          <w:sz w:val="20"/>
          <w:szCs w:val="20"/>
        </w:rPr>
        <w:t xml:space="preserve">itve novih podizvajalcev mora glavni izvajalec skupaj z obvestilom posredovati tudi podatke in dokumente iz prvega in drugega odstavka te točke.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
          <w:sz w:val="20"/>
          <w:szCs w:val="20"/>
        </w:rPr>
      </w:pPr>
      <w:r w:rsidRPr="00025BBB">
        <w:rPr>
          <w:rFonts w:ascii="Helvetica" w:hAnsi="Helvetica" w:cs="Calibri"/>
          <w:sz w:val="20"/>
          <w:szCs w:val="20"/>
        </w:rPr>
        <w:t>Kadar namerava ponudnik izvesti javno naro</w:t>
      </w:r>
      <w:r w:rsidR="007D5875" w:rsidRPr="00025BBB">
        <w:rPr>
          <w:rFonts w:ascii="Helvetica" w:hAnsi="Helvetica" w:cs="Calibri"/>
          <w:sz w:val="20"/>
          <w:szCs w:val="20"/>
        </w:rPr>
        <w:t>č</w:t>
      </w:r>
      <w:r w:rsidRPr="00025BBB">
        <w:rPr>
          <w:rFonts w:ascii="Helvetica" w:hAnsi="Helvetica" w:cs="Calibri"/>
          <w:sz w:val="20"/>
          <w:szCs w:val="20"/>
        </w:rPr>
        <w:t>ilo s podizv</w:t>
      </w:r>
      <w:r w:rsidR="005C5C67" w:rsidRPr="00025BBB">
        <w:rPr>
          <w:rFonts w:ascii="Helvetica" w:hAnsi="Helvetica" w:cs="Calibri"/>
          <w:sz w:val="20"/>
          <w:szCs w:val="20"/>
        </w:rPr>
        <w:t>ajalcem, mora pogoje iz točke 8.1., 8</w:t>
      </w:r>
      <w:r w:rsidRPr="00025BBB">
        <w:rPr>
          <w:rFonts w:ascii="Helvetica" w:hAnsi="Helvetica" w:cs="Calibri"/>
          <w:sz w:val="20"/>
          <w:szCs w:val="20"/>
        </w:rPr>
        <w:t>.2.</w:t>
      </w:r>
      <w:r w:rsidR="00E66BED" w:rsidRPr="00025BBB">
        <w:rPr>
          <w:rFonts w:ascii="Helvetica" w:hAnsi="Helvetica" w:cs="Calibri"/>
          <w:sz w:val="20"/>
          <w:szCs w:val="20"/>
        </w:rPr>
        <w:t xml:space="preserve">, </w:t>
      </w:r>
      <w:r w:rsidR="005C5C67" w:rsidRPr="00025BBB">
        <w:rPr>
          <w:rFonts w:ascii="Helvetica" w:hAnsi="Helvetica" w:cs="Calibri"/>
          <w:sz w:val="20"/>
          <w:szCs w:val="20"/>
        </w:rPr>
        <w:t>8.3.</w:t>
      </w:r>
      <w:r w:rsidR="00E66BED" w:rsidRPr="00025BBB">
        <w:rPr>
          <w:rFonts w:ascii="Helvetica" w:hAnsi="Helvetica" w:cs="Calibri"/>
          <w:sz w:val="20"/>
          <w:szCs w:val="20"/>
        </w:rPr>
        <w:t xml:space="preserve"> in 8.5.</w:t>
      </w:r>
      <w:r w:rsidRPr="00025BBB">
        <w:rPr>
          <w:rFonts w:ascii="Helvetica" w:hAnsi="Helvetica" w:cs="Calibri"/>
          <w:sz w:val="20"/>
          <w:szCs w:val="20"/>
        </w:rPr>
        <w:t xml:space="preserve"> II. poglavja te dokumentacije izpolnjevati tudi podizvajalec, ki sodeluje pri izvedbi javnega naročila.</w:t>
      </w:r>
      <w:r w:rsidRPr="00025BBB">
        <w:rPr>
          <w:rFonts w:ascii="Helvetica" w:hAnsi="Helvetica" w:cs="Calibri"/>
          <w:b/>
          <w:sz w:val="20"/>
          <w:szCs w:val="20"/>
        </w:rPr>
        <w:t xml:space="preserve"> </w:t>
      </w:r>
    </w:p>
    <w:p w:rsidR="00134F9D" w:rsidRPr="00025BBB" w:rsidRDefault="00134F9D" w:rsidP="00322F51">
      <w:pPr>
        <w:spacing w:line="280" w:lineRule="atLeast"/>
        <w:contextualSpacing/>
        <w:jc w:val="both"/>
        <w:rPr>
          <w:rFonts w:ascii="Helvetica" w:hAnsi="Helvetica" w:cs="Calibri"/>
          <w:b/>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Naro</w:t>
      </w:r>
      <w:r w:rsidR="007D5875" w:rsidRPr="00025BBB">
        <w:rPr>
          <w:rFonts w:ascii="Helvetica" w:hAnsi="Helvetica" w:cs="Calibri"/>
          <w:sz w:val="20"/>
          <w:szCs w:val="20"/>
        </w:rPr>
        <w:t>č</w:t>
      </w:r>
      <w:r w:rsidRPr="00025BBB">
        <w:rPr>
          <w:rFonts w:ascii="Helvetica" w:hAnsi="Helvetica" w:cs="Calibri"/>
          <w:sz w:val="20"/>
          <w:szCs w:val="20"/>
        </w:rPr>
        <w:t>nik lahko zavrne predlog za zamenjavo podizvajalca oziroma vklju</w:t>
      </w:r>
      <w:r w:rsidR="007D5875" w:rsidRPr="00025BBB">
        <w:rPr>
          <w:rFonts w:ascii="Helvetica" w:hAnsi="Helvetica" w:cs="Calibri"/>
          <w:sz w:val="20"/>
          <w:szCs w:val="20"/>
        </w:rPr>
        <w:t>č</w:t>
      </w:r>
      <w:r w:rsidRPr="00025BBB">
        <w:rPr>
          <w:rFonts w:ascii="Helvetica" w:hAnsi="Helvetica" w:cs="Calibri"/>
          <w:sz w:val="20"/>
          <w:szCs w:val="20"/>
        </w:rPr>
        <w:t xml:space="preserve">itev novega podizvajalca tudi, </w:t>
      </w:r>
      <w:r w:rsidR="007D5875" w:rsidRPr="00025BBB">
        <w:rPr>
          <w:rFonts w:ascii="Helvetica" w:hAnsi="Helvetica" w:cs="Calibri"/>
          <w:sz w:val="20"/>
          <w:szCs w:val="20"/>
        </w:rPr>
        <w:t>č</w:t>
      </w:r>
      <w:r w:rsidRPr="00025BBB">
        <w:rPr>
          <w:rFonts w:ascii="Helvetica" w:hAnsi="Helvetica" w:cs="Calibri"/>
          <w:sz w:val="20"/>
          <w:szCs w:val="20"/>
        </w:rPr>
        <w:t>e bi to lahko vplivalo na nemoteno izvajanje ali dokon</w:t>
      </w:r>
      <w:r w:rsidR="007D5875" w:rsidRPr="00025BBB">
        <w:rPr>
          <w:rFonts w:ascii="Helvetica" w:hAnsi="Helvetica" w:cs="Calibri"/>
          <w:sz w:val="20"/>
          <w:szCs w:val="20"/>
        </w:rPr>
        <w:t>č</w:t>
      </w:r>
      <w:r w:rsidRPr="00025BBB">
        <w:rPr>
          <w:rFonts w:ascii="Helvetica" w:hAnsi="Helvetica" w:cs="Calibri"/>
          <w:sz w:val="20"/>
          <w:szCs w:val="20"/>
        </w:rPr>
        <w:t xml:space="preserve">anje del in </w:t>
      </w:r>
      <w:r w:rsidR="007D5875" w:rsidRPr="00025BBB">
        <w:rPr>
          <w:rFonts w:ascii="Helvetica" w:hAnsi="Helvetica" w:cs="Calibri"/>
          <w:sz w:val="20"/>
          <w:szCs w:val="20"/>
        </w:rPr>
        <w:t>č</w:t>
      </w:r>
      <w:r w:rsidRPr="00025BBB">
        <w:rPr>
          <w:rFonts w:ascii="Helvetica" w:hAnsi="Helvetica" w:cs="Calibri"/>
          <w:sz w:val="20"/>
          <w:szCs w:val="20"/>
        </w:rPr>
        <w:t>e novi podizvajalec ne izpolnjuje pogojev, ki jih je postavil naro</w:t>
      </w:r>
      <w:r w:rsidR="007D5875" w:rsidRPr="00025BBB">
        <w:rPr>
          <w:rFonts w:ascii="Helvetica" w:hAnsi="Helvetica" w:cs="Calibri"/>
          <w:sz w:val="20"/>
          <w:szCs w:val="20"/>
        </w:rPr>
        <w:t>č</w:t>
      </w:r>
      <w:r w:rsidRPr="00025BBB">
        <w:rPr>
          <w:rFonts w:ascii="Helvetica" w:hAnsi="Helvetica" w:cs="Calibri"/>
          <w:sz w:val="20"/>
          <w:szCs w:val="20"/>
        </w:rPr>
        <w:t>nik v dokumentaciji v zvezi z oddajo javnega naro</w:t>
      </w:r>
      <w:r w:rsidR="007D5875" w:rsidRPr="00025BBB">
        <w:rPr>
          <w:rFonts w:ascii="Helvetica" w:hAnsi="Helvetica" w:cs="Calibri"/>
          <w:sz w:val="20"/>
          <w:szCs w:val="20"/>
        </w:rPr>
        <w:t>č</w:t>
      </w:r>
      <w:r w:rsidRPr="00025BBB">
        <w:rPr>
          <w:rFonts w:ascii="Helvetica" w:hAnsi="Helvetica" w:cs="Calibri"/>
          <w:sz w:val="20"/>
          <w:szCs w:val="20"/>
        </w:rPr>
        <w:t>ila. Naro</w:t>
      </w:r>
      <w:r w:rsidR="007D5875" w:rsidRPr="00025BBB">
        <w:rPr>
          <w:rFonts w:ascii="Helvetica" w:hAnsi="Helvetica" w:cs="Calibri"/>
          <w:sz w:val="20"/>
          <w:szCs w:val="20"/>
        </w:rPr>
        <w:t>č</w:t>
      </w:r>
      <w:r w:rsidRPr="00025BBB">
        <w:rPr>
          <w:rFonts w:ascii="Helvetica" w:hAnsi="Helvetica" w:cs="Calibri"/>
          <w:sz w:val="20"/>
          <w:szCs w:val="20"/>
        </w:rPr>
        <w:t xml:space="preserve">nik bo o morebitni zavrnitvi novega podizvajalca obvestil glavnega izvajalca najpozneje v desetih dneh od prejema predloga. </w:t>
      </w:r>
    </w:p>
    <w:p w:rsidR="00134F9D" w:rsidRPr="00025BBB" w:rsidRDefault="00134F9D" w:rsidP="00322F51">
      <w:pPr>
        <w:spacing w:line="280" w:lineRule="atLeast"/>
        <w:contextualSpacing/>
        <w:jc w:val="both"/>
        <w:rPr>
          <w:rFonts w:ascii="Helvetica" w:hAnsi="Helvetica" w:cs="Calibri"/>
          <w:sz w:val="20"/>
          <w:szCs w:val="20"/>
        </w:rPr>
      </w:pPr>
    </w:p>
    <w:p w:rsidR="00A7597F"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Obveznosti iz te točke veljajo tudi za podizvajalce podizvajalcev glavnega izvajalca ali nadaljnje podizvajalce v podizvajalski verigi. </w:t>
      </w:r>
    </w:p>
    <w:p w:rsidR="00DB71FB" w:rsidRPr="00025BBB" w:rsidRDefault="00DB71FB" w:rsidP="00322F51">
      <w:pPr>
        <w:pStyle w:val="Heading9"/>
        <w:spacing w:before="0" w:after="0" w:line="280" w:lineRule="atLeast"/>
        <w:contextualSpacing/>
        <w:jc w:val="both"/>
        <w:rPr>
          <w:rFonts w:ascii="Helvetica" w:hAnsi="Helvetica" w:cs="Calibri"/>
          <w:b/>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4.3. Skupna ponudba</w:t>
      </w:r>
    </w:p>
    <w:p w:rsidR="00134F9D" w:rsidRPr="00025BBB" w:rsidRDefault="00134F9D" w:rsidP="00322F51">
      <w:pPr>
        <w:spacing w:line="280" w:lineRule="atLeast"/>
        <w:jc w:val="both"/>
        <w:rPr>
          <w:rFonts w:ascii="Helvetica" w:hAnsi="Helvetica"/>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Skupine gospodarskih subjektov lahko predložijo skupno ponudbo. V primeru skupne ponudbe bo naročnik od izbrane skupine zahteval predložitev ustreznega akta o skupni izvedbi naročila, ki mora vsebovati vsaj:</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navedbo vseh partnerjev v skupini (naziv in naslov partnerja, zakonitega zastopnika, matična številka, davčna številka, številka transakcijskega računa),</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pooblastilo vodilnemu partnerju v skupini,</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neomejeno solidarno odgovornost vseh partnerjev v skupini do naročnika,</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področje dela, ki ga bo prevzel in izvedel vsak partner v skupini in delež vsakega partnerja v skupini v % in vrednost del, ki jih prevzema posamezni partner v skupini,</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način plačila preko vodilnega partnerja v skupini ali vsakemu od partnerjev v skupini,</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dolo</w:t>
      </w:r>
      <w:r w:rsidR="00B46D20" w:rsidRPr="00025BBB">
        <w:rPr>
          <w:rFonts w:ascii="Helvetica" w:hAnsi="Helvetica" w:cs="Calibri"/>
          <w:sz w:val="20"/>
          <w:szCs w:val="20"/>
        </w:rPr>
        <w:t>č</w:t>
      </w:r>
      <w:r w:rsidRPr="00025BBB">
        <w:rPr>
          <w:rFonts w:ascii="Helvetica" w:hAnsi="Helvetica" w:cs="Calibri"/>
          <w:sz w:val="20"/>
          <w:szCs w:val="20"/>
        </w:rPr>
        <w:t>be v primeru izstopa kateregakoli od partnerjev v skupini,</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reševanje sporov med partnerji v skupini,</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druge morebitne pravice in obveznosti med partnerji v skupini,</w:t>
      </w:r>
    </w:p>
    <w:p w:rsidR="00134F9D" w:rsidRPr="00025BBB" w:rsidRDefault="00134F9D" w:rsidP="00322F51">
      <w:pPr>
        <w:numPr>
          <w:ilvl w:val="0"/>
          <w:numId w:val="10"/>
        </w:numPr>
        <w:spacing w:line="280" w:lineRule="atLeast"/>
        <w:contextualSpacing/>
        <w:jc w:val="both"/>
        <w:rPr>
          <w:rFonts w:ascii="Helvetica" w:hAnsi="Helvetica" w:cs="Calibri"/>
          <w:sz w:val="20"/>
          <w:szCs w:val="20"/>
        </w:rPr>
      </w:pPr>
      <w:r w:rsidRPr="00025BBB">
        <w:rPr>
          <w:rFonts w:ascii="Helvetica" w:hAnsi="Helvetica" w:cs="Calibri"/>
          <w:sz w:val="20"/>
          <w:szCs w:val="20"/>
        </w:rPr>
        <w:t>rok veljavnosti pravnega akta.</w:t>
      </w:r>
    </w:p>
    <w:p w:rsidR="00134F9D" w:rsidRPr="00025BBB" w:rsidRDefault="00134F9D" w:rsidP="00322F51">
      <w:pPr>
        <w:spacing w:line="280" w:lineRule="atLeast"/>
        <w:contextualSpacing/>
        <w:jc w:val="both"/>
        <w:rPr>
          <w:rFonts w:ascii="Helvetica" w:hAnsi="Helvetica" w:cs="Calibri"/>
          <w:sz w:val="20"/>
          <w:szCs w:val="20"/>
        </w:rPr>
      </w:pPr>
    </w:p>
    <w:p w:rsidR="003B1133" w:rsidRPr="00025BBB" w:rsidRDefault="00134F9D" w:rsidP="00322F51">
      <w:pPr>
        <w:spacing w:line="280" w:lineRule="atLeast"/>
        <w:contextualSpacing/>
        <w:jc w:val="both"/>
        <w:rPr>
          <w:rFonts w:ascii="Helvetica" w:hAnsi="Helvetica" w:cs="Calibri"/>
          <w:b/>
          <w:sz w:val="20"/>
          <w:szCs w:val="20"/>
        </w:rPr>
      </w:pPr>
      <w:r w:rsidRPr="00025BBB">
        <w:rPr>
          <w:rFonts w:ascii="Helvetica" w:hAnsi="Helvetica" w:cs="Calibri"/>
          <w:b/>
          <w:sz w:val="20"/>
          <w:szCs w:val="20"/>
        </w:rPr>
        <w:t>V primeru, da skupina ponudnikov predloži skupno ponudbo, mora ponudnik v OBR-1 navesti vse, ki bodo sodelovali v tej skupni ponudbi. Vsak ponudnik iz skupine ponudnikov mora posamičn</w:t>
      </w:r>
      <w:r w:rsidR="00577FD2" w:rsidRPr="00025BBB">
        <w:rPr>
          <w:rFonts w:ascii="Helvetica" w:hAnsi="Helvetica" w:cs="Calibri"/>
          <w:b/>
          <w:sz w:val="20"/>
          <w:szCs w:val="20"/>
        </w:rPr>
        <w:t>o izpolnjevati pogoje iz točk 8.1., 8</w:t>
      </w:r>
      <w:r w:rsidRPr="00025BBB">
        <w:rPr>
          <w:rFonts w:ascii="Helvetica" w:hAnsi="Helvetica" w:cs="Calibri"/>
          <w:b/>
          <w:sz w:val="20"/>
          <w:szCs w:val="20"/>
        </w:rPr>
        <w:t>.2.</w:t>
      </w:r>
      <w:r w:rsidR="000D7B05" w:rsidRPr="00025BBB">
        <w:rPr>
          <w:rFonts w:ascii="Helvetica" w:hAnsi="Helvetica" w:cs="Calibri"/>
          <w:b/>
          <w:sz w:val="20"/>
          <w:szCs w:val="20"/>
        </w:rPr>
        <w:t xml:space="preserve">, </w:t>
      </w:r>
      <w:r w:rsidR="00577FD2" w:rsidRPr="00025BBB">
        <w:rPr>
          <w:rFonts w:ascii="Helvetica" w:hAnsi="Helvetica" w:cs="Calibri"/>
          <w:b/>
          <w:sz w:val="20"/>
          <w:szCs w:val="20"/>
        </w:rPr>
        <w:t>8.3.</w:t>
      </w:r>
      <w:r w:rsidR="000D7B05" w:rsidRPr="00025BBB">
        <w:rPr>
          <w:rFonts w:ascii="Helvetica" w:hAnsi="Helvetica" w:cs="Calibri"/>
          <w:b/>
          <w:sz w:val="20"/>
          <w:szCs w:val="20"/>
        </w:rPr>
        <w:t xml:space="preserve"> in 8.5.</w:t>
      </w:r>
      <w:r w:rsidR="00577FD2" w:rsidRPr="00025BBB">
        <w:rPr>
          <w:rFonts w:ascii="Helvetica" w:hAnsi="Helvetica" w:cs="Calibri"/>
          <w:b/>
          <w:sz w:val="20"/>
          <w:szCs w:val="20"/>
        </w:rPr>
        <w:t xml:space="preserve"> </w:t>
      </w:r>
      <w:r w:rsidRPr="00025BBB">
        <w:rPr>
          <w:rFonts w:ascii="Helvetica" w:hAnsi="Helvetica" w:cs="Calibri"/>
          <w:b/>
          <w:sz w:val="20"/>
          <w:szCs w:val="20"/>
        </w:rPr>
        <w:t xml:space="preserve">II. poglavja teh navodil. </w:t>
      </w:r>
    </w:p>
    <w:p w:rsidR="00134F9D" w:rsidRPr="00025BBB" w:rsidRDefault="00134F9D" w:rsidP="00322F51">
      <w:pPr>
        <w:spacing w:line="280" w:lineRule="atLeast"/>
        <w:contextualSpacing/>
        <w:jc w:val="both"/>
        <w:rPr>
          <w:rFonts w:ascii="Helvetica" w:hAnsi="Helvetica" w:cs="Calibri"/>
          <w:sz w:val="20"/>
          <w:szCs w:val="20"/>
        </w:rPr>
      </w:pPr>
    </w:p>
    <w:p w:rsidR="00974F4D" w:rsidRPr="00025BBB" w:rsidRDefault="00974F4D" w:rsidP="00322F51">
      <w:pPr>
        <w:spacing w:line="280" w:lineRule="atLeast"/>
        <w:contextualSpacing/>
        <w:jc w:val="both"/>
        <w:rPr>
          <w:rFonts w:ascii="Helvetica" w:hAnsi="Helvetica" w:cs="Calibri"/>
          <w:sz w:val="20"/>
          <w:szCs w:val="20"/>
        </w:rPr>
      </w:pPr>
      <w:r w:rsidRPr="00025BBB">
        <w:rPr>
          <w:rFonts w:ascii="Helvetica" w:hAnsi="Helvetica" w:cs="Calibri"/>
          <w:b/>
          <w:sz w:val="20"/>
          <w:szCs w:val="20"/>
        </w:rPr>
        <w:t>V primeru skupne ponudbe naj pravne osebe v obrazcu »ESPD« navedejo vse, ki bodo sodelovali v tej skupni ponudbi.</w:t>
      </w:r>
      <w:r w:rsidRPr="00025BBB">
        <w:rPr>
          <w:rFonts w:ascii="Helvetica" w:hAnsi="Helvetica" w:cs="Calibri"/>
          <w:sz w:val="20"/>
          <w:szCs w:val="20"/>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74F4D" w:rsidRPr="00025BBB" w:rsidRDefault="00974F4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V kolikor je javno naročilo v izvajanje oddano ponudnikom, ki so oddali skupno ponudbo, je menjava članov skupine tekom izvajanja pogodbe mogoča, vendar mora v tem primeru tudi novi član skupine izpolnjevati vse pogoje iz točk </w:t>
      </w:r>
      <w:r w:rsidR="00577FD2" w:rsidRPr="00025BBB">
        <w:rPr>
          <w:rFonts w:ascii="Helvetica" w:hAnsi="Helvetica" w:cs="Calibri"/>
          <w:sz w:val="20"/>
          <w:szCs w:val="20"/>
        </w:rPr>
        <w:t>8.1., 8.2.</w:t>
      </w:r>
      <w:r w:rsidR="00EA799D" w:rsidRPr="00025BBB">
        <w:rPr>
          <w:rFonts w:ascii="Helvetica" w:hAnsi="Helvetica" w:cs="Calibri"/>
          <w:sz w:val="20"/>
          <w:szCs w:val="20"/>
        </w:rPr>
        <w:t xml:space="preserve">, </w:t>
      </w:r>
      <w:r w:rsidR="00577FD2" w:rsidRPr="00025BBB">
        <w:rPr>
          <w:rFonts w:ascii="Helvetica" w:hAnsi="Helvetica" w:cs="Calibri"/>
          <w:sz w:val="20"/>
          <w:szCs w:val="20"/>
        </w:rPr>
        <w:t>8.3.</w:t>
      </w:r>
      <w:r w:rsidR="00EA799D" w:rsidRPr="00025BBB">
        <w:rPr>
          <w:rFonts w:ascii="Helvetica" w:hAnsi="Helvetica" w:cs="Calibri"/>
          <w:sz w:val="20"/>
          <w:szCs w:val="20"/>
        </w:rPr>
        <w:t xml:space="preserve"> in 8.5.</w:t>
      </w:r>
      <w:r w:rsidRPr="00025BBB">
        <w:rPr>
          <w:rFonts w:ascii="Helvetica" w:hAnsi="Helvetica" w:cs="Calibri"/>
          <w:sz w:val="20"/>
          <w:szCs w:val="20"/>
        </w:rPr>
        <w:t xml:space="preserve"> II. poglavja teh navodil. Če je zoper katerega od članov skupine uveden postopek, namen katerega je prenehanje poslovanja, izključitev tega člana pa bi za skupino pomenila neizpolnjevanje pogojev tega javnega naročila, bo naročnik v primeru, če ne bo v skupino vključen nov ponudnik, ki bi izpolnjeval manjkajoče pogoje, odpovedal pogodbo o izvedbi javnega naročila.</w:t>
      </w:r>
    </w:p>
    <w:p w:rsidR="00134F9D" w:rsidRPr="00025BBB" w:rsidRDefault="00134F9D" w:rsidP="00322F51">
      <w:pPr>
        <w:spacing w:line="280" w:lineRule="atLeast"/>
        <w:contextualSpacing/>
        <w:jc w:val="both"/>
        <w:rPr>
          <w:rFonts w:ascii="Helvetica" w:hAnsi="Helvetica" w:cs="Calibri"/>
          <w:b/>
          <w:iCs/>
          <w:color w:val="272727"/>
          <w:sz w:val="20"/>
          <w:szCs w:val="20"/>
        </w:rPr>
      </w:pPr>
      <w:r w:rsidRPr="00025BBB">
        <w:rPr>
          <w:rFonts w:ascii="Helvetica" w:hAnsi="Helvetica" w:cs="Calibri"/>
          <w:b/>
          <w:iCs/>
          <w:color w:val="272727"/>
          <w:sz w:val="20"/>
          <w:szCs w:val="20"/>
        </w:rPr>
        <w:lastRenderedPageBreak/>
        <w:t xml:space="preserve">4.4. Uporaba zmogljivosti drugih subjektov </w:t>
      </w:r>
    </w:p>
    <w:p w:rsidR="00134F9D" w:rsidRPr="00025BBB" w:rsidRDefault="00134F9D" w:rsidP="00322F51">
      <w:pPr>
        <w:spacing w:line="280" w:lineRule="atLeast"/>
        <w:contextualSpacing/>
        <w:jc w:val="both"/>
        <w:rPr>
          <w:rFonts w:ascii="Helvetica" w:hAnsi="Helvetica" w:cs="Calibri"/>
          <w:b/>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Ponudnik lahko glede pogojev v zvezi z ekonomskim in finan</w:t>
      </w:r>
      <w:r w:rsidR="00005DDA" w:rsidRPr="00025BBB">
        <w:rPr>
          <w:rFonts w:ascii="Helvetica" w:hAnsi="Helvetica" w:cs="Calibri"/>
          <w:iCs/>
          <w:color w:val="272727"/>
          <w:sz w:val="20"/>
          <w:szCs w:val="20"/>
        </w:rPr>
        <w:t>č</w:t>
      </w:r>
      <w:r w:rsidRPr="00025BBB">
        <w:rPr>
          <w:rFonts w:ascii="Helvetica" w:hAnsi="Helvetica" w:cs="Calibri"/>
          <w:iCs/>
          <w:color w:val="272727"/>
          <w:sz w:val="20"/>
          <w:szCs w:val="20"/>
        </w:rPr>
        <w:t>nim položajem ter tehni</w:t>
      </w:r>
      <w:r w:rsidR="00005DDA" w:rsidRPr="00025BBB">
        <w:rPr>
          <w:rFonts w:ascii="Helvetica" w:hAnsi="Helvetica" w:cs="Calibri"/>
          <w:iCs/>
          <w:color w:val="272727"/>
          <w:sz w:val="20"/>
          <w:szCs w:val="20"/>
        </w:rPr>
        <w:t>č</w:t>
      </w:r>
      <w:r w:rsidRPr="00025BBB">
        <w:rPr>
          <w:rFonts w:ascii="Helvetica" w:hAnsi="Helvetica" w:cs="Calibri"/>
          <w:iCs/>
          <w:color w:val="272727"/>
          <w:sz w:val="20"/>
          <w:szCs w:val="20"/>
        </w:rPr>
        <w:t>no in strokovno sposobnostjo po potrebi za posamezno javno naro</w:t>
      </w:r>
      <w:r w:rsidR="00005DDA" w:rsidRPr="00025BBB">
        <w:rPr>
          <w:rFonts w:ascii="Helvetica" w:hAnsi="Helvetica" w:cs="Calibri"/>
          <w:iCs/>
          <w:color w:val="272727"/>
          <w:sz w:val="20"/>
          <w:szCs w:val="20"/>
        </w:rPr>
        <w:t>č</w:t>
      </w:r>
      <w:r w:rsidRPr="00025BBB">
        <w:rPr>
          <w:rFonts w:ascii="Helvetica" w:hAnsi="Helvetica" w:cs="Calibri"/>
          <w:iCs/>
          <w:color w:val="272727"/>
          <w:sz w:val="20"/>
          <w:szCs w:val="20"/>
        </w:rPr>
        <w:t xml:space="preserve">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w:t>
      </w:r>
      <w:r w:rsidR="00B567EA" w:rsidRPr="00025BBB">
        <w:rPr>
          <w:rFonts w:ascii="Helvetica" w:hAnsi="Helvetica" w:cs="Calibri"/>
          <w:iCs/>
          <w:color w:val="272727"/>
          <w:sz w:val="20"/>
          <w:szCs w:val="20"/>
        </w:rPr>
        <w:t>Č</w:t>
      </w:r>
      <w:r w:rsidRPr="00025BBB">
        <w:rPr>
          <w:rFonts w:ascii="Helvetica" w:hAnsi="Helvetica" w:cs="Calibri"/>
          <w:iCs/>
          <w:color w:val="272727"/>
          <w:sz w:val="20"/>
          <w:szCs w:val="20"/>
        </w:rPr>
        <w:t xml:space="preserve">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212E80"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FB7A36" w:rsidRPr="00025BBB" w:rsidRDefault="00FB7A36"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5. Pojasnila dokumentacije v zvezi z oddajo javnega naročila</w:t>
      </w:r>
    </w:p>
    <w:p w:rsidR="00134F9D" w:rsidRPr="00025BBB" w:rsidRDefault="00134F9D" w:rsidP="00322F51">
      <w:pPr>
        <w:spacing w:line="280" w:lineRule="atLeast"/>
        <w:contextualSpacing/>
        <w:jc w:val="both"/>
        <w:rPr>
          <w:rFonts w:ascii="Helvetica" w:hAnsi="Helvetica" w:cs="Calibri"/>
          <w:sz w:val="20"/>
          <w:szCs w:val="20"/>
        </w:rPr>
      </w:pPr>
    </w:p>
    <w:p w:rsidR="00FC433E" w:rsidRPr="00025BBB" w:rsidRDefault="00FC433E"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Pojasnila o vsebini dokumentacije v zvezi z oddajo javnega naročila se lahko zahtevajo le v pisni obliki preko Portala javnih naročil. Pojasnila bodo posredovana na Portal javnih naročil.</w:t>
      </w:r>
    </w:p>
    <w:p w:rsidR="00FC433E" w:rsidRPr="00025BBB" w:rsidRDefault="00FC433E" w:rsidP="00322F51">
      <w:pPr>
        <w:spacing w:line="280" w:lineRule="atLeast"/>
        <w:contextualSpacing/>
        <w:jc w:val="both"/>
        <w:rPr>
          <w:rFonts w:ascii="Helvetica" w:hAnsi="Helvetica" w:cs="Calibri"/>
          <w:sz w:val="20"/>
          <w:szCs w:val="20"/>
        </w:rPr>
      </w:pPr>
    </w:p>
    <w:p w:rsidR="00FC433E" w:rsidRPr="00025BBB" w:rsidRDefault="00FC433E"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Če ponudnik zahteva v zvezi z dokumentacijo v zvezi z oddajo javnega naročila oziroma v zvezi s pripravo ponudbe kakršno koli dodatno pojasnilo, mora zanj zaprositi do vključno</w:t>
      </w:r>
      <w:r w:rsidR="00DB7243" w:rsidRPr="00025BBB">
        <w:rPr>
          <w:rFonts w:ascii="Helvetica" w:hAnsi="Helvetica" w:cs="Calibri"/>
          <w:sz w:val="20"/>
          <w:szCs w:val="20"/>
        </w:rPr>
        <w:t xml:space="preserve"> </w:t>
      </w:r>
      <w:r w:rsidR="000101A9">
        <w:rPr>
          <w:rFonts w:ascii="Helvetica" w:hAnsi="Helvetica" w:cs="Calibri"/>
          <w:b/>
          <w:sz w:val="20"/>
          <w:szCs w:val="20"/>
        </w:rPr>
        <w:t>13. 8</w:t>
      </w:r>
      <w:r w:rsidR="00172128">
        <w:rPr>
          <w:rFonts w:ascii="Helvetica" w:hAnsi="Helvetica" w:cs="Calibri"/>
          <w:b/>
          <w:sz w:val="20"/>
          <w:szCs w:val="20"/>
        </w:rPr>
        <w:t>. 2026</w:t>
      </w:r>
      <w:r w:rsidR="00E8453B" w:rsidRPr="00025BBB">
        <w:rPr>
          <w:rFonts w:ascii="Helvetica" w:hAnsi="Helvetica" w:cs="Calibri"/>
          <w:b/>
          <w:sz w:val="20"/>
          <w:szCs w:val="20"/>
        </w:rPr>
        <w:t xml:space="preserve"> </w:t>
      </w:r>
      <w:r w:rsidR="00C9107F">
        <w:rPr>
          <w:rFonts w:ascii="Helvetica" w:hAnsi="Helvetica" w:cs="Calibri"/>
          <w:b/>
          <w:sz w:val="20"/>
          <w:szCs w:val="20"/>
        </w:rPr>
        <w:t>do 11</w:t>
      </w:r>
      <w:r w:rsidRPr="00025BBB">
        <w:rPr>
          <w:rFonts w:ascii="Helvetica" w:hAnsi="Helvetica" w:cs="Calibri"/>
          <w:b/>
          <w:sz w:val="20"/>
          <w:szCs w:val="20"/>
        </w:rPr>
        <w:t>. ure</w:t>
      </w:r>
      <w:r w:rsidRPr="00025BBB">
        <w:rPr>
          <w:rFonts w:ascii="Helvetica" w:hAnsi="Helvetica" w:cs="Calibri"/>
          <w:sz w:val="20"/>
          <w:szCs w:val="20"/>
        </w:rPr>
        <w:t>. Na zahteve za pojasnila oziroma druga vprašanja v zvezi z naročilom, zastavljena po tem roku, naročnik ne bo odgovarjal.</w:t>
      </w:r>
    </w:p>
    <w:p w:rsidR="00FC433E" w:rsidRPr="00025BBB" w:rsidRDefault="00FC433E" w:rsidP="00322F51">
      <w:pPr>
        <w:spacing w:line="280" w:lineRule="atLeast"/>
        <w:contextualSpacing/>
        <w:jc w:val="both"/>
        <w:rPr>
          <w:rFonts w:ascii="Helvetica" w:hAnsi="Helvetica" w:cs="Calibri"/>
          <w:sz w:val="20"/>
          <w:szCs w:val="20"/>
        </w:rPr>
      </w:pPr>
    </w:p>
    <w:p w:rsidR="00005DDA" w:rsidRPr="00025BBB" w:rsidRDefault="00FC433E"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Naročnik bo dodatna pojasnila v zvezi z dokumentacijo objavil na Portalu javnih naročil najpozneje šest dni pred iztekom roka za oddajo ponudb, pod pogojem, da je bila zahteva posredovana pravočasno.</w:t>
      </w:r>
      <w:r w:rsidR="00005DDA" w:rsidRPr="00025BBB">
        <w:rPr>
          <w:rFonts w:ascii="Helvetica" w:hAnsi="Helvetica" w:cs="Calibri"/>
          <w:sz w:val="20"/>
          <w:szCs w:val="20"/>
        </w:rPr>
        <w:t xml:space="preserve">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
          <w:iCs/>
          <w:color w:val="272727"/>
          <w:sz w:val="20"/>
          <w:szCs w:val="20"/>
        </w:rPr>
      </w:pPr>
      <w:r w:rsidRPr="00025BBB">
        <w:rPr>
          <w:rFonts w:ascii="Helvetica" w:hAnsi="Helvetica" w:cs="Calibri"/>
          <w:b/>
          <w:iCs/>
          <w:color w:val="272727"/>
          <w:sz w:val="20"/>
          <w:szCs w:val="20"/>
        </w:rPr>
        <w:t>6. Dopolnitev in spremembe dokumentacije v zvezi z oddajo javnega naročila</w:t>
      </w:r>
    </w:p>
    <w:p w:rsidR="00134F9D" w:rsidRPr="00025BBB" w:rsidRDefault="00134F9D" w:rsidP="00322F51">
      <w:pPr>
        <w:spacing w:line="280" w:lineRule="atLeast"/>
        <w:contextualSpacing/>
        <w:jc w:val="both"/>
        <w:rPr>
          <w:rFonts w:ascii="Helvetica" w:hAnsi="Helvetica" w:cs="Calibri"/>
          <w:b/>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 poteku roka za prejem ponudb, naročnik ne bo spreminjal ali dopolnjeval dokumentacije v zvezi z oddajo javnega naročila.</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Rok za predložitev ponudb bo naročnik podaljšal tudi v primeru: </w:t>
      </w:r>
    </w:p>
    <w:p w:rsidR="00134F9D" w:rsidRPr="00025BBB" w:rsidRDefault="00134F9D" w:rsidP="00322F51">
      <w:pPr>
        <w:numPr>
          <w:ilvl w:val="0"/>
          <w:numId w:val="15"/>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če iz kakršnega koli razloga dodatne informacije, čeprav jih je ponudnik pravočasno zahteval, niso bile predložene najpozneje šest dni pred iztekom roka za prejem ponudb;</w:t>
      </w:r>
    </w:p>
    <w:p w:rsidR="00134F9D" w:rsidRPr="00025BBB" w:rsidRDefault="00134F9D" w:rsidP="00322F51">
      <w:pPr>
        <w:numPr>
          <w:ilvl w:val="0"/>
          <w:numId w:val="15"/>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če je bila dokumentacija v zvezi z oddajo javnega naročila bistveno spremenjena pozneje kot šest dni pred iztekom roka za prejem ponudb.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lastRenderedPageBreak/>
        <w:t xml:space="preserve">Informacije, ki jih posreduje naročnik ponudnikom na Portalu javnih naročil ali prek njega, se štejejo za spremembo, dopolnitev ali pojasnilo dokumentacije v zvezi z oddajo javnega naročila, </w:t>
      </w:r>
      <w:r w:rsidR="002A3769" w:rsidRPr="00025BBB">
        <w:rPr>
          <w:rFonts w:ascii="Helvetica" w:hAnsi="Helvetica" w:cs="Calibri"/>
          <w:iCs/>
          <w:color w:val="272727"/>
          <w:sz w:val="20"/>
          <w:szCs w:val="20"/>
        </w:rPr>
        <w:t>č</w:t>
      </w:r>
      <w:r w:rsidRPr="00025BBB">
        <w:rPr>
          <w:rFonts w:ascii="Helvetica" w:hAnsi="Helvetica" w:cs="Calibri"/>
          <w:iCs/>
          <w:color w:val="272727"/>
          <w:sz w:val="20"/>
          <w:szCs w:val="20"/>
        </w:rPr>
        <w:t xml:space="preserve">e iz vsebine informacij izhaja, da se z njimi spreminja ali dopolnjuje ta dokumentacija ali </w:t>
      </w:r>
      <w:r w:rsidR="002A3769" w:rsidRPr="00025BBB">
        <w:rPr>
          <w:rFonts w:ascii="Helvetica" w:hAnsi="Helvetica" w:cs="Calibri"/>
          <w:iCs/>
          <w:color w:val="272727"/>
          <w:sz w:val="20"/>
          <w:szCs w:val="20"/>
        </w:rPr>
        <w:t>č</w:t>
      </w:r>
      <w:r w:rsidRPr="00025BBB">
        <w:rPr>
          <w:rFonts w:ascii="Helvetica" w:hAnsi="Helvetica" w:cs="Calibri"/>
          <w:iCs/>
          <w:color w:val="272727"/>
          <w:sz w:val="20"/>
          <w:szCs w:val="20"/>
        </w:rPr>
        <w:t xml:space="preserve">e se s pojasnilom odpravlja dvoumnost navedbe v tej dokumentaciji.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CA41A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Č</w:t>
      </w:r>
      <w:r w:rsidR="00134F9D" w:rsidRPr="00025BBB">
        <w:rPr>
          <w:rFonts w:ascii="Helvetica" w:hAnsi="Helvetica" w:cs="Calibri"/>
          <w:iCs/>
          <w:color w:val="272727"/>
          <w:sz w:val="20"/>
          <w:szCs w:val="20"/>
        </w:rPr>
        <w:t>e dodatne informacije niso bile pravo</w:t>
      </w:r>
      <w:r w:rsidR="002A3769" w:rsidRPr="00025BBB">
        <w:rPr>
          <w:rFonts w:ascii="Helvetica" w:hAnsi="Helvetica" w:cs="Calibri"/>
          <w:iCs/>
          <w:color w:val="272727"/>
          <w:sz w:val="20"/>
          <w:szCs w:val="20"/>
        </w:rPr>
        <w:t>č</w:t>
      </w:r>
      <w:r w:rsidR="00134F9D" w:rsidRPr="00025BBB">
        <w:rPr>
          <w:rFonts w:ascii="Helvetica" w:hAnsi="Helvetica" w:cs="Calibri"/>
          <w:iCs/>
          <w:color w:val="272727"/>
          <w:sz w:val="20"/>
          <w:szCs w:val="20"/>
        </w:rPr>
        <w:t xml:space="preserve">asno zahtevane ali je njihov pomen pri pripravi ponudb zanemarljiv, podaljšanje roka ni potrebno.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324A0A"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S premaknitvijo roka za prejem ponudb se pravice in obveznosti naročnika in ponudnika vežejo na nove roke, ki posledično izhajajo iz podaljšanega roka za oddajo ponudb.</w:t>
      </w:r>
    </w:p>
    <w:p w:rsidR="00324A0A" w:rsidRPr="00025BBB" w:rsidRDefault="00324A0A"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sz w:val="20"/>
          <w:szCs w:val="20"/>
        </w:rPr>
      </w:pPr>
      <w:r w:rsidRPr="00025BBB">
        <w:rPr>
          <w:rFonts w:ascii="Helvetica" w:hAnsi="Helvetica" w:cs="Calibri"/>
          <w:b/>
          <w:iCs/>
          <w:sz w:val="20"/>
          <w:szCs w:val="20"/>
        </w:rPr>
        <w:t>7. Zaupnost podatkov in postopka</w:t>
      </w:r>
      <w:r w:rsidRPr="00025BBB">
        <w:rPr>
          <w:rFonts w:ascii="Helvetica" w:hAnsi="Helvetica" w:cs="Calibri"/>
          <w:iCs/>
          <w:sz w:val="20"/>
          <w:szCs w:val="20"/>
        </w:rPr>
        <w:t xml:space="preserve"> </w:t>
      </w:r>
    </w:p>
    <w:p w:rsidR="00134F9D" w:rsidRPr="00025BBB" w:rsidRDefault="00134F9D" w:rsidP="00322F51">
      <w:pPr>
        <w:spacing w:line="280" w:lineRule="atLeast"/>
        <w:contextualSpacing/>
        <w:jc w:val="both"/>
        <w:rPr>
          <w:rFonts w:ascii="Helvetica" w:hAnsi="Helvetica" w:cs="Calibri"/>
          <w:iCs/>
          <w:sz w:val="20"/>
          <w:szCs w:val="20"/>
        </w:rPr>
      </w:pPr>
    </w:p>
    <w:p w:rsidR="001C033E" w:rsidRPr="00025BBB" w:rsidRDefault="00134F9D" w:rsidP="00322F51">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w:t>
      </w:r>
      <w:r w:rsidR="001E7AF0" w:rsidRPr="00025BBB">
        <w:rPr>
          <w:rFonts w:ascii="Helvetica" w:hAnsi="Helvetica" w:cs="Calibri"/>
          <w:iCs/>
          <w:sz w:val="20"/>
          <w:szCs w:val="20"/>
        </w:rPr>
        <w:t xml:space="preserve">v skladu z zakonom, ki ureja poslovne skrivnosti. </w:t>
      </w:r>
    </w:p>
    <w:p w:rsidR="001E7AF0" w:rsidRPr="00025BBB" w:rsidRDefault="001E7AF0" w:rsidP="00322F51">
      <w:pPr>
        <w:spacing w:line="280" w:lineRule="atLeast"/>
        <w:contextualSpacing/>
        <w:jc w:val="both"/>
        <w:rPr>
          <w:rFonts w:ascii="Helvetica" w:hAnsi="Helvetica" w:cs="Calibri"/>
          <w:iCs/>
          <w:sz w:val="20"/>
          <w:szCs w:val="20"/>
        </w:rPr>
      </w:pPr>
    </w:p>
    <w:p w:rsidR="00353192" w:rsidRPr="00025BBB" w:rsidRDefault="00134F9D" w:rsidP="00322F51">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Kljub navedenemu naročnik opozarja, da so javni podatki specifikacije ponujene</w:t>
      </w:r>
      <w:r w:rsidR="001E7AF0" w:rsidRPr="00025BBB">
        <w:rPr>
          <w:rFonts w:ascii="Helvetica" w:hAnsi="Helvetica" w:cs="Calibri"/>
          <w:iCs/>
          <w:sz w:val="20"/>
          <w:szCs w:val="20"/>
        </w:rPr>
        <w:t xml:space="preserve"> </w:t>
      </w:r>
      <w:r w:rsidRPr="00025BBB">
        <w:rPr>
          <w:rFonts w:ascii="Helvetica" w:hAnsi="Helvetica" w:cs="Calibri"/>
          <w:iCs/>
          <w:sz w:val="20"/>
          <w:szCs w:val="20"/>
        </w:rPr>
        <w:t>storitve in količina iz te specifikacije, cena na enoto, vrednost posamezne postavke in skupna vrednost iz ponudbe ter vsi tisti podatki, ki bodo vplivali na razvrstitev ponudbe v okviru drugih meril.</w:t>
      </w:r>
      <w:r w:rsidR="001C033E" w:rsidRPr="00025BBB">
        <w:rPr>
          <w:rFonts w:ascii="Helvetica" w:hAnsi="Helvetica" w:cs="Calibri"/>
          <w:iCs/>
          <w:sz w:val="20"/>
          <w:szCs w:val="20"/>
        </w:rPr>
        <w:t xml:space="preserve"> </w:t>
      </w:r>
      <w:r w:rsidRPr="00025BBB">
        <w:rPr>
          <w:rFonts w:ascii="Helvetica" w:hAnsi="Helvetica" w:cs="Calibri"/>
          <w:iCs/>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podatkov, ki ne bodo označeni, kot je zgoraj navedeno.</w:t>
      </w:r>
      <w:r w:rsidR="001C033E" w:rsidRPr="00025BBB">
        <w:rPr>
          <w:rFonts w:ascii="Helvetica" w:hAnsi="Helvetica" w:cs="Calibri"/>
          <w:iCs/>
          <w:sz w:val="20"/>
          <w:szCs w:val="20"/>
        </w:rPr>
        <w:t xml:space="preserve"> </w:t>
      </w:r>
      <w:r w:rsidRPr="00025BBB">
        <w:rPr>
          <w:rFonts w:ascii="Helvetica" w:hAnsi="Helvetica" w:cs="Calibri"/>
          <w:iCs/>
          <w:sz w:val="20"/>
          <w:szCs w:val="20"/>
        </w:rPr>
        <w:t>Naročnik bo zagotovil varovanje podatkov, ki se glede na določbe zakona, ki ureja varstvo osebnih podatkov, tajne podatke ali gospodarske družbe, štejejo za osebne ali tajne podatke ali poslovno skrivnost</w:t>
      </w:r>
      <w:r w:rsidR="00E65003" w:rsidRPr="00025BBB">
        <w:rPr>
          <w:rFonts w:ascii="Helvetica" w:hAnsi="Helvetica" w:cs="Calibri"/>
          <w:iCs/>
          <w:sz w:val="20"/>
          <w:szCs w:val="20"/>
        </w:rPr>
        <w:t xml:space="preserve">. </w:t>
      </w:r>
    </w:p>
    <w:p w:rsidR="00353192" w:rsidRPr="00025BBB" w:rsidRDefault="00353192" w:rsidP="00322F51">
      <w:pPr>
        <w:spacing w:line="280" w:lineRule="atLeast"/>
        <w:jc w:val="both"/>
        <w:rPr>
          <w:rFonts w:ascii="Helvetica" w:hAnsi="Helvetica" w:cs="Calibri"/>
          <w:color w:val="272727"/>
          <w:sz w:val="20"/>
          <w:szCs w:val="20"/>
        </w:rPr>
      </w:pPr>
    </w:p>
    <w:p w:rsidR="00134F9D" w:rsidRPr="00025BBB" w:rsidRDefault="00134F9D" w:rsidP="00322F51">
      <w:pPr>
        <w:pStyle w:val="Heading8"/>
        <w:tabs>
          <w:tab w:val="left" w:pos="2802"/>
        </w:tabs>
        <w:spacing w:before="0" w:after="0" w:line="280" w:lineRule="atLeast"/>
        <w:contextualSpacing/>
        <w:jc w:val="both"/>
        <w:rPr>
          <w:rFonts w:ascii="Helvetica" w:hAnsi="Helvetica" w:cs="Calibri"/>
          <w:b/>
          <w:i w:val="0"/>
        </w:rPr>
      </w:pPr>
      <w:r w:rsidRPr="00025BBB">
        <w:rPr>
          <w:rFonts w:ascii="Helvetica" w:hAnsi="Helvetica" w:cs="Calibri"/>
          <w:b/>
          <w:i w:val="0"/>
        </w:rPr>
        <w:t xml:space="preserve">II. PONUDBA </w:t>
      </w:r>
    </w:p>
    <w:p w:rsidR="00134F9D" w:rsidRPr="00025BBB" w:rsidRDefault="00134F9D" w:rsidP="00322F51">
      <w:pPr>
        <w:pStyle w:val="BodyTextIndent"/>
        <w:spacing w:after="0" w:line="280" w:lineRule="atLeast"/>
        <w:ind w:left="0"/>
        <w:contextualSpacing/>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 xml:space="preserve">1. Jezik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Postopek javnega naročanja poteka v slovenskem jeziku.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Ponudnik mora izdelati ponudbo v slovenskem jeziku.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iCs/>
          <w:sz w:val="20"/>
          <w:szCs w:val="20"/>
        </w:rPr>
      </w:pPr>
      <w:r w:rsidRPr="00025BBB">
        <w:rPr>
          <w:rFonts w:ascii="Helvetica" w:hAnsi="Helvetica" w:cs="Calibri"/>
          <w:sz w:val="20"/>
          <w:szCs w:val="20"/>
        </w:rPr>
        <w:t>Ponudnik priloži v ponudbeni dokumentaciji originalna dokazila v jeziku, v katerem so bila izdana in ustrezni slovenski prevod.</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
          <w:iCs/>
          <w:color w:val="272727"/>
          <w:sz w:val="20"/>
          <w:szCs w:val="20"/>
        </w:rPr>
      </w:pPr>
      <w:r w:rsidRPr="00025BBB">
        <w:rPr>
          <w:rFonts w:ascii="Helvetica" w:hAnsi="Helvetica" w:cs="Calibri"/>
          <w:b/>
          <w:iCs/>
          <w:color w:val="272727"/>
          <w:sz w:val="20"/>
          <w:szCs w:val="20"/>
        </w:rPr>
        <w:t>2. Dopustnost ponudbe</w:t>
      </w:r>
    </w:p>
    <w:p w:rsidR="00134F9D" w:rsidRPr="00025BBB" w:rsidRDefault="00134F9D" w:rsidP="00322F51">
      <w:pPr>
        <w:spacing w:line="280" w:lineRule="atLeast"/>
        <w:contextualSpacing/>
        <w:jc w:val="both"/>
        <w:rPr>
          <w:rFonts w:ascii="Helvetica" w:hAnsi="Helvetica" w:cs="Calibri"/>
          <w:b/>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lastRenderedPageBreak/>
        <w:t>Ponudnik mora pri pripravi ponudbe in izpolnjevanju obrazcev upoštevati navodila, ki so navedena na posameznem obrazcu.</w:t>
      </w:r>
    </w:p>
    <w:p w:rsidR="00886FA5" w:rsidRPr="00025BBB" w:rsidRDefault="00886FA5"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Ponudnik mora v ponudbi predložiti izpolnjene, podpisane in žigosane naslednje dokumente:</w:t>
      </w:r>
    </w:p>
    <w:p w:rsidR="00E728E4" w:rsidRPr="00EC1F50" w:rsidRDefault="00134F9D" w:rsidP="00E728E4">
      <w:pPr>
        <w:numPr>
          <w:ilvl w:val="0"/>
          <w:numId w:val="10"/>
        </w:numPr>
        <w:spacing w:line="280" w:lineRule="atLeast"/>
        <w:contextualSpacing/>
        <w:jc w:val="both"/>
        <w:rPr>
          <w:rFonts w:ascii="Helvetica" w:hAnsi="Helvetica" w:cs="Calibri"/>
          <w:iCs/>
          <w:color w:val="272727"/>
          <w:sz w:val="20"/>
          <w:szCs w:val="20"/>
        </w:rPr>
      </w:pPr>
      <w:r w:rsidRPr="00EC1F50">
        <w:rPr>
          <w:rFonts w:ascii="Helvetica" w:hAnsi="Helvetica" w:cs="Calibri"/>
          <w:iCs/>
          <w:color w:val="272727"/>
          <w:sz w:val="20"/>
          <w:szCs w:val="20"/>
        </w:rPr>
        <w:t>Ponudbo (OBR-1),</w:t>
      </w:r>
    </w:p>
    <w:p w:rsidR="00E728E4" w:rsidRPr="00EC1F50" w:rsidRDefault="00C91D12" w:rsidP="00E728E4">
      <w:pPr>
        <w:numPr>
          <w:ilvl w:val="0"/>
          <w:numId w:val="10"/>
        </w:numPr>
        <w:spacing w:line="280" w:lineRule="atLeast"/>
        <w:contextualSpacing/>
        <w:jc w:val="both"/>
        <w:rPr>
          <w:rFonts w:ascii="Helvetica" w:hAnsi="Helvetica" w:cs="Calibri"/>
          <w:iCs/>
          <w:color w:val="272727"/>
          <w:sz w:val="20"/>
          <w:szCs w:val="20"/>
        </w:rPr>
      </w:pPr>
      <w:r w:rsidRPr="00EC1F50">
        <w:rPr>
          <w:rFonts w:ascii="Helvetica" w:hAnsi="Helvetica" w:cs="Calibri"/>
          <w:iCs/>
          <w:color w:val="272727"/>
          <w:sz w:val="20"/>
          <w:szCs w:val="20"/>
        </w:rPr>
        <w:t xml:space="preserve">Predračun </w:t>
      </w:r>
      <w:r w:rsidR="001473AF" w:rsidRPr="00EC1F50">
        <w:rPr>
          <w:rFonts w:ascii="Helvetica" w:hAnsi="Helvetica" w:cs="Calibri"/>
          <w:iCs/>
          <w:color w:val="272727"/>
          <w:sz w:val="20"/>
          <w:szCs w:val="20"/>
        </w:rPr>
        <w:t>(OBR-2</w:t>
      </w:r>
      <w:r w:rsidR="00E728E4" w:rsidRPr="00EC1F50">
        <w:rPr>
          <w:rFonts w:ascii="Helvetica" w:hAnsi="Helvetica" w:cs="Calibri"/>
          <w:bCs/>
          <w:iCs/>
          <w:color w:val="272727"/>
          <w:sz w:val="20"/>
          <w:szCs w:val="20"/>
        </w:rPr>
        <w:t>)</w:t>
      </w:r>
      <w:r w:rsidR="00195B4D" w:rsidRPr="00EC1F50">
        <w:rPr>
          <w:rFonts w:ascii="Helvetica" w:hAnsi="Helvetica" w:cs="Calibri"/>
          <w:bCs/>
          <w:iCs/>
          <w:color w:val="272727"/>
          <w:sz w:val="20"/>
          <w:szCs w:val="20"/>
        </w:rPr>
        <w:t>,</w:t>
      </w:r>
    </w:p>
    <w:p w:rsidR="001E05F0" w:rsidRPr="00EC1F50" w:rsidRDefault="001E05F0" w:rsidP="001E05F0">
      <w:pPr>
        <w:numPr>
          <w:ilvl w:val="0"/>
          <w:numId w:val="10"/>
        </w:numPr>
        <w:spacing w:line="280" w:lineRule="atLeast"/>
        <w:contextualSpacing/>
        <w:jc w:val="both"/>
        <w:rPr>
          <w:rFonts w:ascii="Helvetica" w:hAnsi="Helvetica" w:cs="Calibri"/>
          <w:bCs/>
          <w:iCs/>
          <w:color w:val="272727"/>
          <w:sz w:val="20"/>
          <w:szCs w:val="20"/>
        </w:rPr>
      </w:pPr>
      <w:r w:rsidRPr="00EC1F50">
        <w:rPr>
          <w:rFonts w:ascii="Helvetica" w:hAnsi="Helvetica" w:cs="Calibri"/>
          <w:bCs/>
          <w:iCs/>
          <w:color w:val="272727"/>
          <w:sz w:val="20"/>
          <w:szCs w:val="20"/>
        </w:rPr>
        <w:t>Vzorec pogodbe (OBR-3),</w:t>
      </w:r>
    </w:p>
    <w:p w:rsidR="001E05F0" w:rsidRPr="00EC1F50" w:rsidRDefault="001E05F0" w:rsidP="001E05F0">
      <w:pPr>
        <w:numPr>
          <w:ilvl w:val="0"/>
          <w:numId w:val="10"/>
        </w:numPr>
        <w:spacing w:line="280" w:lineRule="atLeast"/>
        <w:contextualSpacing/>
        <w:jc w:val="both"/>
        <w:rPr>
          <w:rFonts w:ascii="Helvetica" w:hAnsi="Helvetica" w:cs="Calibri"/>
          <w:bCs/>
          <w:iCs/>
          <w:color w:val="272727"/>
          <w:sz w:val="20"/>
          <w:szCs w:val="20"/>
        </w:rPr>
      </w:pPr>
      <w:r w:rsidRPr="00EC1F50">
        <w:rPr>
          <w:rFonts w:ascii="Helvetica" w:hAnsi="Helvetica" w:cs="Calibri"/>
          <w:bCs/>
          <w:iCs/>
          <w:color w:val="272727"/>
          <w:sz w:val="20"/>
          <w:szCs w:val="20"/>
        </w:rPr>
        <w:t>ESPD obrazec v elektronski obliki (datoteka XML) (OBR-4),</w:t>
      </w:r>
    </w:p>
    <w:p w:rsidR="001E05F0" w:rsidRPr="00EC1F50" w:rsidRDefault="001E05F0" w:rsidP="001E05F0">
      <w:pPr>
        <w:numPr>
          <w:ilvl w:val="0"/>
          <w:numId w:val="10"/>
        </w:numPr>
        <w:spacing w:line="280" w:lineRule="atLeast"/>
        <w:contextualSpacing/>
        <w:jc w:val="both"/>
        <w:rPr>
          <w:rFonts w:ascii="Helvetica" w:hAnsi="Helvetica" w:cs="Calibri"/>
          <w:bCs/>
          <w:iCs/>
          <w:color w:val="272727"/>
          <w:sz w:val="20"/>
          <w:szCs w:val="20"/>
        </w:rPr>
      </w:pPr>
      <w:r w:rsidRPr="00EC1F50">
        <w:rPr>
          <w:rFonts w:ascii="Helvetica" w:hAnsi="Helvetica" w:cs="Calibri"/>
          <w:bCs/>
          <w:iCs/>
          <w:color w:val="272727"/>
          <w:sz w:val="20"/>
          <w:szCs w:val="20"/>
        </w:rPr>
        <w:t>Reference ponudnika (OBR-5),</w:t>
      </w:r>
    </w:p>
    <w:p w:rsidR="00044078" w:rsidRPr="00044078" w:rsidRDefault="00044078" w:rsidP="00044078">
      <w:pPr>
        <w:numPr>
          <w:ilvl w:val="0"/>
          <w:numId w:val="10"/>
        </w:numPr>
        <w:spacing w:line="280" w:lineRule="atLeast"/>
        <w:contextualSpacing/>
        <w:jc w:val="both"/>
        <w:rPr>
          <w:rFonts w:ascii="Helvetica" w:hAnsi="Helvetica" w:cs="Calibri"/>
          <w:b/>
          <w:bCs/>
          <w:iCs/>
          <w:color w:val="272727"/>
          <w:sz w:val="20"/>
          <w:szCs w:val="20"/>
        </w:rPr>
      </w:pPr>
      <w:r w:rsidRPr="00044078">
        <w:rPr>
          <w:rFonts w:ascii="Helvetica" w:hAnsi="Helvetica" w:cs="Calibri"/>
          <w:bCs/>
          <w:iCs/>
          <w:color w:val="272727"/>
          <w:sz w:val="20"/>
          <w:szCs w:val="20"/>
        </w:rPr>
        <w:t>Izjav</w:t>
      </w:r>
      <w:r>
        <w:rPr>
          <w:rFonts w:ascii="Helvetica" w:hAnsi="Helvetica" w:cs="Calibri"/>
          <w:bCs/>
          <w:iCs/>
          <w:color w:val="272727"/>
          <w:sz w:val="20"/>
          <w:szCs w:val="20"/>
        </w:rPr>
        <w:t>o</w:t>
      </w:r>
      <w:r w:rsidRPr="00044078">
        <w:rPr>
          <w:rFonts w:ascii="Helvetica" w:hAnsi="Helvetica" w:cs="Calibri"/>
          <w:bCs/>
          <w:iCs/>
          <w:color w:val="272727"/>
          <w:sz w:val="20"/>
          <w:szCs w:val="20"/>
        </w:rPr>
        <w:t xml:space="preserve"> o izpolnjevanju kadrovskih, tehničnih in okoljskih zahtev (OBR-6)</w:t>
      </w:r>
      <w:r>
        <w:rPr>
          <w:rFonts w:ascii="Helvetica" w:hAnsi="Helvetica" w:cs="Calibri"/>
          <w:bCs/>
          <w:iCs/>
          <w:color w:val="272727"/>
          <w:sz w:val="20"/>
          <w:szCs w:val="20"/>
        </w:rPr>
        <w:t>,</w:t>
      </w:r>
      <w:r w:rsidRPr="00044078">
        <w:rPr>
          <w:rFonts w:ascii="Helvetica" w:hAnsi="Helvetica" w:cs="Calibri"/>
          <w:bCs/>
          <w:iCs/>
          <w:color w:val="272727"/>
          <w:sz w:val="20"/>
          <w:szCs w:val="20"/>
        </w:rPr>
        <w:t xml:space="preserve"> </w:t>
      </w:r>
    </w:p>
    <w:p w:rsidR="001E05F0" w:rsidRPr="00EC1F50" w:rsidRDefault="000F3675" w:rsidP="001E05F0">
      <w:pPr>
        <w:numPr>
          <w:ilvl w:val="0"/>
          <w:numId w:val="10"/>
        </w:numPr>
        <w:spacing w:line="280" w:lineRule="atLeast"/>
        <w:contextualSpacing/>
        <w:jc w:val="both"/>
        <w:rPr>
          <w:rFonts w:ascii="Helvetica" w:hAnsi="Helvetica" w:cs="Calibri"/>
          <w:bCs/>
          <w:iCs/>
          <w:color w:val="272727"/>
          <w:sz w:val="20"/>
          <w:szCs w:val="20"/>
        </w:rPr>
      </w:pPr>
      <w:r w:rsidRPr="00EC1F50">
        <w:rPr>
          <w:rFonts w:ascii="Helvetica" w:hAnsi="Helvetica" w:cs="Calibri"/>
          <w:bCs/>
          <w:iCs/>
          <w:color w:val="272727"/>
          <w:sz w:val="20"/>
          <w:szCs w:val="20"/>
        </w:rPr>
        <w:t>Izjavo</w:t>
      </w:r>
      <w:r w:rsidR="001E05F0" w:rsidRPr="00EC1F50">
        <w:rPr>
          <w:rFonts w:ascii="Helvetica" w:hAnsi="Helvetica" w:cs="Calibri"/>
          <w:bCs/>
          <w:iCs/>
          <w:color w:val="272727"/>
          <w:sz w:val="20"/>
          <w:szCs w:val="20"/>
        </w:rPr>
        <w:t xml:space="preserve"> o o udeležbi fizičnih in pravnih os</w:t>
      </w:r>
      <w:r w:rsidR="008C0FCE" w:rsidRPr="00EC1F50">
        <w:rPr>
          <w:rFonts w:ascii="Helvetica" w:hAnsi="Helvetica" w:cs="Calibri"/>
          <w:bCs/>
          <w:iCs/>
          <w:color w:val="272727"/>
          <w:sz w:val="20"/>
          <w:szCs w:val="20"/>
        </w:rPr>
        <w:t>eb v lastništvu ponudnika (OBR-7</w:t>
      </w:r>
      <w:r w:rsidR="001E05F0" w:rsidRPr="00EC1F50">
        <w:rPr>
          <w:rFonts w:ascii="Helvetica" w:hAnsi="Helvetica" w:cs="Calibri"/>
          <w:bCs/>
          <w:iCs/>
          <w:color w:val="272727"/>
          <w:sz w:val="20"/>
          <w:szCs w:val="20"/>
        </w:rPr>
        <w:t xml:space="preserve">), </w:t>
      </w:r>
    </w:p>
    <w:p w:rsidR="002D0F49" w:rsidRPr="00EC1F50" w:rsidRDefault="00126CA9" w:rsidP="001E05F0">
      <w:pPr>
        <w:numPr>
          <w:ilvl w:val="0"/>
          <w:numId w:val="10"/>
        </w:numPr>
        <w:spacing w:line="280" w:lineRule="atLeast"/>
        <w:contextualSpacing/>
        <w:jc w:val="both"/>
        <w:rPr>
          <w:rFonts w:ascii="Helvetica" w:hAnsi="Helvetica" w:cs="Calibri"/>
          <w:bCs/>
          <w:iCs/>
          <w:color w:val="272727"/>
          <w:sz w:val="20"/>
          <w:szCs w:val="20"/>
        </w:rPr>
      </w:pPr>
      <w:r>
        <w:rPr>
          <w:rFonts w:ascii="Helvetica" w:hAnsi="Helvetica" w:cs="Calibri"/>
          <w:bCs/>
          <w:iCs/>
          <w:color w:val="272727"/>
          <w:sz w:val="20"/>
          <w:szCs w:val="20"/>
        </w:rPr>
        <w:t>Tabelo</w:t>
      </w:r>
      <w:r w:rsidR="002D0F49" w:rsidRPr="00EC1F50">
        <w:rPr>
          <w:rFonts w:ascii="Helvetica" w:hAnsi="Helvetica" w:cs="Calibri"/>
          <w:bCs/>
          <w:iCs/>
          <w:color w:val="272727"/>
          <w:sz w:val="20"/>
          <w:szCs w:val="20"/>
        </w:rPr>
        <w:t xml:space="preserve"> čistil in ostalih sredstev skladnih z Uredbo o</w:t>
      </w:r>
      <w:r w:rsidR="008C0FCE" w:rsidRPr="00EC1F50">
        <w:rPr>
          <w:rFonts w:ascii="Helvetica" w:hAnsi="Helvetica" w:cs="Calibri"/>
          <w:bCs/>
          <w:iCs/>
          <w:color w:val="272727"/>
          <w:sz w:val="20"/>
          <w:szCs w:val="20"/>
        </w:rPr>
        <w:t xml:space="preserve"> zelenem javnem naročanju (OBR-8</w:t>
      </w:r>
      <w:r w:rsidR="000028A3">
        <w:rPr>
          <w:rFonts w:ascii="Helvetica" w:hAnsi="Helvetica" w:cs="Calibri"/>
          <w:bCs/>
          <w:iCs/>
          <w:color w:val="272727"/>
          <w:sz w:val="20"/>
          <w:szCs w:val="20"/>
        </w:rPr>
        <w:t>).</w:t>
      </w:r>
    </w:p>
    <w:p w:rsidR="005558A8" w:rsidRDefault="005558A8" w:rsidP="00C66113">
      <w:pPr>
        <w:spacing w:line="280" w:lineRule="atLeast"/>
        <w:contextualSpacing/>
        <w:jc w:val="both"/>
        <w:rPr>
          <w:rFonts w:ascii="Helvetica" w:hAnsi="Helvetica" w:cs="Calibri"/>
          <w:iCs/>
          <w:color w:val="272727"/>
          <w:sz w:val="20"/>
          <w:szCs w:val="20"/>
        </w:rPr>
      </w:pPr>
    </w:p>
    <w:p w:rsidR="00EC1F50" w:rsidRPr="00172128" w:rsidRDefault="00EC1F50" w:rsidP="00EC1F50">
      <w:pPr>
        <w:spacing w:line="280" w:lineRule="atLeast"/>
        <w:contextualSpacing/>
        <w:jc w:val="both"/>
        <w:rPr>
          <w:rFonts w:ascii="Helvetica" w:hAnsi="Helvetica" w:cs="Calibri"/>
          <w:b/>
          <w:iCs/>
          <w:color w:val="272727"/>
          <w:sz w:val="20"/>
          <w:szCs w:val="20"/>
        </w:rPr>
      </w:pPr>
      <w:r w:rsidRPr="00172128">
        <w:rPr>
          <w:rFonts w:ascii="Helvetica" w:hAnsi="Helvetica" w:cs="Calibri"/>
          <w:b/>
          <w:iCs/>
          <w:color w:val="272727"/>
          <w:sz w:val="20"/>
          <w:szCs w:val="20"/>
        </w:rPr>
        <w:t>Ponudba mora vsebovati tudi naslednje dokumente in obrazce (če ponudnik z njimi razpolaga in želi za njih pridobiti dodatne točke):</w:t>
      </w:r>
    </w:p>
    <w:p w:rsidR="00EC1F50" w:rsidRPr="00EA3EC9" w:rsidRDefault="00EA3EC9" w:rsidP="005D20D0">
      <w:pPr>
        <w:numPr>
          <w:ilvl w:val="0"/>
          <w:numId w:val="49"/>
        </w:numPr>
        <w:spacing w:line="280" w:lineRule="atLeast"/>
        <w:contextualSpacing/>
        <w:jc w:val="both"/>
        <w:rPr>
          <w:rFonts w:ascii="Helvetica" w:hAnsi="Helvetica" w:cs="Calibri"/>
          <w:iCs/>
          <w:color w:val="272727"/>
          <w:sz w:val="20"/>
          <w:szCs w:val="20"/>
        </w:rPr>
      </w:pPr>
      <w:r>
        <w:rPr>
          <w:rFonts w:ascii="Helvetica" w:hAnsi="Helvetica" w:cs="Calibri"/>
          <w:iCs/>
          <w:color w:val="272727"/>
          <w:sz w:val="20"/>
          <w:szCs w:val="20"/>
        </w:rPr>
        <w:t>d</w:t>
      </w:r>
      <w:r w:rsidRPr="00EA3EC9">
        <w:rPr>
          <w:rFonts w:ascii="Helvetica" w:hAnsi="Helvetica" w:cs="Calibri"/>
          <w:iCs/>
          <w:color w:val="272727"/>
          <w:sz w:val="20"/>
          <w:szCs w:val="20"/>
        </w:rPr>
        <w:t xml:space="preserve">okazilo o vpisu v EMAS ali </w:t>
      </w:r>
      <w:r w:rsidR="00EC1F50" w:rsidRPr="00EA3EC9">
        <w:rPr>
          <w:rFonts w:ascii="Helvetica" w:hAnsi="Helvetica" w:cs="Calibri"/>
          <w:iCs/>
          <w:color w:val="272727"/>
          <w:sz w:val="20"/>
          <w:szCs w:val="20"/>
        </w:rPr>
        <w:t xml:space="preserve">veljaven </w:t>
      </w:r>
      <w:r w:rsidR="000C645E" w:rsidRPr="00EA3EC9">
        <w:rPr>
          <w:rFonts w:ascii="Helvetica" w:hAnsi="Helvetica" w:cs="Calibri"/>
          <w:iCs/>
          <w:color w:val="272727"/>
          <w:sz w:val="20"/>
          <w:szCs w:val="20"/>
        </w:rPr>
        <w:t xml:space="preserve">certifikat ISO 14001, </w:t>
      </w:r>
    </w:p>
    <w:p w:rsidR="00EA3EC9" w:rsidRPr="00EA3EC9" w:rsidRDefault="00EA3EC9" w:rsidP="00EA3EC9">
      <w:pPr>
        <w:numPr>
          <w:ilvl w:val="0"/>
          <w:numId w:val="49"/>
        </w:numPr>
        <w:spacing w:line="280" w:lineRule="atLeast"/>
        <w:contextualSpacing/>
        <w:jc w:val="both"/>
        <w:rPr>
          <w:rFonts w:ascii="Helvetica" w:hAnsi="Helvetica" w:cs="Calibri"/>
          <w:iCs/>
          <w:color w:val="272727"/>
          <w:sz w:val="20"/>
          <w:szCs w:val="20"/>
        </w:rPr>
      </w:pPr>
      <w:r w:rsidRPr="00EA3EC9">
        <w:rPr>
          <w:rFonts w:ascii="Helvetica" w:hAnsi="Helvetica" w:cs="Calibri"/>
          <w:bCs/>
          <w:iCs/>
          <w:color w:val="272727"/>
          <w:sz w:val="20"/>
          <w:szCs w:val="20"/>
        </w:rPr>
        <w:t xml:space="preserve">sklenjeno veljavno podjetniško kolektivno pogodbo. </w:t>
      </w:r>
    </w:p>
    <w:p w:rsidR="00EC1F50" w:rsidRPr="00025BBB" w:rsidRDefault="00EC1F50" w:rsidP="00C66113">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V kolikor bo ponudnik pri izvedbi naročila sodeloval s podizvajalci, mora za vsakega podizvajalca predložiti še naslednje dokumente: </w:t>
      </w:r>
    </w:p>
    <w:p w:rsidR="00134F9D" w:rsidRPr="00EC1F50" w:rsidRDefault="00134F9D" w:rsidP="00322F51">
      <w:pPr>
        <w:numPr>
          <w:ilvl w:val="0"/>
          <w:numId w:val="17"/>
        </w:numPr>
        <w:spacing w:line="280" w:lineRule="atLeast"/>
        <w:contextualSpacing/>
        <w:jc w:val="both"/>
        <w:rPr>
          <w:rFonts w:ascii="Helvetica" w:hAnsi="Helvetica" w:cs="Calibri"/>
          <w:iCs/>
          <w:color w:val="272727"/>
          <w:sz w:val="20"/>
          <w:szCs w:val="20"/>
        </w:rPr>
      </w:pPr>
      <w:r w:rsidRPr="00EC1F50">
        <w:rPr>
          <w:rFonts w:ascii="Helvetica" w:hAnsi="Helvetica" w:cs="Calibri"/>
          <w:iCs/>
          <w:color w:val="272727"/>
          <w:sz w:val="20"/>
          <w:szCs w:val="20"/>
        </w:rPr>
        <w:t>Ponudbo (OBR-1),</w:t>
      </w:r>
    </w:p>
    <w:p w:rsidR="00E52858" w:rsidRPr="00EC1F50" w:rsidRDefault="00134F9D" w:rsidP="008C0FCE">
      <w:pPr>
        <w:numPr>
          <w:ilvl w:val="0"/>
          <w:numId w:val="17"/>
        </w:numPr>
        <w:spacing w:line="280" w:lineRule="atLeast"/>
        <w:contextualSpacing/>
        <w:jc w:val="both"/>
        <w:rPr>
          <w:rFonts w:ascii="Helvetica" w:hAnsi="Helvetica" w:cs="Calibri"/>
          <w:iCs/>
          <w:color w:val="272727"/>
          <w:sz w:val="20"/>
          <w:szCs w:val="20"/>
        </w:rPr>
      </w:pPr>
      <w:r w:rsidRPr="00EC1F50">
        <w:rPr>
          <w:rFonts w:ascii="Helvetica" w:hAnsi="Helvetica" w:cs="Calibri"/>
          <w:iCs/>
          <w:color w:val="272727"/>
          <w:sz w:val="20"/>
          <w:szCs w:val="20"/>
        </w:rPr>
        <w:t>ESPD obrazec</w:t>
      </w:r>
      <w:r w:rsidR="00F15FCB" w:rsidRPr="00EC1F50">
        <w:rPr>
          <w:rFonts w:ascii="Helvetica" w:hAnsi="Helvetica" w:cs="Calibri"/>
          <w:iCs/>
          <w:color w:val="272727"/>
          <w:sz w:val="20"/>
          <w:szCs w:val="20"/>
        </w:rPr>
        <w:t xml:space="preserve"> v elektronski obliki (datoteka XML) </w:t>
      </w:r>
      <w:r w:rsidRPr="00EC1F50">
        <w:rPr>
          <w:rFonts w:ascii="Helvetica" w:hAnsi="Helvetica" w:cs="Calibri"/>
          <w:iCs/>
          <w:color w:val="272727"/>
          <w:sz w:val="20"/>
          <w:szCs w:val="20"/>
        </w:rPr>
        <w:t>(OBR-4),</w:t>
      </w:r>
    </w:p>
    <w:p w:rsidR="000F3675" w:rsidRPr="00EC1F50" w:rsidRDefault="000F3675" w:rsidP="000F3675">
      <w:pPr>
        <w:numPr>
          <w:ilvl w:val="0"/>
          <w:numId w:val="17"/>
        </w:numPr>
        <w:spacing w:line="280" w:lineRule="atLeast"/>
        <w:contextualSpacing/>
        <w:jc w:val="both"/>
        <w:rPr>
          <w:rFonts w:ascii="Helvetica" w:hAnsi="Helvetica" w:cs="Calibri"/>
          <w:bCs/>
          <w:iCs/>
          <w:color w:val="272727"/>
          <w:sz w:val="20"/>
          <w:szCs w:val="20"/>
        </w:rPr>
      </w:pPr>
      <w:r w:rsidRPr="00EC1F50">
        <w:rPr>
          <w:rFonts w:ascii="Helvetica" w:hAnsi="Helvetica" w:cs="Calibri"/>
          <w:bCs/>
          <w:iCs/>
          <w:color w:val="272727"/>
          <w:sz w:val="20"/>
          <w:szCs w:val="20"/>
        </w:rPr>
        <w:t>Izjavo o o udeležbi fizičnih in pravnih os</w:t>
      </w:r>
      <w:r w:rsidR="008C0FCE" w:rsidRPr="00EC1F50">
        <w:rPr>
          <w:rFonts w:ascii="Helvetica" w:hAnsi="Helvetica" w:cs="Calibri"/>
          <w:bCs/>
          <w:iCs/>
          <w:color w:val="272727"/>
          <w:sz w:val="20"/>
          <w:szCs w:val="20"/>
        </w:rPr>
        <w:t>eb v lastništvu ponudnika (OBR-7</w:t>
      </w:r>
      <w:r w:rsidRPr="00EC1F50">
        <w:rPr>
          <w:rFonts w:ascii="Helvetica" w:hAnsi="Helvetica" w:cs="Calibri"/>
          <w:bCs/>
          <w:iCs/>
          <w:color w:val="272727"/>
          <w:sz w:val="20"/>
          <w:szCs w:val="20"/>
        </w:rPr>
        <w:t xml:space="preserve">), </w:t>
      </w:r>
    </w:p>
    <w:p w:rsidR="00134F9D" w:rsidRPr="00EC1F50" w:rsidRDefault="00134F9D" w:rsidP="00322F51">
      <w:pPr>
        <w:numPr>
          <w:ilvl w:val="0"/>
          <w:numId w:val="17"/>
        </w:numPr>
        <w:spacing w:line="280" w:lineRule="atLeast"/>
        <w:contextualSpacing/>
        <w:jc w:val="both"/>
        <w:rPr>
          <w:rFonts w:ascii="Helvetica" w:hAnsi="Helvetica" w:cs="Calibri"/>
          <w:iCs/>
          <w:color w:val="272727"/>
          <w:sz w:val="20"/>
          <w:szCs w:val="20"/>
        </w:rPr>
      </w:pPr>
      <w:r w:rsidRPr="00EC1F50">
        <w:rPr>
          <w:rFonts w:ascii="Helvetica" w:hAnsi="Helvetica" w:cs="Calibri"/>
          <w:iCs/>
          <w:color w:val="272727"/>
          <w:sz w:val="20"/>
          <w:szCs w:val="20"/>
        </w:rPr>
        <w:t>Zahtevo podizvajalca za neposredno plačilo, če podizvajalec to zahteva (glej točko 4.2 I. poglavja te dokumentacije),</w:t>
      </w:r>
    </w:p>
    <w:p w:rsidR="00134F9D" w:rsidRPr="00EC1F50" w:rsidRDefault="00134F9D" w:rsidP="00322F51">
      <w:pPr>
        <w:numPr>
          <w:ilvl w:val="0"/>
          <w:numId w:val="17"/>
        </w:numPr>
        <w:spacing w:line="280" w:lineRule="atLeast"/>
        <w:contextualSpacing/>
        <w:jc w:val="both"/>
        <w:rPr>
          <w:rFonts w:ascii="Helvetica" w:hAnsi="Helvetica" w:cs="Calibri"/>
          <w:iCs/>
          <w:color w:val="272727"/>
          <w:sz w:val="20"/>
          <w:szCs w:val="20"/>
        </w:rPr>
      </w:pPr>
      <w:r w:rsidRPr="00EC1F50">
        <w:rPr>
          <w:rFonts w:ascii="Helvetica" w:hAnsi="Helvetica" w:cs="Calibri"/>
          <w:iCs/>
          <w:color w:val="272727"/>
          <w:sz w:val="20"/>
          <w:szCs w:val="20"/>
        </w:rPr>
        <w:t>Soglasje podizvajalca, na podlagi katerega naročnik namesto glavnega izvajalca poravna podizvajalčevo terjatev do glavnega izvajalca, če podizvajalec zahteva neposredno plačilo (glej točko 4.2 I. poglavja te dokumentacije).</w:t>
      </w:r>
    </w:p>
    <w:p w:rsidR="00134F9D" w:rsidRPr="00EC1F50" w:rsidRDefault="00134F9D" w:rsidP="00322F51">
      <w:pPr>
        <w:spacing w:line="280" w:lineRule="atLeast"/>
        <w:contextualSpacing/>
        <w:jc w:val="both"/>
        <w:rPr>
          <w:rFonts w:ascii="Helvetica" w:hAnsi="Helvetica" w:cs="Calibri"/>
          <w:iCs/>
          <w:color w:val="272727"/>
          <w:sz w:val="20"/>
          <w:szCs w:val="20"/>
        </w:rPr>
      </w:pPr>
    </w:p>
    <w:p w:rsidR="00134F9D" w:rsidRPr="00EC1F50" w:rsidRDefault="00134F9D" w:rsidP="00322F51">
      <w:pPr>
        <w:spacing w:line="280" w:lineRule="atLeast"/>
        <w:contextualSpacing/>
        <w:jc w:val="both"/>
        <w:rPr>
          <w:rFonts w:ascii="Helvetica" w:hAnsi="Helvetica" w:cs="Calibri"/>
          <w:iCs/>
          <w:color w:val="272727"/>
          <w:sz w:val="20"/>
          <w:szCs w:val="20"/>
        </w:rPr>
      </w:pPr>
      <w:r w:rsidRPr="00EC1F50">
        <w:rPr>
          <w:rFonts w:ascii="Helvetica" w:hAnsi="Helvetica" w:cs="Calibri"/>
          <w:iCs/>
          <w:color w:val="272727"/>
          <w:sz w:val="20"/>
          <w:szCs w:val="20"/>
        </w:rPr>
        <w:t xml:space="preserve">V kolikor bo ponudnik pri izvedbi naročila nastopal s skupno ponudbo mora za vsakega partnerja v skupni ponudbi predložiti še naslednje dokumente: </w:t>
      </w:r>
    </w:p>
    <w:p w:rsidR="00134F9D" w:rsidRPr="00EC1F50" w:rsidRDefault="00134F9D" w:rsidP="00322F51">
      <w:pPr>
        <w:numPr>
          <w:ilvl w:val="0"/>
          <w:numId w:val="16"/>
        </w:numPr>
        <w:spacing w:line="280" w:lineRule="atLeast"/>
        <w:contextualSpacing/>
        <w:jc w:val="both"/>
        <w:rPr>
          <w:rFonts w:ascii="Helvetica" w:hAnsi="Helvetica" w:cs="Calibri"/>
          <w:iCs/>
          <w:color w:val="272727"/>
          <w:sz w:val="20"/>
          <w:szCs w:val="20"/>
        </w:rPr>
      </w:pPr>
      <w:r w:rsidRPr="00EC1F50">
        <w:rPr>
          <w:rFonts w:ascii="Helvetica" w:hAnsi="Helvetica" w:cs="Calibri"/>
          <w:iCs/>
          <w:color w:val="272727"/>
          <w:sz w:val="20"/>
          <w:szCs w:val="20"/>
        </w:rPr>
        <w:t>Ponudbo (OBR-1),</w:t>
      </w:r>
    </w:p>
    <w:p w:rsidR="000F3675" w:rsidRPr="00EC1F50" w:rsidRDefault="00134F9D" w:rsidP="000F3675">
      <w:pPr>
        <w:numPr>
          <w:ilvl w:val="0"/>
          <w:numId w:val="16"/>
        </w:numPr>
        <w:spacing w:line="280" w:lineRule="atLeast"/>
        <w:contextualSpacing/>
        <w:jc w:val="both"/>
        <w:rPr>
          <w:rFonts w:ascii="Helvetica" w:hAnsi="Helvetica" w:cs="Calibri"/>
          <w:iCs/>
          <w:color w:val="272727"/>
          <w:sz w:val="20"/>
          <w:szCs w:val="20"/>
        </w:rPr>
      </w:pPr>
      <w:r w:rsidRPr="00EC1F50">
        <w:rPr>
          <w:rFonts w:ascii="Helvetica" w:hAnsi="Helvetica" w:cs="Calibri"/>
          <w:iCs/>
          <w:color w:val="272727"/>
          <w:sz w:val="20"/>
          <w:szCs w:val="20"/>
        </w:rPr>
        <w:t>ESPD obrazec</w:t>
      </w:r>
      <w:r w:rsidR="00F15FCB" w:rsidRPr="00EC1F50">
        <w:rPr>
          <w:rFonts w:ascii="Helvetica" w:hAnsi="Helvetica" w:cs="Calibri"/>
          <w:iCs/>
          <w:color w:val="272727"/>
          <w:sz w:val="20"/>
          <w:szCs w:val="20"/>
        </w:rPr>
        <w:t xml:space="preserve"> v elektronski obliki (datoteka XML) </w:t>
      </w:r>
      <w:r w:rsidRPr="00EC1F50">
        <w:rPr>
          <w:rFonts w:ascii="Helvetica" w:hAnsi="Helvetica" w:cs="Calibri"/>
          <w:iCs/>
          <w:color w:val="272727"/>
          <w:sz w:val="20"/>
          <w:szCs w:val="20"/>
        </w:rPr>
        <w:t xml:space="preserve">(OBR-4), </w:t>
      </w:r>
    </w:p>
    <w:p w:rsidR="000F3675" w:rsidRPr="00EC1F50" w:rsidRDefault="000F3675" w:rsidP="000F3675">
      <w:pPr>
        <w:numPr>
          <w:ilvl w:val="0"/>
          <w:numId w:val="16"/>
        </w:numPr>
        <w:spacing w:line="280" w:lineRule="atLeast"/>
        <w:contextualSpacing/>
        <w:jc w:val="both"/>
        <w:rPr>
          <w:rFonts w:ascii="Helvetica" w:hAnsi="Helvetica" w:cs="Calibri"/>
          <w:bCs/>
          <w:iCs/>
          <w:color w:val="272727"/>
          <w:sz w:val="20"/>
          <w:szCs w:val="20"/>
        </w:rPr>
      </w:pPr>
      <w:r w:rsidRPr="00EC1F50">
        <w:rPr>
          <w:rFonts w:ascii="Helvetica" w:hAnsi="Helvetica" w:cs="Calibri"/>
          <w:bCs/>
          <w:iCs/>
          <w:color w:val="272727"/>
          <w:sz w:val="20"/>
          <w:szCs w:val="20"/>
        </w:rPr>
        <w:t>Izjavo o o udeležbi fizičnih in pravnih os</w:t>
      </w:r>
      <w:r w:rsidR="008C0FCE" w:rsidRPr="00EC1F50">
        <w:rPr>
          <w:rFonts w:ascii="Helvetica" w:hAnsi="Helvetica" w:cs="Calibri"/>
          <w:bCs/>
          <w:iCs/>
          <w:color w:val="272727"/>
          <w:sz w:val="20"/>
          <w:szCs w:val="20"/>
        </w:rPr>
        <w:t>eb v lastništvu ponudnika (OBR-7</w:t>
      </w:r>
      <w:r w:rsidRPr="00EC1F50">
        <w:rPr>
          <w:rFonts w:ascii="Helvetica" w:hAnsi="Helvetica" w:cs="Calibri"/>
          <w:bCs/>
          <w:iCs/>
          <w:color w:val="272727"/>
          <w:sz w:val="20"/>
          <w:szCs w:val="20"/>
        </w:rPr>
        <w:t xml:space="preserve">), </w:t>
      </w:r>
    </w:p>
    <w:p w:rsidR="00134F9D" w:rsidRPr="00EC1F50" w:rsidRDefault="00134F9D" w:rsidP="00322F51">
      <w:pPr>
        <w:numPr>
          <w:ilvl w:val="0"/>
          <w:numId w:val="16"/>
        </w:numPr>
        <w:spacing w:line="280" w:lineRule="atLeast"/>
        <w:contextualSpacing/>
        <w:jc w:val="both"/>
        <w:rPr>
          <w:rFonts w:ascii="Helvetica" w:hAnsi="Helvetica" w:cs="Calibri"/>
          <w:iCs/>
          <w:color w:val="272727"/>
          <w:sz w:val="20"/>
          <w:szCs w:val="20"/>
        </w:rPr>
      </w:pPr>
      <w:r w:rsidRPr="00EC1F50">
        <w:rPr>
          <w:rFonts w:ascii="Helvetica" w:hAnsi="Helvetica" w:cs="Calibri"/>
          <w:iCs/>
          <w:color w:val="272727"/>
          <w:sz w:val="20"/>
          <w:szCs w:val="20"/>
        </w:rPr>
        <w:t>Pooblastilo za podpis skupne ponudbe.</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Ponudnik naj pri pripravi ponudbe upošteva navedeni vrstni red.</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Naročnik si pridržuje pravico preveriti resničnost vseh podatkov. Če naročnik podatkov ne bo mogel preveriti, jih ne bo upošteval.</w:t>
      </w:r>
    </w:p>
    <w:p w:rsidR="00D14F59" w:rsidRPr="00025BBB" w:rsidRDefault="00D14F59" w:rsidP="00322F51">
      <w:pPr>
        <w:spacing w:line="280" w:lineRule="atLeast"/>
        <w:contextualSpacing/>
        <w:jc w:val="both"/>
        <w:rPr>
          <w:rFonts w:ascii="Helvetica" w:hAnsi="Helvetica" w:cs="Calibri"/>
          <w:iCs/>
          <w:color w:val="272727"/>
          <w:sz w:val="20"/>
          <w:szCs w:val="20"/>
        </w:rPr>
      </w:pPr>
    </w:p>
    <w:p w:rsidR="00134F9D" w:rsidRPr="00025BBB" w:rsidRDefault="00D14F59"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746375" w:rsidRDefault="00746375" w:rsidP="00322F51">
      <w:pPr>
        <w:spacing w:line="280" w:lineRule="atLeast"/>
        <w:contextualSpacing/>
        <w:jc w:val="both"/>
        <w:rPr>
          <w:rFonts w:ascii="Helvetica" w:hAnsi="Helvetica" w:cs="Calibri"/>
          <w:iCs/>
          <w:color w:val="272727"/>
          <w:sz w:val="20"/>
          <w:szCs w:val="20"/>
        </w:rPr>
      </w:pPr>
    </w:p>
    <w:p w:rsidR="000346BE" w:rsidRDefault="000346BE" w:rsidP="00322F51">
      <w:pPr>
        <w:spacing w:line="280" w:lineRule="atLeast"/>
        <w:contextualSpacing/>
        <w:jc w:val="both"/>
        <w:rPr>
          <w:rFonts w:ascii="Helvetica" w:hAnsi="Helvetica" w:cs="Calibri"/>
          <w:iCs/>
          <w:color w:val="272727"/>
          <w:sz w:val="20"/>
          <w:szCs w:val="20"/>
        </w:rPr>
      </w:pPr>
    </w:p>
    <w:p w:rsidR="00134F9D" w:rsidRPr="00025BBB" w:rsidRDefault="00DD78CF"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lastRenderedPageBreak/>
        <w:t>3</w:t>
      </w:r>
      <w:r w:rsidR="00134F9D" w:rsidRPr="00025BBB">
        <w:rPr>
          <w:rFonts w:ascii="Helvetica" w:hAnsi="Helvetica" w:cs="Calibri"/>
          <w:b/>
          <w:sz w:val="20"/>
          <w:szCs w:val="20"/>
        </w:rPr>
        <w:t>. Listine v ponudbi</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pStyle w:val="BodyText"/>
        <w:spacing w:line="280" w:lineRule="atLeast"/>
        <w:ind w:left="0"/>
        <w:jc w:val="both"/>
        <w:rPr>
          <w:rFonts w:ascii="Helvetica" w:hAnsi="Helvetica" w:cs="Calibri"/>
          <w:sz w:val="20"/>
          <w:szCs w:val="20"/>
        </w:rPr>
      </w:pPr>
      <w:r w:rsidRPr="00025BBB">
        <w:rPr>
          <w:rFonts w:ascii="Helvetica" w:hAnsi="Helvetica" w:cs="Calibr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496F5B" w:rsidRPr="00025BBB" w:rsidRDefault="00496F5B" w:rsidP="00322F51">
      <w:pPr>
        <w:pStyle w:val="BodyText"/>
        <w:spacing w:line="280" w:lineRule="atLeast"/>
        <w:ind w:left="0"/>
        <w:contextualSpacing/>
        <w:jc w:val="both"/>
        <w:rPr>
          <w:rFonts w:ascii="Helvetica" w:hAnsi="Helvetica" w:cs="Calibri"/>
          <w:sz w:val="20"/>
          <w:szCs w:val="20"/>
        </w:rPr>
      </w:pPr>
    </w:p>
    <w:p w:rsidR="00DD78CF" w:rsidRPr="00025BBB" w:rsidRDefault="00DD78CF" w:rsidP="00322F51">
      <w:pPr>
        <w:pStyle w:val="BodyText"/>
        <w:spacing w:line="280" w:lineRule="atLeast"/>
        <w:ind w:left="0"/>
        <w:contextualSpacing/>
        <w:jc w:val="both"/>
        <w:rPr>
          <w:rFonts w:ascii="Helvetica" w:hAnsi="Helvetica" w:cs="Calibri"/>
          <w:b/>
          <w:sz w:val="20"/>
          <w:szCs w:val="20"/>
        </w:rPr>
      </w:pPr>
      <w:r w:rsidRPr="00025BBB">
        <w:rPr>
          <w:rFonts w:ascii="Helvetica" w:hAnsi="Helvetica" w:cs="Calibri"/>
          <w:b/>
          <w:sz w:val="20"/>
          <w:szCs w:val="20"/>
        </w:rPr>
        <w:t>4</w:t>
      </w:r>
      <w:r w:rsidR="00134F9D" w:rsidRPr="00025BBB">
        <w:rPr>
          <w:rFonts w:ascii="Helvetica" w:hAnsi="Helvetica" w:cs="Calibri"/>
          <w:b/>
          <w:sz w:val="20"/>
          <w:szCs w:val="20"/>
        </w:rPr>
        <w:t xml:space="preserve">. </w:t>
      </w:r>
      <w:r w:rsidRPr="00025BBB">
        <w:rPr>
          <w:rFonts w:ascii="Helvetica" w:hAnsi="Helvetica" w:cs="Calibri"/>
          <w:b/>
          <w:sz w:val="20"/>
          <w:szCs w:val="20"/>
        </w:rPr>
        <w:t>Rok in način predložitve ponudbe</w:t>
      </w:r>
    </w:p>
    <w:p w:rsidR="003D1829" w:rsidRPr="00025BBB" w:rsidRDefault="003D1829" w:rsidP="003D1829">
      <w:pPr>
        <w:spacing w:line="280" w:lineRule="atLeast"/>
        <w:contextualSpacing/>
        <w:jc w:val="both"/>
        <w:rPr>
          <w:rFonts w:ascii="Helvetica" w:eastAsia="Arial" w:hAnsi="Helvetica" w:cs="Calibri"/>
          <w:b/>
          <w:iCs/>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Ponudniki morajo ponudbe predložiti v informacijski sistem e-JN (v nadaljevanju: sistem e-JN) na spletnem naslovu </w:t>
      </w:r>
      <w:hyperlink r:id="rId11"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 xml:space="preserve">, v skladu s točko 3 dokumenta Navodila za uporabo informacijskega sistema e-JN: PONUDNIKI, ki je del te dokumentacije in objavljen na spletnem naslovu </w:t>
      </w:r>
      <w:hyperlink r:id="rId12"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w:t>
      </w:r>
    </w:p>
    <w:p w:rsidR="003D1829" w:rsidRPr="00025BBB" w:rsidRDefault="003D1829" w:rsidP="003D1829">
      <w:pPr>
        <w:spacing w:line="280" w:lineRule="atLeast"/>
        <w:contextualSpacing/>
        <w:jc w:val="both"/>
        <w:rPr>
          <w:rFonts w:ascii="Helvetica" w:eastAsia="Arial" w:hAnsi="Helvetica" w:cs="Calibri"/>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Ponudnik se mora pred oddajo ponudbe registrirati na spletnem naslovu </w:t>
      </w:r>
      <w:hyperlink r:id="rId13"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 v skladu z Navodili za uporabo informacijskega sistema e-JN. Če je ponudnik že registriran v sistem e-JN, se v aplikacijo prijavi na istem naslovu.</w:t>
      </w:r>
    </w:p>
    <w:p w:rsidR="003D1829" w:rsidRPr="00025BBB" w:rsidRDefault="003D1829" w:rsidP="003D1829">
      <w:pPr>
        <w:spacing w:line="280" w:lineRule="atLeast"/>
        <w:contextualSpacing/>
        <w:jc w:val="both"/>
        <w:rPr>
          <w:rFonts w:ascii="Helvetica" w:eastAsia="Arial" w:hAnsi="Helvetica" w:cs="Calibri"/>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25BBB">
        <w:rPr>
          <w:rFonts w:ascii="Helvetica" w:eastAsia="Arial" w:hAnsi="Helvetica" w:cs="Calibri"/>
          <w:i/>
          <w:sz w:val="20"/>
          <w:szCs w:val="20"/>
          <w:vertAlign w:val="superscript"/>
          <w:lang w:eastAsia="en-GB"/>
        </w:rPr>
        <w:footnoteReference w:id="1"/>
      </w:r>
      <w:r w:rsidRPr="00025BBB">
        <w:rPr>
          <w:rFonts w:ascii="Helvetica" w:eastAsia="Arial" w:hAnsi="Helvetica" w:cs="Calibri"/>
          <w:sz w:val="20"/>
          <w:szCs w:val="20"/>
          <w:lang w:eastAsia="en-GB"/>
        </w:rPr>
        <w:t>). Z oddajo ponudbe je le-ta zavezujoča za čas, naveden v ponudbi, razen če jo uporabnik ponudnika umakne ali spremeni pred potekom roka za oddajo ponudb.</w:t>
      </w:r>
    </w:p>
    <w:p w:rsidR="003D1829" w:rsidRPr="00025BBB" w:rsidRDefault="003D1829" w:rsidP="003D1829">
      <w:pPr>
        <w:spacing w:line="280" w:lineRule="atLeast"/>
        <w:contextualSpacing/>
        <w:jc w:val="both"/>
        <w:rPr>
          <w:rFonts w:ascii="Helvetica" w:eastAsia="Arial" w:hAnsi="Helvetica" w:cs="Calibri"/>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Ponudba se šteje za pravočasno oddano, če jo naročnik prejme preko sistema e-JN </w:t>
      </w:r>
      <w:hyperlink r:id="rId14"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 xml:space="preserve"> </w:t>
      </w:r>
      <w:r w:rsidRPr="00025BBB">
        <w:rPr>
          <w:rFonts w:ascii="Helvetica" w:eastAsia="Arial" w:hAnsi="Helvetica" w:cs="Calibri"/>
          <w:b/>
          <w:sz w:val="20"/>
          <w:szCs w:val="20"/>
          <w:lang w:eastAsia="en-GB"/>
        </w:rPr>
        <w:t>najkasneje do</w:t>
      </w:r>
      <w:r w:rsidRPr="00025BBB">
        <w:rPr>
          <w:rFonts w:ascii="Helvetica" w:eastAsia="Arial" w:hAnsi="Helvetica" w:cs="Calibri"/>
          <w:sz w:val="20"/>
          <w:szCs w:val="20"/>
          <w:lang w:eastAsia="en-GB"/>
        </w:rPr>
        <w:t xml:space="preserve"> </w:t>
      </w:r>
      <w:r w:rsidRPr="00025BBB">
        <w:rPr>
          <w:rFonts w:ascii="Helvetica" w:eastAsia="Arial" w:hAnsi="Helvetica" w:cs="Calibri"/>
          <w:b/>
          <w:sz w:val="20"/>
          <w:szCs w:val="20"/>
          <w:lang w:eastAsia="en-GB"/>
        </w:rPr>
        <w:t>2</w:t>
      </w:r>
      <w:r w:rsidR="000101A9">
        <w:rPr>
          <w:rFonts w:ascii="Helvetica" w:eastAsia="Arial" w:hAnsi="Helvetica" w:cs="Calibri"/>
          <w:b/>
          <w:sz w:val="20"/>
          <w:szCs w:val="20"/>
          <w:lang w:eastAsia="en-GB"/>
        </w:rPr>
        <w:t>1. 8</w:t>
      </w:r>
      <w:r w:rsidRPr="00025BBB">
        <w:rPr>
          <w:rFonts w:ascii="Helvetica" w:eastAsia="Arial" w:hAnsi="Helvetica" w:cs="Calibri"/>
          <w:b/>
          <w:sz w:val="20"/>
          <w:szCs w:val="20"/>
          <w:lang w:eastAsia="en-GB"/>
        </w:rPr>
        <w:t>. 202</w:t>
      </w:r>
      <w:r w:rsidR="00172128">
        <w:rPr>
          <w:rFonts w:ascii="Helvetica" w:eastAsia="Arial" w:hAnsi="Helvetica" w:cs="Calibri"/>
          <w:b/>
          <w:sz w:val="20"/>
          <w:szCs w:val="20"/>
          <w:lang w:eastAsia="en-GB"/>
        </w:rPr>
        <w:t>6</w:t>
      </w:r>
      <w:r w:rsidRPr="00025BBB">
        <w:rPr>
          <w:rFonts w:ascii="Helvetica" w:eastAsia="Arial" w:hAnsi="Helvetica" w:cs="Calibri"/>
          <w:sz w:val="20"/>
          <w:szCs w:val="20"/>
          <w:lang w:eastAsia="en-GB"/>
        </w:rPr>
        <w:t xml:space="preserve"> </w:t>
      </w:r>
      <w:r w:rsidRPr="00025BBB">
        <w:rPr>
          <w:rFonts w:ascii="Helvetica" w:eastAsia="Arial" w:hAnsi="Helvetica" w:cs="Calibri"/>
          <w:b/>
          <w:sz w:val="20"/>
          <w:szCs w:val="20"/>
          <w:lang w:eastAsia="en-GB"/>
        </w:rPr>
        <w:t>do 9.00</w:t>
      </w:r>
      <w:r w:rsidRPr="00025BBB">
        <w:rPr>
          <w:rFonts w:ascii="Helvetica" w:eastAsia="Arial" w:hAnsi="Helvetica" w:cs="Calibri"/>
          <w:sz w:val="20"/>
          <w:szCs w:val="20"/>
          <w:lang w:eastAsia="en-GB"/>
        </w:rPr>
        <w:t xml:space="preserve"> </w:t>
      </w:r>
      <w:r w:rsidRPr="00025BBB">
        <w:rPr>
          <w:rFonts w:ascii="Helvetica" w:eastAsia="Arial" w:hAnsi="Helvetica" w:cs="Calibri"/>
          <w:b/>
          <w:sz w:val="20"/>
          <w:szCs w:val="20"/>
          <w:lang w:eastAsia="en-GB"/>
        </w:rPr>
        <w:t>ure</w:t>
      </w:r>
      <w:r w:rsidRPr="00025BBB">
        <w:rPr>
          <w:rFonts w:ascii="Helvetica" w:eastAsia="Arial" w:hAnsi="Helvetica" w:cs="Calibri"/>
          <w:sz w:val="20"/>
          <w:szCs w:val="20"/>
          <w:lang w:eastAsia="en-GB"/>
        </w:rPr>
        <w:t>. Za oddano ponudbo se šteje ponudba, ki je v sistemu e-JN označena s statusom »ODDANA«.</w:t>
      </w:r>
    </w:p>
    <w:p w:rsidR="003D1829" w:rsidRPr="00025BBB" w:rsidRDefault="003D1829" w:rsidP="003D1829">
      <w:pPr>
        <w:spacing w:line="280" w:lineRule="atLeast"/>
        <w:contextualSpacing/>
        <w:jc w:val="both"/>
        <w:rPr>
          <w:rFonts w:ascii="Helvetica" w:eastAsia="Arial" w:hAnsi="Helvetica" w:cs="Calibri"/>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3D1829" w:rsidRPr="00025BBB" w:rsidRDefault="003D1829" w:rsidP="003D1829">
      <w:pPr>
        <w:spacing w:line="280" w:lineRule="atLeast"/>
        <w:contextualSpacing/>
        <w:jc w:val="both"/>
        <w:rPr>
          <w:rFonts w:ascii="Helvetica" w:eastAsia="Arial" w:hAnsi="Helvetica" w:cs="Calibri"/>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Po preteku roka za predložitev ponudb ponudbe ne bo več mogoče oddati.</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02293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5</w:t>
      </w:r>
      <w:r w:rsidR="00134F9D" w:rsidRPr="00025BBB">
        <w:rPr>
          <w:rFonts w:ascii="Helvetica" w:hAnsi="Helvetica" w:cs="Calibri"/>
          <w:b/>
          <w:sz w:val="20"/>
          <w:szCs w:val="20"/>
        </w:rPr>
        <w:t>. Dopustne dopolnitve ponudbe</w:t>
      </w:r>
    </w:p>
    <w:p w:rsidR="00134F9D" w:rsidRPr="00025BBB" w:rsidRDefault="00134F9D" w:rsidP="00322F51">
      <w:pPr>
        <w:spacing w:line="280" w:lineRule="atLeast"/>
        <w:contextualSpacing/>
        <w:jc w:val="both"/>
        <w:rPr>
          <w:rFonts w:ascii="Helvetica" w:hAnsi="Helvetica" w:cs="Calibri"/>
          <w:sz w:val="20"/>
          <w:szCs w:val="20"/>
        </w:rPr>
      </w:pPr>
    </w:p>
    <w:p w:rsidR="00AE2861" w:rsidRPr="00025BBB" w:rsidRDefault="00AE2861" w:rsidP="00AE2861">
      <w:pPr>
        <w:spacing w:line="280" w:lineRule="atLeast"/>
        <w:jc w:val="both"/>
        <w:rPr>
          <w:rFonts w:ascii="Helvetica" w:hAnsi="Helvetica" w:cs="Calibri"/>
          <w:iCs/>
          <w:sz w:val="20"/>
          <w:szCs w:val="20"/>
        </w:rPr>
      </w:pPr>
      <w:r w:rsidRPr="00025BBB">
        <w:rPr>
          <w:rFonts w:ascii="Helvetica" w:hAnsi="Helvetica" w:cs="Calibri"/>
          <w:iCs/>
          <w:sz w:val="20"/>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rsidR="00AE2861" w:rsidRPr="00025BBB" w:rsidRDefault="00AE2861" w:rsidP="00AE2861">
      <w:pPr>
        <w:spacing w:line="280" w:lineRule="atLeast"/>
        <w:jc w:val="both"/>
        <w:rPr>
          <w:rFonts w:ascii="Helvetica" w:hAnsi="Helvetica" w:cs="Calibri"/>
          <w:iCs/>
          <w:sz w:val="20"/>
          <w:szCs w:val="20"/>
        </w:rPr>
      </w:pPr>
    </w:p>
    <w:p w:rsidR="00AE2861" w:rsidRPr="00025BBB" w:rsidRDefault="00AE2861" w:rsidP="00AE2861">
      <w:pPr>
        <w:spacing w:line="280" w:lineRule="atLeast"/>
        <w:jc w:val="both"/>
        <w:rPr>
          <w:rFonts w:ascii="Helvetica" w:hAnsi="Helvetica" w:cs="Calibri"/>
          <w:iCs/>
          <w:sz w:val="20"/>
          <w:szCs w:val="20"/>
        </w:rPr>
      </w:pPr>
      <w:r w:rsidRPr="00025BBB">
        <w:rPr>
          <w:rFonts w:ascii="Helvetica" w:hAnsi="Helvetica" w:cs="Calibri"/>
          <w:iCs/>
          <w:sz w:val="20"/>
          <w:szCs w:val="20"/>
        </w:rPr>
        <w:lastRenderedPageBreak/>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rsidR="00AE2861" w:rsidRPr="00025BBB" w:rsidRDefault="00AE2861" w:rsidP="00AE2861">
      <w:pPr>
        <w:spacing w:line="280" w:lineRule="atLeast"/>
        <w:jc w:val="both"/>
        <w:rPr>
          <w:rFonts w:ascii="Helvetica" w:hAnsi="Helvetica" w:cs="Calibri"/>
          <w:iCs/>
          <w:sz w:val="20"/>
          <w:szCs w:val="20"/>
        </w:rPr>
      </w:pPr>
    </w:p>
    <w:p w:rsidR="00AE2861" w:rsidRPr="00025BBB" w:rsidRDefault="00AE2861" w:rsidP="00AE2861">
      <w:pPr>
        <w:spacing w:line="280" w:lineRule="atLeast"/>
        <w:jc w:val="both"/>
        <w:rPr>
          <w:rFonts w:ascii="Helvetica" w:hAnsi="Helvetica" w:cs="Calibri"/>
          <w:iCs/>
          <w:sz w:val="20"/>
          <w:szCs w:val="20"/>
        </w:rPr>
      </w:pPr>
      <w:r w:rsidRPr="00025BBB">
        <w:rPr>
          <w:rFonts w:ascii="Helvetica" w:hAnsi="Helvetica" w:cs="Calibri"/>
          <w:iCs/>
          <w:sz w:val="20"/>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rsidR="00134F9D" w:rsidRPr="00025BBB" w:rsidRDefault="00134F9D" w:rsidP="00322F51">
      <w:pPr>
        <w:spacing w:line="280" w:lineRule="atLeast"/>
        <w:jc w:val="both"/>
        <w:rPr>
          <w:rFonts w:ascii="Helvetica" w:hAnsi="Helvetica"/>
        </w:rPr>
      </w:pPr>
    </w:p>
    <w:p w:rsidR="00134F9D" w:rsidRPr="00025BBB" w:rsidRDefault="0002293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6</w:t>
      </w:r>
      <w:r w:rsidR="00134F9D" w:rsidRPr="00025BBB">
        <w:rPr>
          <w:rFonts w:ascii="Helvetica" w:hAnsi="Helvetica" w:cs="Calibri"/>
          <w:b/>
          <w:sz w:val="20"/>
          <w:szCs w:val="20"/>
        </w:rPr>
        <w:t>. Navedba zavajajočih podatkov</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Naročnik bo Državni revizijski komisiji podal predlog za uvedbo postopka o prekršku:</w:t>
      </w:r>
    </w:p>
    <w:p w:rsidR="00134F9D" w:rsidRPr="00025BBB" w:rsidRDefault="00134F9D" w:rsidP="00322F51">
      <w:pPr>
        <w:numPr>
          <w:ilvl w:val="0"/>
          <w:numId w:val="12"/>
        </w:numPr>
        <w:spacing w:line="280" w:lineRule="atLeast"/>
        <w:ind w:left="709"/>
        <w:contextualSpacing/>
        <w:jc w:val="both"/>
        <w:rPr>
          <w:rFonts w:ascii="Helvetica" w:hAnsi="Helvetica" w:cs="Calibri"/>
          <w:sz w:val="20"/>
          <w:szCs w:val="20"/>
        </w:rPr>
      </w:pPr>
      <w:r w:rsidRPr="00025BBB">
        <w:rPr>
          <w:rFonts w:ascii="Helvetica" w:hAnsi="Helvetica" w:cs="Calibri"/>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rsidR="00134F9D" w:rsidRPr="00025BBB" w:rsidRDefault="00134F9D" w:rsidP="00322F51">
      <w:pPr>
        <w:numPr>
          <w:ilvl w:val="0"/>
          <w:numId w:val="12"/>
        </w:numPr>
        <w:spacing w:line="280" w:lineRule="atLeast"/>
        <w:ind w:left="709"/>
        <w:contextualSpacing/>
        <w:jc w:val="both"/>
        <w:rPr>
          <w:rFonts w:ascii="Helvetica" w:hAnsi="Helvetica" w:cs="Calibri"/>
          <w:sz w:val="20"/>
          <w:szCs w:val="20"/>
        </w:rPr>
      </w:pPr>
      <w:r w:rsidRPr="00025BBB">
        <w:rPr>
          <w:rFonts w:ascii="Helvetica" w:hAnsi="Helvetica" w:cs="Calibri"/>
          <w:sz w:val="20"/>
          <w:szCs w:val="20"/>
        </w:rPr>
        <w:t>če glavni izvajalec ne ravna v skladu s 94. členom ZJN-3.</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02293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7</w:t>
      </w:r>
      <w:r w:rsidR="00134F9D" w:rsidRPr="00025BBB">
        <w:rPr>
          <w:rFonts w:ascii="Helvetica" w:hAnsi="Helvetica" w:cs="Calibri"/>
          <w:b/>
          <w:sz w:val="20"/>
          <w:szCs w:val="20"/>
        </w:rPr>
        <w:t>. Stroški priprave ponudbe</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3B25EF" w:rsidRPr="00025BBB" w:rsidRDefault="003B25EF" w:rsidP="00322F51">
      <w:pPr>
        <w:spacing w:line="280" w:lineRule="atLeast"/>
        <w:contextualSpacing/>
        <w:jc w:val="both"/>
        <w:rPr>
          <w:rFonts w:ascii="Helvetica" w:hAnsi="Helvetica" w:cs="Calibri"/>
          <w:sz w:val="20"/>
          <w:szCs w:val="20"/>
        </w:rPr>
      </w:pPr>
    </w:p>
    <w:p w:rsidR="00134F9D" w:rsidRPr="00025BBB" w:rsidRDefault="008F6D90"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8</w:t>
      </w:r>
      <w:r w:rsidR="00134F9D" w:rsidRPr="00025BBB">
        <w:rPr>
          <w:rFonts w:ascii="Helvetica" w:hAnsi="Helvetica" w:cs="Calibri"/>
          <w:b/>
          <w:sz w:val="20"/>
          <w:szCs w:val="20"/>
        </w:rPr>
        <w:t xml:space="preserve">. Obvezni pogoji </w:t>
      </w:r>
    </w:p>
    <w:p w:rsidR="00134F9D" w:rsidRPr="00025BBB" w:rsidRDefault="00134F9D" w:rsidP="00322F51">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b/>
          <w:sz w:val="20"/>
          <w:szCs w:val="20"/>
        </w:rPr>
      </w:pPr>
      <w:r w:rsidRPr="00025BBB">
        <w:rPr>
          <w:rFonts w:ascii="Helvetica" w:hAnsi="Helvetica" w:cs="Calibr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Naročnik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lastRenderedPageBreak/>
        <w:t xml:space="preserve">Naročnik lahko ponudnike kadar koli med postopkom pozove, da predložijo vsa dokazila ali del dokazil v zvezi z navedbami v ESPD.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v kolikor se bo pri naročniku pojavil dvom o resničnosti ponudnikov izjav. Naročnik si pridržuje pravico, da pozove ponudnike, da dopolnijo ali pojasnijo predložena potrdila.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Ponudnik ni dolžan predložiti dokazil ali drugih listinskih dokazov, če lahko naročnik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Če lahko naročnik dokazila pridobi neposredno v bazi podatkov, mora ESPD vsebovati tudi informacije, ki so potrebne v ta namen, zlasti spletni naslov baze podatkov, podatke za identifikacijo, če je to potrebno, pa tudi soglasje, da pridobi dokazilo naročnik.</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Naročnik bo ugotavljal sposobnost ponudnikov na osnovi izpolnjevanja naslednjih pogojev:</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562B31" w:rsidP="00322F51">
      <w:pPr>
        <w:pStyle w:val="Heading9"/>
        <w:keepNext/>
        <w:keepLines/>
        <w:spacing w:before="0" w:after="0" w:line="280" w:lineRule="atLeast"/>
        <w:contextualSpacing/>
        <w:jc w:val="both"/>
        <w:rPr>
          <w:rFonts w:ascii="Helvetica" w:hAnsi="Helvetica" w:cs="Arial"/>
          <w:b/>
          <w:color w:val="000000"/>
          <w:sz w:val="20"/>
          <w:szCs w:val="20"/>
        </w:rPr>
      </w:pPr>
      <w:r w:rsidRPr="00025BBB">
        <w:rPr>
          <w:rFonts w:ascii="Helvetica" w:hAnsi="Helvetica" w:cs="Arial"/>
          <w:b/>
          <w:color w:val="000000"/>
          <w:sz w:val="20"/>
          <w:szCs w:val="20"/>
        </w:rPr>
        <w:t xml:space="preserve">8.1.       </w:t>
      </w:r>
      <w:r w:rsidR="00134F9D" w:rsidRPr="00025BBB">
        <w:rPr>
          <w:rFonts w:ascii="Helvetica" w:hAnsi="Helvetica" w:cs="Arial"/>
          <w:b/>
          <w:color w:val="000000"/>
          <w:sz w:val="20"/>
          <w:szCs w:val="20"/>
        </w:rPr>
        <w:t>Osnovna sposobnost ponudnika</w:t>
      </w:r>
    </w:p>
    <w:p w:rsidR="00134F9D" w:rsidRPr="00025BBB" w:rsidRDefault="00134F9D" w:rsidP="00322F51">
      <w:pPr>
        <w:spacing w:line="280" w:lineRule="atLeast"/>
        <w:jc w:val="both"/>
        <w:rPr>
          <w:rFonts w:ascii="Helvetica" w:hAnsi="Helvetica" w:cs="Arial"/>
          <w:sz w:val="20"/>
          <w:szCs w:val="20"/>
        </w:rPr>
      </w:pPr>
    </w:p>
    <w:p w:rsidR="0046231E" w:rsidRPr="00025BBB" w:rsidRDefault="0016443F" w:rsidP="0046231E">
      <w:pPr>
        <w:spacing w:line="280" w:lineRule="atLeast"/>
        <w:ind w:left="709" w:hanging="709"/>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.1.1.</w:t>
      </w:r>
      <w:r w:rsidR="00134F9D" w:rsidRPr="00025BBB">
        <w:rPr>
          <w:rFonts w:ascii="Helvetica" w:hAnsi="Helvetica" w:cs="Arial"/>
          <w:sz w:val="20"/>
          <w:szCs w:val="20"/>
        </w:rPr>
        <w:tab/>
      </w:r>
      <w:r w:rsidR="0046231E" w:rsidRPr="00025BBB">
        <w:rPr>
          <w:rFonts w:ascii="Helvetica" w:hAnsi="Helvetica" w:cs="Arial"/>
          <w:sz w:val="20"/>
          <w:szCs w:val="20"/>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w:t>
      </w:r>
      <w:r w:rsidR="00FB4B7F">
        <w:rPr>
          <w:rFonts w:ascii="Helvetica" w:hAnsi="Helvetica" w:cs="Arial"/>
          <w:sz w:val="20"/>
          <w:szCs w:val="20"/>
        </w:rPr>
        <w:t xml:space="preserve"> </w:t>
      </w:r>
      <w:r w:rsidR="0046231E" w:rsidRPr="00025BBB">
        <w:rPr>
          <w:rFonts w:ascii="Helvetica" w:hAnsi="Helvetica" w:cs="Arial"/>
          <w:sz w:val="20"/>
          <w:szCs w:val="20"/>
        </w:rPr>
        <w:t>50/12 – uradno prečiščeno besedilo, 6/16 – popr., 54/15, 38/16, 27/17, 23/20, 91/20, 95</w:t>
      </w:r>
      <w:r w:rsidR="00F80A4E">
        <w:rPr>
          <w:rFonts w:ascii="Helvetica" w:hAnsi="Helvetica" w:cs="Arial"/>
          <w:sz w:val="20"/>
          <w:szCs w:val="20"/>
        </w:rPr>
        <w:t xml:space="preserve">/21, 186/21, 105/22 – ZZNŠPP, </w:t>
      </w:r>
      <w:r w:rsidR="0046231E" w:rsidRPr="00025BBB">
        <w:rPr>
          <w:rFonts w:ascii="Helvetica" w:hAnsi="Helvetica" w:cs="Arial"/>
          <w:sz w:val="20"/>
          <w:szCs w:val="20"/>
        </w:rPr>
        <w:t>16/23</w:t>
      </w:r>
      <w:r w:rsidR="00F80A4E">
        <w:rPr>
          <w:rFonts w:ascii="Helvetica" w:hAnsi="Helvetica" w:cs="Arial"/>
          <w:sz w:val="20"/>
          <w:szCs w:val="20"/>
        </w:rPr>
        <w:t xml:space="preserve"> in 107/24 - odl. US</w:t>
      </w:r>
      <w:r w:rsidR="0046231E" w:rsidRPr="00025BBB">
        <w:rPr>
          <w:rFonts w:ascii="Helvetica" w:hAnsi="Helvetica" w:cs="Arial"/>
          <w:sz w:val="20"/>
          <w:szCs w:val="20"/>
        </w:rPr>
        <w:t>; v nadaljnjem besedilu: KZ-1) ali za primerljiva kazniva dejanja, ki so jih izrekla tuja sodišča:</w:t>
      </w:r>
      <w:r w:rsidR="0046231E" w:rsidRPr="00025BBB">
        <w:rPr>
          <w:rFonts w:ascii="Helvetica" w:hAnsi="Helvetica" w:cs="Arial"/>
          <w:sz w:val="20"/>
          <w:szCs w:val="20"/>
        </w:rPr>
        <w:tab/>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terorizem (108.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financiranje terorizma (109.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ščuvanje in javno poveličevanje terorističnih dejanj (110.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xml:space="preserve">- novačenje in usposabljanje za terorizem (111. člen KZ-1), </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spravljanje v suženjsko razmerje (112.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trgovina z ljudmi (113.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sprejemanje podkupnine pri volitvah (157.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kršitev temeljnih pravic delavcev (196.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goljufija (211.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xml:space="preserve">- protipravno omejevanje konkurence (225. člen KZ-1), </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povzročitev stečaja z goljufijo ali nevestnim poslovanjem (226.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oškodovanje upnikov (227.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poslovna goljufija (228.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goljufija na škodo Evropske unije (229.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lastRenderedPageBreak/>
        <w:t>- preslepitev pri pridobitvi in uporabi posojila ali ugodnosti (230.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preslepitev pri poslovanju z vrednostnimi papirji (231.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preslepitev kupcev (232.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neupravičena uporaba tuje oznake ali modela (233.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xml:space="preserve">- neupravičena uporaba tujega izuma ali topografije (234. člen KZ-1), </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xml:space="preserve">- ponareditev ali uničenje poslovnih listin (235. člen KZ-1),  </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xml:space="preserve">- izdaja in neupravičena pridobitev poslovne skrivnosti (236. člen KZ-1), </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zloraba informacijskega sistema (237.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zloraba notranje informacije (238.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zloraba trga finančnih instrumentov (239.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zloraba položaja ali zaupanja pri gospodarski dejavnosti (240.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nedovoljeno sprejemanje daril (241.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nedovoljeno dajanje daril (242.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ponarejanje denarja (243.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ponarejanje in uporaba ponarejenih vrednotnic ali vrednostnih papirjev (244.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xml:space="preserve">- pranje denarja (245. člen KZ-1), </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zloraba negotovinskega plačilnega sredstva (246.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uporaba ponarejenega negotovinskega plačilnega sredstva (247.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xml:space="preserve">- izdelava, pridobitev in odtujitev pripomočkov za ponarejanje (248. člen KZ-1), </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davčna zatajitev (249.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tihotapstvo (250.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zloraba uradnega položaja ali uradnih pravic (257.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oškodovanje javnih sredstev (257.a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izdaja tajnih podatkov (260.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jemanje podkupnine (261.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dajanje podkupnine (262.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sprejemanje koristi za nezakonito posredovanje (263.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dajanje daril za nezakonito posredovanje (264. člen KZ-1),</w:t>
      </w:r>
    </w:p>
    <w:p w:rsidR="00F80A4E" w:rsidRPr="00F80A4E" w:rsidRDefault="00F80A4E" w:rsidP="00F80A4E">
      <w:pPr>
        <w:spacing w:line="280" w:lineRule="atLeast"/>
        <w:ind w:left="1418" w:hanging="709"/>
        <w:jc w:val="both"/>
        <w:rPr>
          <w:rFonts w:ascii="Helvetica" w:hAnsi="Helvetica" w:cs="Arial"/>
          <w:sz w:val="20"/>
          <w:szCs w:val="20"/>
        </w:rPr>
      </w:pPr>
      <w:r w:rsidRPr="00F80A4E">
        <w:rPr>
          <w:rFonts w:ascii="Helvetica" w:hAnsi="Helvetica" w:cs="Arial"/>
          <w:sz w:val="20"/>
          <w:szCs w:val="20"/>
        </w:rPr>
        <w:t>- hudodelsko združevanje (294. člen KZ-1).</w:t>
      </w:r>
    </w:p>
    <w:p w:rsidR="0046231E" w:rsidRPr="00025BBB" w:rsidRDefault="0046231E" w:rsidP="0046231E">
      <w:pPr>
        <w:spacing w:line="280" w:lineRule="atLeast"/>
        <w:ind w:left="709" w:hanging="709"/>
        <w:jc w:val="both"/>
        <w:rPr>
          <w:rFonts w:ascii="Helvetica" w:hAnsi="Helvetica" w:cs="Arial"/>
          <w:sz w:val="20"/>
          <w:szCs w:val="20"/>
        </w:rPr>
      </w:pPr>
    </w:p>
    <w:p w:rsidR="0046231E" w:rsidRPr="00025BBB" w:rsidRDefault="0046231E" w:rsidP="0046231E">
      <w:pPr>
        <w:spacing w:line="280" w:lineRule="atLeast"/>
        <w:ind w:left="709" w:hanging="1"/>
        <w:jc w:val="both"/>
        <w:rPr>
          <w:rFonts w:ascii="Helvetica" w:hAnsi="Helvetica" w:cs="Arial"/>
          <w:sz w:val="20"/>
          <w:szCs w:val="20"/>
        </w:rPr>
      </w:pPr>
      <w:r w:rsidRPr="00025BBB">
        <w:rPr>
          <w:rFonts w:ascii="Helvetica" w:hAnsi="Helvetica"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46231E" w:rsidRPr="00025BBB" w:rsidRDefault="0046231E" w:rsidP="0046231E">
      <w:pPr>
        <w:spacing w:line="280" w:lineRule="atLeast"/>
        <w:ind w:left="709" w:hanging="709"/>
        <w:jc w:val="both"/>
        <w:rPr>
          <w:rFonts w:ascii="Helvetica" w:hAnsi="Helvetica" w:cs="Arial"/>
          <w:b/>
          <w:sz w:val="20"/>
          <w:szCs w:val="20"/>
        </w:rPr>
      </w:pPr>
    </w:p>
    <w:p w:rsidR="0046231E" w:rsidRPr="00025BBB" w:rsidRDefault="0046231E" w:rsidP="0046231E">
      <w:pPr>
        <w:spacing w:line="280" w:lineRule="atLeast"/>
        <w:ind w:left="709" w:hanging="1"/>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p>
    <w:p w:rsidR="0046231E" w:rsidRPr="00025BBB" w:rsidRDefault="0046231E" w:rsidP="0046231E">
      <w:pPr>
        <w:spacing w:line="280" w:lineRule="atLeast"/>
        <w:ind w:left="709" w:hanging="709"/>
        <w:jc w:val="both"/>
        <w:rPr>
          <w:rFonts w:ascii="Helvetica" w:hAnsi="Helvetica" w:cs="Arial"/>
          <w:bCs/>
          <w:sz w:val="20"/>
          <w:szCs w:val="20"/>
        </w:rPr>
      </w:pPr>
    </w:p>
    <w:p w:rsidR="0046231E" w:rsidRPr="00025BBB" w:rsidRDefault="0046231E" w:rsidP="0046231E">
      <w:pPr>
        <w:spacing w:line="280" w:lineRule="atLeast"/>
        <w:ind w:left="709" w:hanging="1"/>
        <w:jc w:val="both"/>
        <w:rPr>
          <w:rFonts w:ascii="Helvetica" w:hAnsi="Helvetica" w:cs="Arial"/>
          <w:sz w:val="20"/>
          <w:szCs w:val="20"/>
        </w:rPr>
      </w:pPr>
      <w:r w:rsidRPr="00025BBB">
        <w:rPr>
          <w:rFonts w:ascii="Helvetica" w:hAnsi="Helvetica" w:cs="Arial"/>
          <w:sz w:val="20"/>
          <w:szCs w:val="20"/>
        </w:rPr>
        <w:t>ESPD obrazec (v »Del III: Razlogi za izključitev, Oddelek D: Nacionalni razlogi za izključitev«) za izključitveni razlog iz prvega odstavka 75. člena ZJN-3 (kršitev temeljnih pravic delavcev (196.</w:t>
      </w:r>
      <w:r w:rsidR="00CC40FB">
        <w:rPr>
          <w:rFonts w:ascii="Helvetica" w:hAnsi="Helvetica" w:cs="Arial"/>
          <w:sz w:val="20"/>
          <w:szCs w:val="20"/>
        </w:rPr>
        <w:t xml:space="preserve"> </w:t>
      </w:r>
      <w:r w:rsidRPr="00025BBB">
        <w:rPr>
          <w:rFonts w:ascii="Helvetica" w:hAnsi="Helvetica" w:cs="Arial"/>
          <w:sz w:val="20"/>
          <w:szCs w:val="20"/>
        </w:rPr>
        <w:t xml:space="preserve">člen KZ-1). V kolikor je ponudnikov odgovor v tem primeru DA in uveljavlja popravni mehanizem, kršitve in ukrepe, s katerimi lahko dokaže svojo zanesljivost kljub obstoju navedenega razloga za izključitev, navede v lastni izjavi. </w:t>
      </w:r>
    </w:p>
    <w:p w:rsidR="0046231E" w:rsidRPr="00025BBB" w:rsidRDefault="0046231E" w:rsidP="0046231E">
      <w:pPr>
        <w:spacing w:line="280" w:lineRule="atLeast"/>
        <w:ind w:left="709" w:hanging="709"/>
        <w:jc w:val="both"/>
        <w:rPr>
          <w:rFonts w:ascii="Helvetica" w:hAnsi="Helvetica" w:cs="Arial"/>
          <w:sz w:val="20"/>
          <w:szCs w:val="20"/>
        </w:rPr>
      </w:pPr>
    </w:p>
    <w:p w:rsidR="0046231E" w:rsidRPr="00025BBB" w:rsidRDefault="0046231E" w:rsidP="0046231E">
      <w:pPr>
        <w:spacing w:line="280" w:lineRule="atLeast"/>
        <w:ind w:left="709" w:hanging="1"/>
        <w:jc w:val="both"/>
        <w:rPr>
          <w:rFonts w:ascii="Helvetica" w:hAnsi="Helvetica" w:cs="Arial"/>
          <w:sz w:val="20"/>
          <w:szCs w:val="20"/>
        </w:rPr>
      </w:pPr>
      <w:r w:rsidRPr="00025BBB">
        <w:rPr>
          <w:rFonts w:ascii="Helvetica" w:hAnsi="Helvetica" w:cs="Arial"/>
          <w:sz w:val="20"/>
          <w:szCs w:val="20"/>
        </w:rPr>
        <w:lastRenderedPageBreak/>
        <w:t xml:space="preserve">Ponudnik lahko potrdila iz kazenske evidence priloži sam, ob tem pa izpis iz kazenske evidence ne sme biti starejši od 4 mesecev, šteto od roka za oddajo ponudb, ali pa da je pridobljen najpozneje v 90 dneh od roka za oddajo ponudb. </w:t>
      </w:r>
    </w:p>
    <w:p w:rsidR="00E61498" w:rsidRPr="00025BBB" w:rsidRDefault="00E61498" w:rsidP="0046231E">
      <w:pPr>
        <w:spacing w:line="280" w:lineRule="atLeast"/>
        <w:ind w:left="709" w:hanging="709"/>
        <w:jc w:val="both"/>
        <w:rPr>
          <w:rFonts w:ascii="Helvetica" w:hAnsi="Helvetica" w:cs="Calibri"/>
          <w:sz w:val="20"/>
          <w:szCs w:val="20"/>
        </w:rPr>
      </w:pPr>
    </w:p>
    <w:p w:rsidR="009255B8" w:rsidRPr="00025BBB" w:rsidRDefault="0024022D" w:rsidP="009255B8">
      <w:pPr>
        <w:spacing w:line="280" w:lineRule="atLeast"/>
        <w:ind w:left="709" w:hanging="709"/>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.1.2.</w:t>
      </w:r>
      <w:r w:rsidR="00134F9D" w:rsidRPr="00025BBB">
        <w:rPr>
          <w:rFonts w:ascii="Helvetica" w:hAnsi="Helvetica" w:cs="Arial"/>
          <w:sz w:val="20"/>
          <w:szCs w:val="20"/>
        </w:rPr>
        <w:tab/>
      </w:r>
      <w:r w:rsidR="009255B8" w:rsidRPr="00025BBB">
        <w:rPr>
          <w:rFonts w:ascii="Helvetica" w:hAnsi="Helvetica" w:cs="Arial"/>
          <w:sz w:val="20"/>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rsidR="009255B8" w:rsidRPr="00025BBB" w:rsidRDefault="009255B8" w:rsidP="009255B8">
      <w:pPr>
        <w:spacing w:line="280" w:lineRule="atLeast"/>
        <w:ind w:left="709" w:hanging="709"/>
        <w:jc w:val="both"/>
        <w:rPr>
          <w:rFonts w:ascii="Helvetica" w:hAnsi="Helvetica" w:cs="Arial"/>
          <w:b/>
          <w:sz w:val="20"/>
          <w:szCs w:val="20"/>
        </w:rPr>
      </w:pPr>
    </w:p>
    <w:p w:rsidR="009255B8" w:rsidRPr="00025BBB" w:rsidRDefault="009255B8" w:rsidP="009255B8">
      <w:pPr>
        <w:spacing w:line="280" w:lineRule="atLeast"/>
        <w:ind w:left="709" w:hanging="1"/>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B: Razlogi, povezani s plačilom davkov ali prispevkov za socialno varnost«) za vse gospodarske subjekte v ponudbi</w:t>
      </w:r>
    </w:p>
    <w:p w:rsidR="00134F9D" w:rsidRPr="00025BBB" w:rsidRDefault="00134F9D" w:rsidP="009255B8">
      <w:pPr>
        <w:spacing w:line="280" w:lineRule="atLeast"/>
        <w:ind w:left="709" w:hanging="709"/>
        <w:jc w:val="both"/>
        <w:rPr>
          <w:rFonts w:ascii="Helvetica" w:hAnsi="Helvetica" w:cs="Arial"/>
          <w:sz w:val="20"/>
          <w:szCs w:val="20"/>
        </w:rPr>
      </w:pPr>
    </w:p>
    <w:p w:rsidR="009255B8" w:rsidRPr="00025BBB" w:rsidRDefault="0024022D" w:rsidP="009255B8">
      <w:pPr>
        <w:spacing w:line="280" w:lineRule="atLeast"/>
        <w:ind w:left="709" w:hanging="709"/>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.1.3.</w:t>
      </w:r>
      <w:r w:rsidR="00134F9D" w:rsidRPr="00025BBB">
        <w:rPr>
          <w:rFonts w:ascii="Helvetica" w:hAnsi="Helvetica" w:cs="Arial"/>
          <w:sz w:val="20"/>
          <w:szCs w:val="20"/>
        </w:rPr>
        <w:tab/>
      </w:r>
      <w:r w:rsidR="009255B8" w:rsidRPr="00025BBB">
        <w:rPr>
          <w:rFonts w:ascii="Helvetica" w:hAnsi="Helvetica" w:cs="Arial"/>
          <w:sz w:val="20"/>
          <w:szCs w:val="20"/>
        </w:rPr>
        <w:t xml:space="preserve">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 </w:t>
      </w:r>
    </w:p>
    <w:p w:rsidR="009255B8" w:rsidRPr="00025BBB" w:rsidRDefault="009255B8" w:rsidP="009255B8">
      <w:pPr>
        <w:spacing w:line="280" w:lineRule="atLeast"/>
        <w:ind w:left="709" w:hanging="709"/>
        <w:jc w:val="both"/>
        <w:rPr>
          <w:rFonts w:ascii="Helvetica" w:hAnsi="Helvetica" w:cs="Arial"/>
          <w:sz w:val="20"/>
          <w:szCs w:val="20"/>
        </w:rPr>
      </w:pPr>
    </w:p>
    <w:p w:rsidR="009255B8" w:rsidRPr="00025BBB" w:rsidRDefault="009255B8" w:rsidP="009255B8">
      <w:pPr>
        <w:spacing w:line="280" w:lineRule="atLeast"/>
        <w:ind w:left="709" w:hanging="1"/>
        <w:jc w:val="both"/>
        <w:rPr>
          <w:rFonts w:ascii="Helvetica" w:hAnsi="Helvetica" w:cs="Arial"/>
          <w:b/>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D: Nacionalni razlogi za izključitev«) za vse gospodarske subjekte v ponudbi</w:t>
      </w:r>
    </w:p>
    <w:p w:rsidR="00134F9D" w:rsidRPr="00025BBB" w:rsidRDefault="00134F9D" w:rsidP="00322F51">
      <w:pPr>
        <w:spacing w:line="280" w:lineRule="atLeast"/>
        <w:jc w:val="both"/>
        <w:rPr>
          <w:rFonts w:ascii="Helvetica" w:hAnsi="Helvetica" w:cs="Arial"/>
          <w:sz w:val="20"/>
          <w:szCs w:val="20"/>
        </w:rPr>
      </w:pPr>
    </w:p>
    <w:p w:rsidR="004A7099" w:rsidRPr="00025BBB" w:rsidRDefault="0024022D" w:rsidP="00322F51">
      <w:pPr>
        <w:spacing w:line="280" w:lineRule="atLeast"/>
        <w:ind w:left="709" w:hanging="709"/>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.1.4.</w:t>
      </w:r>
      <w:r w:rsidR="00134F9D" w:rsidRPr="00025BBB">
        <w:rPr>
          <w:rFonts w:ascii="Helvetica" w:hAnsi="Helvetica" w:cs="Arial"/>
          <w:sz w:val="20"/>
          <w:szCs w:val="20"/>
        </w:rPr>
        <w:tab/>
        <w:t>Naro</w:t>
      </w:r>
      <w:r w:rsidR="004A7099" w:rsidRPr="00025BBB">
        <w:rPr>
          <w:rFonts w:ascii="Helvetica" w:hAnsi="Helvetica" w:cs="Arial"/>
          <w:sz w:val="20"/>
          <w:szCs w:val="20"/>
        </w:rPr>
        <w:t>č</w:t>
      </w:r>
      <w:r w:rsidR="00134F9D" w:rsidRPr="00025BBB">
        <w:rPr>
          <w:rFonts w:ascii="Helvetica" w:hAnsi="Helvetica" w:cs="Arial"/>
          <w:sz w:val="20"/>
          <w:szCs w:val="20"/>
        </w:rPr>
        <w:t>nik bo iz postopka javnega naro</w:t>
      </w:r>
      <w:r w:rsidR="004A7099" w:rsidRPr="00025BBB">
        <w:rPr>
          <w:rFonts w:ascii="Helvetica" w:hAnsi="Helvetica" w:cs="Arial"/>
          <w:sz w:val="20"/>
          <w:szCs w:val="20"/>
        </w:rPr>
        <w:t>č</w:t>
      </w:r>
      <w:r w:rsidR="00134F9D" w:rsidRPr="00025BBB">
        <w:rPr>
          <w:rFonts w:ascii="Helvetica" w:hAnsi="Helvetica" w:cs="Arial"/>
          <w:sz w:val="20"/>
          <w:szCs w:val="20"/>
        </w:rPr>
        <w:t>anja izklju</w:t>
      </w:r>
      <w:r w:rsidR="004A7099" w:rsidRPr="00025BBB">
        <w:rPr>
          <w:rFonts w:ascii="Helvetica" w:hAnsi="Helvetica" w:cs="Arial"/>
          <w:sz w:val="20"/>
          <w:szCs w:val="20"/>
        </w:rPr>
        <w:t>č</w:t>
      </w:r>
      <w:r w:rsidR="00134F9D" w:rsidRPr="00025BBB">
        <w:rPr>
          <w:rFonts w:ascii="Helvetica" w:hAnsi="Helvetica" w:cs="Arial"/>
          <w:sz w:val="20"/>
          <w:szCs w:val="20"/>
        </w:rPr>
        <w:t xml:space="preserve">il ponudnika, </w:t>
      </w:r>
      <w:r w:rsidR="004A7099" w:rsidRPr="00025BBB">
        <w:rPr>
          <w:rFonts w:ascii="Helvetica" w:hAnsi="Helvetica" w:cs="Arial"/>
          <w:sz w:val="20"/>
          <w:szCs w:val="20"/>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34F9D" w:rsidRPr="00025BBB" w:rsidRDefault="00134F9D" w:rsidP="00322F51">
      <w:pPr>
        <w:spacing w:line="280" w:lineRule="atLeast"/>
        <w:ind w:left="709" w:hanging="709"/>
        <w:jc w:val="both"/>
        <w:rPr>
          <w:rFonts w:ascii="Helvetica" w:hAnsi="Helvetica" w:cs="Arial"/>
          <w:b/>
          <w:sz w:val="20"/>
          <w:szCs w:val="20"/>
        </w:rPr>
      </w:pPr>
    </w:p>
    <w:p w:rsidR="009255B8" w:rsidRPr="00025BBB" w:rsidRDefault="009255B8" w:rsidP="009255B8">
      <w:pPr>
        <w:spacing w:line="280" w:lineRule="atLeast"/>
        <w:ind w:left="709"/>
        <w:jc w:val="both"/>
        <w:rPr>
          <w:rFonts w:ascii="Helvetica" w:hAnsi="Helvetica" w:cs="Arial"/>
          <w:sz w:val="20"/>
          <w:szCs w:val="20"/>
        </w:rPr>
      </w:pPr>
      <w:r w:rsidRPr="00025BBB">
        <w:rPr>
          <w:rFonts w:ascii="Helvetica" w:hAnsi="Helvetica"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9255B8" w:rsidRPr="00025BBB" w:rsidRDefault="009255B8" w:rsidP="009255B8">
      <w:pPr>
        <w:spacing w:line="280" w:lineRule="atLeast"/>
        <w:jc w:val="both"/>
        <w:rPr>
          <w:rFonts w:ascii="Helvetica" w:hAnsi="Helvetica" w:cs="Arial"/>
          <w:b/>
          <w:sz w:val="20"/>
          <w:szCs w:val="20"/>
        </w:rPr>
      </w:pPr>
    </w:p>
    <w:p w:rsidR="009255B8" w:rsidRPr="00025BBB" w:rsidRDefault="009255B8" w:rsidP="009255B8">
      <w:pPr>
        <w:spacing w:line="280" w:lineRule="atLeast"/>
        <w:ind w:left="709"/>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rsidR="009255B8" w:rsidRPr="00025BBB" w:rsidRDefault="009255B8" w:rsidP="009255B8">
      <w:pPr>
        <w:spacing w:line="280" w:lineRule="atLeast"/>
        <w:ind w:left="709"/>
        <w:jc w:val="both"/>
        <w:rPr>
          <w:rFonts w:ascii="Helvetica" w:hAnsi="Helvetica" w:cs="Arial"/>
          <w:b/>
          <w:sz w:val="20"/>
          <w:szCs w:val="20"/>
        </w:rPr>
      </w:pPr>
    </w:p>
    <w:p w:rsidR="009255B8" w:rsidRPr="00025BBB" w:rsidRDefault="009255B8" w:rsidP="009255B8">
      <w:pPr>
        <w:spacing w:line="280" w:lineRule="atLeast"/>
        <w:ind w:left="709"/>
        <w:jc w:val="both"/>
        <w:rPr>
          <w:rFonts w:ascii="Helvetica" w:hAnsi="Helvetica" w:cs="Arial"/>
          <w:b/>
          <w:sz w:val="20"/>
          <w:szCs w:val="20"/>
        </w:rPr>
      </w:pPr>
      <w:r w:rsidRPr="00025BBB">
        <w:rPr>
          <w:rFonts w:ascii="Helvetica" w:hAnsi="Helvetica" w:cs="Arial"/>
          <w:b/>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8.1.1., 8.1.2. 8.1.3. ali 8.1.4. teh navodil.</w:t>
      </w:r>
    </w:p>
    <w:p w:rsidR="00134F9D" w:rsidRPr="00025BBB" w:rsidRDefault="00134F9D" w:rsidP="00322F51">
      <w:pPr>
        <w:spacing w:line="280" w:lineRule="atLeast"/>
        <w:ind w:left="709"/>
        <w:jc w:val="both"/>
        <w:rPr>
          <w:rFonts w:ascii="Helvetica" w:hAnsi="Helvetica" w:cs="Arial"/>
          <w:sz w:val="20"/>
          <w:szCs w:val="20"/>
        </w:rPr>
      </w:pPr>
    </w:p>
    <w:p w:rsidR="00BF508D" w:rsidRPr="00025BBB" w:rsidRDefault="0024022D" w:rsidP="00BF508D">
      <w:pPr>
        <w:spacing w:line="280" w:lineRule="atLeast"/>
        <w:ind w:left="709" w:hanging="709"/>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 xml:space="preserve">.1.5. </w:t>
      </w:r>
      <w:r w:rsidRPr="00025BBB">
        <w:rPr>
          <w:rFonts w:ascii="Helvetica" w:hAnsi="Helvetica" w:cs="Arial"/>
          <w:sz w:val="20"/>
          <w:szCs w:val="20"/>
        </w:rPr>
        <w:t xml:space="preserve"> </w:t>
      </w:r>
      <w:r w:rsidR="00BF508D" w:rsidRPr="00025BBB">
        <w:rPr>
          <w:rFonts w:ascii="Helvetica" w:hAnsi="Helvetica" w:cs="Arial"/>
          <w:sz w:val="20"/>
          <w:szCs w:val="20"/>
        </w:rPr>
        <w:t xml:space="preserve"> Naročnik bo iz postopka javnega naročanja izključil ponudnika, če na kakršen koli način krši obveznosti iz drugega odstavka 3. člena ZJN-3, in sicer, kršitev obveznosti na področju </w:t>
      </w:r>
      <w:r w:rsidR="00BF508D" w:rsidRPr="00025BBB">
        <w:rPr>
          <w:rFonts w:ascii="Helvetica" w:hAnsi="Helvetica" w:cs="Arial"/>
          <w:sz w:val="20"/>
          <w:szCs w:val="20"/>
        </w:rPr>
        <w:lastRenderedPageBreak/>
        <w:t xml:space="preserve">okoljskega, socialnega in delovnega prava, ki so določene v pravu Evropske unije, predpisih, ki veljajo v Republiki Sloveniji, kolektivnih pogodbah ali predpisih mednarodnega okoljskega, socialnega in delovnega prava. Seznam mednarodnih socialnih in okoljskih konvencij določata Priloga X Direktive 2014/24/EU in Priloga XIV Direktive 2014/25/EU. </w:t>
      </w:r>
    </w:p>
    <w:p w:rsidR="00E05932" w:rsidRPr="00025BBB" w:rsidRDefault="00E05932" w:rsidP="00322F51">
      <w:pPr>
        <w:spacing w:line="280" w:lineRule="atLeast"/>
        <w:jc w:val="both"/>
        <w:rPr>
          <w:rFonts w:ascii="Helvetica" w:hAnsi="Helvetica" w:cs="Arial"/>
          <w:b/>
          <w:sz w:val="20"/>
          <w:szCs w:val="20"/>
        </w:rPr>
      </w:pPr>
    </w:p>
    <w:p w:rsidR="009255B8" w:rsidRPr="00025BBB" w:rsidRDefault="009255B8" w:rsidP="009255B8">
      <w:pPr>
        <w:spacing w:line="280" w:lineRule="atLeast"/>
        <w:ind w:left="709"/>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C: Razlogi, povezani z insolventnostjo, nasprotjem interesov ali kršitvijo poklicnih pravil«) za vse gospodarske subjekte v ponudbi</w:t>
      </w:r>
      <w:r w:rsidRPr="00025BBB" w:rsidDel="00CD76BC">
        <w:rPr>
          <w:rFonts w:ascii="Helvetica" w:hAnsi="Helvetica" w:cs="Arial"/>
          <w:sz w:val="20"/>
          <w:szCs w:val="20"/>
        </w:rPr>
        <w:t xml:space="preserve"> </w:t>
      </w:r>
    </w:p>
    <w:p w:rsidR="00CE6DD0" w:rsidRPr="00025BBB" w:rsidRDefault="00CE6DD0" w:rsidP="00322F51">
      <w:pPr>
        <w:spacing w:line="280" w:lineRule="atLeast"/>
        <w:jc w:val="both"/>
        <w:rPr>
          <w:rFonts w:ascii="Helvetica" w:hAnsi="Helvetica" w:cs="Arial"/>
          <w:sz w:val="20"/>
          <w:szCs w:val="20"/>
        </w:rPr>
      </w:pPr>
    </w:p>
    <w:p w:rsidR="00EC1357" w:rsidRPr="00025BBB" w:rsidRDefault="00D07881" w:rsidP="00EC1357">
      <w:pPr>
        <w:spacing w:line="280" w:lineRule="atLeast"/>
        <w:jc w:val="both"/>
        <w:rPr>
          <w:rFonts w:ascii="Helvetica" w:hAnsi="Helvetica" w:cs="Arial"/>
          <w:sz w:val="20"/>
          <w:szCs w:val="20"/>
        </w:rPr>
      </w:pPr>
      <w:r>
        <w:rPr>
          <w:rFonts w:ascii="Helvetica" w:hAnsi="Helvetica" w:cs="Arial"/>
          <w:sz w:val="20"/>
          <w:szCs w:val="20"/>
        </w:rPr>
        <w:t xml:space="preserve">8.1.6.   </w:t>
      </w:r>
      <w:r w:rsidR="00EC1357" w:rsidRPr="00025BBB">
        <w:rPr>
          <w:rFonts w:ascii="Helvetica" w:hAnsi="Helvetica" w:cs="Arial"/>
          <w:sz w:val="20"/>
          <w:szCs w:val="20"/>
        </w:rPr>
        <w:t>Naročnik bo iz sodelovanja v postopku javnega naročanja izključil ponudnika:</w:t>
      </w:r>
    </w:p>
    <w:p w:rsidR="00EC1357" w:rsidRPr="00025BBB" w:rsidRDefault="00EC1357" w:rsidP="00CE5113">
      <w:pPr>
        <w:numPr>
          <w:ilvl w:val="0"/>
          <w:numId w:val="37"/>
        </w:numPr>
        <w:spacing w:line="280" w:lineRule="atLeast"/>
        <w:ind w:left="1134"/>
        <w:jc w:val="both"/>
        <w:rPr>
          <w:rFonts w:ascii="Helvetica" w:hAnsi="Helvetica" w:cs="Arial"/>
          <w:sz w:val="20"/>
          <w:szCs w:val="20"/>
        </w:rPr>
      </w:pPr>
      <w:r w:rsidRPr="00025BBB">
        <w:rPr>
          <w:rFonts w:ascii="Helvetica" w:hAnsi="Helvetica"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EC1357" w:rsidRPr="00025BBB" w:rsidRDefault="00EC1357" w:rsidP="00CE5113">
      <w:pPr>
        <w:numPr>
          <w:ilvl w:val="0"/>
          <w:numId w:val="37"/>
        </w:numPr>
        <w:spacing w:line="280" w:lineRule="atLeast"/>
        <w:ind w:left="1134"/>
        <w:jc w:val="both"/>
        <w:rPr>
          <w:rFonts w:ascii="Helvetica" w:hAnsi="Helvetica" w:cs="Arial"/>
          <w:sz w:val="20"/>
          <w:szCs w:val="20"/>
        </w:rPr>
      </w:pPr>
      <w:r w:rsidRPr="00025BBB">
        <w:rPr>
          <w:rFonts w:ascii="Helvetica" w:hAnsi="Helvetica" w:cs="Arial"/>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EC1357" w:rsidRPr="00025BBB" w:rsidRDefault="00EC1357" w:rsidP="00EC1357">
      <w:pPr>
        <w:spacing w:line="280" w:lineRule="atLeast"/>
        <w:jc w:val="both"/>
        <w:rPr>
          <w:rFonts w:ascii="Helvetica" w:hAnsi="Helvetica" w:cs="Arial"/>
          <w:sz w:val="20"/>
          <w:szCs w:val="20"/>
        </w:rPr>
      </w:pPr>
    </w:p>
    <w:p w:rsidR="00EC1357" w:rsidRPr="00025BBB" w:rsidRDefault="00EC1357" w:rsidP="00EC1357">
      <w:pPr>
        <w:spacing w:line="280" w:lineRule="atLeast"/>
        <w:ind w:left="709"/>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C: Razlogi, povezani z insolventnostjo, nasprotjem interesov ali kršitvijo poklicnih pravil«) za vse gospodarske subjekte v ponudbi</w:t>
      </w:r>
    </w:p>
    <w:p w:rsidR="00EC1357" w:rsidRDefault="00EC1357" w:rsidP="00322F51">
      <w:pPr>
        <w:spacing w:line="280" w:lineRule="atLeast"/>
        <w:jc w:val="both"/>
        <w:rPr>
          <w:rFonts w:ascii="Helvetica" w:hAnsi="Helvetica" w:cs="Arial"/>
          <w:sz w:val="20"/>
          <w:szCs w:val="20"/>
        </w:rPr>
      </w:pPr>
    </w:p>
    <w:p w:rsidR="00CE5113" w:rsidRPr="009B4F0B" w:rsidRDefault="00CE5113" w:rsidP="00CE5113">
      <w:pPr>
        <w:spacing w:line="280" w:lineRule="atLeast"/>
        <w:ind w:left="709" w:hanging="709"/>
        <w:jc w:val="both"/>
        <w:rPr>
          <w:rFonts w:ascii="Helvetica" w:hAnsi="Helvetica" w:cs="Arial"/>
          <w:sz w:val="20"/>
          <w:szCs w:val="20"/>
        </w:rPr>
      </w:pPr>
      <w:r>
        <w:rPr>
          <w:rFonts w:ascii="Helvetica" w:hAnsi="Helvetica" w:cs="Arial"/>
          <w:sz w:val="20"/>
          <w:szCs w:val="20"/>
        </w:rPr>
        <w:t>8.1.7</w:t>
      </w:r>
      <w:r w:rsidRPr="009B4F0B">
        <w:rPr>
          <w:rFonts w:ascii="Helvetica" w:hAnsi="Helvetica" w:cs="Arial"/>
          <w:sz w:val="20"/>
          <w:szCs w:val="20"/>
        </w:rPr>
        <w:t>.  Naročnik bo na podlagi sklepa Sveta (SZVP)</w:t>
      </w:r>
      <w:r w:rsidR="00740347">
        <w:rPr>
          <w:rFonts w:ascii="Helvetica" w:hAnsi="Helvetica" w:cs="Arial"/>
          <w:sz w:val="20"/>
          <w:szCs w:val="20"/>
        </w:rPr>
        <w:t xml:space="preserve"> </w:t>
      </w:r>
      <w:r w:rsidRPr="009B4F0B">
        <w:rPr>
          <w:rFonts w:ascii="Helvetica" w:hAnsi="Helvetica" w:cs="Arial"/>
          <w:sz w:val="20"/>
          <w:szCs w:val="20"/>
        </w:rPr>
        <w:t>2022/578 z dne 8. aprila 2022 o spremembi Sklepa 2014/512/SZVP o omejevalnih ukrepih zaradi delovanja Rusije, ki povzroča destabilizacijo razmer v Ukrajini, iz postopka javnega naročanja izključil ponudnika, če pri preverjanju ugotovi, da je ponudnik:</w:t>
      </w:r>
    </w:p>
    <w:p w:rsidR="00CE5113" w:rsidRPr="009B4F0B" w:rsidRDefault="00CE5113" w:rsidP="00CE5113">
      <w:pPr>
        <w:numPr>
          <w:ilvl w:val="0"/>
          <w:numId w:val="50"/>
        </w:numPr>
        <w:spacing w:line="280" w:lineRule="atLeast"/>
        <w:ind w:left="1134"/>
        <w:jc w:val="both"/>
        <w:rPr>
          <w:rFonts w:ascii="Helvetica" w:hAnsi="Helvetica" w:cs="Arial"/>
          <w:sz w:val="20"/>
          <w:szCs w:val="20"/>
        </w:rPr>
      </w:pPr>
      <w:r w:rsidRPr="009B4F0B">
        <w:rPr>
          <w:rFonts w:ascii="Helvetica" w:hAnsi="Helvetica" w:cs="Arial"/>
          <w:sz w:val="20"/>
          <w:szCs w:val="20"/>
        </w:rPr>
        <w:t>ruski državljan ali fizična ali pravna oseba, subjekt ali organ s sedežem v Rusiji,</w:t>
      </w:r>
    </w:p>
    <w:p w:rsidR="00CE5113" w:rsidRPr="009B4F0B" w:rsidRDefault="00CE5113" w:rsidP="00CE5113">
      <w:pPr>
        <w:numPr>
          <w:ilvl w:val="0"/>
          <w:numId w:val="50"/>
        </w:numPr>
        <w:spacing w:line="280" w:lineRule="atLeast"/>
        <w:ind w:left="1134"/>
        <w:jc w:val="both"/>
        <w:rPr>
          <w:rFonts w:ascii="Helvetica" w:hAnsi="Helvetica" w:cs="Arial"/>
          <w:sz w:val="20"/>
          <w:szCs w:val="20"/>
        </w:rPr>
      </w:pPr>
      <w:r w:rsidRPr="009B4F0B">
        <w:rPr>
          <w:rFonts w:ascii="Helvetica" w:hAnsi="Helvetica" w:cs="Arial"/>
          <w:sz w:val="20"/>
          <w:szCs w:val="20"/>
        </w:rPr>
        <w:t>pravna oseba, subjekt ali organ, katerih več kot 50-odstotni delež je v</w:t>
      </w:r>
      <w:r w:rsidR="00740347">
        <w:rPr>
          <w:rFonts w:ascii="Helvetica" w:hAnsi="Helvetica" w:cs="Arial"/>
          <w:sz w:val="20"/>
          <w:szCs w:val="20"/>
        </w:rPr>
        <w:t xml:space="preserve"> </w:t>
      </w:r>
      <w:r w:rsidRPr="009B4F0B">
        <w:rPr>
          <w:rFonts w:ascii="Helvetica" w:hAnsi="Helvetica" w:cs="Arial"/>
          <w:sz w:val="20"/>
          <w:szCs w:val="20"/>
        </w:rPr>
        <w:t>neposredni ali posredni lasti subjekta iz prejšnje alineje, ali</w:t>
      </w:r>
    </w:p>
    <w:p w:rsidR="00CE5113" w:rsidRPr="009B4F0B" w:rsidRDefault="00CE5113" w:rsidP="00CE5113">
      <w:pPr>
        <w:numPr>
          <w:ilvl w:val="0"/>
          <w:numId w:val="50"/>
        </w:numPr>
        <w:spacing w:line="280" w:lineRule="atLeast"/>
        <w:ind w:left="1134"/>
        <w:jc w:val="both"/>
        <w:rPr>
          <w:rFonts w:ascii="Helvetica" w:hAnsi="Helvetica" w:cs="Arial"/>
          <w:sz w:val="20"/>
          <w:szCs w:val="20"/>
        </w:rPr>
      </w:pPr>
      <w:r w:rsidRPr="009B4F0B">
        <w:rPr>
          <w:rFonts w:ascii="Helvetica" w:hAnsi="Helvetica" w:cs="Arial"/>
          <w:sz w:val="20"/>
          <w:szCs w:val="20"/>
        </w:rPr>
        <w:t>fizična ali pravna oseba, subjekt ali organ, ki deluje v</w:t>
      </w:r>
      <w:r w:rsidR="00740347">
        <w:rPr>
          <w:rFonts w:ascii="Helvetica" w:hAnsi="Helvetica" w:cs="Arial"/>
          <w:sz w:val="20"/>
          <w:szCs w:val="20"/>
        </w:rPr>
        <w:t xml:space="preserve"> </w:t>
      </w:r>
      <w:r w:rsidRPr="009B4F0B">
        <w:rPr>
          <w:rFonts w:ascii="Helvetica" w:hAnsi="Helvetica" w:cs="Arial"/>
          <w:sz w:val="20"/>
          <w:szCs w:val="20"/>
        </w:rPr>
        <w:t>imenu ali po navodilih subjektov iz prejšnjih dveh alinej.</w:t>
      </w:r>
    </w:p>
    <w:p w:rsidR="00CE5113" w:rsidRPr="009B4F0B" w:rsidRDefault="00CE5113" w:rsidP="00CE5113">
      <w:pPr>
        <w:spacing w:line="280" w:lineRule="atLeast"/>
        <w:ind w:left="709" w:hanging="709"/>
        <w:jc w:val="both"/>
        <w:rPr>
          <w:rFonts w:ascii="Helvetica" w:hAnsi="Helvetica" w:cs="Arial"/>
          <w:sz w:val="20"/>
          <w:szCs w:val="20"/>
        </w:rPr>
      </w:pPr>
    </w:p>
    <w:p w:rsidR="00CE5113" w:rsidRPr="009B4F0B" w:rsidRDefault="00CE5113" w:rsidP="00CE5113">
      <w:pPr>
        <w:spacing w:line="280" w:lineRule="atLeast"/>
        <w:ind w:left="709"/>
        <w:jc w:val="both"/>
        <w:rPr>
          <w:rFonts w:ascii="Helvetica" w:hAnsi="Helvetica" w:cs="Arial"/>
          <w:sz w:val="20"/>
          <w:szCs w:val="20"/>
        </w:rPr>
      </w:pPr>
      <w:r w:rsidRPr="009B4F0B">
        <w:rPr>
          <w:rFonts w:ascii="Helvetica" w:hAnsi="Helvetica" w:cs="Arial"/>
          <w:sz w:val="20"/>
          <w:szCs w:val="20"/>
        </w:rPr>
        <w:t xml:space="preserve">Enako velja za podizvajalca, če predstavlja več kot 10 % vrednosti naročila. </w:t>
      </w:r>
    </w:p>
    <w:p w:rsidR="00CE5113" w:rsidRPr="009B4F0B" w:rsidRDefault="00CE5113" w:rsidP="00CE5113">
      <w:pPr>
        <w:spacing w:line="280" w:lineRule="atLeast"/>
        <w:ind w:left="709" w:hanging="709"/>
        <w:jc w:val="both"/>
        <w:rPr>
          <w:rFonts w:ascii="Helvetica" w:hAnsi="Helvetica" w:cs="Arial"/>
          <w:sz w:val="20"/>
          <w:szCs w:val="20"/>
        </w:rPr>
      </w:pPr>
    </w:p>
    <w:p w:rsidR="00CE5113" w:rsidRPr="009B4F0B" w:rsidRDefault="00CE5113" w:rsidP="00CE5113">
      <w:pPr>
        <w:spacing w:line="280" w:lineRule="atLeast"/>
        <w:ind w:left="709"/>
        <w:jc w:val="both"/>
        <w:rPr>
          <w:rFonts w:ascii="Helvetica" w:hAnsi="Helvetica" w:cs="Arial"/>
          <w:b/>
          <w:bCs/>
          <w:sz w:val="20"/>
          <w:szCs w:val="20"/>
        </w:rPr>
      </w:pPr>
      <w:r w:rsidRPr="009B4F0B">
        <w:rPr>
          <w:rFonts w:ascii="Helvetica" w:hAnsi="Helvetica" w:cs="Arial"/>
          <w:b/>
          <w:bCs/>
          <w:sz w:val="20"/>
          <w:szCs w:val="20"/>
        </w:rPr>
        <w:t xml:space="preserve">Dokazilo: </w:t>
      </w:r>
      <w:r w:rsidRPr="009B4F0B">
        <w:rPr>
          <w:rFonts w:ascii="Helvetica" w:hAnsi="Helvetica" w:cs="Arial"/>
          <w:sz w:val="20"/>
          <w:szCs w:val="20"/>
        </w:rPr>
        <w:t>ESPD obrazec za vse gospodarske subjekte v ponudbi</w:t>
      </w:r>
    </w:p>
    <w:p w:rsidR="00CE5113" w:rsidRPr="00025BBB" w:rsidRDefault="00CE5113" w:rsidP="00322F51">
      <w:pPr>
        <w:spacing w:line="280" w:lineRule="atLeast"/>
        <w:jc w:val="both"/>
        <w:rPr>
          <w:rFonts w:ascii="Helvetica" w:hAnsi="Helvetica" w:cs="Arial"/>
          <w:sz w:val="20"/>
          <w:szCs w:val="20"/>
        </w:rPr>
      </w:pPr>
    </w:p>
    <w:p w:rsidR="00134F9D" w:rsidRPr="00025BBB" w:rsidRDefault="0024022D" w:rsidP="00322F51">
      <w:pPr>
        <w:pStyle w:val="Heading9"/>
        <w:keepNext/>
        <w:keepLines/>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 xml:space="preserve">8.2.       </w:t>
      </w:r>
      <w:r w:rsidR="00134F9D" w:rsidRPr="00025BBB">
        <w:rPr>
          <w:rFonts w:ascii="Helvetica" w:hAnsi="Helvetica" w:cs="Calibri"/>
          <w:b/>
          <w:sz w:val="20"/>
          <w:szCs w:val="20"/>
        </w:rPr>
        <w:t>Sposobnost za opravljanje poklicne dejavnosti</w:t>
      </w:r>
    </w:p>
    <w:p w:rsidR="00134F9D" w:rsidRPr="00025BBB" w:rsidRDefault="00134F9D" w:rsidP="00322F51">
      <w:pPr>
        <w:spacing w:line="280" w:lineRule="atLeast"/>
        <w:jc w:val="both"/>
        <w:rPr>
          <w:rFonts w:ascii="Helvetica" w:hAnsi="Helvetica"/>
        </w:rPr>
      </w:pPr>
    </w:p>
    <w:p w:rsidR="00FC0C90" w:rsidRPr="00025BBB" w:rsidRDefault="0024022D" w:rsidP="00FC0C90">
      <w:pPr>
        <w:spacing w:line="280" w:lineRule="atLeast"/>
        <w:ind w:left="709" w:hanging="709"/>
        <w:contextualSpacing/>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.2.1.</w:t>
      </w:r>
      <w:r w:rsidR="00134F9D" w:rsidRPr="00025BBB">
        <w:rPr>
          <w:rFonts w:ascii="Helvetica" w:hAnsi="Helvetica" w:cs="Arial"/>
          <w:sz w:val="20"/>
          <w:szCs w:val="20"/>
        </w:rPr>
        <w:tab/>
      </w:r>
      <w:r w:rsidR="00FC0C90" w:rsidRPr="00025BBB">
        <w:rPr>
          <w:rFonts w:ascii="Helvetica" w:hAnsi="Helvetica" w:cs="Arial"/>
          <w:sz w:val="20"/>
          <w:szCs w:val="20"/>
        </w:rPr>
        <w:t xml:space="preserve">Ponudnik mora biti vpisan v enega od poklicnih ali poslovnih registrov, ki se vodijo v državi članici, v kateri ima gospodarski subjekt sedež. Seznam poklicnih ali poslovnih registrov v državah članicah Evropske unije določa Priloga XI Direktive 2014/24/EU. </w:t>
      </w:r>
    </w:p>
    <w:p w:rsidR="00FC0C90" w:rsidRPr="00025BBB" w:rsidRDefault="00FC0C90" w:rsidP="00FC0C90">
      <w:pPr>
        <w:spacing w:line="280" w:lineRule="atLeast"/>
        <w:ind w:left="709" w:hanging="709"/>
        <w:contextualSpacing/>
        <w:jc w:val="both"/>
        <w:rPr>
          <w:rFonts w:ascii="Helvetica" w:hAnsi="Helvetica" w:cs="Arial"/>
          <w:b/>
          <w:sz w:val="20"/>
          <w:szCs w:val="20"/>
        </w:rPr>
      </w:pPr>
    </w:p>
    <w:p w:rsidR="00FC0C90" w:rsidRPr="00025BBB" w:rsidRDefault="00FC0C90" w:rsidP="00FC0C90">
      <w:pPr>
        <w:spacing w:line="280" w:lineRule="atLeast"/>
        <w:ind w:left="709" w:hanging="709"/>
        <w:contextualSpacing/>
        <w:jc w:val="both"/>
        <w:rPr>
          <w:rFonts w:ascii="Helvetica" w:hAnsi="Helvetica" w:cs="Arial"/>
          <w:b/>
          <w:sz w:val="20"/>
          <w:szCs w:val="20"/>
        </w:rPr>
      </w:pPr>
      <w:r w:rsidRPr="00025BBB">
        <w:rPr>
          <w:rFonts w:ascii="Helvetica" w:hAnsi="Helvetica" w:cs="Arial"/>
          <w:b/>
          <w:sz w:val="20"/>
          <w:szCs w:val="20"/>
        </w:rPr>
        <w:tab/>
        <w:t xml:space="preserve">Dokazilo: </w:t>
      </w:r>
      <w:r w:rsidRPr="00025BBB">
        <w:rPr>
          <w:rFonts w:ascii="Helvetica" w:hAnsi="Helvetica" w:cs="Arial"/>
          <w:sz w:val="20"/>
          <w:szCs w:val="20"/>
        </w:rPr>
        <w:t>ESPD obrazec (»Del IV: Pogoji za sodelovanje, A: Ustreznost«) za vse gospodarske subjekte v ponudbi</w:t>
      </w:r>
    </w:p>
    <w:p w:rsidR="00FC0C90" w:rsidRPr="00025BBB" w:rsidRDefault="00FC0C90" w:rsidP="00FC0C90">
      <w:pPr>
        <w:spacing w:line="280" w:lineRule="atLeast"/>
        <w:ind w:left="709" w:hanging="709"/>
        <w:contextualSpacing/>
        <w:jc w:val="both"/>
        <w:rPr>
          <w:rFonts w:ascii="Helvetica" w:hAnsi="Helvetica" w:cs="Arial"/>
          <w:sz w:val="20"/>
          <w:szCs w:val="20"/>
        </w:rPr>
      </w:pPr>
    </w:p>
    <w:p w:rsidR="00FC0C90" w:rsidRDefault="00FC0C90" w:rsidP="00FC0C90">
      <w:pPr>
        <w:spacing w:line="280" w:lineRule="atLeast"/>
        <w:ind w:left="709" w:hanging="1"/>
        <w:contextualSpacing/>
        <w:jc w:val="both"/>
        <w:rPr>
          <w:rFonts w:ascii="Helvetica" w:hAnsi="Helvetica" w:cs="Arial"/>
          <w:sz w:val="20"/>
          <w:szCs w:val="20"/>
        </w:rPr>
      </w:pPr>
      <w:r w:rsidRPr="00025BBB">
        <w:rPr>
          <w:rFonts w:ascii="Helvetica" w:hAnsi="Helvetica" w:cs="Arial"/>
          <w:sz w:val="20"/>
          <w:szCs w:val="20"/>
        </w:rPr>
        <w:lastRenderedPageBreak/>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rsidR="00DA7969" w:rsidRPr="00025BBB" w:rsidRDefault="00DA7969" w:rsidP="00154557">
      <w:pPr>
        <w:spacing w:line="280" w:lineRule="atLeast"/>
        <w:contextualSpacing/>
        <w:jc w:val="both"/>
        <w:rPr>
          <w:rFonts w:ascii="Helvetica" w:hAnsi="Helvetica" w:cs="Arial"/>
          <w:b/>
          <w:sz w:val="20"/>
          <w:szCs w:val="20"/>
        </w:rPr>
      </w:pPr>
    </w:p>
    <w:p w:rsidR="0024022D" w:rsidRPr="00025BBB" w:rsidRDefault="0024022D" w:rsidP="00322F51">
      <w:pPr>
        <w:spacing w:line="280" w:lineRule="atLeast"/>
        <w:contextualSpacing/>
        <w:jc w:val="both"/>
        <w:rPr>
          <w:rFonts w:ascii="Helvetica" w:hAnsi="Helvetica" w:cs="Arial"/>
          <w:b/>
          <w:sz w:val="20"/>
          <w:szCs w:val="20"/>
        </w:rPr>
      </w:pPr>
      <w:r w:rsidRPr="00025BBB">
        <w:rPr>
          <w:rFonts w:ascii="Helvetica" w:hAnsi="Helvetica" w:cs="Arial"/>
          <w:b/>
          <w:sz w:val="20"/>
          <w:szCs w:val="20"/>
        </w:rPr>
        <w:t>8.3.       Ekonomska in/ali finančna sposobnost</w:t>
      </w:r>
    </w:p>
    <w:p w:rsidR="0024022D" w:rsidRPr="00025BBB" w:rsidRDefault="0024022D" w:rsidP="00322F51">
      <w:pPr>
        <w:spacing w:line="280" w:lineRule="atLeast"/>
        <w:contextualSpacing/>
        <w:jc w:val="both"/>
        <w:rPr>
          <w:rFonts w:ascii="Helvetica" w:hAnsi="Helvetica" w:cs="Arial"/>
          <w:b/>
          <w:sz w:val="20"/>
          <w:szCs w:val="20"/>
        </w:rPr>
      </w:pPr>
    </w:p>
    <w:p w:rsidR="004C3D28" w:rsidRPr="00025BBB" w:rsidRDefault="0024022D" w:rsidP="004C3D28">
      <w:pPr>
        <w:spacing w:line="280" w:lineRule="atLeast"/>
        <w:ind w:left="709" w:hanging="709"/>
        <w:contextualSpacing/>
        <w:jc w:val="both"/>
        <w:rPr>
          <w:rFonts w:ascii="Helvetica" w:hAnsi="Helvetica" w:cs="Arial"/>
          <w:bCs/>
          <w:sz w:val="20"/>
          <w:szCs w:val="20"/>
        </w:rPr>
      </w:pPr>
      <w:r w:rsidRPr="00025BBB">
        <w:rPr>
          <w:rFonts w:ascii="Helvetica" w:hAnsi="Helvetica" w:cs="Arial"/>
          <w:sz w:val="20"/>
          <w:szCs w:val="20"/>
        </w:rPr>
        <w:t xml:space="preserve">8.3.1.   </w:t>
      </w:r>
      <w:r w:rsidR="004C3D28" w:rsidRPr="00025BBB">
        <w:rPr>
          <w:rFonts w:ascii="Helvetica" w:hAnsi="Helvetica" w:cs="Arial"/>
          <w:bCs/>
          <w:sz w:val="20"/>
          <w:szCs w:val="20"/>
        </w:rPr>
        <w:t>Ponudnik v zadnjih 6 mesecih pred rokom za predložitev ponudb, vključno z dnevom oddaje ponudb, ni imel blokiranega(e) TRR.</w:t>
      </w:r>
    </w:p>
    <w:p w:rsidR="004C3D28" w:rsidRPr="00025BBB" w:rsidRDefault="004C3D28" w:rsidP="004C3D28">
      <w:pPr>
        <w:spacing w:line="280" w:lineRule="atLeast"/>
        <w:ind w:left="709" w:hanging="709"/>
        <w:contextualSpacing/>
        <w:jc w:val="both"/>
        <w:rPr>
          <w:rFonts w:ascii="Helvetica" w:hAnsi="Helvetica" w:cs="Arial"/>
          <w:bCs/>
          <w:sz w:val="20"/>
          <w:szCs w:val="20"/>
        </w:rPr>
      </w:pPr>
    </w:p>
    <w:p w:rsidR="006F711D" w:rsidRPr="006F711D" w:rsidRDefault="006F711D" w:rsidP="006F711D">
      <w:pPr>
        <w:spacing w:line="280" w:lineRule="atLeast"/>
        <w:ind w:left="709" w:hanging="1"/>
        <w:contextualSpacing/>
        <w:jc w:val="both"/>
        <w:rPr>
          <w:rFonts w:ascii="Helvetica" w:hAnsi="Helvetica" w:cs="Arial"/>
          <w:bCs/>
          <w:sz w:val="20"/>
          <w:szCs w:val="20"/>
        </w:rPr>
      </w:pPr>
      <w:r w:rsidRPr="006F711D">
        <w:rPr>
          <w:rFonts w:ascii="Helvetica" w:hAnsi="Helvetica" w:cs="Arial"/>
          <w:b/>
          <w:bCs/>
          <w:sz w:val="20"/>
          <w:szCs w:val="20"/>
        </w:rPr>
        <w:t xml:space="preserve">Dokazilo: </w:t>
      </w:r>
      <w:r w:rsidRPr="006F711D">
        <w:rPr>
          <w:rFonts w:ascii="Helvetica" w:hAnsi="Helvetica" w:cs="Arial"/>
          <w:bCs/>
          <w:sz w:val="20"/>
          <w:szCs w:val="20"/>
        </w:rPr>
        <w:t>ESPD obrazec (»Del IV: Pogoji za sodelovanje, B: Ekonomski in finančni položaj«) za vse gospodarske subjekte v ponudbi</w:t>
      </w:r>
    </w:p>
    <w:p w:rsidR="004C3D28" w:rsidRPr="00025BBB" w:rsidRDefault="004C3D28" w:rsidP="004C3D28">
      <w:pPr>
        <w:spacing w:line="280" w:lineRule="atLeast"/>
        <w:ind w:left="709" w:hanging="709"/>
        <w:contextualSpacing/>
        <w:jc w:val="both"/>
        <w:rPr>
          <w:rFonts w:ascii="Helvetica" w:hAnsi="Helvetica" w:cs="Arial"/>
          <w:bCs/>
          <w:sz w:val="20"/>
          <w:szCs w:val="20"/>
        </w:rPr>
      </w:pPr>
    </w:p>
    <w:p w:rsidR="004C3D28" w:rsidRPr="00025BBB" w:rsidRDefault="006F711D" w:rsidP="004C3D28">
      <w:pPr>
        <w:spacing w:line="280" w:lineRule="atLeast"/>
        <w:ind w:left="709" w:hanging="709"/>
        <w:contextualSpacing/>
        <w:jc w:val="both"/>
        <w:rPr>
          <w:rFonts w:ascii="Helvetica" w:hAnsi="Helvetica" w:cs="Arial"/>
          <w:bCs/>
          <w:sz w:val="20"/>
          <w:szCs w:val="20"/>
        </w:rPr>
      </w:pPr>
      <w:r>
        <w:rPr>
          <w:rFonts w:ascii="Helvetica" w:hAnsi="Helvetica" w:cs="Arial"/>
          <w:bCs/>
          <w:sz w:val="20"/>
          <w:szCs w:val="20"/>
        </w:rPr>
        <w:tab/>
        <w:t xml:space="preserve">Pred odločitvijo lahko </w:t>
      </w:r>
      <w:r w:rsidR="004C3D28" w:rsidRPr="00025BBB">
        <w:rPr>
          <w:rFonts w:ascii="Helvetica" w:hAnsi="Helvetica" w:cs="Arial"/>
          <w:bCs/>
          <w:sz w:val="20"/>
          <w:szCs w:val="20"/>
        </w:rPr>
        <w:t>naročnik za izkazovanje tega pogoja</w:t>
      </w:r>
      <w:r>
        <w:rPr>
          <w:rFonts w:ascii="Helvetica" w:hAnsi="Helvetica" w:cs="Arial"/>
          <w:bCs/>
          <w:sz w:val="20"/>
          <w:szCs w:val="20"/>
        </w:rPr>
        <w:t xml:space="preserve"> od izbranega ponudnika zahteva</w:t>
      </w:r>
      <w:r w:rsidR="004C3D28" w:rsidRPr="00025BBB">
        <w:rPr>
          <w:rFonts w:ascii="Helvetica" w:hAnsi="Helvetica" w:cs="Arial"/>
          <w:bCs/>
          <w:sz w:val="20"/>
          <w:szCs w:val="20"/>
        </w:rPr>
        <w:t xml:space="preserve"> predložitev: </w:t>
      </w:r>
    </w:p>
    <w:p w:rsidR="004C3D28" w:rsidRPr="00025BBB" w:rsidRDefault="004C3D28" w:rsidP="004C3D28">
      <w:pPr>
        <w:spacing w:line="280" w:lineRule="atLeast"/>
        <w:ind w:left="709" w:hanging="709"/>
        <w:contextualSpacing/>
        <w:jc w:val="both"/>
        <w:rPr>
          <w:rFonts w:ascii="Helvetica" w:hAnsi="Helvetica" w:cs="Arial"/>
          <w:bCs/>
          <w:sz w:val="20"/>
          <w:szCs w:val="20"/>
        </w:rPr>
      </w:pPr>
    </w:p>
    <w:p w:rsidR="004C3D28" w:rsidRPr="00025BBB" w:rsidRDefault="004C3D28" w:rsidP="004C3D28">
      <w:pPr>
        <w:spacing w:line="280" w:lineRule="atLeast"/>
        <w:ind w:left="709" w:hanging="1"/>
        <w:contextualSpacing/>
        <w:jc w:val="both"/>
        <w:rPr>
          <w:rFonts w:ascii="Helvetica" w:hAnsi="Helvetica" w:cs="Arial"/>
          <w:bCs/>
          <w:sz w:val="20"/>
          <w:szCs w:val="20"/>
          <w:u w:val="single"/>
        </w:rPr>
      </w:pPr>
      <w:r w:rsidRPr="00025BBB">
        <w:rPr>
          <w:rFonts w:ascii="Helvetica" w:hAnsi="Helvetica" w:cs="Arial"/>
          <w:bCs/>
          <w:sz w:val="20"/>
          <w:szCs w:val="20"/>
          <w:u w:val="single"/>
        </w:rPr>
        <w:t xml:space="preserve">Ponudniki RS </w:t>
      </w:r>
      <w:r w:rsidRPr="00025BBB">
        <w:rPr>
          <w:rFonts w:ascii="Helvetica" w:hAnsi="Helvetica" w:cs="Arial"/>
          <w:bCs/>
          <w:sz w:val="20"/>
          <w:szCs w:val="20"/>
        </w:rPr>
        <w:t xml:space="preserve">predložijo BON-2 oziroma ustrezno število potrdil od bank, pri katerih imajo prijavljen transakcijski račun, da le-ta v zadnjih 6 mesecih pred rokom za predložitev ponudb, vključno z dnevom oddaje ponudb, ni bil blokiran. </w:t>
      </w:r>
    </w:p>
    <w:p w:rsidR="004C3D28" w:rsidRPr="00025BBB" w:rsidRDefault="004C3D28" w:rsidP="004C3D28">
      <w:pPr>
        <w:spacing w:line="280" w:lineRule="atLeast"/>
        <w:ind w:left="709" w:hanging="709"/>
        <w:contextualSpacing/>
        <w:jc w:val="both"/>
        <w:rPr>
          <w:rFonts w:ascii="Helvetica" w:hAnsi="Helvetica" w:cs="Arial"/>
          <w:bCs/>
          <w:sz w:val="20"/>
          <w:szCs w:val="20"/>
        </w:rPr>
      </w:pPr>
    </w:p>
    <w:p w:rsidR="004C3D28" w:rsidRPr="00025BBB" w:rsidRDefault="004C3D28" w:rsidP="004C3D28">
      <w:pPr>
        <w:spacing w:line="280" w:lineRule="atLeast"/>
        <w:ind w:left="709" w:hanging="709"/>
        <w:contextualSpacing/>
        <w:jc w:val="both"/>
        <w:rPr>
          <w:rFonts w:ascii="Helvetica" w:hAnsi="Helvetica" w:cs="Arial"/>
          <w:bCs/>
          <w:sz w:val="20"/>
          <w:szCs w:val="20"/>
        </w:rPr>
      </w:pPr>
      <w:r w:rsidRPr="00025BBB">
        <w:rPr>
          <w:rFonts w:ascii="Helvetica" w:hAnsi="Helvetica" w:cs="Arial"/>
          <w:bCs/>
          <w:sz w:val="20"/>
          <w:szCs w:val="20"/>
        </w:rPr>
        <w:tab/>
      </w:r>
      <w:r w:rsidRPr="00025BBB">
        <w:rPr>
          <w:rFonts w:ascii="Helvetica" w:hAnsi="Helvetica" w:cs="Arial"/>
          <w:bCs/>
          <w:sz w:val="20"/>
          <w:szCs w:val="20"/>
          <w:u w:val="single"/>
        </w:rPr>
        <w:t xml:space="preserve">Tuji ponudniki </w:t>
      </w:r>
      <w:r w:rsidRPr="00025BBB">
        <w:rPr>
          <w:rFonts w:ascii="Helvetica" w:hAnsi="Helvetica" w:cs="Arial"/>
          <w:bCs/>
          <w:sz w:val="20"/>
          <w:szCs w:val="20"/>
        </w:rPr>
        <w:t xml:space="preserve">predložijo ustrezno število potrdil od bank (vključno s prevodi), pri katerih imajo prijavljen transakcijski račun, da le-ta v zadnjih 6 mesecih pred rokom za predložitev ponudb, vključno z dnevom oddaje ponudb, ni bil blokiran. </w:t>
      </w:r>
    </w:p>
    <w:p w:rsidR="000C10C0" w:rsidRPr="00025BBB" w:rsidRDefault="000C10C0" w:rsidP="004C3D28">
      <w:pPr>
        <w:spacing w:line="280" w:lineRule="atLeast"/>
        <w:ind w:left="709" w:hanging="709"/>
        <w:contextualSpacing/>
        <w:jc w:val="both"/>
        <w:rPr>
          <w:rFonts w:ascii="Helvetica" w:hAnsi="Helvetica" w:cs="Arial"/>
          <w:sz w:val="20"/>
          <w:szCs w:val="20"/>
        </w:rPr>
      </w:pPr>
    </w:p>
    <w:p w:rsidR="00134F9D" w:rsidRPr="00025BBB" w:rsidRDefault="0024022D" w:rsidP="00322F51">
      <w:pPr>
        <w:pStyle w:val="Heading9"/>
        <w:tabs>
          <w:tab w:val="left" w:pos="709"/>
        </w:tabs>
        <w:spacing w:before="0" w:after="0" w:line="280" w:lineRule="atLeast"/>
        <w:jc w:val="both"/>
        <w:rPr>
          <w:rFonts w:ascii="Helvetica" w:hAnsi="Helvetica" w:cs="Calibri"/>
          <w:b/>
          <w:iCs/>
          <w:sz w:val="20"/>
          <w:szCs w:val="20"/>
        </w:rPr>
      </w:pPr>
      <w:r w:rsidRPr="00025BBB">
        <w:rPr>
          <w:rFonts w:ascii="Helvetica" w:hAnsi="Helvetica" w:cs="Calibri"/>
          <w:b/>
          <w:sz w:val="20"/>
          <w:szCs w:val="20"/>
        </w:rPr>
        <w:t>8.4</w:t>
      </w:r>
      <w:r w:rsidR="00134F9D" w:rsidRPr="00025BBB">
        <w:rPr>
          <w:rFonts w:ascii="Helvetica" w:hAnsi="Helvetica" w:cs="Calibri"/>
          <w:b/>
          <w:sz w:val="20"/>
          <w:szCs w:val="20"/>
        </w:rPr>
        <w:t xml:space="preserve">.     </w:t>
      </w:r>
      <w:r w:rsidRPr="00025BBB">
        <w:rPr>
          <w:rFonts w:ascii="Helvetica" w:hAnsi="Helvetica" w:cs="Calibri"/>
          <w:b/>
          <w:sz w:val="20"/>
          <w:szCs w:val="20"/>
        </w:rPr>
        <w:t xml:space="preserve">  </w:t>
      </w:r>
      <w:r w:rsidR="00735730" w:rsidRPr="00025BBB">
        <w:rPr>
          <w:rFonts w:ascii="Helvetica" w:hAnsi="Helvetica" w:cs="Calibri"/>
          <w:b/>
          <w:sz w:val="20"/>
          <w:szCs w:val="20"/>
        </w:rPr>
        <w:t>Tehnična in kadrovska sposobnost</w:t>
      </w:r>
    </w:p>
    <w:p w:rsidR="00134F9D" w:rsidRPr="00025BBB" w:rsidRDefault="00134F9D" w:rsidP="00322F51">
      <w:pPr>
        <w:spacing w:line="280" w:lineRule="atLeast"/>
        <w:jc w:val="both"/>
        <w:rPr>
          <w:rFonts w:ascii="Helvetica" w:hAnsi="Helvetica" w:cs="Calibri"/>
          <w:sz w:val="20"/>
          <w:szCs w:val="20"/>
        </w:rPr>
      </w:pPr>
    </w:p>
    <w:p w:rsidR="000F5325" w:rsidRPr="00AE47DE" w:rsidRDefault="00207B3D" w:rsidP="000F5325">
      <w:pPr>
        <w:spacing w:line="280" w:lineRule="atLeast"/>
        <w:ind w:left="709" w:hanging="709"/>
        <w:jc w:val="both"/>
        <w:rPr>
          <w:rFonts w:ascii="Helvetica" w:hAnsi="Helvetica" w:cs="Calibri"/>
          <w:iCs/>
          <w:sz w:val="20"/>
          <w:szCs w:val="20"/>
        </w:rPr>
      </w:pPr>
      <w:r w:rsidRPr="00025BBB">
        <w:rPr>
          <w:rFonts w:ascii="Helvetica" w:hAnsi="Helvetica" w:cs="Calibri"/>
          <w:sz w:val="20"/>
          <w:szCs w:val="20"/>
        </w:rPr>
        <w:t>8.4</w:t>
      </w:r>
      <w:r w:rsidR="00134F9D" w:rsidRPr="00025BBB">
        <w:rPr>
          <w:rFonts w:ascii="Helvetica" w:hAnsi="Helvetica" w:cs="Calibri"/>
          <w:sz w:val="20"/>
          <w:szCs w:val="20"/>
        </w:rPr>
        <w:t xml:space="preserve">.1. </w:t>
      </w:r>
      <w:r w:rsidR="00AC4C3A" w:rsidRPr="00025BBB">
        <w:rPr>
          <w:rFonts w:ascii="Helvetica" w:hAnsi="Helvetica" w:cs="Calibri"/>
          <w:sz w:val="20"/>
          <w:szCs w:val="20"/>
        </w:rPr>
        <w:t xml:space="preserve"> </w:t>
      </w:r>
      <w:r w:rsidR="008D46BB" w:rsidRPr="00025BBB">
        <w:rPr>
          <w:rFonts w:ascii="Helvetica" w:hAnsi="Helvetica" w:cs="Calibri"/>
          <w:sz w:val="20"/>
          <w:szCs w:val="20"/>
        </w:rPr>
        <w:t xml:space="preserve"> </w:t>
      </w:r>
      <w:r w:rsidR="005160A3" w:rsidRPr="00025BBB">
        <w:rPr>
          <w:rFonts w:ascii="Helvetica" w:hAnsi="Helvetica" w:cs="Calibri"/>
          <w:iCs/>
          <w:sz w:val="20"/>
          <w:szCs w:val="20"/>
        </w:rPr>
        <w:t>Ponudnik mora izkazati, da je v zadnjih</w:t>
      </w:r>
      <w:r w:rsidR="00AE47DE">
        <w:rPr>
          <w:rFonts w:ascii="Helvetica" w:hAnsi="Helvetica" w:cs="Calibri"/>
          <w:iCs/>
          <w:sz w:val="20"/>
          <w:szCs w:val="20"/>
        </w:rPr>
        <w:t xml:space="preserve"> petih</w:t>
      </w:r>
      <w:r w:rsidR="005160A3" w:rsidRPr="00025BBB">
        <w:rPr>
          <w:rFonts w:ascii="Helvetica" w:hAnsi="Helvetica" w:cs="Calibri"/>
          <w:iCs/>
          <w:sz w:val="20"/>
          <w:szCs w:val="20"/>
        </w:rPr>
        <w:t xml:space="preserve"> letih pred rokom za </w:t>
      </w:r>
      <w:r w:rsidR="00D17A4A" w:rsidRPr="00025BBB">
        <w:rPr>
          <w:rFonts w:ascii="Helvetica" w:hAnsi="Helvetica" w:cs="Calibri"/>
          <w:iCs/>
          <w:sz w:val="20"/>
          <w:szCs w:val="20"/>
        </w:rPr>
        <w:t>prejem</w:t>
      </w:r>
      <w:r w:rsidR="00FD64B2" w:rsidRPr="00025BBB">
        <w:rPr>
          <w:rFonts w:ascii="Helvetica" w:hAnsi="Helvetica" w:cs="Calibri"/>
          <w:iCs/>
          <w:sz w:val="20"/>
          <w:szCs w:val="20"/>
        </w:rPr>
        <w:t xml:space="preserve"> ponudb že </w:t>
      </w:r>
      <w:r w:rsidR="00F43C7A" w:rsidRPr="00025BBB">
        <w:rPr>
          <w:rFonts w:ascii="Helvetica" w:hAnsi="Helvetica" w:cs="Calibri"/>
          <w:iCs/>
          <w:sz w:val="20"/>
          <w:szCs w:val="20"/>
        </w:rPr>
        <w:t xml:space="preserve">uspešno in kakovostno </w:t>
      </w:r>
      <w:r w:rsidR="00FD64B2" w:rsidRPr="00025BBB">
        <w:rPr>
          <w:rFonts w:ascii="Helvetica" w:hAnsi="Helvetica" w:cs="Calibri"/>
          <w:iCs/>
          <w:sz w:val="20"/>
          <w:szCs w:val="20"/>
        </w:rPr>
        <w:t>izvedel storitev čiščen</w:t>
      </w:r>
      <w:r w:rsidR="00AE47DE">
        <w:rPr>
          <w:rFonts w:ascii="Helvetica" w:hAnsi="Helvetica" w:cs="Calibri"/>
          <w:iCs/>
          <w:sz w:val="20"/>
          <w:szCs w:val="20"/>
        </w:rPr>
        <w:t xml:space="preserve">ja prostorov pri najmanj dveh (2) javnih naročnikih, </w:t>
      </w:r>
      <w:r w:rsidR="00AE47DE" w:rsidRPr="00AE47DE">
        <w:rPr>
          <w:rFonts w:ascii="Helvetica" w:hAnsi="Helvetica" w:cs="Calibri"/>
          <w:iCs/>
          <w:sz w:val="20"/>
          <w:szCs w:val="20"/>
        </w:rPr>
        <w:t>in sicer tako, da je pri posameznem naročniku čistil poslovne prostore v skupni izmeri najmanj 3.500 m</w:t>
      </w:r>
      <w:r w:rsidR="00AE47DE" w:rsidRPr="00AE47DE">
        <w:rPr>
          <w:rFonts w:ascii="Helvetica" w:hAnsi="Helvetica" w:cs="Calibri"/>
          <w:iCs/>
          <w:sz w:val="20"/>
          <w:szCs w:val="20"/>
          <w:vertAlign w:val="superscript"/>
        </w:rPr>
        <w:t>2</w:t>
      </w:r>
      <w:r w:rsidR="00AE47DE" w:rsidRPr="00AE47DE">
        <w:rPr>
          <w:rFonts w:ascii="Helvetica" w:hAnsi="Helvetica" w:cs="Calibri"/>
          <w:iCs/>
          <w:sz w:val="20"/>
          <w:szCs w:val="20"/>
        </w:rPr>
        <w:t>, v trajanju nepretrgoma najmanj 12 mesecev, pri čemer se je čiščenje izvajalo vsaj 5 dni na teden.</w:t>
      </w:r>
    </w:p>
    <w:p w:rsidR="002A74F6" w:rsidRPr="00025BBB" w:rsidRDefault="002A74F6" w:rsidP="00180675">
      <w:pPr>
        <w:spacing w:line="280" w:lineRule="atLeast"/>
        <w:jc w:val="both"/>
        <w:rPr>
          <w:rFonts w:ascii="Helvetica" w:hAnsi="Helvetica" w:cs="Calibri"/>
          <w:bCs/>
          <w:iCs/>
          <w:sz w:val="20"/>
          <w:szCs w:val="20"/>
          <w:highlight w:val="yellow"/>
        </w:rPr>
      </w:pPr>
    </w:p>
    <w:p w:rsidR="005F21E1" w:rsidRPr="00025BBB" w:rsidRDefault="005F21E1" w:rsidP="005F21E1">
      <w:pPr>
        <w:spacing w:line="280" w:lineRule="atLeast"/>
        <w:ind w:left="709"/>
        <w:jc w:val="both"/>
        <w:rPr>
          <w:rFonts w:ascii="Helvetica" w:hAnsi="Helvetica" w:cs="Calibri"/>
          <w:bCs/>
          <w:iCs/>
          <w:sz w:val="20"/>
          <w:szCs w:val="20"/>
        </w:rPr>
      </w:pPr>
      <w:r w:rsidRPr="00025BBB">
        <w:rPr>
          <w:rFonts w:ascii="Helvetica" w:hAnsi="Helvetica" w:cs="Calibri"/>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025BBB">
        <w:rPr>
          <w:rFonts w:ascii="Helvetica" w:hAnsi="Helvetica" w:cs="Calibri"/>
          <w:sz w:val="20"/>
          <w:szCs w:val="20"/>
        </w:rPr>
        <w:t xml:space="preserve"> </w:t>
      </w:r>
      <w:r w:rsidRPr="00025BBB">
        <w:rPr>
          <w:rFonts w:ascii="Helvetica" w:hAnsi="Helvetica" w:cs="Calibri"/>
          <w:bCs/>
          <w:iCs/>
          <w:sz w:val="20"/>
          <w:szCs w:val="20"/>
        </w:rPr>
        <w:t>V kolikor ponudnik ponudbo oddaja s podizvajalci, lahko navedeni pogoj ponudnik izpolni tudi s podizvajalcem, vendar le, če bo podizvajalec, s katerim ponudnik pogoj izpolnjuje, pri predmetnem javnem naročilu dejansko izvajal razpisane storitve.</w:t>
      </w:r>
    </w:p>
    <w:p w:rsidR="005F21E1" w:rsidRPr="00025BBB" w:rsidRDefault="005F21E1" w:rsidP="005F21E1">
      <w:pPr>
        <w:spacing w:line="280" w:lineRule="atLeast"/>
        <w:ind w:left="709"/>
        <w:jc w:val="both"/>
        <w:rPr>
          <w:rFonts w:ascii="Helvetica" w:hAnsi="Helvetica" w:cs="Calibri"/>
          <w:b/>
          <w:sz w:val="20"/>
          <w:szCs w:val="20"/>
        </w:rPr>
      </w:pPr>
    </w:p>
    <w:p w:rsidR="005F21E1" w:rsidRPr="00025BBB" w:rsidRDefault="005F21E1" w:rsidP="005F21E1">
      <w:pPr>
        <w:spacing w:line="280" w:lineRule="atLeast"/>
        <w:ind w:left="709"/>
        <w:jc w:val="both"/>
        <w:rPr>
          <w:rFonts w:ascii="Helvetica" w:hAnsi="Helvetica" w:cs="Calibri"/>
          <w:sz w:val="20"/>
          <w:szCs w:val="20"/>
        </w:rPr>
      </w:pPr>
      <w:r w:rsidRPr="00025BBB">
        <w:rPr>
          <w:rFonts w:ascii="Helvetica" w:hAnsi="Helvetica" w:cs="Calibri"/>
          <w:b/>
          <w:sz w:val="20"/>
          <w:szCs w:val="20"/>
        </w:rPr>
        <w:t xml:space="preserve">Dokazilo: </w:t>
      </w:r>
      <w:r w:rsidRPr="00025BBB">
        <w:rPr>
          <w:rFonts w:ascii="Helvetica" w:hAnsi="Helvetica" w:cs="Calibri"/>
          <w:sz w:val="20"/>
          <w:szCs w:val="20"/>
        </w:rPr>
        <w:t xml:space="preserve">ESPD obrazec (»Del IV: Pogoji za sodelovanje, Oddelek C: Tehnična in strokovna sposobnost, Za naročila storitev: Izvedba storitve določene vrste«) in Reference (OBR-5) </w:t>
      </w:r>
    </w:p>
    <w:p w:rsidR="005F21E1" w:rsidRPr="00025BBB" w:rsidRDefault="005F21E1" w:rsidP="005F21E1">
      <w:pPr>
        <w:spacing w:line="280" w:lineRule="atLeast"/>
        <w:ind w:left="709"/>
        <w:jc w:val="both"/>
        <w:rPr>
          <w:rFonts w:ascii="Helvetica" w:hAnsi="Helvetica" w:cs="Calibri"/>
          <w:b/>
          <w:sz w:val="20"/>
          <w:szCs w:val="20"/>
        </w:rPr>
      </w:pPr>
    </w:p>
    <w:p w:rsidR="005F21E1" w:rsidRPr="00025BBB" w:rsidRDefault="005F21E1" w:rsidP="005F21E1">
      <w:pPr>
        <w:spacing w:line="280" w:lineRule="atLeast"/>
        <w:ind w:left="709"/>
        <w:jc w:val="both"/>
        <w:rPr>
          <w:rFonts w:ascii="Helvetica" w:hAnsi="Helvetica" w:cs="Calibri"/>
          <w:sz w:val="20"/>
          <w:szCs w:val="20"/>
        </w:rPr>
      </w:pPr>
      <w:r w:rsidRPr="00025BBB">
        <w:rPr>
          <w:rFonts w:ascii="Helvetica" w:hAnsi="Helvetica" w:cs="Calibri"/>
          <w:sz w:val="20"/>
          <w:szCs w:val="20"/>
        </w:rPr>
        <w:t>Zaželeno je, da ponudnik OBR-5 priloži</w:t>
      </w:r>
      <w:r w:rsidR="005F0C80" w:rsidRPr="00025BBB">
        <w:rPr>
          <w:rFonts w:ascii="Helvetica" w:hAnsi="Helvetica" w:cs="Calibri"/>
          <w:sz w:val="20"/>
          <w:szCs w:val="20"/>
        </w:rPr>
        <w:t xml:space="preserve"> potrdila naročnikov del, za referenč</w:t>
      </w:r>
      <w:r w:rsidRPr="00025BBB">
        <w:rPr>
          <w:rFonts w:ascii="Helvetica" w:hAnsi="Helvetica" w:cs="Calibri"/>
          <w:sz w:val="20"/>
          <w:szCs w:val="20"/>
        </w:rPr>
        <w:t>na dela, ki jih navaja v seznamu. V</w:t>
      </w:r>
      <w:r w:rsidR="005F0C80" w:rsidRPr="00025BBB">
        <w:rPr>
          <w:rFonts w:ascii="Helvetica" w:hAnsi="Helvetica" w:cs="Calibri"/>
          <w:sz w:val="20"/>
          <w:szCs w:val="20"/>
        </w:rPr>
        <w:t>sebina prilož</w:t>
      </w:r>
      <w:r w:rsidRPr="00025BBB">
        <w:rPr>
          <w:rFonts w:ascii="Helvetica" w:hAnsi="Helvetica" w:cs="Calibri"/>
          <w:sz w:val="20"/>
          <w:szCs w:val="20"/>
        </w:rPr>
        <w:t xml:space="preserve">enega potrdila mora vsebovati vse podatke, ki so </w:t>
      </w:r>
      <w:r w:rsidR="005F0C80" w:rsidRPr="00025BBB">
        <w:rPr>
          <w:rFonts w:ascii="Helvetica" w:hAnsi="Helvetica" w:cs="Calibri"/>
          <w:sz w:val="20"/>
          <w:szCs w:val="20"/>
        </w:rPr>
        <w:t>zahtevani v tej toč</w:t>
      </w:r>
      <w:r w:rsidRPr="00025BBB">
        <w:rPr>
          <w:rFonts w:ascii="Helvetica" w:hAnsi="Helvetica" w:cs="Calibri"/>
          <w:sz w:val="20"/>
          <w:szCs w:val="20"/>
        </w:rPr>
        <w:t xml:space="preserve">ki dokumentacije. </w:t>
      </w:r>
      <w:r w:rsidR="005F0C80" w:rsidRPr="00025BBB">
        <w:rPr>
          <w:rFonts w:ascii="Helvetica" w:hAnsi="Helvetica" w:cs="Calibri"/>
          <w:sz w:val="20"/>
          <w:szCs w:val="20"/>
        </w:rPr>
        <w:t>Naroč</w:t>
      </w:r>
      <w:r w:rsidRPr="00025BBB">
        <w:rPr>
          <w:rFonts w:ascii="Helvetica" w:hAnsi="Helvetica" w:cs="Calibri"/>
          <w:sz w:val="20"/>
          <w:szCs w:val="20"/>
        </w:rPr>
        <w:t xml:space="preserve">nik si pridržuje pravico, da pri potrjevalcu reference preveri verodostojnost podatkov, navedenih na obrazcu referenčnega potrdila. </w:t>
      </w:r>
    </w:p>
    <w:p w:rsidR="002A74F6" w:rsidRPr="00025BBB" w:rsidRDefault="002A74F6" w:rsidP="00322F51">
      <w:pPr>
        <w:spacing w:line="280" w:lineRule="atLeast"/>
        <w:jc w:val="both"/>
        <w:rPr>
          <w:rFonts w:ascii="Helvetica" w:hAnsi="Helvetica" w:cs="Calibri"/>
          <w:sz w:val="20"/>
          <w:szCs w:val="20"/>
        </w:rPr>
      </w:pPr>
    </w:p>
    <w:p w:rsidR="00180675" w:rsidRPr="00180675" w:rsidRDefault="00180675" w:rsidP="00180675">
      <w:pPr>
        <w:spacing w:line="280" w:lineRule="atLeast"/>
        <w:ind w:left="708" w:hanging="708"/>
        <w:jc w:val="both"/>
        <w:rPr>
          <w:rFonts w:ascii="Helvetica" w:hAnsi="Helvetica" w:cs="Calibri"/>
          <w:iCs/>
          <w:sz w:val="20"/>
          <w:szCs w:val="20"/>
        </w:rPr>
      </w:pPr>
      <w:r w:rsidRPr="00180675">
        <w:rPr>
          <w:rFonts w:ascii="Helvetica" w:hAnsi="Helvetica" w:cs="Calibri"/>
          <w:sz w:val="20"/>
          <w:szCs w:val="20"/>
        </w:rPr>
        <w:t xml:space="preserve">8.4.2.  </w:t>
      </w:r>
      <w:r w:rsidR="004E0494">
        <w:rPr>
          <w:rFonts w:ascii="Helvetica" w:hAnsi="Helvetica" w:cs="Calibri"/>
          <w:sz w:val="20"/>
          <w:szCs w:val="20"/>
        </w:rPr>
        <w:t xml:space="preserve">  </w:t>
      </w:r>
      <w:r w:rsidRPr="00180675">
        <w:rPr>
          <w:rFonts w:ascii="Helvetica" w:hAnsi="Helvetica" w:cs="Calibri"/>
          <w:sz w:val="20"/>
          <w:szCs w:val="20"/>
        </w:rPr>
        <w:t xml:space="preserve">Ponudnik izjavlja, da razpolaga z zadostnimi tehničnimi in kadrovskimi kapacitetami, da bo lahko zagotavljal kvalitetno opravljanje storitev skladno s to dokumentacijo. </w:t>
      </w:r>
      <w:r w:rsidRPr="00180675">
        <w:rPr>
          <w:rFonts w:ascii="Helvetica" w:hAnsi="Helvetica" w:cs="Calibri"/>
          <w:iCs/>
          <w:sz w:val="20"/>
          <w:szCs w:val="20"/>
        </w:rPr>
        <w:t xml:space="preserve">Ponudnik izjavlja, da bo dela izvajal v celoti v skladu z Uredbo o zelenem javnem naročanju. Ponudnik zagotavlja, da čistila v celoti izpolnjujejo zahteve iz Uredbe o zelenem javnem naročanju. </w:t>
      </w:r>
    </w:p>
    <w:p w:rsidR="00180675" w:rsidRPr="00180675" w:rsidRDefault="00180675" w:rsidP="00180675">
      <w:pPr>
        <w:spacing w:line="280" w:lineRule="atLeast"/>
        <w:jc w:val="both"/>
        <w:rPr>
          <w:rFonts w:ascii="Helvetica" w:hAnsi="Helvetica" w:cs="Calibri"/>
          <w:sz w:val="20"/>
          <w:szCs w:val="20"/>
        </w:rPr>
      </w:pPr>
    </w:p>
    <w:p w:rsidR="00180675" w:rsidRPr="00180675" w:rsidRDefault="00180675" w:rsidP="00180675">
      <w:pPr>
        <w:spacing w:line="280" w:lineRule="atLeast"/>
        <w:ind w:left="708"/>
        <w:jc w:val="both"/>
        <w:rPr>
          <w:rFonts w:ascii="Helvetica" w:hAnsi="Helvetica" w:cs="Calibri"/>
          <w:iCs/>
          <w:sz w:val="20"/>
          <w:szCs w:val="20"/>
        </w:rPr>
      </w:pPr>
      <w:r w:rsidRPr="00180675">
        <w:rPr>
          <w:rFonts w:ascii="Helvetica" w:hAnsi="Helvetica" w:cs="Calibri"/>
          <w:b/>
          <w:sz w:val="20"/>
          <w:szCs w:val="20"/>
        </w:rPr>
        <w:t>Dokazilo:</w:t>
      </w:r>
      <w:r w:rsidRPr="00180675">
        <w:rPr>
          <w:rFonts w:ascii="Helvetica" w:hAnsi="Helvetica" w:cs="Calibri"/>
          <w:sz w:val="20"/>
          <w:szCs w:val="20"/>
        </w:rPr>
        <w:t xml:space="preserve"> Izjava o izpolnjevanju kadrovskih, tehničnih in okoljskih zahtev (OBR-6), </w:t>
      </w:r>
      <w:r w:rsidRPr="00180675">
        <w:rPr>
          <w:rFonts w:ascii="Helvetica" w:hAnsi="Helvetica" w:cs="Calibri"/>
          <w:iCs/>
          <w:sz w:val="20"/>
          <w:szCs w:val="20"/>
        </w:rPr>
        <w:t>Tabela čistil in ostalih sredstev skladnih z Uredbo o zelenem javnem naročanju (OBR-8)</w:t>
      </w:r>
    </w:p>
    <w:p w:rsidR="007C2299" w:rsidRPr="00025BBB" w:rsidRDefault="007C2299" w:rsidP="006D1F12">
      <w:pPr>
        <w:spacing w:line="280" w:lineRule="atLeast"/>
        <w:jc w:val="both"/>
        <w:rPr>
          <w:rFonts w:ascii="Helvetica" w:hAnsi="Helvetica" w:cs="Calibri"/>
          <w:iCs/>
          <w:sz w:val="20"/>
          <w:szCs w:val="20"/>
        </w:rPr>
      </w:pPr>
    </w:p>
    <w:p w:rsidR="00DC2068" w:rsidRPr="00DC2068" w:rsidRDefault="00AA08F9" w:rsidP="00DC2068">
      <w:pPr>
        <w:spacing w:line="280" w:lineRule="atLeast"/>
        <w:ind w:left="709" w:hanging="709"/>
        <w:jc w:val="both"/>
        <w:rPr>
          <w:rFonts w:ascii="Helvetica" w:hAnsi="Helvetica" w:cs="Calibri"/>
          <w:iCs/>
          <w:sz w:val="20"/>
          <w:szCs w:val="20"/>
          <w:highlight w:val="yellow"/>
        </w:rPr>
      </w:pPr>
      <w:r w:rsidRPr="00025BBB">
        <w:rPr>
          <w:rFonts w:ascii="Helvetica" w:hAnsi="Helvetica" w:cs="Calibri"/>
          <w:iCs/>
          <w:sz w:val="20"/>
          <w:szCs w:val="20"/>
        </w:rPr>
        <w:t xml:space="preserve">8.4.3.  </w:t>
      </w:r>
      <w:r w:rsidR="005F0C80" w:rsidRPr="00025BBB">
        <w:rPr>
          <w:rFonts w:ascii="Helvetica" w:hAnsi="Helvetica" w:cs="Calibri"/>
          <w:iCs/>
          <w:sz w:val="20"/>
          <w:szCs w:val="20"/>
        </w:rPr>
        <w:t xml:space="preserve"> </w:t>
      </w:r>
      <w:r w:rsidR="00CD190E">
        <w:rPr>
          <w:rFonts w:ascii="Helvetica" w:hAnsi="Helvetica" w:cs="Calibri"/>
          <w:iCs/>
          <w:sz w:val="20"/>
          <w:szCs w:val="20"/>
        </w:rPr>
        <w:t xml:space="preserve"> </w:t>
      </w:r>
      <w:r w:rsidR="004E398D" w:rsidRPr="00E31DA5">
        <w:rPr>
          <w:rFonts w:ascii="Helvetica" w:hAnsi="Helvetica" w:cs="Calibri"/>
          <w:iCs/>
          <w:sz w:val="20"/>
          <w:szCs w:val="20"/>
        </w:rPr>
        <w:t>Ponudnik mora izkaza</w:t>
      </w:r>
      <w:r w:rsidR="000F5325" w:rsidRPr="00E31DA5">
        <w:rPr>
          <w:rFonts w:ascii="Helvetica" w:hAnsi="Helvetica" w:cs="Calibri"/>
          <w:iCs/>
          <w:sz w:val="20"/>
          <w:szCs w:val="20"/>
        </w:rPr>
        <w:t>ti, da</w:t>
      </w:r>
      <w:r w:rsidR="000F5325">
        <w:rPr>
          <w:rFonts w:ascii="Helvetica" w:hAnsi="Helvetica" w:cs="Calibri"/>
          <w:iCs/>
          <w:sz w:val="20"/>
          <w:szCs w:val="20"/>
        </w:rPr>
        <w:t xml:space="preserve"> ima za polni delovni čas</w:t>
      </w:r>
      <w:r w:rsidR="004E398D" w:rsidRPr="00025BBB">
        <w:rPr>
          <w:rFonts w:ascii="Helvetica" w:hAnsi="Helvetica" w:cs="Calibri"/>
          <w:iCs/>
          <w:sz w:val="20"/>
          <w:szCs w:val="20"/>
        </w:rPr>
        <w:t xml:space="preserve"> najmanj eno redno zaposleno osebo</w:t>
      </w:r>
      <w:r w:rsidR="00915491" w:rsidRPr="00025BBB">
        <w:rPr>
          <w:rFonts w:ascii="Helvetica" w:hAnsi="Helvetica" w:cs="Calibri"/>
          <w:iCs/>
          <w:sz w:val="20"/>
          <w:szCs w:val="20"/>
        </w:rPr>
        <w:t xml:space="preserve">, </w:t>
      </w:r>
      <w:r w:rsidR="00915491" w:rsidRPr="00025BBB">
        <w:rPr>
          <w:rFonts w:ascii="Helvetica" w:hAnsi="Helvetica" w:cs="Calibri"/>
          <w:bCs/>
          <w:iCs/>
          <w:sz w:val="20"/>
          <w:szCs w:val="20"/>
        </w:rPr>
        <w:t xml:space="preserve">ki bo izvajala redno kontrolo čiščenja (nadzor nad čistočo pri naročniku) </w:t>
      </w:r>
      <w:r w:rsidR="00264DEB">
        <w:rPr>
          <w:rFonts w:ascii="Helvetica" w:hAnsi="Helvetica" w:cs="Calibri"/>
          <w:bCs/>
          <w:iCs/>
          <w:sz w:val="20"/>
          <w:szCs w:val="20"/>
        </w:rPr>
        <w:t>in bo na lokaciji</w:t>
      </w:r>
      <w:r w:rsidR="00915491" w:rsidRPr="00025BBB">
        <w:rPr>
          <w:rFonts w:ascii="Helvetica" w:hAnsi="Helvetica" w:cs="Calibri"/>
          <w:bCs/>
          <w:iCs/>
          <w:sz w:val="20"/>
          <w:szCs w:val="20"/>
        </w:rPr>
        <w:t xml:space="preserve"> naroč</w:t>
      </w:r>
      <w:r w:rsidR="006E6162">
        <w:rPr>
          <w:rFonts w:ascii="Helvetica" w:hAnsi="Helvetica" w:cs="Calibri"/>
          <w:bCs/>
          <w:iCs/>
          <w:sz w:val="20"/>
          <w:szCs w:val="20"/>
        </w:rPr>
        <w:t>nika tedensko prisotna najmanj 4</w:t>
      </w:r>
      <w:r w:rsidR="00915491" w:rsidRPr="00025BBB">
        <w:rPr>
          <w:rFonts w:ascii="Helvetica" w:hAnsi="Helvetica" w:cs="Calibri"/>
          <w:bCs/>
          <w:iCs/>
          <w:sz w:val="20"/>
          <w:szCs w:val="20"/>
        </w:rPr>
        <w:t xml:space="preserve"> ur</w:t>
      </w:r>
      <w:r w:rsidR="006E6162">
        <w:rPr>
          <w:rFonts w:ascii="Helvetica" w:hAnsi="Helvetica" w:cs="Calibri"/>
          <w:bCs/>
          <w:iCs/>
          <w:sz w:val="20"/>
          <w:szCs w:val="20"/>
        </w:rPr>
        <w:t>e</w:t>
      </w:r>
      <w:r w:rsidR="00915491" w:rsidRPr="00025BBB">
        <w:rPr>
          <w:rFonts w:ascii="Helvetica" w:hAnsi="Helvetica" w:cs="Calibri"/>
          <w:bCs/>
          <w:iCs/>
          <w:sz w:val="20"/>
          <w:szCs w:val="20"/>
        </w:rPr>
        <w:t xml:space="preserve"> in ki ima </w:t>
      </w:r>
      <w:r w:rsidR="00915491" w:rsidRPr="00025BBB">
        <w:rPr>
          <w:rFonts w:ascii="Helvetica" w:hAnsi="Helvetica" w:cs="Calibri"/>
          <w:iCs/>
          <w:sz w:val="20"/>
          <w:szCs w:val="20"/>
        </w:rPr>
        <w:t>najmanj VI. stopnjo izobrazbe iz sanitarne, kemijske, zdravstvene ali farmacevtske smeri ter najmanj tri leta delovnih izkušenj s področja čiščenja.</w:t>
      </w:r>
      <w:r w:rsidR="00DC2068">
        <w:rPr>
          <w:rFonts w:ascii="Helvetica" w:hAnsi="Helvetica" w:cs="Calibri"/>
          <w:iCs/>
          <w:sz w:val="20"/>
          <w:szCs w:val="20"/>
        </w:rPr>
        <w:t xml:space="preserve"> </w:t>
      </w:r>
      <w:r w:rsidR="00DC2068" w:rsidRPr="00DC2068">
        <w:rPr>
          <w:rFonts w:ascii="Helvetica" w:hAnsi="Helvetica" w:cs="Calibri"/>
          <w:iCs/>
          <w:sz w:val="20"/>
          <w:szCs w:val="20"/>
        </w:rPr>
        <w:t xml:space="preserve">Svoj nadzor bo potrdila s podpisom v dnevni evidenci čiščenja in zabeležila ustreznosti oz. pomanjkljivosti, ugotovljene pri nadzoru. Ugotovitve (Poročilo o nadzoru) bo po e-pošti posredovala kontaktni osebi naročnika. </w:t>
      </w:r>
    </w:p>
    <w:p w:rsidR="00764C71" w:rsidRPr="00025BBB" w:rsidRDefault="00764C71" w:rsidP="00915491">
      <w:pPr>
        <w:spacing w:line="280" w:lineRule="atLeast"/>
        <w:jc w:val="both"/>
        <w:rPr>
          <w:rFonts w:ascii="Helvetica" w:hAnsi="Helvetica" w:cs="Calibri"/>
          <w:iCs/>
          <w:sz w:val="20"/>
          <w:szCs w:val="20"/>
        </w:rPr>
      </w:pPr>
    </w:p>
    <w:p w:rsidR="00044078" w:rsidRPr="00044078" w:rsidRDefault="004E398D" w:rsidP="00044078">
      <w:pPr>
        <w:spacing w:line="280" w:lineRule="atLeast"/>
        <w:ind w:left="720"/>
        <w:jc w:val="both"/>
        <w:rPr>
          <w:rFonts w:ascii="Helvetica" w:hAnsi="Helvetica" w:cs="Calibri"/>
          <w:b/>
          <w:iCs/>
          <w:sz w:val="20"/>
          <w:szCs w:val="20"/>
        </w:rPr>
      </w:pPr>
      <w:r w:rsidRPr="00025BBB">
        <w:rPr>
          <w:rFonts w:ascii="Helvetica" w:hAnsi="Helvetica" w:cs="Calibri"/>
          <w:b/>
          <w:sz w:val="20"/>
          <w:szCs w:val="20"/>
        </w:rPr>
        <w:t>Dokazilo</w:t>
      </w:r>
      <w:r w:rsidR="00915491" w:rsidRPr="00025BBB">
        <w:rPr>
          <w:rFonts w:ascii="Helvetica" w:hAnsi="Helvetica" w:cs="Calibri"/>
          <w:b/>
          <w:sz w:val="20"/>
          <w:szCs w:val="20"/>
        </w:rPr>
        <w:t>:</w:t>
      </w:r>
      <w:r w:rsidR="00915491" w:rsidRPr="00025BBB">
        <w:rPr>
          <w:rFonts w:ascii="Helvetica" w:hAnsi="Helvetica" w:cs="Calibri"/>
          <w:sz w:val="20"/>
          <w:szCs w:val="20"/>
        </w:rPr>
        <w:t xml:space="preserve"> ESPD obrazec (»Del IV: Pogoji za sodelovanje, Oddelek C: Tehnična in strokovna sposobnost, Izobrazba in strokovna usposobljenost«) </w:t>
      </w:r>
      <w:r w:rsidRPr="00025BBB">
        <w:rPr>
          <w:rFonts w:ascii="Helvetica" w:hAnsi="Helvetica" w:cs="Calibri"/>
          <w:sz w:val="20"/>
          <w:szCs w:val="20"/>
        </w:rPr>
        <w:t xml:space="preserve">in </w:t>
      </w:r>
      <w:r w:rsidR="00044078" w:rsidRPr="00044078">
        <w:rPr>
          <w:rFonts w:ascii="Helvetica" w:hAnsi="Helvetica" w:cs="Calibri"/>
          <w:iCs/>
          <w:sz w:val="20"/>
          <w:szCs w:val="20"/>
        </w:rPr>
        <w:t xml:space="preserve">Izjava o izpolnjevanju kadrovskih, tehničnih in okoljskih zahtev (OBR-6) </w:t>
      </w:r>
    </w:p>
    <w:p w:rsidR="005D2C7E" w:rsidRDefault="005D2C7E" w:rsidP="00044078">
      <w:pPr>
        <w:spacing w:line="280" w:lineRule="atLeast"/>
        <w:ind w:left="709" w:hanging="1"/>
        <w:jc w:val="both"/>
        <w:rPr>
          <w:rFonts w:ascii="Helvetica" w:hAnsi="Helvetica" w:cs="Calibri"/>
          <w:iCs/>
          <w:sz w:val="20"/>
          <w:szCs w:val="20"/>
        </w:rPr>
      </w:pPr>
    </w:p>
    <w:p w:rsidR="007C2299" w:rsidRPr="007C2299" w:rsidRDefault="007C2299" w:rsidP="007C2299">
      <w:pPr>
        <w:spacing w:line="280" w:lineRule="atLeast"/>
        <w:ind w:left="709" w:hanging="1"/>
        <w:jc w:val="both"/>
        <w:rPr>
          <w:rFonts w:ascii="Helvetica" w:hAnsi="Helvetica" w:cs="Calibri"/>
          <w:iCs/>
          <w:sz w:val="20"/>
          <w:szCs w:val="20"/>
          <w:u w:val="single"/>
        </w:rPr>
      </w:pPr>
      <w:r w:rsidRPr="007C2299">
        <w:rPr>
          <w:rFonts w:ascii="Helvetica" w:hAnsi="Helvetica" w:cs="Calibri"/>
          <w:iCs/>
          <w:sz w:val="20"/>
          <w:szCs w:val="20"/>
        </w:rPr>
        <w:t>Če strokovni kader ni zaposlen pri ponudniku, mora imeti ponudnik z njegovim delodajalcem sklenjeno podjemno pogodbo ali drugo enakovredno podlago za sodelovanje. Če je strokovni kader samozaposlen, mora imeti ponudnik z njim direktno sklenjeno podizvajalsko pogodbo.</w:t>
      </w:r>
    </w:p>
    <w:p w:rsidR="007C2299" w:rsidRPr="00025BBB" w:rsidRDefault="007C2299" w:rsidP="006D1F12">
      <w:pPr>
        <w:spacing w:line="280" w:lineRule="atLeast"/>
        <w:ind w:left="709" w:hanging="709"/>
        <w:jc w:val="both"/>
        <w:rPr>
          <w:rFonts w:ascii="Helvetica" w:hAnsi="Helvetica" w:cs="Calibri"/>
          <w:iCs/>
          <w:sz w:val="20"/>
          <w:szCs w:val="20"/>
        </w:rPr>
      </w:pPr>
    </w:p>
    <w:p w:rsidR="006D1F12" w:rsidRPr="00025BBB" w:rsidRDefault="005D2C7E" w:rsidP="001E7187">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 xml:space="preserve">8.4.4.   </w:t>
      </w:r>
      <w:r w:rsidR="006D1F12" w:rsidRPr="00025BBB">
        <w:rPr>
          <w:rFonts w:ascii="Helvetica" w:hAnsi="Helvetica" w:cs="Calibri"/>
          <w:iCs/>
          <w:sz w:val="20"/>
          <w:szCs w:val="20"/>
        </w:rPr>
        <w:t>Ponudnik izjavlja, da bo za izvajanje</w:t>
      </w:r>
      <w:r w:rsidR="00DF3503" w:rsidRPr="00025BBB">
        <w:rPr>
          <w:rFonts w:ascii="Helvetica" w:hAnsi="Helvetica" w:cs="Calibri"/>
          <w:iCs/>
          <w:sz w:val="20"/>
          <w:szCs w:val="20"/>
        </w:rPr>
        <w:t xml:space="preserve"> storitev čiščenja zagotavljal zadostno </w:t>
      </w:r>
      <w:r w:rsidR="006D1F12" w:rsidRPr="00025BBB">
        <w:rPr>
          <w:rFonts w:ascii="Helvetica" w:hAnsi="Helvetica" w:cs="Calibri"/>
          <w:iCs/>
          <w:sz w:val="20"/>
          <w:szCs w:val="20"/>
        </w:rPr>
        <w:t xml:space="preserve">število delavcev </w:t>
      </w:r>
      <w:r w:rsidR="00DF3503" w:rsidRPr="00025BBB">
        <w:rPr>
          <w:rFonts w:ascii="Helvetica" w:hAnsi="Helvetica" w:cs="Calibri"/>
          <w:iCs/>
          <w:sz w:val="20"/>
          <w:szCs w:val="20"/>
        </w:rPr>
        <w:t xml:space="preserve">v </w:t>
      </w:r>
      <w:r w:rsidR="00DF3503" w:rsidRPr="00E45132">
        <w:rPr>
          <w:rFonts w:ascii="Helvetica" w:hAnsi="Helvetica" w:cs="Calibri"/>
          <w:iCs/>
          <w:sz w:val="20"/>
          <w:szCs w:val="20"/>
        </w:rPr>
        <w:t>zahtevanih terminih</w:t>
      </w:r>
      <w:r w:rsidR="001E7187" w:rsidRPr="00E45132">
        <w:rPr>
          <w:rFonts w:ascii="Helvetica" w:hAnsi="Helvetica" w:cs="Calibri"/>
          <w:iCs/>
          <w:sz w:val="20"/>
          <w:szCs w:val="20"/>
        </w:rPr>
        <w:t xml:space="preserve"> in zahtevanem številu ur prisotnosti</w:t>
      </w:r>
      <w:r w:rsidR="00DF3503" w:rsidRPr="00E45132">
        <w:rPr>
          <w:rFonts w:ascii="Helvetica" w:hAnsi="Helvetica" w:cs="Calibri"/>
          <w:iCs/>
          <w:sz w:val="20"/>
          <w:szCs w:val="20"/>
        </w:rPr>
        <w:t>, kot izhaja iz tehničnih specifikacij te dokumentacije</w:t>
      </w:r>
      <w:r w:rsidR="006D1F12" w:rsidRPr="00E45132">
        <w:rPr>
          <w:rFonts w:ascii="Helvetica" w:hAnsi="Helvetica" w:cs="Calibri"/>
          <w:iCs/>
          <w:sz w:val="20"/>
          <w:szCs w:val="20"/>
        </w:rPr>
        <w:t>. Naročnik bo prisotnost nadziral preko elektronske evidence, v katero se bodo obvezno dnevno evidentirali delavci preko elektronskih kartic, ki jih zagotavlja naročnik.</w:t>
      </w:r>
      <w:r w:rsidR="006D1F12" w:rsidRPr="00025BBB">
        <w:rPr>
          <w:rFonts w:ascii="Helvetica" w:hAnsi="Helvetica" w:cs="Calibri"/>
          <w:iCs/>
          <w:sz w:val="20"/>
          <w:szCs w:val="20"/>
        </w:rPr>
        <w:t xml:space="preserve"> </w:t>
      </w:r>
    </w:p>
    <w:p w:rsidR="001E7187" w:rsidRPr="00025BBB" w:rsidRDefault="001E7187" w:rsidP="001E7187">
      <w:pPr>
        <w:spacing w:line="280" w:lineRule="atLeast"/>
        <w:ind w:left="709" w:hanging="709"/>
        <w:jc w:val="both"/>
        <w:rPr>
          <w:rFonts w:ascii="Helvetica" w:hAnsi="Helvetica" w:cs="Calibri"/>
          <w:iCs/>
          <w:sz w:val="20"/>
          <w:szCs w:val="20"/>
        </w:rPr>
      </w:pPr>
    </w:p>
    <w:p w:rsidR="00E4434C" w:rsidRPr="00025BBB" w:rsidRDefault="00AA08F9" w:rsidP="00E4434C">
      <w:pPr>
        <w:spacing w:line="280" w:lineRule="atLeast"/>
        <w:ind w:left="709" w:hanging="709"/>
        <w:jc w:val="both"/>
        <w:rPr>
          <w:rFonts w:ascii="Helvetica" w:hAnsi="Helvetica" w:cs="Calibri"/>
          <w:iCs/>
          <w:sz w:val="20"/>
          <w:szCs w:val="20"/>
        </w:rPr>
      </w:pPr>
      <w:r w:rsidRPr="00025BBB">
        <w:rPr>
          <w:rFonts w:ascii="Helvetica" w:hAnsi="Helvetica" w:cs="Calibri"/>
          <w:b/>
          <w:iCs/>
          <w:sz w:val="20"/>
          <w:szCs w:val="20"/>
        </w:rPr>
        <w:tab/>
        <w:t xml:space="preserve">Dokazilo: </w:t>
      </w:r>
      <w:r w:rsidR="00E4434C" w:rsidRPr="00025BBB">
        <w:rPr>
          <w:rFonts w:ascii="Helvetica" w:hAnsi="Helvetica" w:cs="Calibri"/>
          <w:iCs/>
          <w:sz w:val="20"/>
          <w:szCs w:val="20"/>
        </w:rPr>
        <w:t>Ponudba (OBR-1)</w:t>
      </w:r>
    </w:p>
    <w:p w:rsidR="0079093E" w:rsidRPr="00025BBB" w:rsidRDefault="0079093E" w:rsidP="00AA08F9">
      <w:pPr>
        <w:spacing w:line="280" w:lineRule="atLeast"/>
        <w:ind w:left="709" w:hanging="709"/>
        <w:jc w:val="both"/>
        <w:rPr>
          <w:rFonts w:ascii="Helvetica" w:hAnsi="Helvetica" w:cs="Calibri"/>
          <w:iCs/>
          <w:sz w:val="20"/>
          <w:szCs w:val="20"/>
        </w:rPr>
      </w:pPr>
    </w:p>
    <w:p w:rsidR="006D1F12" w:rsidRPr="00025BBB" w:rsidRDefault="00627174" w:rsidP="006D1F12">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8.4.5</w:t>
      </w:r>
      <w:r w:rsidR="00AE20FE" w:rsidRPr="00025BBB">
        <w:rPr>
          <w:rFonts w:ascii="Helvetica" w:hAnsi="Helvetica" w:cs="Calibri"/>
          <w:iCs/>
          <w:sz w:val="20"/>
          <w:szCs w:val="20"/>
        </w:rPr>
        <w:t xml:space="preserve">.  </w:t>
      </w:r>
      <w:r w:rsidR="005B22A7">
        <w:rPr>
          <w:rFonts w:ascii="Helvetica" w:hAnsi="Helvetica" w:cs="Calibri"/>
          <w:iCs/>
          <w:sz w:val="20"/>
          <w:szCs w:val="20"/>
        </w:rPr>
        <w:t xml:space="preserve"> </w:t>
      </w:r>
      <w:r w:rsidR="00AE20FE" w:rsidRPr="00025BBB">
        <w:rPr>
          <w:rFonts w:ascii="Helvetica" w:hAnsi="Helvetica" w:cs="Calibri"/>
          <w:iCs/>
          <w:sz w:val="20"/>
          <w:szCs w:val="20"/>
        </w:rPr>
        <w:t>Ponudnik izjavlja, da bo na lokacijo</w:t>
      </w:r>
      <w:r w:rsidR="006D1F12" w:rsidRPr="00025BBB">
        <w:rPr>
          <w:rFonts w:ascii="Helvetica" w:hAnsi="Helvetica" w:cs="Calibri"/>
          <w:iCs/>
          <w:sz w:val="20"/>
          <w:szCs w:val="20"/>
        </w:rPr>
        <w:t xml:space="preserve"> naročnika razporedil delavce, ki imajo izvedeno najmanj izobraževanje s področja varnosti in zdravja pri delu, varnega dela z nevarnimi snovmi ter </w:t>
      </w:r>
      <w:r w:rsidR="00544AA3" w:rsidRPr="00025BBB">
        <w:rPr>
          <w:rFonts w:ascii="Helvetica" w:hAnsi="Helvetica" w:cs="Calibri"/>
          <w:iCs/>
          <w:sz w:val="20"/>
          <w:szCs w:val="20"/>
        </w:rPr>
        <w:t>s področja varstva pred požarom.</w:t>
      </w:r>
    </w:p>
    <w:p w:rsidR="006D1F12" w:rsidRPr="00025BBB" w:rsidRDefault="006D1F12" w:rsidP="006D1F12">
      <w:pPr>
        <w:spacing w:line="280" w:lineRule="atLeast"/>
        <w:ind w:left="709" w:hanging="709"/>
        <w:jc w:val="both"/>
        <w:rPr>
          <w:rFonts w:ascii="Helvetica" w:hAnsi="Helvetica" w:cs="Calibri"/>
          <w:iCs/>
          <w:sz w:val="20"/>
          <w:szCs w:val="20"/>
        </w:rPr>
      </w:pPr>
    </w:p>
    <w:p w:rsidR="00044078" w:rsidRPr="00044078" w:rsidRDefault="006D1F12" w:rsidP="00044078">
      <w:pPr>
        <w:spacing w:line="280" w:lineRule="atLeast"/>
        <w:ind w:left="720"/>
        <w:jc w:val="both"/>
        <w:rPr>
          <w:rFonts w:ascii="Helvetica" w:hAnsi="Helvetica" w:cs="Calibri"/>
          <w:b/>
          <w:iCs/>
          <w:sz w:val="20"/>
          <w:szCs w:val="20"/>
        </w:rPr>
      </w:pPr>
      <w:r w:rsidRPr="00044078">
        <w:rPr>
          <w:rFonts w:ascii="Helvetica" w:hAnsi="Helvetica" w:cs="Calibri"/>
          <w:b/>
          <w:iCs/>
          <w:sz w:val="20"/>
          <w:szCs w:val="20"/>
        </w:rPr>
        <w:t xml:space="preserve">Dokazilo: </w:t>
      </w:r>
      <w:r w:rsidR="00E4434C" w:rsidRPr="00044078">
        <w:rPr>
          <w:rFonts w:ascii="Helvetica" w:hAnsi="Helvetica" w:cs="Calibri"/>
          <w:iCs/>
          <w:sz w:val="20"/>
          <w:szCs w:val="20"/>
        </w:rPr>
        <w:t>Ponudba (OBR-1)</w:t>
      </w:r>
      <w:r w:rsidR="001C764F" w:rsidRPr="00044078">
        <w:rPr>
          <w:rFonts w:ascii="Helvetica" w:hAnsi="Helvetica" w:cs="Calibri"/>
          <w:iCs/>
          <w:sz w:val="20"/>
          <w:szCs w:val="20"/>
        </w:rPr>
        <w:t xml:space="preserve"> in </w:t>
      </w:r>
      <w:r w:rsidR="00044078" w:rsidRPr="00044078">
        <w:rPr>
          <w:rFonts w:ascii="Helvetica" w:hAnsi="Helvetica" w:cs="Calibri"/>
          <w:iCs/>
          <w:sz w:val="20"/>
          <w:szCs w:val="20"/>
        </w:rPr>
        <w:t xml:space="preserve">Izjava o izpolnjevanju kadrovskih, tehničnih in okoljskih zahtev (OBR-6) </w:t>
      </w:r>
    </w:p>
    <w:p w:rsidR="00544AA3" w:rsidRPr="00025BBB" w:rsidRDefault="00544AA3" w:rsidP="00044078">
      <w:pPr>
        <w:spacing w:line="280" w:lineRule="atLeast"/>
        <w:ind w:left="709" w:hanging="1"/>
        <w:jc w:val="both"/>
        <w:rPr>
          <w:rFonts w:ascii="Helvetica" w:hAnsi="Helvetica" w:cs="Calibri"/>
          <w:iCs/>
          <w:sz w:val="20"/>
          <w:szCs w:val="20"/>
        </w:rPr>
      </w:pPr>
    </w:p>
    <w:p w:rsidR="006D1F12" w:rsidRPr="00025BBB" w:rsidRDefault="00AE20FE" w:rsidP="00AE20FE">
      <w:pPr>
        <w:spacing w:line="280" w:lineRule="atLeast"/>
        <w:ind w:left="709" w:hanging="1"/>
        <w:jc w:val="both"/>
        <w:rPr>
          <w:rFonts w:ascii="Helvetica" w:hAnsi="Helvetica" w:cs="Calibri"/>
          <w:b/>
          <w:iCs/>
          <w:sz w:val="20"/>
          <w:szCs w:val="20"/>
        </w:rPr>
      </w:pPr>
      <w:r w:rsidRPr="00025BBB">
        <w:rPr>
          <w:rFonts w:ascii="Helvetica" w:hAnsi="Helvetica" w:cs="Calibri"/>
          <w:iCs/>
          <w:sz w:val="20"/>
          <w:szCs w:val="20"/>
        </w:rPr>
        <w:t>Ponudnik</w:t>
      </w:r>
      <w:r w:rsidR="006D1F12" w:rsidRPr="00025BBB">
        <w:rPr>
          <w:rFonts w:ascii="Helvetica" w:hAnsi="Helvetica" w:cs="Calibri"/>
          <w:iCs/>
          <w:sz w:val="20"/>
          <w:szCs w:val="20"/>
        </w:rPr>
        <w:t xml:space="preserve"> </w:t>
      </w:r>
      <w:r w:rsidRPr="00025BBB">
        <w:rPr>
          <w:rFonts w:ascii="Helvetica" w:hAnsi="Helvetica" w:cs="Calibri"/>
          <w:iCs/>
          <w:sz w:val="20"/>
          <w:szCs w:val="20"/>
        </w:rPr>
        <w:t xml:space="preserve">je dolžan </w:t>
      </w:r>
      <w:r w:rsidR="006D1F12" w:rsidRPr="00025BBB">
        <w:rPr>
          <w:rFonts w:ascii="Helvetica" w:hAnsi="Helvetica" w:cs="Calibri"/>
          <w:iCs/>
          <w:sz w:val="20"/>
          <w:szCs w:val="20"/>
        </w:rPr>
        <w:t>potrdila o izobraževanju za vse zaposlene, ki bodo opravljali dela na objektu</w:t>
      </w:r>
      <w:r w:rsidRPr="00025BBB">
        <w:rPr>
          <w:rFonts w:ascii="Helvetica" w:hAnsi="Helvetica" w:cs="Calibri"/>
          <w:iCs/>
          <w:sz w:val="20"/>
          <w:szCs w:val="20"/>
        </w:rPr>
        <w:t>, predložit</w:t>
      </w:r>
      <w:r w:rsidR="006D1F12" w:rsidRPr="00025BBB">
        <w:rPr>
          <w:rFonts w:ascii="Helvetica" w:hAnsi="Helvetica" w:cs="Calibri"/>
          <w:iCs/>
          <w:sz w:val="20"/>
          <w:szCs w:val="20"/>
        </w:rPr>
        <w:t>i pred nastopom dela na objektu (velja za izbranega ponudnika). Ponudnik lahko priloži kopijo, na poziv naročnika pa originale. Na potrdilih mora biti navedeno ime in priimek delavca, ki ga bo ponudnik dejansko razporedil na čiščenje na objektu, ki je predmet tega razpisa.</w:t>
      </w:r>
    </w:p>
    <w:p w:rsidR="006D1F12" w:rsidRPr="00025BBB" w:rsidRDefault="006D1F12" w:rsidP="006D1F12">
      <w:pPr>
        <w:spacing w:line="280" w:lineRule="atLeast"/>
        <w:ind w:left="709" w:hanging="709"/>
        <w:jc w:val="both"/>
        <w:rPr>
          <w:rFonts w:ascii="Helvetica" w:hAnsi="Helvetica" w:cs="Calibri"/>
          <w:iCs/>
          <w:sz w:val="20"/>
          <w:szCs w:val="20"/>
        </w:rPr>
      </w:pPr>
    </w:p>
    <w:p w:rsidR="006D1F12" w:rsidRPr="00025BBB" w:rsidRDefault="00627174" w:rsidP="006D1F12">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8.4.6</w:t>
      </w:r>
      <w:r w:rsidR="00AE20FE" w:rsidRPr="00025BBB">
        <w:rPr>
          <w:rFonts w:ascii="Helvetica" w:hAnsi="Helvetica" w:cs="Calibri"/>
          <w:iCs/>
          <w:sz w:val="20"/>
          <w:szCs w:val="20"/>
        </w:rPr>
        <w:t>.   P</w:t>
      </w:r>
      <w:r w:rsidR="006D1F12" w:rsidRPr="00025BBB">
        <w:rPr>
          <w:rFonts w:ascii="Helvetica" w:hAnsi="Helvetica" w:cs="Calibri"/>
          <w:iCs/>
          <w:sz w:val="20"/>
          <w:szCs w:val="20"/>
        </w:rPr>
        <w:t xml:space="preserve">onudnikovi delavci morajo biti </w:t>
      </w:r>
      <w:r w:rsidR="009C757B">
        <w:rPr>
          <w:rFonts w:ascii="Helvetica" w:hAnsi="Helvetica" w:cs="Calibri"/>
          <w:iCs/>
          <w:sz w:val="20"/>
          <w:szCs w:val="20"/>
        </w:rPr>
        <w:t xml:space="preserve">pri ponudniku redno </w:t>
      </w:r>
      <w:r w:rsidR="006D1F12" w:rsidRPr="00025BBB">
        <w:rPr>
          <w:rFonts w:ascii="Helvetica" w:hAnsi="Helvetica" w:cs="Calibri"/>
          <w:iCs/>
          <w:sz w:val="20"/>
          <w:szCs w:val="20"/>
        </w:rPr>
        <w:t>zaposleni</w:t>
      </w:r>
      <w:r w:rsidR="009C757B">
        <w:rPr>
          <w:rFonts w:ascii="Helvetica" w:hAnsi="Helvetica" w:cs="Calibri"/>
          <w:iCs/>
          <w:sz w:val="20"/>
          <w:szCs w:val="20"/>
        </w:rPr>
        <w:t xml:space="preserve"> za polni delovni čas</w:t>
      </w:r>
      <w:r w:rsidR="006D1F12" w:rsidRPr="00025BBB">
        <w:rPr>
          <w:rFonts w:ascii="Helvetica" w:hAnsi="Helvetica" w:cs="Calibri"/>
          <w:iCs/>
          <w:sz w:val="20"/>
          <w:szCs w:val="20"/>
        </w:rPr>
        <w:t xml:space="preserve"> po pogojih, ki za delovno – pravno področje veljajo v Republiki Sloveniji na dan oddaje ponudbe</w:t>
      </w:r>
      <w:r w:rsidR="009C757B">
        <w:rPr>
          <w:rFonts w:ascii="Helvetica" w:hAnsi="Helvetica" w:cs="Calibri"/>
          <w:iCs/>
          <w:sz w:val="20"/>
          <w:szCs w:val="20"/>
        </w:rPr>
        <w:t xml:space="preserve"> ter so fizično sposobni za opravljanje dela. </w:t>
      </w:r>
      <w:r w:rsidR="006D1F12" w:rsidRPr="00025BBB">
        <w:rPr>
          <w:rFonts w:ascii="Helvetica" w:hAnsi="Helvetica" w:cs="Calibri"/>
          <w:iCs/>
          <w:sz w:val="20"/>
          <w:szCs w:val="20"/>
        </w:rPr>
        <w:t>Naročnik ima pravico preveriti pogodbe o zaposlitvi za zaposlene, ki bodo predvideni za čiščenje.</w:t>
      </w:r>
    </w:p>
    <w:p w:rsidR="00E4434C" w:rsidRPr="00025BBB" w:rsidRDefault="00E4434C" w:rsidP="006D1F12">
      <w:pPr>
        <w:spacing w:line="280" w:lineRule="atLeast"/>
        <w:ind w:left="709" w:hanging="709"/>
        <w:jc w:val="both"/>
        <w:rPr>
          <w:rFonts w:ascii="Helvetica" w:hAnsi="Helvetica" w:cs="Calibri"/>
          <w:iCs/>
          <w:sz w:val="20"/>
          <w:szCs w:val="20"/>
        </w:rPr>
      </w:pPr>
    </w:p>
    <w:p w:rsidR="006E6679" w:rsidRPr="006E6679" w:rsidRDefault="006D1F12" w:rsidP="006E6679">
      <w:pPr>
        <w:spacing w:line="280" w:lineRule="atLeast"/>
        <w:ind w:left="720"/>
        <w:jc w:val="both"/>
        <w:rPr>
          <w:rFonts w:ascii="Helvetica" w:hAnsi="Helvetica" w:cs="Calibri"/>
          <w:b/>
          <w:iCs/>
          <w:sz w:val="20"/>
          <w:szCs w:val="20"/>
        </w:rPr>
      </w:pPr>
      <w:r w:rsidRPr="00025BBB">
        <w:rPr>
          <w:rFonts w:ascii="Helvetica" w:hAnsi="Helvetica" w:cs="Calibri"/>
          <w:b/>
          <w:iCs/>
          <w:sz w:val="20"/>
          <w:szCs w:val="20"/>
        </w:rPr>
        <w:t xml:space="preserve">Dokazilo: </w:t>
      </w:r>
      <w:r w:rsidR="006E6679" w:rsidRPr="006E6679">
        <w:rPr>
          <w:rFonts w:ascii="Helvetica" w:hAnsi="Helvetica" w:cs="Calibri"/>
          <w:iCs/>
          <w:sz w:val="20"/>
          <w:szCs w:val="20"/>
        </w:rPr>
        <w:t xml:space="preserve">Izjava o izpolnjevanju kadrovskih, tehničnih in okoljskih zahtev (OBR-6) </w:t>
      </w:r>
    </w:p>
    <w:p w:rsidR="006E2BA9" w:rsidRPr="00025BBB" w:rsidRDefault="006E2BA9" w:rsidP="006E2BA9">
      <w:pPr>
        <w:spacing w:line="280" w:lineRule="atLeast"/>
        <w:ind w:left="709"/>
        <w:jc w:val="both"/>
        <w:rPr>
          <w:rFonts w:ascii="Helvetica" w:hAnsi="Helvetica" w:cs="Calibri"/>
          <w:bCs/>
          <w:iCs/>
          <w:sz w:val="20"/>
          <w:szCs w:val="20"/>
          <w:u w:val="single"/>
        </w:rPr>
      </w:pPr>
      <w:r w:rsidRPr="00025BBB">
        <w:rPr>
          <w:rFonts w:ascii="Helvetica" w:hAnsi="Helvetica" w:cs="Calibri"/>
          <w:bCs/>
          <w:iCs/>
          <w:sz w:val="20"/>
          <w:szCs w:val="20"/>
        </w:rPr>
        <w:t xml:space="preserve">Ponudnik mora v izjavi </w:t>
      </w:r>
      <w:r w:rsidRPr="00025BBB">
        <w:rPr>
          <w:rFonts w:ascii="Helvetica" w:hAnsi="Helvetica" w:cs="Calibri"/>
          <w:b/>
          <w:bCs/>
          <w:iCs/>
          <w:sz w:val="20"/>
          <w:szCs w:val="20"/>
        </w:rPr>
        <w:t>navesti vse delavce</w:t>
      </w:r>
      <w:r w:rsidRPr="00025BBB">
        <w:rPr>
          <w:rFonts w:ascii="Helvetica" w:hAnsi="Helvetica" w:cs="Calibri"/>
          <w:bCs/>
          <w:iCs/>
          <w:sz w:val="20"/>
          <w:szCs w:val="20"/>
        </w:rPr>
        <w:t>, ki bodo neposredno izvajali storitve čiščenja.</w:t>
      </w:r>
      <w:r w:rsidRPr="00025BBB">
        <w:rPr>
          <w:rFonts w:ascii="Helvetica" w:hAnsi="Helvetica" w:cs="Calibri"/>
          <w:bCs/>
          <w:iCs/>
          <w:sz w:val="20"/>
          <w:szCs w:val="20"/>
          <w:u w:val="single"/>
        </w:rPr>
        <w:t xml:space="preserve"> </w:t>
      </w:r>
    </w:p>
    <w:p w:rsidR="006E2BA9" w:rsidRDefault="006E2BA9" w:rsidP="006E2BA9">
      <w:pPr>
        <w:spacing w:line="280" w:lineRule="atLeast"/>
        <w:ind w:left="709"/>
        <w:jc w:val="both"/>
        <w:rPr>
          <w:rFonts w:ascii="Helvetica" w:hAnsi="Helvetica" w:cs="Calibri"/>
          <w:bCs/>
          <w:i/>
          <w:iCs/>
          <w:sz w:val="20"/>
          <w:szCs w:val="20"/>
        </w:rPr>
      </w:pPr>
      <w:r w:rsidRPr="00025BBB">
        <w:rPr>
          <w:rFonts w:ascii="Helvetica" w:hAnsi="Helvetica" w:cs="Calibri"/>
          <w:bCs/>
          <w:i/>
          <w:iCs/>
          <w:sz w:val="20"/>
          <w:szCs w:val="20"/>
        </w:rPr>
        <w:t xml:space="preserve">V kolikor ponudnik še nima točno določenih delavcev oz. bo menjal delavce za izvajanje storitve, pa mora predložiti spisek vseh potencialnih delavcev, ki bodo opravljali storitve (delavcev, ki bodo neposredno izvajali storitve). </w:t>
      </w:r>
    </w:p>
    <w:p w:rsidR="009C757B" w:rsidRDefault="009C757B" w:rsidP="006E2BA9">
      <w:pPr>
        <w:spacing w:line="280" w:lineRule="atLeast"/>
        <w:ind w:left="709"/>
        <w:jc w:val="both"/>
        <w:rPr>
          <w:rFonts w:ascii="Helvetica" w:hAnsi="Helvetica" w:cs="Calibri"/>
          <w:bCs/>
          <w:i/>
          <w:iCs/>
          <w:sz w:val="20"/>
          <w:szCs w:val="20"/>
        </w:rPr>
      </w:pPr>
    </w:p>
    <w:p w:rsidR="009C757B" w:rsidRPr="009C757B" w:rsidRDefault="009C757B" w:rsidP="009C757B">
      <w:pPr>
        <w:spacing w:line="280" w:lineRule="atLeast"/>
        <w:ind w:left="709"/>
        <w:jc w:val="both"/>
        <w:rPr>
          <w:rFonts w:ascii="Helvetica" w:hAnsi="Helvetica" w:cs="Calibri"/>
          <w:bCs/>
          <w:iCs/>
          <w:sz w:val="20"/>
          <w:szCs w:val="20"/>
        </w:rPr>
      </w:pPr>
      <w:r w:rsidRPr="009C757B">
        <w:rPr>
          <w:rFonts w:ascii="Helvetica" w:hAnsi="Helvetica" w:cs="Calibri"/>
          <w:bCs/>
          <w:iCs/>
          <w:sz w:val="20"/>
          <w:szCs w:val="20"/>
        </w:rPr>
        <w:lastRenderedPageBreak/>
        <w:t xml:space="preserve">V kolikor ponudnik ponudbo oddaja s podizvajalci, </w:t>
      </w:r>
      <w:r w:rsidR="007B7236">
        <w:rPr>
          <w:rFonts w:ascii="Helvetica" w:hAnsi="Helvetica" w:cs="Calibri"/>
          <w:bCs/>
          <w:iCs/>
          <w:sz w:val="20"/>
          <w:szCs w:val="20"/>
        </w:rPr>
        <w:t xml:space="preserve">mora </w:t>
      </w:r>
      <w:r w:rsidRPr="009C757B">
        <w:rPr>
          <w:rFonts w:ascii="Helvetica" w:hAnsi="Helvetica" w:cs="Calibri"/>
          <w:bCs/>
          <w:iCs/>
          <w:sz w:val="20"/>
          <w:szCs w:val="20"/>
        </w:rPr>
        <w:t xml:space="preserve">navedeni pogoj </w:t>
      </w:r>
      <w:r w:rsidR="007B7236" w:rsidRPr="007B7236">
        <w:rPr>
          <w:rFonts w:ascii="Helvetica" w:hAnsi="Helvetica" w:cs="Calibri"/>
          <w:bCs/>
          <w:iCs/>
          <w:noProof/>
          <w:sz w:val="20"/>
          <w:szCs w:val="20"/>
        </w:rPr>
        <w:t>izpolnjevati tudi podizvajalec za svoje delavce, ki bodo neposredno izvajali storitve čiščenja.</w:t>
      </w:r>
    </w:p>
    <w:p w:rsidR="00EF6673" w:rsidRPr="00025BBB" w:rsidRDefault="00EF6673" w:rsidP="004D11AB">
      <w:pPr>
        <w:spacing w:line="280" w:lineRule="atLeast"/>
        <w:jc w:val="both"/>
        <w:rPr>
          <w:rFonts w:ascii="Helvetica" w:hAnsi="Helvetica" w:cs="Calibri"/>
          <w:iCs/>
          <w:sz w:val="20"/>
          <w:szCs w:val="20"/>
        </w:rPr>
      </w:pPr>
    </w:p>
    <w:p w:rsidR="006D1F12" w:rsidRPr="00025BBB" w:rsidRDefault="00627174" w:rsidP="006D1F12">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8.4.7</w:t>
      </w:r>
      <w:r w:rsidR="004B370D" w:rsidRPr="00025BBB">
        <w:rPr>
          <w:rFonts w:ascii="Helvetica" w:hAnsi="Helvetica" w:cs="Calibri"/>
          <w:iCs/>
          <w:sz w:val="20"/>
          <w:szCs w:val="20"/>
        </w:rPr>
        <w:t xml:space="preserve">.   </w:t>
      </w:r>
      <w:r w:rsidR="004B370D" w:rsidRPr="00593C5A">
        <w:rPr>
          <w:rFonts w:ascii="Helvetica" w:hAnsi="Helvetica" w:cs="Calibri"/>
          <w:iCs/>
          <w:sz w:val="20"/>
          <w:szCs w:val="20"/>
        </w:rPr>
        <w:t>Ponudnik izjavlja,</w:t>
      </w:r>
      <w:r w:rsidR="004B370D" w:rsidRPr="00025BBB">
        <w:rPr>
          <w:rFonts w:ascii="Helvetica" w:hAnsi="Helvetica" w:cs="Calibri"/>
          <w:iCs/>
          <w:sz w:val="20"/>
          <w:szCs w:val="20"/>
        </w:rPr>
        <w:t xml:space="preserve"> da </w:t>
      </w:r>
      <w:r w:rsidR="006D1F12" w:rsidRPr="00025BBB">
        <w:rPr>
          <w:rFonts w:ascii="Helvetica" w:hAnsi="Helvetica" w:cs="Calibri"/>
          <w:iCs/>
          <w:sz w:val="20"/>
          <w:szCs w:val="20"/>
        </w:rPr>
        <w:t>bo pred podpisom pogodbe predložil točen operativni načrt čiščenja, ki mora zajemati najmanj:</w:t>
      </w:r>
    </w:p>
    <w:p w:rsidR="006D1F12" w:rsidRPr="00025BBB" w:rsidRDefault="006D1F12" w:rsidP="005D20D0">
      <w:pPr>
        <w:numPr>
          <w:ilvl w:val="0"/>
          <w:numId w:val="23"/>
        </w:numPr>
        <w:spacing w:line="280" w:lineRule="atLeast"/>
        <w:ind w:left="1134"/>
        <w:jc w:val="both"/>
        <w:rPr>
          <w:rFonts w:ascii="Helvetica" w:hAnsi="Helvetica" w:cs="Calibri"/>
          <w:iCs/>
          <w:sz w:val="20"/>
          <w:szCs w:val="20"/>
        </w:rPr>
      </w:pPr>
      <w:r w:rsidRPr="00025BBB">
        <w:rPr>
          <w:rFonts w:ascii="Helvetica" w:hAnsi="Helvetica" w:cs="Calibri"/>
          <w:iCs/>
          <w:sz w:val="20"/>
          <w:szCs w:val="20"/>
        </w:rPr>
        <w:t>delovni urnik in število osebja s podatkom o delovnem času, trajanju izmen in načinu nadomeščanja v času dopustov ali izrednih odsotnosti. Urnik je lahko v večjem obsegu, kot ga navaja naročnik v vzorcu pogodbe, ne sme pa biti manjši;</w:t>
      </w:r>
    </w:p>
    <w:p w:rsidR="006D1F12" w:rsidRPr="00025BBB" w:rsidRDefault="006D1F12" w:rsidP="005D20D0">
      <w:pPr>
        <w:numPr>
          <w:ilvl w:val="0"/>
          <w:numId w:val="23"/>
        </w:numPr>
        <w:spacing w:line="280" w:lineRule="atLeast"/>
        <w:ind w:left="1134"/>
        <w:jc w:val="both"/>
        <w:rPr>
          <w:rFonts w:ascii="Helvetica" w:hAnsi="Helvetica" w:cs="Calibri"/>
          <w:iCs/>
          <w:sz w:val="20"/>
          <w:szCs w:val="20"/>
        </w:rPr>
      </w:pPr>
      <w:r w:rsidRPr="00025BBB">
        <w:rPr>
          <w:rFonts w:ascii="Helvetica" w:hAnsi="Helvetica" w:cs="Calibri"/>
          <w:iCs/>
          <w:sz w:val="20"/>
          <w:szCs w:val="20"/>
        </w:rPr>
        <w:t>tehnično opremljenost z opredelitvijo in navedbo strojne opreme, vozičkov ter sistem vzdrževanja strojne opreme, z dokazilom o lastništvu strojne opreme;</w:t>
      </w:r>
    </w:p>
    <w:p w:rsidR="006D1F12" w:rsidRPr="00025BBB" w:rsidRDefault="006D1F12" w:rsidP="005D20D0">
      <w:pPr>
        <w:numPr>
          <w:ilvl w:val="0"/>
          <w:numId w:val="23"/>
        </w:numPr>
        <w:spacing w:line="280" w:lineRule="atLeast"/>
        <w:ind w:left="1134"/>
        <w:jc w:val="both"/>
        <w:rPr>
          <w:rFonts w:ascii="Helvetica" w:hAnsi="Helvetica" w:cs="Calibri"/>
          <w:iCs/>
          <w:sz w:val="20"/>
          <w:szCs w:val="20"/>
        </w:rPr>
      </w:pPr>
      <w:r w:rsidRPr="00025BBB">
        <w:rPr>
          <w:rFonts w:ascii="Helvetica" w:hAnsi="Helvetica" w:cs="Calibri"/>
          <w:iCs/>
          <w:sz w:val="20"/>
          <w:szCs w:val="20"/>
        </w:rPr>
        <w:t>sistem kontrole čistoče, kjer mora biti določeno kdo, kako pogosto in kateri elementi kontrole se izvajajo z izdelanim sistemom poročanja in komuniciranja med odgovornimi osebami naročnika in izvajalci čiščenja, ter z navedbo strokovne usposobljenosti osebe, ki bo nadzor izvajala najmanj skladno z zahtevami naročnika iz specifikacije zahtev;</w:t>
      </w:r>
    </w:p>
    <w:p w:rsidR="006D1F12" w:rsidRPr="00025BBB" w:rsidRDefault="006D1F12" w:rsidP="005D20D0">
      <w:pPr>
        <w:numPr>
          <w:ilvl w:val="0"/>
          <w:numId w:val="23"/>
        </w:numPr>
        <w:spacing w:line="280" w:lineRule="atLeast"/>
        <w:ind w:left="1134"/>
        <w:jc w:val="both"/>
        <w:rPr>
          <w:rFonts w:ascii="Helvetica" w:hAnsi="Helvetica" w:cs="Calibri"/>
          <w:iCs/>
          <w:sz w:val="20"/>
          <w:szCs w:val="20"/>
        </w:rPr>
      </w:pPr>
      <w:r w:rsidRPr="00025BBB">
        <w:rPr>
          <w:rFonts w:ascii="Helvetica" w:hAnsi="Helvetica" w:cs="Calibri"/>
          <w:iCs/>
          <w:sz w:val="20"/>
          <w:szCs w:val="20"/>
        </w:rPr>
        <w:t>opis metodologije čiščenja, ki bo služila naročniku za preverjanje ustreznosti izvajanja čiščenja in raznim inšpekcijskim službam za preverjanje ustreznosti čiščenja;</w:t>
      </w:r>
    </w:p>
    <w:p w:rsidR="006D1F12" w:rsidRPr="00025BBB" w:rsidRDefault="006D1F12" w:rsidP="005D20D0">
      <w:pPr>
        <w:numPr>
          <w:ilvl w:val="0"/>
          <w:numId w:val="23"/>
        </w:numPr>
        <w:spacing w:line="280" w:lineRule="atLeast"/>
        <w:ind w:left="1134"/>
        <w:jc w:val="both"/>
        <w:rPr>
          <w:rFonts w:ascii="Helvetica" w:hAnsi="Helvetica" w:cs="Calibri"/>
          <w:iCs/>
          <w:sz w:val="20"/>
          <w:szCs w:val="20"/>
        </w:rPr>
      </w:pPr>
      <w:r w:rsidRPr="00025BBB">
        <w:rPr>
          <w:rFonts w:ascii="Helvetica" w:hAnsi="Helvetica" w:cs="Calibri"/>
          <w:iCs/>
          <w:sz w:val="20"/>
          <w:szCs w:val="20"/>
        </w:rPr>
        <w:t>ukrepe in odzivnost v izrednih primerih in sicer: izliv vode, snežne razmere in ostale situacije glede na klic odgovorne osebe naročnika;</w:t>
      </w:r>
    </w:p>
    <w:p w:rsidR="006D1F12" w:rsidRPr="00025BBB" w:rsidRDefault="006D1F12" w:rsidP="005D20D0">
      <w:pPr>
        <w:numPr>
          <w:ilvl w:val="0"/>
          <w:numId w:val="23"/>
        </w:numPr>
        <w:spacing w:line="280" w:lineRule="atLeast"/>
        <w:ind w:left="1134"/>
        <w:jc w:val="both"/>
        <w:rPr>
          <w:rFonts w:ascii="Helvetica" w:hAnsi="Helvetica" w:cs="Calibri"/>
          <w:iCs/>
          <w:sz w:val="20"/>
          <w:szCs w:val="20"/>
        </w:rPr>
      </w:pPr>
      <w:r w:rsidRPr="00025BBB">
        <w:rPr>
          <w:rFonts w:ascii="Helvetica" w:hAnsi="Helvetica" w:cs="Calibri"/>
          <w:iCs/>
          <w:sz w:val="20"/>
          <w:szCs w:val="20"/>
        </w:rPr>
        <w:t>izobraževanje osebja, ki izvaja čiščenje;</w:t>
      </w:r>
    </w:p>
    <w:p w:rsidR="006D1F12" w:rsidRPr="00025BBB" w:rsidRDefault="006D1F12" w:rsidP="005D20D0">
      <w:pPr>
        <w:numPr>
          <w:ilvl w:val="0"/>
          <w:numId w:val="23"/>
        </w:numPr>
        <w:spacing w:line="280" w:lineRule="atLeast"/>
        <w:ind w:left="1134"/>
        <w:jc w:val="both"/>
        <w:rPr>
          <w:rFonts w:ascii="Helvetica" w:hAnsi="Helvetica" w:cs="Calibri"/>
          <w:iCs/>
          <w:sz w:val="20"/>
          <w:szCs w:val="20"/>
        </w:rPr>
      </w:pPr>
      <w:r w:rsidRPr="00025BBB">
        <w:rPr>
          <w:rFonts w:ascii="Helvetica" w:hAnsi="Helvetica" w:cs="Calibri"/>
          <w:iCs/>
          <w:sz w:val="20"/>
          <w:szCs w:val="20"/>
        </w:rPr>
        <w:t>ponudnik prevzema obveznosti iz naslova varstva pri delu;</w:t>
      </w:r>
    </w:p>
    <w:p w:rsidR="006D1F12" w:rsidRPr="00025BBB" w:rsidRDefault="006D1F12" w:rsidP="005D20D0">
      <w:pPr>
        <w:numPr>
          <w:ilvl w:val="0"/>
          <w:numId w:val="23"/>
        </w:numPr>
        <w:spacing w:line="280" w:lineRule="atLeast"/>
        <w:ind w:left="1134"/>
        <w:jc w:val="both"/>
        <w:rPr>
          <w:rFonts w:ascii="Helvetica" w:hAnsi="Helvetica" w:cs="Calibri"/>
          <w:iCs/>
          <w:sz w:val="20"/>
          <w:szCs w:val="20"/>
        </w:rPr>
      </w:pPr>
      <w:r w:rsidRPr="00025BBB">
        <w:rPr>
          <w:rFonts w:ascii="Helvetica" w:hAnsi="Helvetica" w:cs="Calibri"/>
          <w:iCs/>
          <w:sz w:val="20"/>
          <w:szCs w:val="20"/>
        </w:rPr>
        <w:t>na objektu bo izvajalec delavce seznanil s požarnim redom in posebnimi navodili za varno delo (uporabo rokavic, razkužil itd.) in sicer takoj ob prevzemu čiščenja.</w:t>
      </w:r>
    </w:p>
    <w:p w:rsidR="006D1F12" w:rsidRPr="00025BBB" w:rsidRDefault="006D1F12" w:rsidP="006D1F12">
      <w:pPr>
        <w:spacing w:line="280" w:lineRule="atLeast"/>
        <w:ind w:left="709" w:hanging="709"/>
        <w:jc w:val="both"/>
        <w:rPr>
          <w:rFonts w:ascii="Helvetica" w:hAnsi="Helvetica" w:cs="Calibri"/>
          <w:iCs/>
          <w:sz w:val="20"/>
          <w:szCs w:val="20"/>
        </w:rPr>
      </w:pPr>
    </w:p>
    <w:p w:rsidR="006D1F12" w:rsidRPr="00025BBB" w:rsidRDefault="006D1F12" w:rsidP="004B370D">
      <w:pPr>
        <w:spacing w:line="280" w:lineRule="atLeast"/>
        <w:ind w:left="709" w:hanging="1"/>
        <w:jc w:val="both"/>
        <w:rPr>
          <w:rFonts w:ascii="Helvetica" w:hAnsi="Helvetica" w:cs="Calibri"/>
          <w:iCs/>
          <w:sz w:val="20"/>
          <w:szCs w:val="20"/>
        </w:rPr>
      </w:pPr>
      <w:r w:rsidRPr="00025BBB">
        <w:rPr>
          <w:rFonts w:ascii="Helvetica" w:hAnsi="Helvetica" w:cs="Calibri"/>
          <w:iCs/>
          <w:sz w:val="20"/>
          <w:szCs w:val="20"/>
        </w:rPr>
        <w:t>Ponudnik bo izvajal čiščenje 12 mesecev na leto</w:t>
      </w:r>
      <w:r w:rsidR="000629F7" w:rsidRPr="00025BBB">
        <w:rPr>
          <w:rFonts w:ascii="Helvetica" w:hAnsi="Helvetica" w:cs="Calibri"/>
          <w:iCs/>
          <w:sz w:val="20"/>
          <w:szCs w:val="20"/>
        </w:rPr>
        <w:t xml:space="preserve"> </w:t>
      </w:r>
      <w:r w:rsidRPr="00025BBB">
        <w:rPr>
          <w:rFonts w:ascii="Helvetica" w:hAnsi="Helvetica" w:cs="Calibri"/>
          <w:iCs/>
          <w:sz w:val="20"/>
          <w:szCs w:val="20"/>
        </w:rPr>
        <w:t>po dogovorjenem urniku.</w:t>
      </w:r>
    </w:p>
    <w:p w:rsidR="006D1F12" w:rsidRPr="00025BBB" w:rsidRDefault="006D1F12" w:rsidP="006D1F12">
      <w:pPr>
        <w:spacing w:line="280" w:lineRule="atLeast"/>
        <w:ind w:left="709" w:hanging="709"/>
        <w:jc w:val="both"/>
        <w:rPr>
          <w:rFonts w:ascii="Helvetica" w:hAnsi="Helvetica" w:cs="Calibri"/>
          <w:iCs/>
          <w:sz w:val="20"/>
          <w:szCs w:val="20"/>
        </w:rPr>
      </w:pPr>
    </w:p>
    <w:p w:rsidR="00E4434C" w:rsidRPr="00025BBB" w:rsidRDefault="006D1F12" w:rsidP="00E4434C">
      <w:pPr>
        <w:spacing w:line="280" w:lineRule="atLeast"/>
        <w:ind w:left="709" w:hanging="1"/>
        <w:jc w:val="both"/>
        <w:rPr>
          <w:rFonts w:ascii="Helvetica" w:hAnsi="Helvetica" w:cs="Calibri"/>
          <w:iCs/>
          <w:sz w:val="20"/>
          <w:szCs w:val="20"/>
        </w:rPr>
      </w:pPr>
      <w:r w:rsidRPr="00025BBB">
        <w:rPr>
          <w:rFonts w:ascii="Helvetica" w:hAnsi="Helvetica" w:cs="Calibri"/>
          <w:b/>
          <w:iCs/>
          <w:sz w:val="20"/>
          <w:szCs w:val="20"/>
        </w:rPr>
        <w:t>Dokazilo</w:t>
      </w:r>
      <w:r w:rsidR="000629F7" w:rsidRPr="00025BBB">
        <w:rPr>
          <w:rFonts w:ascii="Helvetica" w:hAnsi="Helvetica" w:cs="Calibri"/>
          <w:b/>
          <w:iCs/>
          <w:sz w:val="20"/>
          <w:szCs w:val="20"/>
        </w:rPr>
        <w:t>:</w:t>
      </w:r>
      <w:r w:rsidR="00E4434C" w:rsidRPr="00025BBB">
        <w:rPr>
          <w:rFonts w:ascii="Helvetica" w:hAnsi="Helvetica" w:cs="Calibri"/>
          <w:iCs/>
          <w:sz w:val="20"/>
          <w:szCs w:val="20"/>
        </w:rPr>
        <w:t xml:space="preserve"> Ponudba (OBR-1)</w:t>
      </w:r>
    </w:p>
    <w:p w:rsidR="00552BA8" w:rsidRPr="00025BBB" w:rsidRDefault="00552BA8" w:rsidP="00F80DA3">
      <w:pPr>
        <w:spacing w:line="280" w:lineRule="atLeast"/>
        <w:jc w:val="both"/>
        <w:rPr>
          <w:rFonts w:ascii="Helvetica" w:hAnsi="Helvetica" w:cs="Calibri"/>
          <w:iCs/>
          <w:sz w:val="20"/>
          <w:szCs w:val="20"/>
        </w:rPr>
      </w:pPr>
    </w:p>
    <w:p w:rsidR="0093484A" w:rsidRPr="00025BBB" w:rsidRDefault="003C4D27" w:rsidP="0093484A">
      <w:pPr>
        <w:spacing w:line="280" w:lineRule="atLeast"/>
        <w:ind w:left="709" w:hanging="709"/>
        <w:jc w:val="both"/>
        <w:rPr>
          <w:rFonts w:ascii="Helvetica" w:hAnsi="Helvetica" w:cs="Calibri"/>
          <w:iCs/>
          <w:sz w:val="20"/>
          <w:szCs w:val="20"/>
        </w:rPr>
      </w:pPr>
      <w:r>
        <w:rPr>
          <w:rFonts w:ascii="Helvetica" w:hAnsi="Helvetica" w:cs="Calibri"/>
          <w:iCs/>
          <w:sz w:val="20"/>
          <w:szCs w:val="20"/>
        </w:rPr>
        <w:t>8.4.8</w:t>
      </w:r>
      <w:r w:rsidR="0093484A" w:rsidRPr="00025BBB">
        <w:rPr>
          <w:rFonts w:ascii="Helvetica" w:hAnsi="Helvetica" w:cs="Calibri"/>
          <w:iCs/>
          <w:sz w:val="20"/>
          <w:szCs w:val="20"/>
        </w:rPr>
        <w:t xml:space="preserve">.  </w:t>
      </w:r>
      <w:r w:rsidR="00525DD9">
        <w:rPr>
          <w:rFonts w:ascii="Helvetica" w:hAnsi="Helvetica" w:cs="Calibri"/>
          <w:iCs/>
          <w:sz w:val="20"/>
          <w:szCs w:val="20"/>
        </w:rPr>
        <w:t xml:space="preserve"> </w:t>
      </w:r>
      <w:r w:rsidR="0093484A" w:rsidRPr="00025BBB">
        <w:rPr>
          <w:rFonts w:ascii="Helvetica" w:hAnsi="Helvetica" w:cs="Calibri"/>
          <w:iCs/>
          <w:sz w:val="20"/>
          <w:szCs w:val="20"/>
        </w:rPr>
        <w:t>Ponudnik zagotavlja, da bodo njegovi zaposleni nosili ustrezna delovna oblačila (enotne barve z jasno oznako imena gospodarskega subjekta, kjer so delavci zaposleni).</w:t>
      </w:r>
    </w:p>
    <w:p w:rsidR="00B90A61" w:rsidRDefault="00B90A61" w:rsidP="00B90A61">
      <w:pPr>
        <w:spacing w:line="280" w:lineRule="atLeast"/>
        <w:ind w:left="709" w:hanging="709"/>
        <w:jc w:val="both"/>
        <w:rPr>
          <w:rFonts w:ascii="Helvetica" w:hAnsi="Helvetica" w:cs="Calibri"/>
          <w:iCs/>
          <w:sz w:val="20"/>
          <w:szCs w:val="20"/>
        </w:rPr>
      </w:pPr>
    </w:p>
    <w:p w:rsidR="00B90A61" w:rsidRDefault="00B90A61" w:rsidP="00B90A61">
      <w:pPr>
        <w:spacing w:line="280" w:lineRule="atLeast"/>
        <w:ind w:left="709" w:hanging="1"/>
        <w:jc w:val="both"/>
        <w:rPr>
          <w:rFonts w:ascii="Helvetica" w:hAnsi="Helvetica" w:cs="Calibri"/>
          <w:iCs/>
          <w:sz w:val="20"/>
          <w:szCs w:val="20"/>
        </w:rPr>
      </w:pPr>
      <w:r w:rsidRPr="00025BBB">
        <w:rPr>
          <w:rFonts w:ascii="Helvetica" w:hAnsi="Helvetica" w:cs="Calibri"/>
          <w:b/>
          <w:iCs/>
          <w:sz w:val="20"/>
          <w:szCs w:val="20"/>
        </w:rPr>
        <w:t xml:space="preserve">Dokazilo: </w:t>
      </w:r>
      <w:r w:rsidRPr="00025BBB">
        <w:rPr>
          <w:rFonts w:ascii="Helvetica" w:hAnsi="Helvetica" w:cs="Calibri"/>
          <w:iCs/>
          <w:sz w:val="20"/>
          <w:szCs w:val="20"/>
        </w:rPr>
        <w:t>Ponudba (OBR-1)</w:t>
      </w:r>
    </w:p>
    <w:p w:rsidR="00B90A61" w:rsidRDefault="00B90A61" w:rsidP="00B90A61">
      <w:pPr>
        <w:spacing w:line="280" w:lineRule="atLeast"/>
        <w:ind w:left="709" w:hanging="1"/>
        <w:jc w:val="both"/>
        <w:rPr>
          <w:rFonts w:ascii="Helvetica" w:hAnsi="Helvetica" w:cs="Calibri"/>
          <w:iCs/>
          <w:sz w:val="20"/>
          <w:szCs w:val="20"/>
        </w:rPr>
      </w:pPr>
    </w:p>
    <w:p w:rsidR="00B90A61" w:rsidRPr="00B90A61" w:rsidRDefault="003C4D27" w:rsidP="00B90A61">
      <w:pPr>
        <w:spacing w:line="280" w:lineRule="atLeast"/>
        <w:ind w:left="709" w:hanging="709"/>
        <w:jc w:val="both"/>
        <w:rPr>
          <w:rFonts w:ascii="Helvetica" w:hAnsi="Helvetica" w:cs="Calibri"/>
          <w:iCs/>
          <w:sz w:val="20"/>
          <w:szCs w:val="20"/>
        </w:rPr>
      </w:pPr>
      <w:r>
        <w:rPr>
          <w:rFonts w:ascii="Helvetica" w:hAnsi="Helvetica" w:cs="Calibri"/>
          <w:iCs/>
          <w:sz w:val="20"/>
          <w:szCs w:val="20"/>
        </w:rPr>
        <w:t>8.4.9</w:t>
      </w:r>
      <w:r w:rsidR="00B90A61">
        <w:rPr>
          <w:rFonts w:ascii="Helvetica" w:hAnsi="Helvetica" w:cs="Calibri"/>
          <w:iCs/>
          <w:sz w:val="20"/>
          <w:szCs w:val="20"/>
        </w:rPr>
        <w:t xml:space="preserve">. </w:t>
      </w:r>
      <w:r w:rsidR="00525DD9">
        <w:rPr>
          <w:rFonts w:ascii="Helvetica" w:hAnsi="Helvetica" w:cs="Calibri"/>
          <w:iCs/>
          <w:sz w:val="20"/>
          <w:szCs w:val="20"/>
        </w:rPr>
        <w:t xml:space="preserve">  </w:t>
      </w:r>
      <w:r w:rsidR="00B90A61" w:rsidRPr="00B90A61">
        <w:rPr>
          <w:rFonts w:ascii="Helvetica" w:hAnsi="Helvetica" w:cs="Calibri"/>
          <w:iCs/>
          <w:sz w:val="20"/>
          <w:szCs w:val="20"/>
        </w:rPr>
        <w:t>Ponudnik zagotavlja, da bo zagotavljal vsa potrebna delovna in zaščitna sredstva za kvalitetno in pravočasno izvajanje storitev, vključno s čistilno opremo in čistilnimi pripomočki.</w:t>
      </w:r>
    </w:p>
    <w:p w:rsidR="0093484A" w:rsidRPr="00025BBB" w:rsidRDefault="0093484A" w:rsidP="0093484A">
      <w:pPr>
        <w:spacing w:line="280" w:lineRule="atLeast"/>
        <w:ind w:left="709" w:hanging="709"/>
        <w:jc w:val="both"/>
        <w:rPr>
          <w:rFonts w:ascii="Helvetica" w:hAnsi="Helvetica" w:cs="Calibri"/>
          <w:iCs/>
          <w:sz w:val="20"/>
          <w:szCs w:val="20"/>
        </w:rPr>
      </w:pPr>
    </w:p>
    <w:p w:rsidR="0093484A" w:rsidRPr="00025BBB" w:rsidRDefault="0093484A" w:rsidP="0093484A">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ab/>
      </w:r>
      <w:r w:rsidRPr="00025BBB">
        <w:rPr>
          <w:rFonts w:ascii="Helvetica" w:hAnsi="Helvetica" w:cs="Calibri"/>
          <w:b/>
          <w:iCs/>
          <w:sz w:val="20"/>
          <w:szCs w:val="20"/>
        </w:rPr>
        <w:t xml:space="preserve">Dokazilo: </w:t>
      </w:r>
      <w:r w:rsidRPr="00025BBB">
        <w:rPr>
          <w:rFonts w:ascii="Helvetica" w:hAnsi="Helvetica" w:cs="Calibri"/>
          <w:iCs/>
          <w:sz w:val="20"/>
          <w:szCs w:val="20"/>
        </w:rPr>
        <w:t>Ponudba (OBR-1)</w:t>
      </w:r>
    </w:p>
    <w:p w:rsidR="0093484A" w:rsidRPr="00025BBB" w:rsidRDefault="0093484A" w:rsidP="0093484A">
      <w:pPr>
        <w:spacing w:line="280" w:lineRule="atLeast"/>
        <w:ind w:left="709" w:hanging="709"/>
        <w:jc w:val="both"/>
        <w:rPr>
          <w:rFonts w:ascii="Helvetica" w:hAnsi="Helvetica" w:cs="Calibri"/>
          <w:iCs/>
          <w:sz w:val="20"/>
          <w:szCs w:val="20"/>
        </w:rPr>
      </w:pPr>
    </w:p>
    <w:p w:rsidR="00342248" w:rsidRPr="00025BBB" w:rsidRDefault="00342248" w:rsidP="00322F51">
      <w:pPr>
        <w:tabs>
          <w:tab w:val="left" w:pos="709"/>
        </w:tabs>
        <w:spacing w:line="280" w:lineRule="atLeast"/>
        <w:jc w:val="both"/>
        <w:rPr>
          <w:rFonts w:ascii="Helvetica" w:hAnsi="Helvetica" w:cs="Calibri"/>
          <w:b/>
          <w:sz w:val="20"/>
          <w:szCs w:val="20"/>
        </w:rPr>
      </w:pPr>
      <w:r w:rsidRPr="00025BBB">
        <w:rPr>
          <w:rFonts w:ascii="Helvetica" w:hAnsi="Helvetica" w:cs="Calibri"/>
          <w:b/>
          <w:sz w:val="20"/>
          <w:szCs w:val="20"/>
        </w:rPr>
        <w:t xml:space="preserve">8.5. </w:t>
      </w:r>
      <w:r w:rsidRPr="00025BBB">
        <w:rPr>
          <w:rFonts w:ascii="Helvetica" w:hAnsi="Helvetica" w:cs="Calibri"/>
          <w:b/>
          <w:sz w:val="20"/>
          <w:szCs w:val="20"/>
        </w:rPr>
        <w:tab/>
        <w:t>Drugi pogoji</w:t>
      </w:r>
    </w:p>
    <w:p w:rsidR="00342248" w:rsidRPr="00025BBB" w:rsidRDefault="00342248" w:rsidP="00322F51">
      <w:pPr>
        <w:tabs>
          <w:tab w:val="left" w:pos="709"/>
        </w:tabs>
        <w:spacing w:line="280" w:lineRule="atLeast"/>
        <w:jc w:val="both"/>
        <w:rPr>
          <w:rFonts w:ascii="Helvetica" w:hAnsi="Helvetica" w:cs="Calibri"/>
          <w:b/>
          <w:sz w:val="20"/>
          <w:szCs w:val="20"/>
        </w:rPr>
      </w:pPr>
    </w:p>
    <w:p w:rsidR="00FC2CCF" w:rsidRPr="00025BBB" w:rsidRDefault="00FC2CCF" w:rsidP="005D20D0">
      <w:pPr>
        <w:numPr>
          <w:ilvl w:val="2"/>
          <w:numId w:val="38"/>
        </w:numPr>
        <w:tabs>
          <w:tab w:val="left" w:pos="709"/>
        </w:tabs>
        <w:spacing w:line="280" w:lineRule="atLeast"/>
        <w:jc w:val="both"/>
        <w:rPr>
          <w:rFonts w:ascii="Helvetica" w:hAnsi="Helvetica" w:cs="Calibri"/>
          <w:sz w:val="20"/>
          <w:szCs w:val="20"/>
        </w:rPr>
      </w:pPr>
      <w:r w:rsidRPr="00025BBB">
        <w:rPr>
          <w:rFonts w:ascii="Helvetica" w:hAnsi="Helvetica" w:cs="Calibri"/>
          <w:sz w:val="20"/>
          <w:szCs w:val="20"/>
        </w:rPr>
        <w:t>Gospodarski subjekt potrjuje, da ni povezan s funkcionarjem in po njegovem vedenju ni povezan z družinskim članom funkcionarja na način, določen v prvem odstavku 35. člena Zakon o integriteti in preprečevanju korupcije (Uradni list RS, št.</w:t>
      </w:r>
      <w:r w:rsidR="00740347">
        <w:rPr>
          <w:rFonts w:ascii="Helvetica" w:hAnsi="Helvetica" w:cs="Calibri"/>
          <w:sz w:val="20"/>
          <w:szCs w:val="20"/>
        </w:rPr>
        <w:t xml:space="preserve"> </w:t>
      </w:r>
      <w:r w:rsidRPr="00025BBB">
        <w:rPr>
          <w:rFonts w:ascii="Helvetica" w:hAnsi="Helvetica" w:cs="Calibri"/>
          <w:sz w:val="20"/>
          <w:szCs w:val="20"/>
        </w:rPr>
        <w:t>69/11</w:t>
      </w:r>
      <w:r w:rsidR="00740347">
        <w:rPr>
          <w:rFonts w:ascii="Helvetica" w:hAnsi="Helvetica" w:cs="Calibri"/>
          <w:sz w:val="20"/>
          <w:szCs w:val="20"/>
        </w:rPr>
        <w:t xml:space="preserve"> </w:t>
      </w:r>
      <w:r w:rsidRPr="00025BBB">
        <w:rPr>
          <w:rFonts w:ascii="Helvetica" w:hAnsi="Helvetica" w:cs="Calibri"/>
          <w:sz w:val="20"/>
          <w:szCs w:val="20"/>
        </w:rPr>
        <w:t>– uradno prečiščeno besedilo,</w:t>
      </w:r>
      <w:r w:rsidR="00740347">
        <w:rPr>
          <w:rFonts w:ascii="Helvetica" w:hAnsi="Helvetica" w:cs="Calibri"/>
          <w:sz w:val="20"/>
          <w:szCs w:val="20"/>
        </w:rPr>
        <w:t xml:space="preserve"> </w:t>
      </w:r>
      <w:r w:rsidRPr="00025BBB">
        <w:rPr>
          <w:rFonts w:ascii="Helvetica" w:hAnsi="Helvetica" w:cs="Calibri"/>
          <w:sz w:val="20"/>
          <w:szCs w:val="20"/>
        </w:rPr>
        <w:t>158/20,</w:t>
      </w:r>
      <w:r w:rsidR="00740347">
        <w:rPr>
          <w:rFonts w:ascii="Helvetica" w:hAnsi="Helvetica" w:cs="Calibri"/>
          <w:sz w:val="20"/>
          <w:szCs w:val="20"/>
        </w:rPr>
        <w:t xml:space="preserve"> </w:t>
      </w:r>
      <w:r w:rsidRPr="00025BBB">
        <w:rPr>
          <w:rFonts w:ascii="Helvetica" w:hAnsi="Helvetica" w:cs="Calibri"/>
          <w:sz w:val="20"/>
          <w:szCs w:val="20"/>
        </w:rPr>
        <w:t>3/22</w:t>
      </w:r>
      <w:r w:rsidR="00740347">
        <w:rPr>
          <w:rFonts w:ascii="Helvetica" w:hAnsi="Helvetica" w:cs="Calibri"/>
          <w:sz w:val="20"/>
          <w:szCs w:val="20"/>
        </w:rPr>
        <w:t xml:space="preserve"> </w:t>
      </w:r>
      <w:r w:rsidRPr="00025BBB">
        <w:rPr>
          <w:rFonts w:ascii="Helvetica" w:hAnsi="Helvetica" w:cs="Calibri"/>
          <w:sz w:val="20"/>
          <w:szCs w:val="20"/>
        </w:rPr>
        <w:t>– ZDeb in</w:t>
      </w:r>
      <w:r w:rsidR="00740347">
        <w:rPr>
          <w:rFonts w:ascii="Helvetica" w:hAnsi="Helvetica" w:cs="Calibri"/>
          <w:sz w:val="20"/>
          <w:szCs w:val="20"/>
        </w:rPr>
        <w:t xml:space="preserve"> </w:t>
      </w:r>
      <w:r w:rsidRPr="00025BBB">
        <w:rPr>
          <w:rFonts w:ascii="Helvetica" w:hAnsi="Helvetica" w:cs="Calibri"/>
          <w:sz w:val="20"/>
          <w:szCs w:val="20"/>
        </w:rPr>
        <w:t>16/23</w:t>
      </w:r>
      <w:r w:rsidR="00740347">
        <w:rPr>
          <w:rFonts w:ascii="Helvetica" w:hAnsi="Helvetica" w:cs="Calibri"/>
          <w:sz w:val="20"/>
          <w:szCs w:val="20"/>
        </w:rPr>
        <w:t xml:space="preserve"> </w:t>
      </w:r>
      <w:r w:rsidRPr="00025BBB">
        <w:rPr>
          <w:rFonts w:ascii="Helvetica" w:hAnsi="Helvetica" w:cs="Calibri"/>
          <w:sz w:val="20"/>
          <w:szCs w:val="20"/>
        </w:rPr>
        <w:t>– ZZPri; v nadaljnjem besedilu ZIntPK).</w:t>
      </w:r>
    </w:p>
    <w:p w:rsidR="00FC2CCF" w:rsidRPr="00025BBB" w:rsidRDefault="00FC2CCF" w:rsidP="00FC2CCF">
      <w:pPr>
        <w:tabs>
          <w:tab w:val="left" w:pos="709"/>
        </w:tabs>
        <w:spacing w:line="280" w:lineRule="atLeast"/>
        <w:ind w:left="709" w:hanging="709"/>
        <w:jc w:val="both"/>
        <w:rPr>
          <w:rFonts w:ascii="Helvetica" w:hAnsi="Helvetica" w:cs="Calibri"/>
          <w:sz w:val="20"/>
          <w:szCs w:val="20"/>
        </w:rPr>
      </w:pPr>
    </w:p>
    <w:p w:rsidR="00FC2CCF" w:rsidRPr="00025BBB" w:rsidRDefault="00FC2CCF" w:rsidP="00FC2CCF">
      <w:pPr>
        <w:tabs>
          <w:tab w:val="left" w:pos="709"/>
        </w:tabs>
        <w:spacing w:line="280" w:lineRule="atLeast"/>
        <w:ind w:left="709" w:hanging="709"/>
        <w:jc w:val="both"/>
        <w:rPr>
          <w:rFonts w:ascii="Helvetica" w:hAnsi="Helvetica" w:cs="Calibri"/>
          <w:sz w:val="20"/>
          <w:szCs w:val="20"/>
        </w:rPr>
      </w:pPr>
      <w:r w:rsidRPr="00025BBB">
        <w:rPr>
          <w:rFonts w:ascii="Helvetica" w:hAnsi="Helvetica" w:cs="Calibri"/>
          <w:b/>
          <w:sz w:val="20"/>
          <w:szCs w:val="20"/>
        </w:rPr>
        <w:tab/>
        <w:t>Dokazilo</w:t>
      </w:r>
      <w:r w:rsidRPr="00025BBB">
        <w:rPr>
          <w:rFonts w:ascii="Helvetica" w:hAnsi="Helvetica" w:cs="Calibri"/>
          <w:sz w:val="20"/>
          <w:szCs w:val="20"/>
        </w:rPr>
        <w:t>: ESPD obrazec (»Del VI: Zaključek, v Podpisani dajem/o uradno soglasje…«) za vse gospodarske subjekte v ponudbi.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rsidR="00525DD9" w:rsidRDefault="00525DD9" w:rsidP="00322F51">
      <w:pPr>
        <w:pStyle w:val="Heading9"/>
        <w:spacing w:before="0" w:after="0" w:line="280" w:lineRule="atLeast"/>
        <w:contextualSpacing/>
        <w:jc w:val="both"/>
        <w:rPr>
          <w:rFonts w:ascii="Helvetica" w:hAnsi="Helvetica" w:cs="Calibri"/>
          <w:b/>
          <w:sz w:val="20"/>
          <w:szCs w:val="20"/>
        </w:rPr>
      </w:pPr>
    </w:p>
    <w:p w:rsidR="00134F9D" w:rsidRPr="00025BBB" w:rsidRDefault="00540B1B"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lastRenderedPageBreak/>
        <w:t>9</w:t>
      </w:r>
      <w:r w:rsidR="00134F9D" w:rsidRPr="00025BBB">
        <w:rPr>
          <w:rFonts w:ascii="Helvetica" w:hAnsi="Helvetica" w:cs="Calibri"/>
          <w:b/>
          <w:sz w:val="20"/>
          <w:szCs w:val="20"/>
        </w:rPr>
        <w:t>. Izločitev ponudbe</w:t>
      </w:r>
    </w:p>
    <w:p w:rsidR="00134F9D" w:rsidRPr="00025BBB" w:rsidRDefault="00134F9D" w:rsidP="00322F51">
      <w:pPr>
        <w:spacing w:line="280" w:lineRule="atLeast"/>
        <w:contextualSpacing/>
        <w:jc w:val="both"/>
        <w:rPr>
          <w:rFonts w:ascii="Helvetica" w:hAnsi="Helvetica" w:cs="Calibri"/>
          <w:sz w:val="20"/>
          <w:szCs w:val="20"/>
        </w:rPr>
      </w:pPr>
    </w:p>
    <w:p w:rsidR="00B972EE" w:rsidRPr="00025BBB" w:rsidRDefault="00B972EE" w:rsidP="00322F51">
      <w:pPr>
        <w:spacing w:line="280" w:lineRule="atLeast"/>
        <w:contextualSpacing/>
        <w:jc w:val="both"/>
        <w:rPr>
          <w:rFonts w:ascii="Helvetica" w:hAnsi="Helvetica" w:cs="Calibri"/>
          <w:sz w:val="20"/>
          <w:szCs w:val="20"/>
        </w:rPr>
      </w:pPr>
      <w:bookmarkStart w:id="1" w:name="_Toc261337266"/>
      <w:r w:rsidRPr="00025BBB">
        <w:rPr>
          <w:rFonts w:ascii="Helvetica" w:hAnsi="Helvetica" w:cs="Calibri"/>
          <w:sz w:val="20"/>
          <w:szCs w:val="20"/>
        </w:rPr>
        <w:t>Naročnik bo izločil:</w:t>
      </w:r>
    </w:p>
    <w:p w:rsidR="00B972EE" w:rsidRPr="00025BBB" w:rsidRDefault="00B972EE" w:rsidP="00AB3567">
      <w:pPr>
        <w:numPr>
          <w:ilvl w:val="0"/>
          <w:numId w:val="18"/>
        </w:numPr>
        <w:tabs>
          <w:tab w:val="num" w:pos="794"/>
        </w:tabs>
        <w:spacing w:line="280" w:lineRule="atLeast"/>
        <w:contextualSpacing/>
        <w:jc w:val="both"/>
        <w:rPr>
          <w:rFonts w:ascii="Helvetica" w:hAnsi="Helvetica" w:cs="Calibri"/>
          <w:sz w:val="20"/>
          <w:szCs w:val="20"/>
        </w:rPr>
      </w:pPr>
      <w:r w:rsidRPr="00025BBB">
        <w:rPr>
          <w:rFonts w:ascii="Helvetica" w:hAnsi="Helvetica" w:cs="Calibri"/>
          <w:sz w:val="20"/>
          <w:szCs w:val="20"/>
        </w:rPr>
        <w:t>nepravočasne ponudbe;</w:t>
      </w:r>
    </w:p>
    <w:p w:rsidR="00B972EE" w:rsidRPr="00025BBB" w:rsidRDefault="00B972EE" w:rsidP="00AB3567">
      <w:pPr>
        <w:numPr>
          <w:ilvl w:val="0"/>
          <w:numId w:val="18"/>
        </w:numPr>
        <w:tabs>
          <w:tab w:val="num" w:pos="794"/>
        </w:tabs>
        <w:spacing w:line="280" w:lineRule="atLeast"/>
        <w:contextualSpacing/>
        <w:jc w:val="both"/>
        <w:rPr>
          <w:rFonts w:ascii="Helvetica" w:hAnsi="Helvetica" w:cs="Calibri"/>
          <w:sz w:val="20"/>
          <w:szCs w:val="20"/>
        </w:rPr>
      </w:pPr>
      <w:r w:rsidRPr="00025BBB">
        <w:rPr>
          <w:rFonts w:ascii="Helvetica" w:hAnsi="Helvetica" w:cs="Calibri"/>
          <w:sz w:val="20"/>
          <w:szCs w:val="20"/>
        </w:rPr>
        <w:t>ponudbe, ki ne bodo izpolnjevale vseh zahtev iz točke 2 in 8 II. poglavja teh navodil;</w:t>
      </w:r>
    </w:p>
    <w:p w:rsidR="00B972EE" w:rsidRPr="00025BBB" w:rsidRDefault="00B972EE" w:rsidP="00AB3567">
      <w:pPr>
        <w:numPr>
          <w:ilvl w:val="0"/>
          <w:numId w:val="18"/>
        </w:numPr>
        <w:tabs>
          <w:tab w:val="num" w:pos="794"/>
        </w:tabs>
        <w:spacing w:line="280" w:lineRule="atLeast"/>
        <w:contextualSpacing/>
        <w:jc w:val="both"/>
        <w:rPr>
          <w:rFonts w:ascii="Helvetica" w:hAnsi="Helvetica" w:cs="Calibri"/>
          <w:sz w:val="20"/>
          <w:szCs w:val="20"/>
        </w:rPr>
      </w:pPr>
      <w:r w:rsidRPr="00025BBB">
        <w:rPr>
          <w:rFonts w:ascii="Helvetica" w:hAnsi="Helvetica" w:cs="Calibri"/>
          <w:sz w:val="20"/>
          <w:szCs w:val="20"/>
        </w:rPr>
        <w:t>ponudbo, ki ne bo ustrezala vsem tehničnim zahtevam.</w:t>
      </w:r>
    </w:p>
    <w:p w:rsidR="00B972EE" w:rsidRPr="00025BBB" w:rsidRDefault="00B972EE" w:rsidP="00322F51">
      <w:pPr>
        <w:spacing w:line="280" w:lineRule="atLeast"/>
        <w:contextualSpacing/>
        <w:jc w:val="both"/>
        <w:rPr>
          <w:rFonts w:ascii="Helvetica" w:hAnsi="Helvetica" w:cs="Calibri"/>
          <w:sz w:val="20"/>
          <w:szCs w:val="20"/>
        </w:rPr>
      </w:pPr>
    </w:p>
    <w:p w:rsidR="00B972EE" w:rsidRPr="00025BBB" w:rsidRDefault="00B972EE"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rsidR="00B972EE" w:rsidRPr="00025BBB" w:rsidRDefault="00B972EE" w:rsidP="00322F51">
      <w:pPr>
        <w:spacing w:line="280" w:lineRule="atLeast"/>
        <w:contextualSpacing/>
        <w:jc w:val="both"/>
        <w:rPr>
          <w:rFonts w:ascii="Helvetica" w:hAnsi="Helvetica" w:cs="Calibri"/>
          <w:sz w:val="20"/>
          <w:szCs w:val="20"/>
        </w:rPr>
      </w:pPr>
    </w:p>
    <w:p w:rsidR="00B972EE" w:rsidRPr="00025BBB" w:rsidRDefault="00B972EE"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B972EE"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10</w:t>
      </w:r>
      <w:r w:rsidR="00134F9D" w:rsidRPr="00025BBB">
        <w:rPr>
          <w:rFonts w:ascii="Helvetica" w:hAnsi="Helvetica" w:cs="Calibri"/>
          <w:b/>
          <w:sz w:val="20"/>
          <w:szCs w:val="20"/>
        </w:rPr>
        <w:t>. Ponudbena cena</w:t>
      </w:r>
      <w:bookmarkEnd w:id="1"/>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Ponudnik mora v ponudbi navesti ceno v EUR. Končna cena na enoto mere mora vsebovati vse stroške, popuste in rabate. Ponudbena cena mora imeti stopnjo in vrednost DDV-ja posebej izkazano.</w:t>
      </w:r>
    </w:p>
    <w:p w:rsidR="006C6798" w:rsidRPr="00025BBB" w:rsidRDefault="006C6798" w:rsidP="006C6798">
      <w:pPr>
        <w:spacing w:line="280" w:lineRule="atLeast"/>
        <w:contextualSpacing/>
        <w:jc w:val="both"/>
        <w:rPr>
          <w:rFonts w:ascii="Helvetica" w:hAnsi="Helvetica" w:cs="Calibri"/>
          <w:sz w:val="20"/>
          <w:szCs w:val="20"/>
        </w:rPr>
      </w:pPr>
    </w:p>
    <w:p w:rsidR="00631E4C" w:rsidRPr="00025BBB" w:rsidRDefault="006C6798" w:rsidP="00631E4C">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Navesti je treba tudi končno vrednost ponudbe. Končna ponudbena vrednost ponudbe mora zajemati vse stroške (davek na dodano vrednost ter morebitne druge stroške), popuste in rabate za opravljanje razpisanih storitev </w:t>
      </w:r>
      <w:r w:rsidRPr="00025BBB">
        <w:rPr>
          <w:rFonts w:ascii="Helvetica" w:hAnsi="Helvetica" w:cs="Calibri"/>
          <w:b/>
          <w:bCs/>
          <w:sz w:val="20"/>
          <w:szCs w:val="20"/>
        </w:rPr>
        <w:t xml:space="preserve">za obdobje </w:t>
      </w:r>
      <w:r w:rsidR="00470EDE">
        <w:rPr>
          <w:rFonts w:ascii="Helvetica" w:hAnsi="Helvetica" w:cs="Calibri"/>
          <w:b/>
          <w:bCs/>
          <w:sz w:val="20"/>
          <w:szCs w:val="20"/>
        </w:rPr>
        <w:t xml:space="preserve">dveh </w:t>
      </w:r>
      <w:r w:rsidRPr="00025BBB">
        <w:rPr>
          <w:rFonts w:ascii="Helvetica" w:hAnsi="Helvetica" w:cs="Calibri"/>
          <w:b/>
          <w:bCs/>
          <w:sz w:val="20"/>
          <w:szCs w:val="20"/>
        </w:rPr>
        <w:t>let</w:t>
      </w:r>
      <w:r w:rsidRPr="00025BBB">
        <w:rPr>
          <w:rFonts w:ascii="Helvetica" w:hAnsi="Helvetica" w:cs="Calibri"/>
          <w:sz w:val="20"/>
          <w:szCs w:val="20"/>
        </w:rPr>
        <w:t xml:space="preserve">. </w:t>
      </w:r>
      <w:r w:rsidR="00631E4C" w:rsidRPr="00025BBB">
        <w:rPr>
          <w:rFonts w:ascii="Helvetica" w:hAnsi="Helvetica" w:cs="Calibri"/>
          <w:sz w:val="20"/>
          <w:szCs w:val="20"/>
        </w:rPr>
        <w:t xml:space="preserve">Ponudnik mora pri določanju ponudbene cene upoštevati vse materialne in nematerialne stroške, ki so potrebni za izvedbo predmeta naročila, vključno s stroški dela, stroški materiala, stroški prevoza in stroški izdelave ponudbene dokumentacije. V ponudbeni ceni mora biti vključena vsa čistila, </w:t>
      </w:r>
      <w:r w:rsidR="00470EDE" w:rsidRPr="00470EDE">
        <w:rPr>
          <w:rFonts w:ascii="Helvetica" w:hAnsi="Helvetica" w:cs="Calibri"/>
          <w:sz w:val="20"/>
          <w:szCs w:val="20"/>
        </w:rPr>
        <w:t>dezinfekcijsk</w:t>
      </w:r>
      <w:r w:rsidR="00470EDE">
        <w:rPr>
          <w:rFonts w:ascii="Helvetica" w:hAnsi="Helvetica" w:cs="Calibri"/>
          <w:sz w:val="20"/>
          <w:szCs w:val="20"/>
        </w:rPr>
        <w:t>a</w:t>
      </w:r>
      <w:r w:rsidR="00470EDE" w:rsidRPr="00470EDE">
        <w:rPr>
          <w:rFonts w:ascii="Helvetica" w:hAnsi="Helvetica" w:cs="Calibri"/>
          <w:sz w:val="20"/>
          <w:szCs w:val="20"/>
        </w:rPr>
        <w:t xml:space="preserve"> sredstv</w:t>
      </w:r>
      <w:r w:rsidR="00470EDE">
        <w:rPr>
          <w:rFonts w:ascii="Helvetica" w:hAnsi="Helvetica" w:cs="Calibri"/>
          <w:sz w:val="20"/>
          <w:szCs w:val="20"/>
        </w:rPr>
        <w:t>a</w:t>
      </w:r>
      <w:r w:rsidR="00470EDE" w:rsidRPr="00470EDE">
        <w:rPr>
          <w:rFonts w:ascii="Helvetica" w:hAnsi="Helvetica" w:cs="Calibri"/>
          <w:sz w:val="20"/>
          <w:szCs w:val="20"/>
        </w:rPr>
        <w:t>, vrečk</w:t>
      </w:r>
      <w:r w:rsidR="00470EDE">
        <w:rPr>
          <w:rFonts w:ascii="Helvetica" w:hAnsi="Helvetica" w:cs="Calibri"/>
          <w:sz w:val="20"/>
          <w:szCs w:val="20"/>
        </w:rPr>
        <w:t>e</w:t>
      </w:r>
      <w:r w:rsidR="00470EDE" w:rsidRPr="00470EDE">
        <w:rPr>
          <w:rFonts w:ascii="Helvetica" w:hAnsi="Helvetica" w:cs="Calibri"/>
          <w:sz w:val="20"/>
          <w:szCs w:val="20"/>
        </w:rPr>
        <w:t xml:space="preserve"> za koše za smeti in dišav</w:t>
      </w:r>
      <w:r w:rsidR="00470EDE">
        <w:rPr>
          <w:rFonts w:ascii="Helvetica" w:hAnsi="Helvetica" w:cs="Calibri"/>
          <w:sz w:val="20"/>
          <w:szCs w:val="20"/>
        </w:rPr>
        <w:t>e</w:t>
      </w:r>
      <w:r w:rsidR="00470EDE" w:rsidRPr="00470EDE">
        <w:rPr>
          <w:rFonts w:ascii="Helvetica" w:hAnsi="Helvetica" w:cs="Calibri"/>
          <w:sz w:val="20"/>
          <w:szCs w:val="20"/>
        </w:rPr>
        <w:t xml:space="preserve"> za sanitarne prostore, </w:t>
      </w:r>
      <w:r w:rsidR="00631E4C" w:rsidRPr="00025BBB">
        <w:rPr>
          <w:rFonts w:ascii="Helvetica" w:hAnsi="Helvetica" w:cs="Calibri"/>
          <w:sz w:val="20"/>
          <w:szCs w:val="20"/>
        </w:rPr>
        <w:t>uporaba orodja, strojev in drugih sredstev za čiščenje prostorov, delo, nadzor in organizacija dela.</w:t>
      </w:r>
    </w:p>
    <w:p w:rsidR="006C6798" w:rsidRPr="00025BBB" w:rsidRDefault="006C6798" w:rsidP="006C6798">
      <w:pPr>
        <w:spacing w:line="280" w:lineRule="atLeast"/>
        <w:contextualSpacing/>
        <w:jc w:val="both"/>
        <w:rPr>
          <w:rFonts w:ascii="Helvetica" w:hAnsi="Helvetica" w:cs="Calibri"/>
          <w:sz w:val="20"/>
          <w:szCs w:val="20"/>
        </w:rPr>
      </w:pPr>
    </w:p>
    <w:p w:rsidR="006C6798" w:rsidRPr="00025BBB" w:rsidRDefault="006C6798" w:rsidP="006C6798">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Cene in končna ponudbena vrednost so fiksne do izpolnitve vseh pogodbenih obveznosti z izjemo korekcij vrednosti skladno s 1. in 2. točko 6. člena Pravilnika o načinih valorizacije denarnih obveznosti, ki jih v večletnih pogodbah dogovarjajo pravne osebe javnega sektorja (Uradni list RS, št. 1/04). Kot podlaga za valorizacijo se upošteva indeks cen življenjskih potrebščin, pri čemer se sprememba indeksa cen življenjskih potrebščin upošteva le v znesku, ki je naveden v </w:t>
      </w:r>
      <w:r w:rsidR="001A38A7" w:rsidRPr="00025BBB">
        <w:rPr>
          <w:rFonts w:ascii="Helvetica" w:hAnsi="Helvetica" w:cs="Calibri"/>
          <w:sz w:val="20"/>
          <w:szCs w:val="20"/>
        </w:rPr>
        <w:t>P</w:t>
      </w:r>
      <w:r w:rsidRPr="00025BBB">
        <w:rPr>
          <w:rFonts w:ascii="Helvetica" w:hAnsi="Helvetica" w:cs="Calibri"/>
          <w:sz w:val="20"/>
          <w:szCs w:val="20"/>
        </w:rPr>
        <w:t>redračunu (OBR-2) kot z</w:t>
      </w:r>
      <w:r w:rsidR="00F31ECC" w:rsidRPr="00025BBB">
        <w:rPr>
          <w:rFonts w:ascii="Helvetica" w:hAnsi="Helvetica" w:cs="Calibri"/>
          <w:sz w:val="20"/>
          <w:szCs w:val="20"/>
        </w:rPr>
        <w:t>nesek potreben za nabavo č</w:t>
      </w:r>
      <w:r w:rsidRPr="00025BBB">
        <w:rPr>
          <w:rFonts w:ascii="Helvetica" w:hAnsi="Helvetica" w:cs="Calibri"/>
          <w:sz w:val="20"/>
          <w:szCs w:val="20"/>
        </w:rPr>
        <w:t xml:space="preserve">istil. </w:t>
      </w:r>
    </w:p>
    <w:p w:rsidR="00F31ECC" w:rsidRPr="00025BBB" w:rsidRDefault="00F31ECC" w:rsidP="006C6798">
      <w:pPr>
        <w:spacing w:line="280" w:lineRule="atLeast"/>
        <w:contextualSpacing/>
        <w:jc w:val="both"/>
        <w:rPr>
          <w:rFonts w:ascii="Helvetica" w:hAnsi="Helvetica" w:cs="Calibri"/>
          <w:sz w:val="20"/>
          <w:szCs w:val="20"/>
        </w:rPr>
      </w:pPr>
    </w:p>
    <w:p w:rsid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hint="cs"/>
          <w:sz w:val="20"/>
          <w:szCs w:val="20"/>
        </w:rPr>
        <w:t xml:space="preserve">Pogodbeni stranki se lahko v primeru nastopa spremenjenih okoliščin kot je sprememba zakonodaje (npr. Zakon o minimalni plači, Zakon o davku na dodano vrednost), ki bi imele vpliv na ponudbeno ceno, dogovorita za korekcijo ponudbene cene (tako za povišanje, kot tudi zmanjšanje). </w:t>
      </w:r>
    </w:p>
    <w:p w:rsidR="00980C1B" w:rsidRDefault="00980C1B" w:rsidP="00980C1B">
      <w:pPr>
        <w:spacing w:line="280" w:lineRule="atLeast"/>
        <w:contextualSpacing/>
        <w:jc w:val="both"/>
        <w:rPr>
          <w:rFonts w:ascii="Helvetica" w:hAnsi="Helvetica" w:cs="Calibri"/>
          <w:sz w:val="20"/>
          <w:szCs w:val="20"/>
        </w:rPr>
      </w:pPr>
    </w:p>
    <w:p w:rsidR="00BE21D2" w:rsidRDefault="00BE21D2" w:rsidP="00980C1B">
      <w:pPr>
        <w:spacing w:line="280" w:lineRule="atLeast"/>
        <w:contextualSpacing/>
        <w:jc w:val="both"/>
        <w:rPr>
          <w:rFonts w:ascii="Helvetica" w:hAnsi="Helvetica" w:cs="Calibri"/>
          <w:sz w:val="20"/>
          <w:szCs w:val="20"/>
        </w:rPr>
      </w:pPr>
    </w:p>
    <w:p w:rsidR="00980C1B" w:rsidRPr="00980C1B" w:rsidRDefault="00980C1B" w:rsidP="00980C1B">
      <w:pPr>
        <w:spacing w:line="280" w:lineRule="atLeast"/>
        <w:contextualSpacing/>
        <w:jc w:val="both"/>
        <w:rPr>
          <w:rFonts w:ascii="Helvetica" w:hAnsi="Helvetica" w:cs="Calibri"/>
          <w:b/>
          <w:sz w:val="20"/>
          <w:szCs w:val="20"/>
        </w:rPr>
      </w:pPr>
      <w:r w:rsidRPr="00980C1B">
        <w:rPr>
          <w:rFonts w:ascii="Helvetica" w:hAnsi="Helvetica" w:cs="Calibri"/>
          <w:b/>
          <w:sz w:val="20"/>
          <w:szCs w:val="20"/>
        </w:rPr>
        <w:lastRenderedPageBreak/>
        <w:t>10.1.</w:t>
      </w:r>
      <w:r>
        <w:rPr>
          <w:rFonts w:ascii="Helvetica" w:hAnsi="Helvetica" w:cs="Calibri"/>
          <w:sz w:val="20"/>
          <w:szCs w:val="20"/>
        </w:rPr>
        <w:t xml:space="preserve"> </w:t>
      </w:r>
      <w:r w:rsidRPr="00980C1B">
        <w:rPr>
          <w:rFonts w:ascii="Helvetica" w:hAnsi="Helvetica" w:cs="Calibri"/>
          <w:b/>
          <w:sz w:val="20"/>
          <w:szCs w:val="20"/>
        </w:rPr>
        <w:t>Uskladitev cene zaradi spremembe minimalne plače</w:t>
      </w:r>
    </w:p>
    <w:p w:rsidR="00980C1B" w:rsidRPr="00980C1B" w:rsidRDefault="00980C1B" w:rsidP="00980C1B">
      <w:pPr>
        <w:spacing w:line="280" w:lineRule="atLeast"/>
        <w:contextualSpacing/>
        <w:jc w:val="both"/>
        <w:rPr>
          <w:rFonts w:ascii="Helvetica" w:hAnsi="Helvetica" w:cs="Calibri"/>
          <w:b/>
          <w:sz w:val="20"/>
          <w:szCs w:val="20"/>
        </w:rPr>
      </w:pP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Uskladitev pogodbene cene zaradi spremembe minimalne plače je dopustna največ enkrat v posameznem koledarskem letu. Uskladitev se lahko nanaša izključno na del pogodbene cene, ki predstavlja strošek dela zaposlenih, ki neposredno izvajajo predmet pogodbe, pri čemer priznani delež stroška dela ne more presegati 85 % pogodbene vrednosti, ne glede na strukturo ponudbene cene.</w:t>
      </w:r>
    </w:p>
    <w:p w:rsidR="00980C1B" w:rsidRPr="00980C1B" w:rsidRDefault="00980C1B" w:rsidP="00980C1B">
      <w:pPr>
        <w:spacing w:line="280" w:lineRule="atLeast"/>
        <w:contextualSpacing/>
        <w:jc w:val="both"/>
        <w:rPr>
          <w:rFonts w:ascii="Helvetica" w:hAnsi="Helvetica" w:cs="Calibri"/>
          <w:sz w:val="20"/>
          <w:szCs w:val="20"/>
        </w:rPr>
      </w:pP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 xml:space="preserve">Ponudnik mora v ponudbi obvezno navesti delež stroškov dela v odstotkih (Priloga obrazca OBR-1: Kalkulativni elementi). Če ponudnik deleža ne navede se za namen uskladitve upošteva fiksni delež 82 %. </w:t>
      </w:r>
    </w:p>
    <w:p w:rsidR="00980C1B" w:rsidRPr="00980C1B" w:rsidRDefault="00980C1B" w:rsidP="00980C1B">
      <w:pPr>
        <w:spacing w:line="280" w:lineRule="atLeast"/>
        <w:contextualSpacing/>
        <w:jc w:val="both"/>
        <w:rPr>
          <w:rFonts w:ascii="Helvetica" w:hAnsi="Helvetica" w:cs="Calibri"/>
          <w:sz w:val="20"/>
          <w:szCs w:val="20"/>
        </w:rPr>
      </w:pP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Izvajalec mora zahtevi za uskladitev priložiti:</w:t>
      </w:r>
    </w:p>
    <w:p w:rsidR="00980C1B" w:rsidRPr="00980C1B" w:rsidRDefault="00980C1B" w:rsidP="00980C1B">
      <w:pPr>
        <w:numPr>
          <w:ilvl w:val="0"/>
          <w:numId w:val="51"/>
        </w:numPr>
        <w:spacing w:line="280" w:lineRule="atLeast"/>
        <w:contextualSpacing/>
        <w:jc w:val="both"/>
        <w:rPr>
          <w:rFonts w:ascii="Helvetica" w:hAnsi="Helvetica" w:cs="Calibri"/>
          <w:sz w:val="20"/>
          <w:szCs w:val="20"/>
        </w:rPr>
      </w:pPr>
      <w:r w:rsidRPr="00980C1B">
        <w:rPr>
          <w:rFonts w:ascii="Helvetica" w:hAnsi="Helvetica" w:cs="Calibri"/>
          <w:sz w:val="20"/>
          <w:szCs w:val="20"/>
        </w:rPr>
        <w:t>specifikacijo deleža stroška dela v ponudbeni ceni,</w:t>
      </w:r>
    </w:p>
    <w:p w:rsidR="00980C1B" w:rsidRPr="00980C1B" w:rsidRDefault="00980C1B" w:rsidP="00980C1B">
      <w:pPr>
        <w:numPr>
          <w:ilvl w:val="0"/>
          <w:numId w:val="51"/>
        </w:numPr>
        <w:spacing w:line="280" w:lineRule="atLeast"/>
        <w:contextualSpacing/>
        <w:jc w:val="both"/>
        <w:rPr>
          <w:rFonts w:ascii="Helvetica" w:hAnsi="Helvetica" w:cs="Calibri"/>
          <w:sz w:val="20"/>
          <w:szCs w:val="20"/>
        </w:rPr>
      </w:pPr>
      <w:r w:rsidRPr="00980C1B">
        <w:rPr>
          <w:rFonts w:ascii="Helvetica" w:hAnsi="Helvetica" w:cs="Calibri"/>
          <w:sz w:val="20"/>
          <w:szCs w:val="20"/>
        </w:rPr>
        <w:t>izračun vpliva spremembe minimalne bruto plače na stroške izvajanja pogodbe,</w:t>
      </w:r>
    </w:p>
    <w:p w:rsidR="00980C1B" w:rsidRPr="00980C1B" w:rsidRDefault="00980C1B" w:rsidP="00980C1B">
      <w:pPr>
        <w:numPr>
          <w:ilvl w:val="0"/>
          <w:numId w:val="51"/>
        </w:numPr>
        <w:spacing w:line="280" w:lineRule="atLeast"/>
        <w:contextualSpacing/>
        <w:jc w:val="both"/>
        <w:rPr>
          <w:rFonts w:ascii="Helvetica" w:hAnsi="Helvetica" w:cs="Calibri"/>
          <w:sz w:val="20"/>
          <w:szCs w:val="20"/>
        </w:rPr>
      </w:pPr>
      <w:r w:rsidRPr="00980C1B">
        <w:rPr>
          <w:rFonts w:ascii="Helvetica" w:hAnsi="Helvetica" w:cs="Calibri"/>
          <w:sz w:val="20"/>
          <w:szCs w:val="20"/>
        </w:rPr>
        <w:t>dokazila o dejanskem vplivu spremembe na stroške dela zaposlenih.</w:t>
      </w:r>
    </w:p>
    <w:p w:rsidR="00980C1B" w:rsidRPr="00980C1B" w:rsidRDefault="00980C1B" w:rsidP="00980C1B">
      <w:pPr>
        <w:spacing w:line="280" w:lineRule="atLeast"/>
        <w:contextualSpacing/>
        <w:jc w:val="both"/>
        <w:rPr>
          <w:rFonts w:ascii="Helvetica" w:hAnsi="Helvetica" w:cs="Calibri"/>
          <w:sz w:val="20"/>
          <w:szCs w:val="20"/>
        </w:rPr>
      </w:pP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Popolna zahteva mora biti vložena najpozneje v 60 dneh od uveljavitve nove višine minimalne plače, sicer pravica do uskladitve za to obdobje preneha.</w:t>
      </w:r>
    </w:p>
    <w:p w:rsidR="00980C1B" w:rsidRPr="00980C1B" w:rsidRDefault="00980C1B" w:rsidP="00980C1B">
      <w:pPr>
        <w:spacing w:line="280" w:lineRule="atLeast"/>
        <w:contextualSpacing/>
        <w:jc w:val="both"/>
        <w:rPr>
          <w:rFonts w:ascii="Helvetica" w:hAnsi="Helvetica" w:cs="Calibri"/>
          <w:sz w:val="20"/>
          <w:szCs w:val="20"/>
        </w:rPr>
      </w:pP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Povišanje pogodbene cene se določi sorazmerno z odstotkom povečanja minimalne bruto plače in izključno v obsegu dokazanega vpliva na strošek dela.</w:t>
      </w:r>
    </w:p>
    <w:p w:rsidR="00980C1B" w:rsidRPr="00980C1B" w:rsidRDefault="00980C1B" w:rsidP="00980C1B">
      <w:pPr>
        <w:spacing w:line="280" w:lineRule="atLeast"/>
        <w:contextualSpacing/>
        <w:jc w:val="both"/>
        <w:rPr>
          <w:rFonts w:ascii="Helvetica" w:hAnsi="Helvetica" w:cs="Calibri"/>
          <w:sz w:val="20"/>
          <w:szCs w:val="20"/>
        </w:rPr>
      </w:pP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Nova cena se določi po naslednji formuli:</w:t>
      </w: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Nova cena = Stara cena × [1 + ((nova minimalna bruto plača / stara minimalna bruto plača – 1) × (delež stroškov dela / 100))]</w:t>
      </w:r>
    </w:p>
    <w:p w:rsidR="00980C1B" w:rsidRPr="00980C1B" w:rsidRDefault="00980C1B" w:rsidP="00980C1B">
      <w:pPr>
        <w:spacing w:line="280" w:lineRule="atLeast"/>
        <w:contextualSpacing/>
        <w:jc w:val="both"/>
        <w:rPr>
          <w:rFonts w:ascii="Helvetica" w:hAnsi="Helvetica" w:cs="Calibri"/>
          <w:sz w:val="20"/>
          <w:szCs w:val="20"/>
        </w:rPr>
      </w:pP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Uskladitev velja od prvega dne meseca, ki sledi uveljavitvi nove minimalne plače.</w:t>
      </w:r>
    </w:p>
    <w:p w:rsidR="00980C1B" w:rsidRPr="00980C1B" w:rsidRDefault="00980C1B" w:rsidP="00980C1B">
      <w:pPr>
        <w:spacing w:line="280" w:lineRule="atLeast"/>
        <w:contextualSpacing/>
        <w:jc w:val="both"/>
        <w:rPr>
          <w:rFonts w:ascii="Helvetica" w:hAnsi="Helvetica" w:cs="Calibri"/>
          <w:sz w:val="20"/>
          <w:szCs w:val="20"/>
        </w:rPr>
      </w:pP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Skupno (kumulativno) povečanje pogodbene cene iz tega naslova v celotnem obdobju trajanja pogodbe ne sme presegati 10 % prvotne pogodbene vrednosti.</w:t>
      </w:r>
    </w:p>
    <w:p w:rsidR="00980C1B" w:rsidRPr="00980C1B" w:rsidRDefault="00980C1B" w:rsidP="00980C1B">
      <w:pPr>
        <w:spacing w:line="280" w:lineRule="atLeast"/>
        <w:contextualSpacing/>
        <w:jc w:val="both"/>
        <w:rPr>
          <w:rFonts w:ascii="Helvetica" w:hAnsi="Helvetica" w:cs="Calibri"/>
          <w:sz w:val="20"/>
          <w:szCs w:val="20"/>
        </w:rPr>
      </w:pP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Uskladitev se ne izvede avtomatično, temveč na podlagi pisnega aneksa k pogodbi, ki ga skleneta pogodbeni stranki, ob upoštevanju predpisov, ki urejajo spremembe pogodb o javnem naročilu.</w:t>
      </w:r>
    </w:p>
    <w:p w:rsidR="00980C1B" w:rsidRPr="00980C1B" w:rsidRDefault="00980C1B" w:rsidP="00980C1B">
      <w:pPr>
        <w:spacing w:line="280" w:lineRule="atLeast"/>
        <w:contextualSpacing/>
        <w:jc w:val="both"/>
        <w:rPr>
          <w:rFonts w:ascii="Helvetica" w:hAnsi="Helvetica" w:cs="Calibri"/>
          <w:sz w:val="20"/>
          <w:szCs w:val="20"/>
        </w:rPr>
      </w:pPr>
    </w:p>
    <w:p w:rsidR="00980C1B" w:rsidRPr="00980C1B" w:rsidRDefault="00980C1B" w:rsidP="00980C1B">
      <w:pPr>
        <w:spacing w:line="280" w:lineRule="atLeast"/>
        <w:contextualSpacing/>
        <w:jc w:val="both"/>
        <w:rPr>
          <w:rFonts w:ascii="Helvetica" w:hAnsi="Helvetica" w:cs="Calibri"/>
          <w:sz w:val="20"/>
          <w:szCs w:val="20"/>
        </w:rPr>
      </w:pPr>
      <w:r w:rsidRPr="00980C1B">
        <w:rPr>
          <w:rFonts w:ascii="Helvetica" w:hAnsi="Helvetica" w:cs="Calibri"/>
          <w:sz w:val="20"/>
          <w:szCs w:val="20"/>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le-tega. V kolikor ponudnik ne bo upošteval pisnega opozorila naročnika, bo naročnik to štel kot neizpolnjevanje pogodbenih obveznosti ponudnika in bo od pogodbe odstopil.</w:t>
      </w:r>
    </w:p>
    <w:p w:rsidR="00BE21D2" w:rsidRDefault="00BE21D2" w:rsidP="00322F51">
      <w:pPr>
        <w:widowControl w:val="0"/>
        <w:spacing w:line="280" w:lineRule="atLeast"/>
        <w:jc w:val="both"/>
        <w:rPr>
          <w:rFonts w:ascii="Helvetica" w:hAnsi="Helvetica" w:cs="Calibri"/>
          <w:sz w:val="20"/>
          <w:szCs w:val="20"/>
        </w:rPr>
      </w:pPr>
    </w:p>
    <w:p w:rsidR="00134F9D" w:rsidRPr="00025BBB" w:rsidDel="007364B7" w:rsidRDefault="007D6ADA" w:rsidP="00322F51">
      <w:pPr>
        <w:widowControl w:val="0"/>
        <w:spacing w:line="280" w:lineRule="atLeast"/>
        <w:jc w:val="both"/>
        <w:rPr>
          <w:rFonts w:ascii="Helvetica" w:hAnsi="Helvetica" w:cs="Calibri"/>
          <w:b/>
          <w:iCs/>
          <w:color w:val="272727"/>
          <w:sz w:val="20"/>
          <w:szCs w:val="20"/>
        </w:rPr>
      </w:pPr>
      <w:r w:rsidRPr="00025BBB">
        <w:rPr>
          <w:rFonts w:ascii="Helvetica" w:hAnsi="Helvetica" w:cs="Calibri"/>
          <w:b/>
          <w:sz w:val="20"/>
          <w:szCs w:val="20"/>
        </w:rPr>
        <w:t>11</w:t>
      </w:r>
      <w:r w:rsidR="00134F9D" w:rsidRPr="00025BBB">
        <w:rPr>
          <w:rFonts w:ascii="Helvetica" w:hAnsi="Helvetica" w:cs="Calibri"/>
          <w:b/>
          <w:sz w:val="20"/>
          <w:szCs w:val="20"/>
        </w:rPr>
        <w:t>. Meril</w:t>
      </w:r>
      <w:r w:rsidRPr="00025BBB">
        <w:rPr>
          <w:rFonts w:ascii="Helvetica" w:hAnsi="Helvetica" w:cs="Calibri"/>
          <w:b/>
          <w:sz w:val="20"/>
          <w:szCs w:val="20"/>
        </w:rPr>
        <w:t>o</w:t>
      </w:r>
    </w:p>
    <w:p w:rsidR="00134F9D" w:rsidRPr="00025BBB" w:rsidRDefault="00134F9D" w:rsidP="00322F51">
      <w:pPr>
        <w:spacing w:line="280" w:lineRule="atLeast"/>
        <w:contextualSpacing/>
        <w:jc w:val="both"/>
        <w:rPr>
          <w:rFonts w:ascii="Helvetica" w:hAnsi="Helvetica" w:cs="Calibri"/>
          <w:sz w:val="20"/>
          <w:szCs w:val="20"/>
        </w:rPr>
      </w:pPr>
    </w:p>
    <w:p w:rsidR="00542D94" w:rsidRPr="00025BBB" w:rsidRDefault="00134F9D" w:rsidP="00542D94">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Merilo za izbiro najugodnejšega ponudnika je </w:t>
      </w:r>
      <w:r w:rsidRPr="00025BBB">
        <w:rPr>
          <w:rFonts w:ascii="Helvetica" w:hAnsi="Helvetica" w:cs="Calibri"/>
          <w:b/>
          <w:sz w:val="20"/>
          <w:szCs w:val="20"/>
        </w:rPr>
        <w:t>ekonomsko najugodnejša ponudba.</w:t>
      </w:r>
      <w:r w:rsidRPr="00025BBB">
        <w:rPr>
          <w:rFonts w:ascii="Helvetica" w:hAnsi="Helvetica" w:cs="Calibri"/>
          <w:sz w:val="20"/>
          <w:szCs w:val="20"/>
        </w:rPr>
        <w:t xml:space="preserve"> </w:t>
      </w:r>
      <w:r w:rsidR="00542D94" w:rsidRPr="00025BBB">
        <w:rPr>
          <w:rFonts w:ascii="Helvetica" w:hAnsi="Helvetica" w:cs="Calibri"/>
          <w:sz w:val="20"/>
          <w:szCs w:val="20"/>
        </w:rPr>
        <w:t xml:space="preserve">Naročnik bo izbral ponudnika, ki bo oddal dopustno ponudbo in bo po spodaj navedenih merilih prejel največje število točk. Maksimalno skupno število točk, ki jih je moč doseči po merilih, je sto (100) točk. </w:t>
      </w:r>
    </w:p>
    <w:p w:rsidR="008D4045" w:rsidRPr="00025BBB" w:rsidRDefault="008D4045" w:rsidP="00322F51">
      <w:pPr>
        <w:spacing w:line="280" w:lineRule="atLeast"/>
        <w:contextualSpacing/>
        <w:jc w:val="both"/>
        <w:rPr>
          <w:rFonts w:ascii="Helvetica" w:hAnsi="Helvetica" w:cs="Calibri"/>
          <w:sz w:val="20"/>
          <w:szCs w:val="20"/>
        </w:rPr>
      </w:pPr>
    </w:p>
    <w:p w:rsidR="00542D94" w:rsidRPr="00025BBB" w:rsidRDefault="00542D94" w:rsidP="00542D94">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Merila za izbiro ekonomsko najugodnejše ponudbe so naslednja: </w:t>
      </w:r>
    </w:p>
    <w:p w:rsidR="00980C1B" w:rsidRDefault="00980C1B" w:rsidP="00542D94">
      <w:pPr>
        <w:spacing w:line="280" w:lineRule="atLeast"/>
        <w:contextualSpacing/>
        <w:jc w:val="both"/>
        <w:rPr>
          <w:rFonts w:ascii="Helvetica" w:hAnsi="Helvetica" w:cs="Calibri"/>
          <w:sz w:val="20"/>
          <w:szCs w:val="20"/>
        </w:rPr>
      </w:pPr>
    </w:p>
    <w:p w:rsidR="00525DD9" w:rsidRPr="00025BBB" w:rsidRDefault="00525DD9" w:rsidP="00542D94">
      <w:pPr>
        <w:spacing w:line="280" w:lineRule="atLeast"/>
        <w:contextualSpacing/>
        <w:jc w:val="both"/>
        <w:rPr>
          <w:rFonts w:ascii="Helvetica" w:hAnsi="Helvetica" w:cs="Calibri"/>
          <w:sz w:val="20"/>
          <w:szCs w:val="20"/>
        </w:rPr>
      </w:pPr>
    </w:p>
    <w:p w:rsidR="00D63388" w:rsidRPr="00025BBB" w:rsidRDefault="000028A3" w:rsidP="005D20D0">
      <w:pPr>
        <w:numPr>
          <w:ilvl w:val="0"/>
          <w:numId w:val="24"/>
        </w:numPr>
        <w:spacing w:line="280" w:lineRule="atLeast"/>
        <w:contextualSpacing/>
        <w:jc w:val="both"/>
        <w:rPr>
          <w:rFonts w:ascii="Helvetica" w:hAnsi="Helvetica" w:cs="ArialMT"/>
          <w:b/>
          <w:bCs/>
          <w:iCs/>
          <w:sz w:val="20"/>
          <w:szCs w:val="20"/>
        </w:rPr>
      </w:pPr>
      <w:r>
        <w:rPr>
          <w:rFonts w:ascii="Helvetica" w:hAnsi="Helvetica" w:cs="ArialMT"/>
          <w:b/>
          <w:bCs/>
          <w:iCs/>
          <w:sz w:val="20"/>
          <w:szCs w:val="20"/>
        </w:rPr>
        <w:lastRenderedPageBreak/>
        <w:t>Ponujena cena = 8</w:t>
      </w:r>
      <w:r w:rsidR="00A72A57">
        <w:rPr>
          <w:rFonts w:ascii="Helvetica" w:hAnsi="Helvetica" w:cs="ArialMT"/>
          <w:b/>
          <w:bCs/>
          <w:iCs/>
          <w:sz w:val="20"/>
          <w:szCs w:val="20"/>
        </w:rPr>
        <w:t>0</w:t>
      </w:r>
      <w:r w:rsidR="00D63388" w:rsidRPr="00025BBB">
        <w:rPr>
          <w:rFonts w:ascii="Helvetica" w:hAnsi="Helvetica" w:cs="ArialMT"/>
          <w:b/>
          <w:bCs/>
          <w:iCs/>
          <w:sz w:val="20"/>
          <w:szCs w:val="20"/>
        </w:rPr>
        <w:t xml:space="preserve"> točk</w:t>
      </w:r>
    </w:p>
    <w:p w:rsidR="00D63388" w:rsidRPr="00025BBB" w:rsidRDefault="00D63388" w:rsidP="00D63388">
      <w:pPr>
        <w:spacing w:line="280" w:lineRule="atLeast"/>
        <w:contextualSpacing/>
        <w:jc w:val="both"/>
        <w:rPr>
          <w:rFonts w:ascii="Helvetica" w:hAnsi="Helvetica" w:cs="ArialMT"/>
          <w:b/>
          <w:bCs/>
          <w:iCs/>
          <w:sz w:val="20"/>
          <w:szCs w:val="20"/>
        </w:rPr>
      </w:pPr>
    </w:p>
    <w:p w:rsidR="00D63388" w:rsidRPr="00025BBB" w:rsidRDefault="00D63388" w:rsidP="00D63388">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Ponujena cena mora vključevati vse stroške ponudnika</w:t>
      </w:r>
      <w:r w:rsidR="00330D18" w:rsidRPr="00025BBB">
        <w:rPr>
          <w:rFonts w:ascii="Helvetica" w:hAnsi="Helvetica" w:cs="ArialMT"/>
          <w:bCs/>
          <w:iCs/>
          <w:sz w:val="20"/>
          <w:szCs w:val="20"/>
        </w:rPr>
        <w:t>.</w:t>
      </w:r>
    </w:p>
    <w:p w:rsidR="00D63388" w:rsidRPr="00025BBB" w:rsidRDefault="00D63388" w:rsidP="00D63388">
      <w:pPr>
        <w:spacing w:line="280" w:lineRule="atLeast"/>
        <w:contextualSpacing/>
        <w:jc w:val="both"/>
        <w:rPr>
          <w:rFonts w:ascii="Helvetica" w:hAnsi="Helvetica" w:cs="ArialMT"/>
          <w:bCs/>
          <w:iCs/>
          <w:sz w:val="20"/>
          <w:szCs w:val="20"/>
        </w:rPr>
      </w:pPr>
    </w:p>
    <w:p w:rsidR="00D63388" w:rsidRPr="00025BBB" w:rsidRDefault="00D63388" w:rsidP="00D63388">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 xml:space="preserve">Število točk pri tem merilu se izračuna (po spodaj navedeni formuli) kot razmerje med najnižjo ponujeno ceno in ceno ponudbe, ki se ocenjuje. </w:t>
      </w:r>
      <w:r w:rsidR="000028A3">
        <w:rPr>
          <w:rFonts w:ascii="Helvetica" w:hAnsi="Helvetica" w:cs="ArialMT"/>
          <w:bCs/>
          <w:iCs/>
          <w:sz w:val="20"/>
          <w:szCs w:val="20"/>
        </w:rPr>
        <w:t>Dobljeno število se pomnoži z 8</w:t>
      </w:r>
      <w:r w:rsidR="00A72A57">
        <w:rPr>
          <w:rFonts w:ascii="Helvetica" w:hAnsi="Helvetica" w:cs="ArialMT"/>
          <w:bCs/>
          <w:iCs/>
          <w:sz w:val="20"/>
          <w:szCs w:val="20"/>
        </w:rPr>
        <w:t>0</w:t>
      </w:r>
      <w:r w:rsidRPr="00025BBB">
        <w:rPr>
          <w:rFonts w:ascii="Helvetica" w:hAnsi="Helvetica" w:cs="ArialMT"/>
          <w:bCs/>
          <w:iCs/>
          <w:sz w:val="20"/>
          <w:szCs w:val="20"/>
        </w:rPr>
        <w:t xml:space="preserve"> in zaokroži na eno decimalno mesto. Ponudnik, ki v ponudbi</w:t>
      </w:r>
      <w:r w:rsidR="000028A3">
        <w:rPr>
          <w:rFonts w:ascii="Helvetica" w:hAnsi="Helvetica" w:cs="ArialMT"/>
          <w:bCs/>
          <w:iCs/>
          <w:sz w:val="20"/>
          <w:szCs w:val="20"/>
        </w:rPr>
        <w:t xml:space="preserve"> ponuja najnižjo ceno, prejme 8</w:t>
      </w:r>
      <w:r w:rsidR="00A72A57">
        <w:rPr>
          <w:rFonts w:ascii="Helvetica" w:hAnsi="Helvetica" w:cs="ArialMT"/>
          <w:bCs/>
          <w:iCs/>
          <w:sz w:val="20"/>
          <w:szCs w:val="20"/>
        </w:rPr>
        <w:t>0</w:t>
      </w:r>
      <w:r w:rsidRPr="00025BBB">
        <w:rPr>
          <w:rFonts w:ascii="Helvetica" w:hAnsi="Helvetica" w:cs="ArialMT"/>
          <w:bCs/>
          <w:iCs/>
          <w:sz w:val="20"/>
          <w:szCs w:val="20"/>
        </w:rPr>
        <w:t xml:space="preserve"> točk.</w:t>
      </w:r>
    </w:p>
    <w:p w:rsidR="00D63388" w:rsidRPr="00025BBB" w:rsidRDefault="00D63388" w:rsidP="00D63388">
      <w:pPr>
        <w:spacing w:line="280" w:lineRule="atLeast"/>
        <w:contextualSpacing/>
        <w:jc w:val="both"/>
        <w:rPr>
          <w:rFonts w:ascii="Helvetica" w:hAnsi="Helvetica" w:cs="ArialMT"/>
          <w:bCs/>
          <w:iCs/>
          <w:sz w:val="20"/>
          <w:szCs w:val="20"/>
        </w:rPr>
      </w:pPr>
    </w:p>
    <w:p w:rsidR="00D63388" w:rsidRPr="00025BBB" w:rsidRDefault="00D63388" w:rsidP="00D63388">
      <w:p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P = (P</w:t>
      </w:r>
      <w:r w:rsidRPr="00025BBB">
        <w:rPr>
          <w:rFonts w:ascii="Helvetica" w:hAnsi="Helvetica" w:cs="ArialMT"/>
          <w:b/>
          <w:bCs/>
          <w:iCs/>
          <w:sz w:val="20"/>
          <w:szCs w:val="20"/>
          <w:vertAlign w:val="subscript"/>
        </w:rPr>
        <w:t>min</w:t>
      </w:r>
      <w:r w:rsidRPr="00025BBB">
        <w:rPr>
          <w:rFonts w:ascii="Helvetica" w:hAnsi="Helvetica" w:cs="ArialMT"/>
          <w:b/>
          <w:bCs/>
          <w:iCs/>
          <w:sz w:val="20"/>
          <w:szCs w:val="20"/>
        </w:rPr>
        <w:t>/P</w:t>
      </w:r>
      <w:r w:rsidRPr="00025BBB">
        <w:rPr>
          <w:rFonts w:ascii="Helvetica" w:hAnsi="Helvetica" w:cs="ArialMT"/>
          <w:b/>
          <w:bCs/>
          <w:iCs/>
          <w:sz w:val="20"/>
          <w:szCs w:val="20"/>
          <w:vertAlign w:val="subscript"/>
        </w:rPr>
        <w:t>X</w:t>
      </w:r>
      <w:r w:rsidR="000028A3">
        <w:rPr>
          <w:rFonts w:ascii="Helvetica" w:hAnsi="Helvetica" w:cs="ArialMT"/>
          <w:b/>
          <w:bCs/>
          <w:iCs/>
          <w:sz w:val="20"/>
          <w:szCs w:val="20"/>
        </w:rPr>
        <w:t>) x 8</w:t>
      </w:r>
      <w:r w:rsidR="00A72A57">
        <w:rPr>
          <w:rFonts w:ascii="Helvetica" w:hAnsi="Helvetica" w:cs="ArialMT"/>
          <w:b/>
          <w:bCs/>
          <w:iCs/>
          <w:sz w:val="20"/>
          <w:szCs w:val="20"/>
        </w:rPr>
        <w:t>0</w:t>
      </w:r>
    </w:p>
    <w:p w:rsidR="00D63388" w:rsidRPr="00025BBB" w:rsidRDefault="00D63388" w:rsidP="00D63388">
      <w:pPr>
        <w:spacing w:line="280" w:lineRule="atLeast"/>
        <w:contextualSpacing/>
        <w:jc w:val="both"/>
        <w:rPr>
          <w:rFonts w:ascii="Helvetica" w:hAnsi="Helvetica" w:cs="ArialMT"/>
          <w:bCs/>
          <w:iCs/>
          <w:sz w:val="20"/>
          <w:szCs w:val="20"/>
        </w:rPr>
      </w:pPr>
    </w:p>
    <w:p w:rsidR="00D63388" w:rsidRPr="00025BBB" w:rsidRDefault="00D63388" w:rsidP="00D63388">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 = Število točk za merilo »Ponujena cena«</w:t>
      </w:r>
    </w:p>
    <w:p w:rsidR="00D63388" w:rsidRPr="00025BBB" w:rsidRDefault="00D63388" w:rsidP="00D63388">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w:t>
      </w:r>
      <w:r w:rsidRPr="00025BBB">
        <w:rPr>
          <w:rFonts w:ascii="Helvetica" w:hAnsi="Helvetica" w:cs="ArialMT"/>
          <w:bCs/>
          <w:iCs/>
          <w:sz w:val="20"/>
          <w:szCs w:val="20"/>
          <w:vertAlign w:val="subscript"/>
        </w:rPr>
        <w:t>min</w:t>
      </w:r>
      <w:r w:rsidRPr="00025BBB">
        <w:rPr>
          <w:rFonts w:ascii="Helvetica" w:hAnsi="Helvetica" w:cs="ArialMT"/>
          <w:bCs/>
          <w:iCs/>
          <w:sz w:val="20"/>
          <w:szCs w:val="20"/>
        </w:rPr>
        <w:t xml:space="preserve"> = Najnižja ponujena cena</w:t>
      </w:r>
    </w:p>
    <w:p w:rsidR="00D63388" w:rsidRPr="00025BBB" w:rsidRDefault="00D63388" w:rsidP="00D63388">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w:t>
      </w:r>
      <w:r w:rsidRPr="00025BBB">
        <w:rPr>
          <w:rFonts w:ascii="Helvetica" w:hAnsi="Helvetica" w:cs="ArialMT"/>
          <w:bCs/>
          <w:iCs/>
          <w:sz w:val="20"/>
          <w:szCs w:val="20"/>
          <w:vertAlign w:val="subscript"/>
        </w:rPr>
        <w:t>X</w:t>
      </w:r>
      <w:r w:rsidRPr="00025BBB">
        <w:rPr>
          <w:rFonts w:ascii="Helvetica" w:hAnsi="Helvetica" w:cs="ArialMT"/>
          <w:bCs/>
          <w:iCs/>
          <w:sz w:val="20"/>
          <w:szCs w:val="20"/>
        </w:rPr>
        <w:t xml:space="preserve"> = Cena, ki se ocenjuje</w:t>
      </w:r>
    </w:p>
    <w:p w:rsidR="00D1280F" w:rsidRPr="00025BBB" w:rsidRDefault="00D1280F" w:rsidP="00DA3D33">
      <w:pPr>
        <w:spacing w:line="280" w:lineRule="atLeast"/>
        <w:contextualSpacing/>
        <w:jc w:val="both"/>
        <w:rPr>
          <w:rFonts w:ascii="Helvetica" w:hAnsi="Helvetica" w:cs="ArialMT"/>
          <w:bCs/>
          <w:iCs/>
          <w:sz w:val="20"/>
          <w:szCs w:val="20"/>
        </w:rPr>
      </w:pPr>
    </w:p>
    <w:p w:rsidR="00814028" w:rsidRDefault="00A45D0C" w:rsidP="005D20D0">
      <w:pPr>
        <w:numPr>
          <w:ilvl w:val="0"/>
          <w:numId w:val="43"/>
        </w:numPr>
        <w:spacing w:line="280" w:lineRule="atLeast"/>
        <w:contextualSpacing/>
        <w:jc w:val="both"/>
        <w:rPr>
          <w:rFonts w:ascii="Helvetica" w:hAnsi="Helvetica" w:cs="ArialMT"/>
          <w:b/>
          <w:bCs/>
          <w:iCs/>
          <w:sz w:val="20"/>
          <w:szCs w:val="20"/>
        </w:rPr>
      </w:pPr>
      <w:r>
        <w:rPr>
          <w:rFonts w:ascii="Helvetica" w:hAnsi="Helvetica" w:cs="ArialMT"/>
          <w:b/>
          <w:bCs/>
          <w:iCs/>
          <w:sz w:val="20"/>
          <w:szCs w:val="20"/>
        </w:rPr>
        <w:t>Opravljanje storitve na okolju prijazen način</w:t>
      </w:r>
      <w:r w:rsidR="00C92F2E">
        <w:rPr>
          <w:rFonts w:ascii="Helvetica" w:hAnsi="Helvetica" w:cs="ArialMT"/>
          <w:b/>
          <w:bCs/>
          <w:iCs/>
          <w:sz w:val="20"/>
          <w:szCs w:val="20"/>
        </w:rPr>
        <w:t xml:space="preserve"> = 10 točk</w:t>
      </w:r>
    </w:p>
    <w:p w:rsidR="00E45132" w:rsidRDefault="00E45132" w:rsidP="00C92F2E">
      <w:pPr>
        <w:spacing w:line="280" w:lineRule="atLeast"/>
        <w:contextualSpacing/>
        <w:jc w:val="both"/>
        <w:rPr>
          <w:rFonts w:ascii="Helvetica" w:hAnsi="Helvetica" w:cs="ArialMT"/>
          <w:b/>
          <w:bCs/>
          <w:iCs/>
          <w:sz w:val="20"/>
          <w:szCs w:val="20"/>
        </w:rPr>
      </w:pPr>
    </w:p>
    <w:p w:rsidR="00A45D0C" w:rsidRPr="00A45D0C" w:rsidRDefault="00A45D0C" w:rsidP="00A45D0C">
      <w:pPr>
        <w:spacing w:line="280" w:lineRule="atLeast"/>
        <w:contextualSpacing/>
        <w:jc w:val="both"/>
        <w:rPr>
          <w:rFonts w:ascii="Helvetica" w:hAnsi="Helvetica" w:cs="ArialMT"/>
          <w:bCs/>
          <w:iCs/>
          <w:sz w:val="20"/>
          <w:szCs w:val="20"/>
        </w:rPr>
      </w:pPr>
      <w:r w:rsidRPr="00A45D0C">
        <w:rPr>
          <w:rFonts w:ascii="Helvetica" w:hAnsi="Helvetica" w:cs="ArialMT"/>
          <w:bCs/>
          <w:iCs/>
          <w:sz w:val="20"/>
          <w:szCs w:val="20"/>
        </w:rPr>
        <w:t xml:space="preserve">Ponudnik prejme </w:t>
      </w:r>
      <w:r w:rsidR="005A2E2B">
        <w:rPr>
          <w:rFonts w:ascii="Helvetica" w:hAnsi="Helvetica" w:cs="ArialMT"/>
          <w:bCs/>
          <w:iCs/>
          <w:sz w:val="20"/>
          <w:szCs w:val="20"/>
        </w:rPr>
        <w:t>10</w:t>
      </w:r>
      <w:r w:rsidRPr="00A45D0C">
        <w:rPr>
          <w:rFonts w:ascii="Helvetica" w:hAnsi="Helvetica" w:cs="ArialMT"/>
          <w:bCs/>
          <w:iCs/>
          <w:sz w:val="20"/>
          <w:szCs w:val="20"/>
        </w:rPr>
        <w:t xml:space="preserve"> točk, v kolikor izkaže, da je usposobljen za opravljanje storitve na okolju prijazen način. Ponudnik, ki tega ne izkaže, </w:t>
      </w:r>
      <w:r w:rsidR="00C054BB">
        <w:rPr>
          <w:rFonts w:ascii="Helvetica" w:hAnsi="Helvetica" w:cs="ArialMT"/>
          <w:bCs/>
          <w:iCs/>
          <w:sz w:val="20"/>
          <w:szCs w:val="20"/>
        </w:rPr>
        <w:t xml:space="preserve">prejme </w:t>
      </w:r>
      <w:r w:rsidR="005A2E2B">
        <w:rPr>
          <w:rFonts w:ascii="Helvetica" w:hAnsi="Helvetica" w:cs="ArialMT"/>
          <w:bCs/>
          <w:iCs/>
          <w:sz w:val="20"/>
          <w:szCs w:val="20"/>
        </w:rPr>
        <w:t>0</w:t>
      </w:r>
      <w:r w:rsidRPr="00A45D0C">
        <w:rPr>
          <w:rFonts w:ascii="Helvetica" w:hAnsi="Helvetica" w:cs="ArialMT"/>
          <w:bCs/>
          <w:iCs/>
          <w:sz w:val="20"/>
          <w:szCs w:val="20"/>
        </w:rPr>
        <w:t xml:space="preserve"> točk.</w:t>
      </w:r>
    </w:p>
    <w:p w:rsidR="00A45D0C" w:rsidRPr="00A45D0C" w:rsidRDefault="00A45D0C" w:rsidP="00A45D0C">
      <w:pPr>
        <w:spacing w:line="280" w:lineRule="atLeast"/>
        <w:contextualSpacing/>
        <w:jc w:val="both"/>
        <w:rPr>
          <w:rFonts w:ascii="Helvetica" w:hAnsi="Helvetica" w:cs="ArialMT"/>
          <w:bCs/>
          <w:iCs/>
          <w:sz w:val="20"/>
          <w:szCs w:val="20"/>
        </w:rPr>
      </w:pPr>
    </w:p>
    <w:p w:rsidR="00B27F71" w:rsidRDefault="00A45D0C" w:rsidP="00B27F71">
      <w:pPr>
        <w:spacing w:line="280" w:lineRule="atLeast"/>
        <w:contextualSpacing/>
        <w:jc w:val="both"/>
        <w:rPr>
          <w:rFonts w:ascii="Helvetica" w:hAnsi="Helvetica" w:cs="ArialMT"/>
          <w:b/>
          <w:bCs/>
          <w:iCs/>
          <w:sz w:val="20"/>
          <w:szCs w:val="20"/>
        </w:rPr>
      </w:pPr>
      <w:r w:rsidRPr="00A45D0C">
        <w:rPr>
          <w:rFonts w:ascii="Helvetica" w:hAnsi="Helvetica" w:cs="ArialMT"/>
          <w:b/>
          <w:bCs/>
          <w:iCs/>
          <w:sz w:val="20"/>
          <w:szCs w:val="20"/>
        </w:rPr>
        <w:t>Kot dokazilo o skladnosti ponudnik predloži dokazilo o vpisu v EMAS ali certifikat ISO 14001.</w:t>
      </w:r>
    </w:p>
    <w:p w:rsidR="0000205C" w:rsidRDefault="0000205C" w:rsidP="00B27F71">
      <w:pPr>
        <w:spacing w:line="280" w:lineRule="atLeast"/>
        <w:contextualSpacing/>
        <w:jc w:val="both"/>
        <w:rPr>
          <w:rStyle w:val="CommentReference"/>
          <w:rFonts w:eastAsia="Calibri"/>
          <w:lang w:eastAsia="en-GB"/>
        </w:rPr>
      </w:pPr>
    </w:p>
    <w:p w:rsidR="00D63388" w:rsidRPr="00025BBB" w:rsidRDefault="009A3D72" w:rsidP="005D20D0">
      <w:pPr>
        <w:numPr>
          <w:ilvl w:val="0"/>
          <w:numId w:val="25"/>
        </w:numPr>
      </w:pPr>
      <w:r w:rsidRPr="00025BBB">
        <w:rPr>
          <w:rFonts w:ascii="Helvetica" w:hAnsi="Helvetica" w:cs="Arial"/>
          <w:b/>
          <w:bCs/>
          <w:color w:val="2C363A"/>
          <w:sz w:val="20"/>
          <w:szCs w:val="20"/>
        </w:rPr>
        <w:t>Sklenjena veljavna podjetniška kolektivna pogodba</w:t>
      </w:r>
      <w:r w:rsidRPr="00025BBB">
        <w:t xml:space="preserve"> </w:t>
      </w:r>
      <w:r w:rsidR="000028A3">
        <w:rPr>
          <w:rFonts w:ascii="Helvetica" w:hAnsi="Helvetica" w:cs="ArialMT"/>
          <w:b/>
          <w:bCs/>
          <w:iCs/>
          <w:sz w:val="20"/>
          <w:szCs w:val="20"/>
        </w:rPr>
        <w:t xml:space="preserve">= </w:t>
      </w:r>
      <w:r w:rsidR="00885D08">
        <w:rPr>
          <w:rFonts w:ascii="Helvetica" w:hAnsi="Helvetica" w:cs="ArialMT"/>
          <w:b/>
          <w:bCs/>
          <w:iCs/>
          <w:sz w:val="20"/>
          <w:szCs w:val="20"/>
        </w:rPr>
        <w:t>10</w:t>
      </w:r>
      <w:r w:rsidR="00D63388" w:rsidRPr="00025BBB">
        <w:rPr>
          <w:rFonts w:ascii="Helvetica" w:hAnsi="Helvetica" w:cs="ArialMT"/>
          <w:b/>
          <w:bCs/>
          <w:iCs/>
          <w:sz w:val="20"/>
          <w:szCs w:val="20"/>
        </w:rPr>
        <w:t xml:space="preserve"> točk</w:t>
      </w:r>
    </w:p>
    <w:p w:rsidR="00D63388" w:rsidRPr="00025BBB" w:rsidRDefault="00D63388" w:rsidP="00D63388">
      <w:pPr>
        <w:spacing w:line="280" w:lineRule="atLeast"/>
        <w:contextualSpacing/>
        <w:jc w:val="both"/>
        <w:rPr>
          <w:rFonts w:ascii="Helvetica" w:hAnsi="Helvetica" w:cs="ArialMT"/>
          <w:bCs/>
          <w:iCs/>
          <w:sz w:val="20"/>
          <w:szCs w:val="20"/>
          <w:highlight w:val="yellow"/>
        </w:rPr>
      </w:pPr>
    </w:p>
    <w:p w:rsidR="00965834" w:rsidRDefault="00965834" w:rsidP="00965834">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Ponudnik, ki ima sklenjeno veljavno podjetniš</w:t>
      </w:r>
      <w:r w:rsidR="000028A3">
        <w:rPr>
          <w:rFonts w:ascii="Helvetica" w:hAnsi="Helvetica" w:cs="ArialMT"/>
          <w:bCs/>
          <w:iCs/>
          <w:sz w:val="20"/>
          <w:szCs w:val="20"/>
        </w:rPr>
        <w:t xml:space="preserve">ko kolektivno pogodbo, prejme </w:t>
      </w:r>
      <w:r w:rsidR="00885D08">
        <w:rPr>
          <w:rFonts w:ascii="Helvetica" w:hAnsi="Helvetica" w:cs="ArialMT"/>
          <w:bCs/>
          <w:iCs/>
          <w:sz w:val="20"/>
          <w:szCs w:val="20"/>
        </w:rPr>
        <w:t>10</w:t>
      </w:r>
      <w:r w:rsidRPr="00025BBB">
        <w:rPr>
          <w:rFonts w:ascii="Helvetica" w:hAnsi="Helvetica" w:cs="ArialMT"/>
          <w:bCs/>
          <w:iCs/>
          <w:sz w:val="20"/>
          <w:szCs w:val="20"/>
        </w:rPr>
        <w:t xml:space="preserve"> točk, ponudnik, ki takšne </w:t>
      </w:r>
      <w:r w:rsidR="000028A3">
        <w:rPr>
          <w:rFonts w:ascii="Helvetica" w:hAnsi="Helvetica" w:cs="ArialMT"/>
          <w:bCs/>
          <w:iCs/>
          <w:sz w:val="20"/>
          <w:szCs w:val="20"/>
        </w:rPr>
        <w:t>pogodbe nima sklenjene, prejme 0</w:t>
      </w:r>
      <w:r w:rsidRPr="00025BBB">
        <w:rPr>
          <w:rFonts w:ascii="Helvetica" w:hAnsi="Helvetica" w:cs="ArialMT"/>
          <w:bCs/>
          <w:iCs/>
          <w:sz w:val="20"/>
          <w:szCs w:val="20"/>
        </w:rPr>
        <w:t xml:space="preserve"> točk.</w:t>
      </w:r>
    </w:p>
    <w:p w:rsidR="00C92F2E" w:rsidRPr="00025BBB" w:rsidRDefault="00C92F2E" w:rsidP="00965834">
      <w:pPr>
        <w:spacing w:line="280" w:lineRule="atLeast"/>
        <w:contextualSpacing/>
        <w:jc w:val="both"/>
        <w:rPr>
          <w:rFonts w:ascii="Helvetica" w:hAnsi="Helvetica" w:cs="ArialMT"/>
          <w:bCs/>
          <w:iCs/>
          <w:sz w:val="20"/>
          <w:szCs w:val="20"/>
        </w:rPr>
      </w:pPr>
    </w:p>
    <w:p w:rsidR="002870B0" w:rsidRPr="00025BBB" w:rsidRDefault="008E7853" w:rsidP="002870B0">
      <w:pPr>
        <w:spacing w:line="280" w:lineRule="atLeast"/>
        <w:contextualSpacing/>
        <w:jc w:val="both"/>
        <w:rPr>
          <w:rFonts w:ascii="Helvetica" w:hAnsi="Helvetica" w:cs="ArialMT"/>
          <w:bCs/>
          <w:iCs/>
          <w:sz w:val="20"/>
          <w:szCs w:val="20"/>
        </w:rPr>
      </w:pPr>
      <w:r w:rsidRPr="00C92F2E">
        <w:rPr>
          <w:rFonts w:ascii="Helvetica" w:hAnsi="Helvetica" w:cs="ArialMT"/>
          <w:b/>
          <w:bCs/>
          <w:iCs/>
          <w:sz w:val="20"/>
          <w:szCs w:val="20"/>
        </w:rPr>
        <w:t>Kot dokaz ponudnik</w:t>
      </w:r>
      <w:r w:rsidR="00102BAF">
        <w:rPr>
          <w:rFonts w:ascii="Helvetica" w:hAnsi="Helvetica" w:cs="ArialMT"/>
          <w:b/>
          <w:bCs/>
          <w:iCs/>
          <w:sz w:val="20"/>
          <w:szCs w:val="20"/>
        </w:rPr>
        <w:t xml:space="preserve"> </w:t>
      </w:r>
      <w:r w:rsidRPr="00C92F2E">
        <w:rPr>
          <w:rFonts w:ascii="Helvetica" w:hAnsi="Helvetica" w:cs="ArialMT"/>
          <w:b/>
          <w:bCs/>
          <w:iCs/>
          <w:sz w:val="20"/>
          <w:szCs w:val="20"/>
        </w:rPr>
        <w:t>predloži sklenjeno veljavno podjetniško kolektivno pogodbo</w:t>
      </w:r>
      <w:r w:rsidR="002870B0" w:rsidRPr="00C92F2E">
        <w:rPr>
          <w:rFonts w:ascii="Helvetica" w:hAnsi="Helvetica" w:cs="ArialMT"/>
          <w:b/>
          <w:bCs/>
          <w:iCs/>
          <w:sz w:val="20"/>
          <w:szCs w:val="20"/>
        </w:rPr>
        <w:t>.</w:t>
      </w:r>
      <w:r w:rsidR="00C43885" w:rsidRPr="00025BBB">
        <w:rPr>
          <w:rFonts w:ascii="Helvetica" w:hAnsi="Helvetica" w:cs="ArialMT"/>
          <w:bCs/>
          <w:iCs/>
          <w:sz w:val="20"/>
          <w:szCs w:val="20"/>
        </w:rPr>
        <w:t xml:space="preserve"> </w:t>
      </w:r>
      <w:r w:rsidR="002870B0" w:rsidRPr="00025BBB">
        <w:rPr>
          <w:rFonts w:ascii="Helvetica" w:hAnsi="Helvetica" w:cs="ArialMT"/>
          <w:bCs/>
          <w:iCs/>
          <w:sz w:val="20"/>
          <w:szCs w:val="20"/>
        </w:rPr>
        <w:t>V kolikor pri ponudniku kot delodajalcu ni organiziranega sindikata, zaradi česar mu je onemogočeno sklepanje kolektivne podjetniške pogodbe, lahko ponudnik predloži tudi veljavni splošni akt ponudnika, iz katerega nedvoumno izhaja, da so presežene minimalne obveznosti delodajalca do delavca (na primer izplačevanje božičnice, 13. plače, višji regres in druga povračila stroškov v zvezi z delom itd.), sprejetega skladno z 10. členom ZDR-1. </w:t>
      </w:r>
    </w:p>
    <w:p w:rsidR="00C92F2E" w:rsidRPr="00025BBB" w:rsidRDefault="00C92F2E" w:rsidP="00D63388">
      <w:pPr>
        <w:spacing w:line="280" w:lineRule="atLeast"/>
        <w:contextualSpacing/>
        <w:jc w:val="both"/>
        <w:rPr>
          <w:rFonts w:ascii="Helvetica" w:hAnsi="Helvetica" w:cs="ArialMT"/>
          <w:bCs/>
          <w:iCs/>
          <w:sz w:val="20"/>
          <w:szCs w:val="20"/>
        </w:rPr>
      </w:pPr>
    </w:p>
    <w:p w:rsidR="00D63388" w:rsidRPr="000028A3" w:rsidRDefault="00D63388" w:rsidP="00965834">
      <w:pPr>
        <w:spacing w:line="280" w:lineRule="atLeast"/>
        <w:contextualSpacing/>
        <w:jc w:val="both"/>
        <w:rPr>
          <w:rFonts w:ascii="Helvetica" w:hAnsi="Helvetica" w:cs="ArialMT"/>
          <w:bCs/>
          <w:iCs/>
          <w:sz w:val="20"/>
          <w:szCs w:val="20"/>
        </w:rPr>
      </w:pPr>
      <w:r w:rsidRPr="000028A3">
        <w:rPr>
          <w:rFonts w:ascii="Helvetica" w:hAnsi="Helvetica" w:cs="ArialMT"/>
          <w:b/>
          <w:bCs/>
          <w:iCs/>
          <w:sz w:val="20"/>
          <w:szCs w:val="20"/>
        </w:rPr>
        <w:t>Način izbire najugodnejše ponudbe</w:t>
      </w:r>
    </w:p>
    <w:p w:rsidR="00D63388" w:rsidRPr="000028A3" w:rsidRDefault="00D63388" w:rsidP="00D63388">
      <w:pPr>
        <w:spacing w:line="280" w:lineRule="atLeast"/>
        <w:contextualSpacing/>
        <w:jc w:val="both"/>
        <w:rPr>
          <w:rFonts w:ascii="Helvetica" w:hAnsi="Helvetica" w:cs="ArialMT"/>
          <w:b/>
          <w:bCs/>
          <w:iCs/>
          <w:sz w:val="20"/>
          <w:szCs w:val="20"/>
        </w:rPr>
      </w:pPr>
    </w:p>
    <w:p w:rsidR="00D63388" w:rsidRPr="000028A3" w:rsidRDefault="00D63388" w:rsidP="00A542CB">
      <w:pPr>
        <w:spacing w:line="280" w:lineRule="atLeast"/>
        <w:contextualSpacing/>
        <w:jc w:val="both"/>
        <w:rPr>
          <w:rFonts w:ascii="Helvetica" w:hAnsi="Helvetica" w:cs="ArialMT"/>
          <w:bCs/>
          <w:iCs/>
          <w:sz w:val="20"/>
          <w:szCs w:val="20"/>
        </w:rPr>
      </w:pPr>
      <w:r w:rsidRPr="000028A3">
        <w:rPr>
          <w:rFonts w:ascii="Helvetica" w:hAnsi="Helvetica" w:cs="ArialMT"/>
          <w:bCs/>
          <w:iCs/>
          <w:sz w:val="20"/>
          <w:szCs w:val="20"/>
        </w:rPr>
        <w:t>Skupno število točk se izračuna kot število to</w:t>
      </w:r>
      <w:r w:rsidR="00A40B2C" w:rsidRPr="000028A3">
        <w:rPr>
          <w:rFonts w:ascii="Helvetica" w:hAnsi="Helvetica" w:cs="ArialMT"/>
          <w:bCs/>
          <w:iCs/>
          <w:sz w:val="20"/>
          <w:szCs w:val="20"/>
        </w:rPr>
        <w:t xml:space="preserve">čk za merilo »Ponujena cena«, </w:t>
      </w:r>
      <w:r w:rsidRPr="000028A3">
        <w:rPr>
          <w:rFonts w:ascii="Helvetica" w:hAnsi="Helvetica" w:cs="ArialMT"/>
          <w:bCs/>
          <w:iCs/>
          <w:sz w:val="20"/>
          <w:szCs w:val="20"/>
        </w:rPr>
        <w:t xml:space="preserve">točk za merilo </w:t>
      </w:r>
      <w:r w:rsidR="00A40B2C" w:rsidRPr="000028A3">
        <w:rPr>
          <w:rFonts w:ascii="Helvetica" w:hAnsi="Helvetica" w:cs="ArialMT"/>
          <w:bCs/>
          <w:iCs/>
          <w:sz w:val="20"/>
          <w:szCs w:val="20"/>
        </w:rPr>
        <w:t>»</w:t>
      </w:r>
      <w:r w:rsidR="000028A3">
        <w:rPr>
          <w:rFonts w:ascii="Helvetica" w:hAnsi="Helvetica" w:cs="ArialMT"/>
          <w:bCs/>
          <w:iCs/>
          <w:sz w:val="20"/>
          <w:szCs w:val="20"/>
        </w:rPr>
        <w:t>Opravljanje storitve na okolju prijazen način</w:t>
      </w:r>
      <w:r w:rsidR="003D5D98" w:rsidRPr="000028A3">
        <w:rPr>
          <w:rFonts w:ascii="Helvetica" w:hAnsi="Helvetica" w:cs="ArialMT"/>
          <w:bCs/>
          <w:iCs/>
          <w:sz w:val="20"/>
          <w:szCs w:val="20"/>
        </w:rPr>
        <w:t>«</w:t>
      </w:r>
      <w:r w:rsidR="00F012DF">
        <w:rPr>
          <w:rFonts w:ascii="Helvetica" w:hAnsi="Helvetica" w:cs="ArialMT"/>
          <w:bCs/>
          <w:iCs/>
          <w:sz w:val="20"/>
          <w:szCs w:val="20"/>
        </w:rPr>
        <w:t xml:space="preserve"> </w:t>
      </w:r>
      <w:r w:rsidR="003D5D98" w:rsidRPr="000028A3">
        <w:rPr>
          <w:rFonts w:ascii="Helvetica" w:hAnsi="Helvetica" w:cs="ArialMT"/>
          <w:bCs/>
          <w:iCs/>
          <w:sz w:val="20"/>
          <w:szCs w:val="20"/>
        </w:rPr>
        <w:t xml:space="preserve">in točk za merilo </w:t>
      </w:r>
      <w:r w:rsidRPr="000028A3">
        <w:rPr>
          <w:rFonts w:ascii="Helvetica" w:hAnsi="Helvetica" w:cs="ArialMT"/>
          <w:bCs/>
          <w:iCs/>
          <w:sz w:val="20"/>
          <w:szCs w:val="20"/>
        </w:rPr>
        <w:t>»</w:t>
      </w:r>
      <w:r w:rsidR="00965834" w:rsidRPr="000028A3">
        <w:rPr>
          <w:rFonts w:ascii="Helvetica" w:hAnsi="Helvetica" w:cs="ArialMT"/>
          <w:bCs/>
          <w:iCs/>
          <w:sz w:val="20"/>
          <w:szCs w:val="20"/>
        </w:rPr>
        <w:t>Sklenjena veljavna podjetniška kolektivna pogodba</w:t>
      </w:r>
      <w:r w:rsidRPr="000028A3">
        <w:rPr>
          <w:rFonts w:ascii="Helvetica" w:hAnsi="Helvetica" w:cs="ArialMT"/>
          <w:bCs/>
          <w:iCs/>
          <w:sz w:val="20"/>
          <w:szCs w:val="20"/>
        </w:rPr>
        <w:t>«. Največje možno število točk je 100.</w:t>
      </w:r>
    </w:p>
    <w:p w:rsidR="00D63388" w:rsidRPr="000028A3" w:rsidRDefault="00D63388" w:rsidP="00D63388">
      <w:pPr>
        <w:spacing w:line="280" w:lineRule="atLeast"/>
        <w:contextualSpacing/>
        <w:jc w:val="both"/>
        <w:rPr>
          <w:rFonts w:ascii="Helvetica" w:hAnsi="Helvetica" w:cs="ArialMT"/>
          <w:b/>
          <w:bCs/>
          <w:iCs/>
          <w:sz w:val="20"/>
          <w:szCs w:val="20"/>
        </w:rPr>
      </w:pPr>
    </w:p>
    <w:p w:rsidR="00D63388" w:rsidRPr="000028A3" w:rsidRDefault="00D63388" w:rsidP="00D63388">
      <w:pPr>
        <w:spacing w:line="280" w:lineRule="atLeast"/>
        <w:contextualSpacing/>
        <w:jc w:val="both"/>
        <w:rPr>
          <w:rFonts w:ascii="Helvetica" w:hAnsi="Helvetica" w:cs="ArialMT"/>
          <w:b/>
          <w:bCs/>
          <w:iCs/>
          <w:sz w:val="20"/>
          <w:szCs w:val="20"/>
        </w:rPr>
      </w:pPr>
      <w:r w:rsidRPr="000028A3">
        <w:rPr>
          <w:rFonts w:ascii="Helvetica" w:hAnsi="Helvetica" w:cs="ArialMT"/>
          <w:b/>
          <w:bCs/>
          <w:iCs/>
          <w:sz w:val="20"/>
          <w:szCs w:val="20"/>
        </w:rPr>
        <w:t>V primeru, da dve ponudbi dosežeta isto število točk, se bo izbor ponudb točkoval v skladu z naslednjim merilom:</w:t>
      </w:r>
    </w:p>
    <w:p w:rsidR="00D63388" w:rsidRPr="000028A3" w:rsidRDefault="00D63388" w:rsidP="005D20D0">
      <w:pPr>
        <w:numPr>
          <w:ilvl w:val="0"/>
          <w:numId w:val="26"/>
        </w:numPr>
        <w:spacing w:line="280" w:lineRule="atLeast"/>
        <w:contextualSpacing/>
        <w:jc w:val="both"/>
        <w:rPr>
          <w:rFonts w:ascii="Helvetica" w:hAnsi="Helvetica" w:cs="ArialMT"/>
          <w:bCs/>
          <w:iCs/>
          <w:sz w:val="20"/>
          <w:szCs w:val="20"/>
        </w:rPr>
      </w:pPr>
      <w:r w:rsidRPr="000028A3">
        <w:rPr>
          <w:rFonts w:ascii="Helvetica" w:hAnsi="Helvetica" w:cs="ArialMT"/>
          <w:bCs/>
          <w:iCs/>
          <w:sz w:val="20"/>
          <w:szCs w:val="20"/>
        </w:rPr>
        <w:t>Izbrana bo ponudba z večjim številom točk na podlagi merila »Ponujena cena«.</w:t>
      </w:r>
    </w:p>
    <w:p w:rsidR="002E38C9" w:rsidRPr="000028A3" w:rsidRDefault="00D63388" w:rsidP="005D20D0">
      <w:pPr>
        <w:numPr>
          <w:ilvl w:val="0"/>
          <w:numId w:val="26"/>
        </w:numPr>
        <w:spacing w:line="280" w:lineRule="atLeast"/>
        <w:contextualSpacing/>
        <w:jc w:val="both"/>
        <w:rPr>
          <w:rFonts w:ascii="Helvetica" w:hAnsi="Helvetica" w:cs="ArialMT"/>
          <w:bCs/>
          <w:iCs/>
          <w:sz w:val="20"/>
          <w:szCs w:val="20"/>
        </w:rPr>
      </w:pPr>
      <w:r w:rsidRPr="000028A3">
        <w:rPr>
          <w:rFonts w:ascii="Helvetica" w:hAnsi="Helvetica" w:cs="ArialMT"/>
          <w:bCs/>
          <w:iCs/>
          <w:sz w:val="20"/>
          <w:szCs w:val="20"/>
        </w:rPr>
        <w:t>Če sta dve ali več ponudb še vedno enakovredni, bo izbranega ponudnika določil žreb.</w:t>
      </w:r>
    </w:p>
    <w:p w:rsidR="002E38C9" w:rsidRPr="00025BBB" w:rsidRDefault="002E38C9" w:rsidP="00322F51">
      <w:pPr>
        <w:spacing w:line="280" w:lineRule="atLeast"/>
        <w:contextualSpacing/>
        <w:jc w:val="both"/>
        <w:rPr>
          <w:rFonts w:ascii="Helvetica" w:hAnsi="Helvetica" w:cs="Calibri"/>
          <w:b/>
          <w:sz w:val="20"/>
          <w:szCs w:val="20"/>
        </w:rPr>
      </w:pPr>
    </w:p>
    <w:p w:rsidR="00134F9D" w:rsidRPr="00025BBB" w:rsidRDefault="00FF7924" w:rsidP="00322F51">
      <w:pPr>
        <w:spacing w:line="280" w:lineRule="atLeast"/>
        <w:contextualSpacing/>
        <w:jc w:val="both"/>
        <w:rPr>
          <w:rFonts w:ascii="Helvetica" w:hAnsi="Helvetica" w:cs="Calibri"/>
          <w:sz w:val="20"/>
          <w:szCs w:val="20"/>
        </w:rPr>
      </w:pPr>
      <w:r w:rsidRPr="00025BBB">
        <w:rPr>
          <w:rFonts w:ascii="Helvetica" w:hAnsi="Helvetica" w:cs="Calibri"/>
          <w:b/>
          <w:sz w:val="20"/>
          <w:szCs w:val="20"/>
        </w:rPr>
        <w:t>12</w:t>
      </w:r>
      <w:r w:rsidR="00134F9D" w:rsidRPr="00025BBB">
        <w:rPr>
          <w:rFonts w:ascii="Helvetica" w:hAnsi="Helvetica" w:cs="Calibri"/>
          <w:b/>
          <w:sz w:val="20"/>
          <w:szCs w:val="20"/>
        </w:rPr>
        <w:t>. Neobičajno nizka ponudba</w:t>
      </w:r>
    </w:p>
    <w:p w:rsidR="00134F9D" w:rsidRPr="00025BBB" w:rsidRDefault="00134F9D" w:rsidP="00322F51">
      <w:pPr>
        <w:spacing w:line="280" w:lineRule="atLeast"/>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rsidR="00986F9C" w:rsidRPr="00025BBB" w:rsidRDefault="00986F9C" w:rsidP="00986F9C">
      <w:pPr>
        <w:spacing w:line="280" w:lineRule="atLeast"/>
        <w:contextualSpacing/>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lastRenderedPageBreak/>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rsidR="00986F9C" w:rsidRPr="00025BBB" w:rsidRDefault="00986F9C" w:rsidP="00986F9C">
      <w:pPr>
        <w:spacing w:line="280" w:lineRule="atLeast"/>
        <w:contextualSpacing/>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t xml:space="preserve">Kadar naročnik v postopku javnega naročanja preveri dopustnost vseh ponudb, v skladu s prejšnjim stavkom preveri, ali je ponudba neobičajno nizka glede na dopustne ponudbe. </w:t>
      </w:r>
    </w:p>
    <w:p w:rsidR="00986F9C" w:rsidRPr="00025BBB" w:rsidRDefault="00986F9C" w:rsidP="00986F9C">
      <w:pPr>
        <w:spacing w:line="280" w:lineRule="atLeast"/>
        <w:contextualSpacing/>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986F9C" w:rsidRPr="00025BBB" w:rsidRDefault="00986F9C" w:rsidP="00986F9C">
      <w:pPr>
        <w:spacing w:line="280" w:lineRule="atLeast"/>
        <w:contextualSpacing/>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t xml:space="preserve">Naročnik bo ocenil pojasnila tako, da se bo posvetoval s ponudnikom. </w:t>
      </w:r>
    </w:p>
    <w:p w:rsidR="00986F9C" w:rsidRPr="00025BBB" w:rsidRDefault="00986F9C" w:rsidP="00986F9C">
      <w:pPr>
        <w:spacing w:line="280" w:lineRule="atLeast"/>
        <w:contextualSpacing/>
        <w:jc w:val="both"/>
        <w:rPr>
          <w:rFonts w:ascii="Helvetica" w:hAnsi="Helvetica"/>
          <w:sz w:val="20"/>
          <w:szCs w:val="20"/>
        </w:rPr>
      </w:pPr>
    </w:p>
    <w:p w:rsidR="000028A3" w:rsidRDefault="00986F9C" w:rsidP="00861214">
      <w:pPr>
        <w:spacing w:line="280" w:lineRule="atLeast"/>
        <w:contextualSpacing/>
        <w:jc w:val="both"/>
        <w:rPr>
          <w:rFonts w:ascii="Helvetica" w:hAnsi="Helvetica"/>
          <w:sz w:val="20"/>
          <w:szCs w:val="20"/>
        </w:rPr>
      </w:pPr>
      <w:r w:rsidRPr="00025BBB">
        <w:rPr>
          <w:rFonts w:ascii="Helvetica" w:hAnsi="Helvetica"/>
          <w:sz w:val="20"/>
          <w:szCs w:val="20"/>
        </w:rPr>
        <w:t xml:space="preserve">Če bo naročnik ugotovil, da je ponudba neobičajno nizka, ker ni skladna z veljavnimi obveznostmi iz drugega odstavka 3. člena ZJN-3, jo bo naročnik zavrnil. </w:t>
      </w:r>
    </w:p>
    <w:p w:rsidR="000D592B" w:rsidRPr="00025BBB" w:rsidRDefault="000D592B" w:rsidP="00861214">
      <w:pPr>
        <w:spacing w:line="280" w:lineRule="atLeast"/>
        <w:contextualSpacing/>
        <w:jc w:val="both"/>
        <w:rPr>
          <w:rFonts w:ascii="Helvetica" w:hAnsi="Helvetica"/>
          <w:sz w:val="20"/>
          <w:szCs w:val="20"/>
        </w:rPr>
      </w:pPr>
    </w:p>
    <w:p w:rsidR="00877AD0" w:rsidRPr="00025BBB" w:rsidRDefault="00877AD0" w:rsidP="00322F51">
      <w:pPr>
        <w:spacing w:line="280" w:lineRule="atLeast"/>
        <w:contextualSpacing/>
        <w:jc w:val="both"/>
        <w:rPr>
          <w:rFonts w:ascii="Helvetica" w:hAnsi="Helvetica"/>
          <w:b/>
          <w:sz w:val="20"/>
          <w:szCs w:val="20"/>
        </w:rPr>
      </w:pPr>
      <w:r w:rsidRPr="00025BBB">
        <w:rPr>
          <w:rFonts w:ascii="Helvetica" w:hAnsi="Helvetica"/>
          <w:b/>
          <w:sz w:val="20"/>
          <w:szCs w:val="20"/>
        </w:rPr>
        <w:t xml:space="preserve">13. </w:t>
      </w:r>
      <w:r w:rsidR="00F25D87">
        <w:rPr>
          <w:rFonts w:ascii="Helvetica" w:hAnsi="Helvetica"/>
          <w:b/>
          <w:sz w:val="20"/>
          <w:szCs w:val="20"/>
        </w:rPr>
        <w:t>Finančno zavarovanje</w:t>
      </w:r>
    </w:p>
    <w:p w:rsidR="00F25D87" w:rsidRDefault="00F25D87" w:rsidP="001D3E6E">
      <w:pPr>
        <w:spacing w:line="280" w:lineRule="atLeast"/>
        <w:contextualSpacing/>
        <w:jc w:val="both"/>
        <w:rPr>
          <w:rFonts w:ascii="Helvetica" w:hAnsi="Helvetica"/>
          <w:sz w:val="20"/>
          <w:szCs w:val="20"/>
        </w:rPr>
      </w:pPr>
    </w:p>
    <w:p w:rsidR="003A2E18" w:rsidRPr="003A2E18" w:rsidRDefault="003A2E18" w:rsidP="003A2E18">
      <w:pPr>
        <w:spacing w:line="280" w:lineRule="atLeast"/>
        <w:contextualSpacing/>
        <w:jc w:val="both"/>
        <w:rPr>
          <w:rFonts w:ascii="Helvetica" w:hAnsi="Helvetica"/>
          <w:sz w:val="20"/>
          <w:szCs w:val="20"/>
        </w:rPr>
      </w:pPr>
      <w:r w:rsidRPr="003A2E18">
        <w:rPr>
          <w:rFonts w:ascii="Helvetica" w:hAnsi="Helvetica"/>
          <w:sz w:val="20"/>
          <w:szCs w:val="20"/>
        </w:rPr>
        <w:t>Ponudnik mora za zavarovanje izpolnitve svoje obveznosti do naročnika naročniku predložiti spodaj zahtevano zavarovanje, ki mora biti brezpogojno in plačljivo na prvi poziv. Uporabljena valuta mora biti enaka valuti javnega naročila.</w:t>
      </w:r>
    </w:p>
    <w:p w:rsidR="00855E31" w:rsidRPr="00025BBB" w:rsidRDefault="00855E31" w:rsidP="00855E31">
      <w:pPr>
        <w:spacing w:line="280" w:lineRule="atLeast"/>
        <w:contextualSpacing/>
        <w:jc w:val="both"/>
        <w:rPr>
          <w:rFonts w:ascii="Helvetica" w:hAnsi="Helvetica"/>
          <w:sz w:val="20"/>
          <w:szCs w:val="20"/>
        </w:rPr>
      </w:pPr>
    </w:p>
    <w:p w:rsidR="00A00BE6" w:rsidRPr="00025BBB" w:rsidRDefault="00A00BE6" w:rsidP="00F938DF">
      <w:pPr>
        <w:spacing w:line="280" w:lineRule="atLeast"/>
        <w:contextualSpacing/>
        <w:jc w:val="both"/>
        <w:rPr>
          <w:rFonts w:ascii="Helvetica" w:hAnsi="Helvetica"/>
          <w:b/>
          <w:sz w:val="20"/>
          <w:szCs w:val="20"/>
        </w:rPr>
      </w:pPr>
      <w:r w:rsidRPr="00025BBB">
        <w:rPr>
          <w:rFonts w:ascii="Helvetica" w:hAnsi="Helvetica"/>
          <w:b/>
          <w:sz w:val="20"/>
          <w:szCs w:val="20"/>
        </w:rPr>
        <w:t xml:space="preserve">Zavarovanje za dobro izvedbo pogodbenih obveznosti </w:t>
      </w:r>
    </w:p>
    <w:p w:rsidR="00D12548" w:rsidRPr="00025BBB" w:rsidRDefault="00D12548" w:rsidP="00F938DF">
      <w:pPr>
        <w:spacing w:line="280" w:lineRule="atLeast"/>
        <w:contextualSpacing/>
        <w:jc w:val="both"/>
        <w:rPr>
          <w:rFonts w:ascii="Helvetica" w:hAnsi="Helvetica"/>
          <w:b/>
          <w:sz w:val="20"/>
          <w:szCs w:val="20"/>
        </w:rPr>
      </w:pPr>
    </w:p>
    <w:p w:rsidR="00F938DF" w:rsidRPr="00025BBB" w:rsidRDefault="00F938DF" w:rsidP="00F938DF">
      <w:pPr>
        <w:spacing w:line="280" w:lineRule="atLeast"/>
        <w:contextualSpacing/>
        <w:jc w:val="both"/>
        <w:rPr>
          <w:rFonts w:ascii="Helvetica" w:hAnsi="Helvetica"/>
          <w:sz w:val="20"/>
          <w:szCs w:val="20"/>
        </w:rPr>
      </w:pPr>
      <w:r w:rsidRPr="00025BBB">
        <w:rPr>
          <w:rFonts w:ascii="Helvetica" w:hAnsi="Helvetica"/>
          <w:sz w:val="20"/>
          <w:szCs w:val="20"/>
        </w:rPr>
        <w:t xml:space="preserve">Ponudnik mora naročniku najkasneje </w:t>
      </w:r>
      <w:r w:rsidR="00F265CC" w:rsidRPr="00025BBB">
        <w:rPr>
          <w:rFonts w:ascii="Helvetica" w:hAnsi="Helvetica"/>
          <w:bCs/>
          <w:iCs/>
          <w:sz w:val="20"/>
          <w:szCs w:val="20"/>
        </w:rPr>
        <w:t>v 10-ih dneh od prejema izvoda podpisane pogodbe s strani naročnika</w:t>
      </w:r>
      <w:r w:rsidR="00F265CC" w:rsidRPr="00025BBB">
        <w:rPr>
          <w:rFonts w:ascii="Helvetica" w:hAnsi="Helvetica"/>
          <w:sz w:val="20"/>
          <w:szCs w:val="20"/>
        </w:rPr>
        <w:t xml:space="preserve"> </w:t>
      </w:r>
      <w:r w:rsidRPr="00025BBB">
        <w:rPr>
          <w:rFonts w:ascii="Helvetica" w:hAnsi="Helvetica"/>
          <w:sz w:val="20"/>
          <w:szCs w:val="20"/>
        </w:rPr>
        <w:t>predložiti brezpogojno bančno garancijo za dobro izvedbo pogodbenih obveznosti oz. kavcijsko zavarovanje v višini 10% pogodbene vrednosti z DDV z veljavnostjo za celoten čas trajanja p</w:t>
      </w:r>
      <w:r w:rsidR="00CB6CD9" w:rsidRPr="00025BBB">
        <w:rPr>
          <w:rFonts w:ascii="Helvetica" w:hAnsi="Helvetica"/>
          <w:sz w:val="20"/>
          <w:szCs w:val="20"/>
        </w:rPr>
        <w:t>ogodbe, podaljšano za dodatnih 3</w:t>
      </w:r>
      <w:r w:rsidRPr="00025BBB">
        <w:rPr>
          <w:rFonts w:ascii="Helvetica" w:hAnsi="Helvetica"/>
          <w:sz w:val="20"/>
          <w:szCs w:val="20"/>
        </w:rPr>
        <w:t xml:space="preserve">0 dni po izteku pogodbe. </w:t>
      </w:r>
    </w:p>
    <w:p w:rsidR="00F938DF" w:rsidRPr="00025BBB" w:rsidRDefault="00F938DF" w:rsidP="00F938DF">
      <w:pPr>
        <w:spacing w:line="280" w:lineRule="atLeast"/>
        <w:contextualSpacing/>
        <w:jc w:val="both"/>
        <w:rPr>
          <w:rFonts w:ascii="Helvetica" w:hAnsi="Helvetica"/>
          <w:sz w:val="20"/>
          <w:szCs w:val="20"/>
        </w:rPr>
      </w:pPr>
    </w:p>
    <w:p w:rsidR="00F938DF" w:rsidRPr="00025BBB" w:rsidRDefault="00F938DF" w:rsidP="00F938DF">
      <w:pPr>
        <w:spacing w:line="280" w:lineRule="atLeast"/>
        <w:contextualSpacing/>
        <w:jc w:val="both"/>
        <w:rPr>
          <w:rFonts w:ascii="Helvetica" w:hAnsi="Helvetica"/>
          <w:sz w:val="20"/>
          <w:szCs w:val="20"/>
        </w:rPr>
      </w:pPr>
      <w:r w:rsidRPr="00025BBB">
        <w:rPr>
          <w:rFonts w:ascii="Helvetica" w:hAnsi="Helvetica"/>
          <w:sz w:val="20"/>
          <w:szCs w:val="20"/>
        </w:rPr>
        <w:t xml:space="preserve">Naročnik bo unovčil bančno garancijo za dobro izvedbo pogodbenih obveznosti v primeru: </w:t>
      </w:r>
    </w:p>
    <w:p w:rsidR="00F938DF" w:rsidRPr="00025BBB" w:rsidRDefault="00F938DF" w:rsidP="00F46837">
      <w:pPr>
        <w:numPr>
          <w:ilvl w:val="0"/>
          <w:numId w:val="22"/>
        </w:numPr>
        <w:spacing w:line="280" w:lineRule="atLeast"/>
        <w:contextualSpacing/>
        <w:jc w:val="both"/>
        <w:rPr>
          <w:rFonts w:ascii="Helvetica" w:hAnsi="Helvetica"/>
          <w:sz w:val="20"/>
          <w:szCs w:val="20"/>
        </w:rPr>
      </w:pPr>
      <w:bookmarkStart w:id="2" w:name="OLE_LINK1"/>
      <w:bookmarkStart w:id="3" w:name="OLE_LINK2"/>
      <w:r w:rsidRPr="00025BBB">
        <w:rPr>
          <w:rFonts w:ascii="Helvetica" w:hAnsi="Helvetica"/>
          <w:sz w:val="20"/>
          <w:szCs w:val="20"/>
        </w:rPr>
        <w:t>če izvajalec del ne bo opravljal v skladu z zahtevami dokumentacije v zvezi z oddajo javnega naročila;</w:t>
      </w:r>
    </w:p>
    <w:p w:rsidR="00F938DF" w:rsidRPr="00025BBB" w:rsidRDefault="00F938DF" w:rsidP="00F46837">
      <w:pPr>
        <w:numPr>
          <w:ilvl w:val="0"/>
          <w:numId w:val="22"/>
        </w:numPr>
        <w:spacing w:line="280" w:lineRule="atLeast"/>
        <w:contextualSpacing/>
        <w:jc w:val="both"/>
        <w:rPr>
          <w:rFonts w:ascii="Helvetica" w:hAnsi="Helvetica"/>
          <w:sz w:val="20"/>
          <w:szCs w:val="20"/>
        </w:rPr>
      </w:pPr>
      <w:r w:rsidRPr="00025BBB">
        <w:rPr>
          <w:rFonts w:ascii="Helvetica" w:hAnsi="Helvetica"/>
          <w:sz w:val="20"/>
          <w:szCs w:val="20"/>
        </w:rPr>
        <w:t>če bo naročnik razdrl pogodbo zaradi kršitev ali zamude na strani izvajalca;</w:t>
      </w:r>
    </w:p>
    <w:p w:rsidR="00F938DF" w:rsidRPr="00025BBB" w:rsidRDefault="00F938DF" w:rsidP="00F46837">
      <w:pPr>
        <w:numPr>
          <w:ilvl w:val="0"/>
          <w:numId w:val="22"/>
        </w:numPr>
        <w:spacing w:line="280" w:lineRule="atLeast"/>
        <w:contextualSpacing/>
        <w:jc w:val="both"/>
        <w:rPr>
          <w:rFonts w:ascii="Helvetica" w:hAnsi="Helvetica"/>
          <w:sz w:val="20"/>
          <w:szCs w:val="20"/>
        </w:rPr>
      </w:pPr>
      <w:r w:rsidRPr="00025BBB">
        <w:rPr>
          <w:rFonts w:ascii="Helvetica" w:hAnsi="Helvetica"/>
          <w:sz w:val="20"/>
          <w:szCs w:val="20"/>
        </w:rPr>
        <w:t>če se na zahtevo naročnika, v primernem roku, ki ga določi naročnik, pomanjkljivosti ne odpravijo;</w:t>
      </w:r>
    </w:p>
    <w:p w:rsidR="00F938DF" w:rsidRPr="00025BBB" w:rsidRDefault="00F938DF" w:rsidP="00F46837">
      <w:pPr>
        <w:numPr>
          <w:ilvl w:val="0"/>
          <w:numId w:val="22"/>
        </w:numPr>
        <w:spacing w:line="280" w:lineRule="atLeast"/>
        <w:contextualSpacing/>
        <w:jc w:val="both"/>
        <w:rPr>
          <w:rFonts w:ascii="Helvetica" w:hAnsi="Helvetica"/>
          <w:sz w:val="20"/>
          <w:szCs w:val="20"/>
        </w:rPr>
      </w:pPr>
      <w:r w:rsidRPr="00025BBB">
        <w:rPr>
          <w:rFonts w:ascii="Helvetica" w:hAnsi="Helvetica"/>
          <w:sz w:val="20"/>
          <w:szCs w:val="20"/>
        </w:rPr>
        <w:t>če bo izvajalec kršil določbe veljavne zakonodaje v zvezi z varovanjem poslovnih skrivnosti in zaupnosti podatkov</w:t>
      </w:r>
      <w:bookmarkEnd w:id="2"/>
      <w:bookmarkEnd w:id="3"/>
      <w:r w:rsidR="00CB6CD9" w:rsidRPr="00025BBB">
        <w:rPr>
          <w:rFonts w:ascii="Helvetica" w:hAnsi="Helvetica"/>
          <w:sz w:val="20"/>
          <w:szCs w:val="20"/>
        </w:rPr>
        <w:t xml:space="preserve">. </w:t>
      </w:r>
    </w:p>
    <w:p w:rsidR="00CB6CD9" w:rsidRPr="00025BBB" w:rsidRDefault="00CB6CD9" w:rsidP="00F938DF">
      <w:pPr>
        <w:spacing w:line="280" w:lineRule="atLeast"/>
        <w:contextualSpacing/>
        <w:jc w:val="both"/>
        <w:rPr>
          <w:rFonts w:ascii="Helvetica" w:hAnsi="Helvetica"/>
          <w:sz w:val="20"/>
          <w:szCs w:val="20"/>
        </w:rPr>
      </w:pPr>
    </w:p>
    <w:p w:rsidR="00CB6CD9" w:rsidRPr="00025BBB" w:rsidRDefault="00F938DF" w:rsidP="00322F51">
      <w:pPr>
        <w:spacing w:line="280" w:lineRule="atLeast"/>
        <w:contextualSpacing/>
        <w:jc w:val="both"/>
        <w:rPr>
          <w:rFonts w:ascii="Helvetica" w:hAnsi="Helvetica"/>
          <w:sz w:val="20"/>
          <w:szCs w:val="20"/>
        </w:rPr>
      </w:pPr>
      <w:r w:rsidRPr="00025BBB">
        <w:rPr>
          <w:rFonts w:ascii="Helvetica" w:hAnsi="Helvetica"/>
          <w:sz w:val="20"/>
          <w:szCs w:val="20"/>
        </w:rPr>
        <w:t>Če ponudnik ne predloži zahtevane bančne garancije za dobro izvedbo posla oz. kavcijskega zavarovanja ali če predloži drugo vrsto finančnega zavarovanja, kot je zahtevano v tej dokumentaciji, se šteje da je ponudnik umaknil oziroma spremenil ponudbo v času njene veljavnosti</w:t>
      </w:r>
      <w:r w:rsidR="00B152FC" w:rsidRPr="00025BBB">
        <w:rPr>
          <w:rFonts w:ascii="Helvetica" w:hAnsi="Helvetica"/>
          <w:sz w:val="20"/>
          <w:szCs w:val="20"/>
        </w:rPr>
        <w:t>,</w:t>
      </w:r>
      <w:r w:rsidRPr="00025BBB">
        <w:rPr>
          <w:rFonts w:ascii="Helvetica" w:hAnsi="Helvetica"/>
          <w:sz w:val="20"/>
          <w:szCs w:val="20"/>
        </w:rPr>
        <w:t xml:space="preserve"> navedene v ponudbi.</w:t>
      </w:r>
    </w:p>
    <w:p w:rsidR="00DD2D89" w:rsidRPr="00025BBB" w:rsidRDefault="00DD2D89" w:rsidP="00322F51">
      <w:pPr>
        <w:spacing w:line="280" w:lineRule="atLeast"/>
        <w:contextualSpacing/>
        <w:jc w:val="both"/>
        <w:rPr>
          <w:rFonts w:ascii="Helvetica" w:hAnsi="Helvetica"/>
          <w:sz w:val="20"/>
          <w:szCs w:val="20"/>
        </w:rPr>
      </w:pPr>
    </w:p>
    <w:p w:rsidR="00134F9D" w:rsidRPr="00025BBB" w:rsidRDefault="00B42EEF"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1</w:t>
      </w:r>
      <w:r w:rsidR="00F938DF" w:rsidRPr="00025BBB">
        <w:rPr>
          <w:rFonts w:ascii="Helvetica" w:hAnsi="Helvetica" w:cs="Calibri"/>
          <w:b/>
          <w:sz w:val="20"/>
          <w:szCs w:val="20"/>
        </w:rPr>
        <w:t>4</w:t>
      </w:r>
      <w:r w:rsidR="00134F9D" w:rsidRPr="00025BBB">
        <w:rPr>
          <w:rFonts w:ascii="Helvetica" w:hAnsi="Helvetica" w:cs="Calibri"/>
          <w:b/>
          <w:sz w:val="20"/>
          <w:szCs w:val="20"/>
        </w:rPr>
        <w:t>. Veljavnost ponudbe</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Ponudba mora veljati vsaj do vključno </w:t>
      </w:r>
      <w:r w:rsidR="000101A9">
        <w:rPr>
          <w:rFonts w:ascii="Helvetica" w:hAnsi="Helvetica" w:cs="Calibri"/>
          <w:sz w:val="20"/>
          <w:szCs w:val="20"/>
        </w:rPr>
        <w:t>31. 10</w:t>
      </w:r>
      <w:r w:rsidR="003A2E18">
        <w:rPr>
          <w:rFonts w:ascii="Helvetica" w:hAnsi="Helvetica" w:cs="Calibri"/>
          <w:sz w:val="20"/>
          <w:szCs w:val="20"/>
        </w:rPr>
        <w:t>. 2026</w:t>
      </w:r>
      <w:r w:rsidRPr="00025BBB">
        <w:rPr>
          <w:rFonts w:ascii="Helvetica" w:hAnsi="Helvetica" w:cs="Calibri"/>
          <w:sz w:val="20"/>
          <w:szCs w:val="20"/>
        </w:rPr>
        <w:t xml:space="preserve">.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V izjemnih okoliščinah lahko naročnik zahteva, da ponudnik podaljša čas veljavnosti ponudbe za določeno dodatno obdobje. Zahteva in odgovori ponudnika morajo biti podani v pisni obliki. Ponudnik </w:t>
      </w:r>
      <w:r w:rsidRPr="00025BBB">
        <w:rPr>
          <w:rFonts w:ascii="Helvetica" w:hAnsi="Helvetica" w:cs="Calibri"/>
          <w:sz w:val="20"/>
          <w:szCs w:val="20"/>
        </w:rPr>
        <w:lastRenderedPageBreak/>
        <w:t>lahko zavrne zahtevo. Od ponudnika, ki se z zahtevo strinja, ne bo zahtevano ali dovoljeno, da razen podaljšanja veljavnosti ponudbe, kakorkoli drugače spreminja ponudbo.</w:t>
      </w:r>
    </w:p>
    <w:p w:rsidR="000028A3" w:rsidRPr="00025BBB" w:rsidRDefault="000028A3" w:rsidP="00322F51">
      <w:pPr>
        <w:spacing w:line="280" w:lineRule="atLeast"/>
        <w:contextualSpacing/>
        <w:jc w:val="both"/>
        <w:rPr>
          <w:rFonts w:ascii="Helvetica" w:hAnsi="Helvetica" w:cs="Calibri"/>
          <w:sz w:val="20"/>
          <w:szCs w:val="20"/>
        </w:rPr>
      </w:pPr>
    </w:p>
    <w:p w:rsidR="00134F9D" w:rsidRPr="00025BBB" w:rsidRDefault="00E6109F"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1</w:t>
      </w:r>
      <w:r w:rsidR="00F938DF" w:rsidRPr="00025BBB">
        <w:rPr>
          <w:rFonts w:ascii="Helvetica" w:hAnsi="Helvetica" w:cs="Calibri"/>
          <w:b/>
          <w:sz w:val="20"/>
          <w:szCs w:val="20"/>
        </w:rPr>
        <w:t>5</w:t>
      </w:r>
      <w:r w:rsidR="00134F9D" w:rsidRPr="00025BBB">
        <w:rPr>
          <w:rFonts w:ascii="Helvetica" w:hAnsi="Helvetica" w:cs="Calibri"/>
          <w:b/>
          <w:sz w:val="20"/>
          <w:szCs w:val="20"/>
        </w:rPr>
        <w:t>. Variantne ponudbe</w:t>
      </w:r>
    </w:p>
    <w:p w:rsidR="00134F9D" w:rsidRPr="00025BBB" w:rsidRDefault="00134F9D" w:rsidP="00322F51">
      <w:pPr>
        <w:spacing w:line="280" w:lineRule="atLeast"/>
        <w:contextualSpacing/>
        <w:jc w:val="both"/>
        <w:rPr>
          <w:rFonts w:ascii="Helvetica" w:hAnsi="Helvetica" w:cs="Calibri"/>
          <w:sz w:val="20"/>
          <w:szCs w:val="20"/>
        </w:rPr>
      </w:pPr>
    </w:p>
    <w:p w:rsidR="00920877"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Variantne ponudbe ne bodo upoštevane. </w:t>
      </w:r>
    </w:p>
    <w:p w:rsidR="00F25D87" w:rsidRPr="00025BBB" w:rsidRDefault="00F25D87" w:rsidP="00322F51">
      <w:pPr>
        <w:spacing w:line="280" w:lineRule="atLeast"/>
        <w:contextualSpacing/>
        <w:jc w:val="both"/>
        <w:rPr>
          <w:rFonts w:ascii="Helvetica" w:hAnsi="Helvetica" w:cs="Calibri"/>
          <w:b/>
          <w:sz w:val="20"/>
          <w:szCs w:val="20"/>
        </w:rPr>
      </w:pPr>
    </w:p>
    <w:p w:rsidR="00E6109F" w:rsidRPr="00025BBB" w:rsidRDefault="00E6109F" w:rsidP="00322F51">
      <w:pPr>
        <w:spacing w:line="280" w:lineRule="atLeast"/>
        <w:contextualSpacing/>
        <w:jc w:val="both"/>
        <w:rPr>
          <w:rFonts w:ascii="Helvetica" w:hAnsi="Helvetica" w:cs="Calibri"/>
          <w:b/>
          <w:bCs/>
          <w:sz w:val="20"/>
          <w:szCs w:val="20"/>
        </w:rPr>
      </w:pPr>
      <w:bookmarkStart w:id="4" w:name="_Toc468098178"/>
      <w:r w:rsidRPr="00025BBB">
        <w:rPr>
          <w:rFonts w:ascii="Helvetica" w:hAnsi="Helvetica" w:cs="Calibri"/>
          <w:b/>
          <w:bCs/>
          <w:sz w:val="20"/>
          <w:szCs w:val="20"/>
        </w:rPr>
        <w:t xml:space="preserve">III. INFORMACIJE V ZVEZI </w:t>
      </w:r>
      <w:bookmarkEnd w:id="4"/>
      <w:r w:rsidRPr="00025BBB">
        <w:rPr>
          <w:rFonts w:ascii="Helvetica" w:hAnsi="Helvetica" w:cs="Calibri"/>
          <w:b/>
          <w:bCs/>
          <w:sz w:val="20"/>
          <w:szCs w:val="20"/>
        </w:rPr>
        <w:t>Z ODPIRANJEM PONUDB</w:t>
      </w:r>
    </w:p>
    <w:p w:rsidR="00E6109F" w:rsidRPr="00025BBB" w:rsidRDefault="00E6109F" w:rsidP="00322F51">
      <w:pPr>
        <w:spacing w:line="280" w:lineRule="atLeast"/>
        <w:contextualSpacing/>
        <w:jc w:val="both"/>
        <w:rPr>
          <w:rFonts w:ascii="Helvetica" w:hAnsi="Helvetica" w:cs="Calibri"/>
          <w:b/>
          <w:bCs/>
          <w:sz w:val="20"/>
          <w:szCs w:val="20"/>
        </w:rPr>
      </w:pPr>
    </w:p>
    <w:p w:rsidR="00D12548" w:rsidRPr="00025BBB" w:rsidRDefault="00D12548" w:rsidP="00D12548">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Odpiranje ponudb bo potekalo avtomatično v sistemu e-JN dne </w:t>
      </w:r>
      <w:r w:rsidR="000101A9">
        <w:rPr>
          <w:rFonts w:ascii="Helvetica" w:hAnsi="Helvetica" w:cs="Calibri"/>
          <w:b/>
          <w:sz w:val="20"/>
          <w:szCs w:val="20"/>
        </w:rPr>
        <w:t>21. 8</w:t>
      </w:r>
      <w:r w:rsidRPr="00025BBB">
        <w:rPr>
          <w:rFonts w:ascii="Helvetica" w:hAnsi="Helvetica" w:cs="Calibri"/>
          <w:b/>
          <w:sz w:val="20"/>
          <w:szCs w:val="20"/>
        </w:rPr>
        <w:t>. 202</w:t>
      </w:r>
      <w:r w:rsidR="005F281F">
        <w:rPr>
          <w:rFonts w:ascii="Helvetica" w:hAnsi="Helvetica" w:cs="Calibri"/>
          <w:b/>
          <w:sz w:val="20"/>
          <w:szCs w:val="20"/>
        </w:rPr>
        <w:t>6</w:t>
      </w:r>
      <w:r w:rsidRPr="00025BBB">
        <w:rPr>
          <w:rFonts w:ascii="Helvetica" w:hAnsi="Helvetica" w:cs="Calibri"/>
          <w:sz w:val="20"/>
          <w:szCs w:val="20"/>
        </w:rPr>
        <w:t xml:space="preserve"> in se bo začelo ob </w:t>
      </w:r>
      <w:r w:rsidRPr="00025BBB">
        <w:rPr>
          <w:rFonts w:ascii="Helvetica" w:hAnsi="Helvetica" w:cs="Calibri"/>
          <w:b/>
          <w:sz w:val="20"/>
          <w:szCs w:val="20"/>
        </w:rPr>
        <w:t>10.00</w:t>
      </w:r>
      <w:r w:rsidRPr="00025BBB">
        <w:rPr>
          <w:rFonts w:ascii="Helvetica" w:hAnsi="Helvetica" w:cs="Calibri"/>
          <w:sz w:val="20"/>
          <w:szCs w:val="20"/>
        </w:rPr>
        <w:t xml:space="preserve"> uri na spletnem naslovu </w:t>
      </w:r>
      <w:hyperlink r:id="rId15" w:history="1">
        <w:r w:rsidRPr="00025BBB">
          <w:rPr>
            <w:rStyle w:val="Hyperlink"/>
            <w:rFonts w:ascii="Helvetica" w:hAnsi="Helvetica" w:cs="Calibri"/>
            <w:sz w:val="20"/>
            <w:szCs w:val="20"/>
          </w:rPr>
          <w:t>https://ejn.gov.si</w:t>
        </w:r>
      </w:hyperlink>
      <w:r w:rsidRPr="00025BBB">
        <w:rPr>
          <w:rFonts w:ascii="Helvetica" w:hAnsi="Helvetica" w:cs="Calibri"/>
          <w:sz w:val="20"/>
          <w:szCs w:val="20"/>
        </w:rPr>
        <w:t>.</w:t>
      </w:r>
    </w:p>
    <w:p w:rsidR="00D12548" w:rsidRPr="00025BBB" w:rsidRDefault="00D12548" w:rsidP="00D12548">
      <w:pPr>
        <w:spacing w:line="280" w:lineRule="atLeast"/>
        <w:contextualSpacing/>
        <w:jc w:val="both"/>
        <w:rPr>
          <w:rFonts w:ascii="Helvetica" w:hAnsi="Helvetica" w:cs="Calibri"/>
          <w:sz w:val="20"/>
          <w:szCs w:val="20"/>
        </w:rPr>
      </w:pPr>
    </w:p>
    <w:p w:rsidR="00DD2D89" w:rsidRPr="00025BBB" w:rsidRDefault="00DD2D89" w:rsidP="00DD2D89">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D12548" w:rsidRPr="00025BBB" w:rsidRDefault="00D12548" w:rsidP="00322F51">
      <w:pPr>
        <w:spacing w:line="280" w:lineRule="atLeast"/>
        <w:contextualSpacing/>
        <w:jc w:val="both"/>
        <w:rPr>
          <w:rFonts w:ascii="Helvetica" w:hAnsi="Helvetica" w:cs="Calibri"/>
          <w:sz w:val="20"/>
          <w:szCs w:val="20"/>
        </w:rPr>
      </w:pPr>
    </w:p>
    <w:p w:rsidR="00134F9D" w:rsidRPr="00025BBB" w:rsidRDefault="00134F9D" w:rsidP="00322F51">
      <w:pPr>
        <w:pStyle w:val="Heading8"/>
        <w:spacing w:before="0" w:after="0" w:line="280" w:lineRule="atLeast"/>
        <w:contextualSpacing/>
        <w:jc w:val="both"/>
        <w:rPr>
          <w:rFonts w:ascii="Helvetica" w:hAnsi="Helvetica" w:cs="Calibri"/>
          <w:b/>
          <w:i w:val="0"/>
          <w:sz w:val="20"/>
          <w:szCs w:val="20"/>
        </w:rPr>
      </w:pPr>
      <w:r w:rsidRPr="00025BBB">
        <w:rPr>
          <w:rFonts w:ascii="Helvetica" w:hAnsi="Helvetica" w:cs="Calibri"/>
          <w:b/>
          <w:i w:val="0"/>
          <w:sz w:val="20"/>
          <w:szCs w:val="20"/>
        </w:rPr>
        <w:t>IV. PREGLED PONUDB</w:t>
      </w:r>
    </w:p>
    <w:p w:rsidR="00134F9D" w:rsidRPr="00025BBB" w:rsidRDefault="00134F9D" w:rsidP="00322F51">
      <w:pPr>
        <w:spacing w:line="280" w:lineRule="atLeast"/>
        <w:jc w:val="both"/>
        <w:rPr>
          <w:rFonts w:ascii="Helvetica" w:hAnsi="Helvetica"/>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Naročnik bo ponudbe najprej razvrstil glede na merilo, nato pa jih bo preveril z vidika ustreznosti zagotavljanja naročnikovih zahtev glede predmeta javnega naročila. </w:t>
      </w:r>
    </w:p>
    <w:p w:rsidR="00134F9D" w:rsidRDefault="00134F9D" w:rsidP="00322F51">
      <w:pPr>
        <w:spacing w:line="280" w:lineRule="atLeast"/>
        <w:contextualSpacing/>
        <w:jc w:val="both"/>
        <w:rPr>
          <w:rFonts w:ascii="Helvetica" w:hAnsi="Helvetica" w:cs="Calibri"/>
          <w:sz w:val="20"/>
          <w:szCs w:val="20"/>
        </w:rPr>
      </w:pPr>
    </w:p>
    <w:p w:rsidR="009D52F3" w:rsidRPr="009D52F3" w:rsidRDefault="009D52F3" w:rsidP="009D52F3">
      <w:pPr>
        <w:spacing w:line="280" w:lineRule="atLeast"/>
        <w:contextualSpacing/>
        <w:jc w:val="both"/>
        <w:rPr>
          <w:rFonts w:ascii="Helvetica" w:hAnsi="Helvetica" w:cs="Calibri"/>
          <w:b/>
          <w:sz w:val="20"/>
          <w:szCs w:val="20"/>
          <w:lang w:val="sl-SI"/>
        </w:rPr>
      </w:pPr>
      <w:r w:rsidRPr="009D52F3">
        <w:rPr>
          <w:rFonts w:ascii="Helvetica" w:hAnsi="Helvetica" w:cs="Calibri"/>
          <w:b/>
          <w:sz w:val="20"/>
          <w:szCs w:val="20"/>
          <w:lang w:val="sl-SI"/>
        </w:rPr>
        <w:t>V. PROTOKOL POGAJANJ</w:t>
      </w:r>
    </w:p>
    <w:p w:rsidR="009D52F3" w:rsidRPr="009D52F3" w:rsidRDefault="009D52F3" w:rsidP="009D52F3">
      <w:pPr>
        <w:spacing w:line="280" w:lineRule="atLeast"/>
        <w:contextualSpacing/>
        <w:jc w:val="both"/>
        <w:rPr>
          <w:rFonts w:ascii="Helvetica" w:hAnsi="Helvetica" w:cs="Calibri"/>
          <w:b/>
          <w:sz w:val="20"/>
          <w:szCs w:val="20"/>
          <w:lang w:val="sl-SI"/>
        </w:rPr>
      </w:pPr>
    </w:p>
    <w:p w:rsidR="009D52F3" w:rsidRPr="009D52F3" w:rsidRDefault="009D52F3" w:rsidP="009D52F3">
      <w:pPr>
        <w:spacing w:line="280" w:lineRule="atLeast"/>
        <w:contextualSpacing/>
        <w:jc w:val="both"/>
        <w:rPr>
          <w:rFonts w:ascii="Helvetica" w:hAnsi="Helvetica" w:cs="Calibri"/>
          <w:bCs/>
          <w:sz w:val="20"/>
          <w:szCs w:val="20"/>
          <w:lang w:val="sl-SI"/>
        </w:rPr>
      </w:pPr>
      <w:r w:rsidRPr="009D52F3">
        <w:rPr>
          <w:rFonts w:ascii="Helvetica" w:hAnsi="Helvetica" w:cs="Calibri"/>
          <w:bCs/>
          <w:sz w:val="20"/>
          <w:szCs w:val="20"/>
          <w:lang w:val="sl-SI"/>
        </w:rPr>
        <w:t xml:space="preserve">Naročnik bo po pregledu ponudb ponudnikom, katerih ponudba bo dopustna, preko sistema eJN poslal povabilo k pogajanjem. Naročnik se bo pogajal o ceni. </w:t>
      </w:r>
    </w:p>
    <w:p w:rsidR="009D52F3" w:rsidRPr="009D52F3" w:rsidRDefault="009D52F3" w:rsidP="009D52F3">
      <w:pPr>
        <w:spacing w:line="280" w:lineRule="atLeast"/>
        <w:contextualSpacing/>
        <w:jc w:val="both"/>
        <w:rPr>
          <w:rFonts w:ascii="Helvetica" w:hAnsi="Helvetica" w:cs="Calibri"/>
          <w:b/>
          <w:bCs/>
          <w:sz w:val="20"/>
          <w:szCs w:val="20"/>
          <w:lang w:val="sl-SI"/>
        </w:rPr>
      </w:pPr>
    </w:p>
    <w:p w:rsidR="009D52F3" w:rsidRPr="009D52F3" w:rsidRDefault="009D52F3" w:rsidP="009D52F3">
      <w:pPr>
        <w:spacing w:line="280" w:lineRule="atLeast"/>
        <w:contextualSpacing/>
        <w:jc w:val="both"/>
        <w:rPr>
          <w:rFonts w:ascii="Helvetica" w:hAnsi="Helvetica" w:cs="Calibri"/>
          <w:bCs/>
          <w:sz w:val="20"/>
          <w:szCs w:val="20"/>
          <w:lang w:val="sl-SI"/>
        </w:rPr>
      </w:pPr>
      <w:r w:rsidRPr="009D52F3">
        <w:rPr>
          <w:rFonts w:ascii="Helvetica" w:hAnsi="Helvetica" w:cs="Calibri"/>
          <w:bCs/>
          <w:sz w:val="20"/>
          <w:szCs w:val="20"/>
          <w:lang w:val="sl-SI"/>
        </w:rPr>
        <w:t xml:space="preserve">Naročnik bo izvedel pogajanja v enem krogu. V pogajanjih ponudnik svoje ponudbe ne sme spreminjati, predmet pogajanj je izključno cena. Ponudnik v pogajanjih lahko ponudi novo nižjo ceno. </w:t>
      </w:r>
    </w:p>
    <w:p w:rsidR="009D52F3" w:rsidRPr="009D52F3" w:rsidRDefault="009D52F3" w:rsidP="009D52F3">
      <w:pPr>
        <w:spacing w:line="280" w:lineRule="atLeast"/>
        <w:contextualSpacing/>
        <w:jc w:val="both"/>
        <w:rPr>
          <w:rFonts w:ascii="Helvetica" w:hAnsi="Helvetica" w:cs="Calibri"/>
          <w:bCs/>
          <w:sz w:val="20"/>
          <w:szCs w:val="20"/>
          <w:lang w:val="sl-SI"/>
        </w:rPr>
      </w:pPr>
    </w:p>
    <w:p w:rsidR="009D52F3" w:rsidRPr="009D52F3" w:rsidRDefault="009D52F3" w:rsidP="009D52F3">
      <w:pPr>
        <w:spacing w:line="280" w:lineRule="atLeast"/>
        <w:contextualSpacing/>
        <w:jc w:val="both"/>
        <w:rPr>
          <w:rFonts w:ascii="Helvetica" w:hAnsi="Helvetica" w:cs="Calibri"/>
          <w:bCs/>
          <w:sz w:val="20"/>
          <w:szCs w:val="20"/>
          <w:lang w:val="sl-SI"/>
        </w:rPr>
      </w:pPr>
      <w:r w:rsidRPr="009D52F3">
        <w:rPr>
          <w:rFonts w:ascii="Helvetica" w:hAnsi="Helvetica" w:cs="Calibri"/>
          <w:bCs/>
          <w:sz w:val="20"/>
          <w:szCs w:val="20"/>
          <w:lang w:val="sl-SI"/>
        </w:rPr>
        <w:t xml:space="preserve">S tem bodo pogajanja zaključena. </w:t>
      </w:r>
    </w:p>
    <w:p w:rsidR="009D52F3" w:rsidRPr="00025BBB" w:rsidRDefault="009D52F3" w:rsidP="00322F51">
      <w:pPr>
        <w:spacing w:line="280" w:lineRule="atLeast"/>
        <w:contextualSpacing/>
        <w:jc w:val="both"/>
        <w:rPr>
          <w:rFonts w:ascii="Helvetica" w:hAnsi="Helvetica" w:cs="Calibri"/>
          <w:sz w:val="20"/>
          <w:szCs w:val="20"/>
        </w:rPr>
      </w:pPr>
    </w:p>
    <w:p w:rsidR="00134F9D" w:rsidRPr="00025BBB" w:rsidRDefault="00134F9D" w:rsidP="00322F51">
      <w:pPr>
        <w:pStyle w:val="Heading8"/>
        <w:spacing w:before="0" w:after="0" w:line="280" w:lineRule="atLeast"/>
        <w:contextualSpacing/>
        <w:jc w:val="both"/>
        <w:rPr>
          <w:rFonts w:ascii="Helvetica" w:hAnsi="Helvetica" w:cs="Calibri"/>
          <w:b/>
          <w:i w:val="0"/>
          <w:sz w:val="20"/>
          <w:szCs w:val="20"/>
        </w:rPr>
      </w:pPr>
      <w:r w:rsidRPr="00025BBB">
        <w:rPr>
          <w:rFonts w:ascii="Helvetica" w:hAnsi="Helvetica" w:cs="Calibri"/>
          <w:b/>
          <w:i w:val="0"/>
          <w:sz w:val="20"/>
          <w:szCs w:val="20"/>
        </w:rPr>
        <w:t>V</w:t>
      </w:r>
      <w:r w:rsidR="009D52F3">
        <w:rPr>
          <w:rFonts w:ascii="Helvetica" w:hAnsi="Helvetica" w:cs="Calibri"/>
          <w:b/>
          <w:i w:val="0"/>
          <w:sz w:val="20"/>
          <w:szCs w:val="20"/>
        </w:rPr>
        <w:t>I</w:t>
      </w:r>
      <w:r w:rsidRPr="00025BBB">
        <w:rPr>
          <w:rFonts w:ascii="Helvetica" w:hAnsi="Helvetica" w:cs="Calibri"/>
          <w:b/>
          <w:i w:val="0"/>
          <w:sz w:val="20"/>
          <w:szCs w:val="20"/>
        </w:rPr>
        <w:t>. POGODBA</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Naročnik bo z izbranim ponudnikom sklenil pogodbo v skladu z določbami vzorca pogodbe iz OBR-3. </w:t>
      </w:r>
    </w:p>
    <w:p w:rsidR="00134F9D" w:rsidRPr="00025BBB" w:rsidRDefault="00134F9D" w:rsidP="00322F51">
      <w:pPr>
        <w:spacing w:line="280" w:lineRule="atLeast"/>
        <w:contextualSpacing/>
        <w:jc w:val="both"/>
        <w:rPr>
          <w:rFonts w:ascii="Helvetica" w:hAnsi="Helvetica" w:cs="Calibri"/>
          <w:sz w:val="20"/>
          <w:szCs w:val="20"/>
        </w:rPr>
      </w:pPr>
    </w:p>
    <w:p w:rsidR="005F281F" w:rsidRPr="005F281F" w:rsidRDefault="005F281F" w:rsidP="005F281F">
      <w:pPr>
        <w:spacing w:line="280" w:lineRule="atLeast"/>
        <w:contextualSpacing/>
        <w:jc w:val="both"/>
        <w:rPr>
          <w:rFonts w:ascii="Helvetica" w:hAnsi="Helvetica" w:cs="Calibri"/>
          <w:sz w:val="20"/>
          <w:szCs w:val="20"/>
        </w:rPr>
      </w:pPr>
      <w:r w:rsidRPr="005F281F">
        <w:rPr>
          <w:rFonts w:ascii="Helvetica" w:hAnsi="Helvetica" w:cs="Calibri"/>
          <w:sz w:val="20"/>
          <w:szCs w:val="20"/>
        </w:rPr>
        <w:t xml:space="preserve">Pogodbo je treba podpisati v roku pet (5) dni od prejema naročnikovega poziva k podpisu pogodbe. </w:t>
      </w:r>
    </w:p>
    <w:p w:rsidR="00443B79" w:rsidRPr="00025BBB" w:rsidRDefault="00443B79" w:rsidP="00322F51">
      <w:pPr>
        <w:spacing w:line="280" w:lineRule="atLeast"/>
        <w:contextualSpacing/>
        <w:jc w:val="both"/>
        <w:rPr>
          <w:rFonts w:ascii="Helvetica" w:hAnsi="Helvetica" w:cs="Calibri"/>
          <w:sz w:val="20"/>
          <w:szCs w:val="20"/>
        </w:rPr>
      </w:pPr>
    </w:p>
    <w:p w:rsidR="00134F9D" w:rsidRPr="00025BBB" w:rsidRDefault="00134F9D" w:rsidP="00322F51">
      <w:pPr>
        <w:pStyle w:val="Heading8"/>
        <w:spacing w:before="0" w:after="0" w:line="280" w:lineRule="atLeast"/>
        <w:contextualSpacing/>
        <w:jc w:val="both"/>
        <w:rPr>
          <w:rFonts w:ascii="Helvetica" w:hAnsi="Helvetica" w:cs="Calibri"/>
          <w:b/>
          <w:i w:val="0"/>
          <w:sz w:val="20"/>
          <w:szCs w:val="20"/>
        </w:rPr>
      </w:pPr>
      <w:r w:rsidRPr="00025BBB">
        <w:rPr>
          <w:rFonts w:ascii="Helvetica" w:hAnsi="Helvetica" w:cs="Calibri"/>
          <w:b/>
          <w:i w:val="0"/>
          <w:sz w:val="20"/>
          <w:szCs w:val="20"/>
        </w:rPr>
        <w:t>VI</w:t>
      </w:r>
      <w:r w:rsidR="009D52F3">
        <w:rPr>
          <w:rFonts w:ascii="Helvetica" w:hAnsi="Helvetica" w:cs="Calibri"/>
          <w:b/>
          <w:i w:val="0"/>
          <w:sz w:val="20"/>
          <w:szCs w:val="20"/>
        </w:rPr>
        <w:t>I</w:t>
      </w:r>
      <w:r w:rsidRPr="00025BBB">
        <w:rPr>
          <w:rFonts w:ascii="Helvetica" w:hAnsi="Helvetica" w:cs="Calibri"/>
          <w:b/>
          <w:i w:val="0"/>
          <w:sz w:val="20"/>
          <w:szCs w:val="20"/>
        </w:rPr>
        <w:t>. PRAVNO VARSTVO</w:t>
      </w:r>
    </w:p>
    <w:p w:rsidR="00134F9D" w:rsidRPr="00025BBB" w:rsidRDefault="00134F9D" w:rsidP="00322F51">
      <w:pPr>
        <w:spacing w:line="280" w:lineRule="atLeast"/>
        <w:contextualSpacing/>
        <w:jc w:val="both"/>
        <w:rPr>
          <w:rFonts w:ascii="Helvetica" w:hAnsi="Helvetica" w:cs="Calibri"/>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Pravno varstvo ponudnikov v postopku javnega naročanja je zagotovljeno v skladu z določbami Zakona o pravnem varstvu v postopkih javnega naročanja (Uradni list RS, št. 43/11, 60/11 – ZTP-D, 63/</w:t>
      </w:r>
      <w:r w:rsidR="005F281F">
        <w:rPr>
          <w:rFonts w:ascii="Helvetica" w:hAnsi="Helvetica" w:cs="Calibri"/>
          <w:iCs/>
          <w:sz w:val="20"/>
          <w:szCs w:val="20"/>
        </w:rPr>
        <w:t xml:space="preserve">13, 90/14 – ZDU-1, 60/17, </w:t>
      </w:r>
      <w:r w:rsidRPr="00025BBB">
        <w:rPr>
          <w:rFonts w:ascii="Helvetica" w:hAnsi="Helvetica" w:cs="Calibri"/>
          <w:iCs/>
          <w:sz w:val="20"/>
          <w:szCs w:val="20"/>
        </w:rPr>
        <w:t>72/19</w:t>
      </w:r>
      <w:r w:rsidR="005F281F">
        <w:rPr>
          <w:rFonts w:ascii="Helvetica" w:hAnsi="Helvetica" w:cs="Calibri"/>
          <w:iCs/>
          <w:sz w:val="20"/>
          <w:szCs w:val="20"/>
        </w:rPr>
        <w:t xml:space="preserve"> in 83/25 - ZOUL</w:t>
      </w:r>
      <w:r w:rsidRPr="00025BBB">
        <w:rPr>
          <w:rFonts w:ascii="Helvetica" w:hAnsi="Helvetica" w:cs="Calibri"/>
          <w:iCs/>
          <w:sz w:val="20"/>
          <w:szCs w:val="20"/>
        </w:rPr>
        <w:t>; v nadaljevanju: ZPVPJN), po postopku in na način kot ga določa zakon.</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Zahtevek za revizijo mora vsebovati:</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lastRenderedPageBreak/>
        <w:t>ime in naslov vlagatelja zahtevka (v nadaljnjem besedilu: vlagatelj) ter kontaktno osebo,</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ime naročnika,</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oznako javnega naročila,</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predmet javnega naročila,</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pooblastilo za zastopanje v predrevizijskem in revizijskem postopku, če vlagatelj nastopa s pooblaščencem,</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potrdilo o plačilu takse iz prvega, drugega, tretjega ali četrtega odstavka 71. člena tega zakona.</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Vlagatelj mora v zahtevku za revizijo navesti očitane kršitve ter dejstva in dokaze, s katerimi se kršitve dokazujejo.</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Vlagatelj mora v skladu z drugo alinejo prvega odstavka 71. člena ZPVPJN zahtevku za revizijo, kadar  se nanaša na  vsebino objave, povabilo k oddaji ponudbe ali razpisno dokumentacijo, priložiti pot</w:t>
      </w:r>
      <w:r w:rsidR="00F25D87">
        <w:rPr>
          <w:rFonts w:ascii="Helvetica" w:hAnsi="Helvetica" w:cs="Calibri"/>
          <w:iCs/>
          <w:sz w:val="20"/>
          <w:szCs w:val="20"/>
        </w:rPr>
        <w:t>rdilo o plačilu takse v višini 2</w:t>
      </w:r>
      <w:r w:rsidRPr="00025BBB">
        <w:rPr>
          <w:rFonts w:ascii="Helvetica" w:hAnsi="Helvetica" w:cs="Calibri"/>
          <w:iCs/>
          <w:sz w:val="20"/>
          <w:szCs w:val="20"/>
        </w:rPr>
        <w:t>.000,00 EUR.</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b/>
          <w:bCs/>
          <w:iCs/>
          <w:sz w:val="20"/>
          <w:szCs w:val="20"/>
        </w:rPr>
      </w:pPr>
      <w:bookmarkStart w:id="5" w:name="_Toc317268783"/>
      <w:bookmarkStart w:id="6" w:name="_Toc317351950"/>
      <w:bookmarkStart w:id="7" w:name="_Toc317443323"/>
      <w:bookmarkStart w:id="8" w:name="_Toc317443487"/>
      <w:bookmarkStart w:id="9" w:name="_Toc317443671"/>
      <w:bookmarkStart w:id="10" w:name="_Toc317503841"/>
      <w:bookmarkStart w:id="11" w:name="_Toc317503970"/>
      <w:r w:rsidRPr="00025BBB">
        <w:rPr>
          <w:rFonts w:ascii="Helvetica" w:hAnsi="Helvetica" w:cs="Calibri"/>
          <w:bCs/>
          <w:iCs/>
          <w:sz w:val="20"/>
          <w:szCs w:val="20"/>
        </w:rPr>
        <w:t xml:space="preserve">Zahtevek za revizijo se vloži </w:t>
      </w:r>
      <w:bookmarkEnd w:id="5"/>
      <w:bookmarkEnd w:id="6"/>
      <w:bookmarkEnd w:id="7"/>
      <w:bookmarkEnd w:id="8"/>
      <w:bookmarkEnd w:id="9"/>
      <w:bookmarkEnd w:id="10"/>
      <w:bookmarkEnd w:id="11"/>
      <w:r w:rsidRPr="00025BBB">
        <w:rPr>
          <w:rFonts w:ascii="Helvetica" w:hAnsi="Helvetica" w:cs="Calibri"/>
          <w:bCs/>
          <w:iCs/>
          <w:sz w:val="20"/>
          <w:szCs w:val="20"/>
        </w:rPr>
        <w:t xml:space="preserve">preko portala eRevizija. </w:t>
      </w:r>
    </w:p>
    <w:p w:rsidR="00DD2D89" w:rsidRPr="00025BBB" w:rsidRDefault="00DD2D89" w:rsidP="00DD2D89">
      <w:pPr>
        <w:spacing w:line="280" w:lineRule="atLeast"/>
        <w:contextualSpacing/>
        <w:jc w:val="both"/>
        <w:rPr>
          <w:rFonts w:ascii="Helvetica" w:hAnsi="Helvetica" w:cs="Calibri"/>
          <w:iCs/>
          <w:sz w:val="20"/>
          <w:szCs w:val="20"/>
        </w:rPr>
      </w:pPr>
    </w:p>
    <w:p w:rsidR="00737C45" w:rsidRPr="00F25D87" w:rsidRDefault="00DD2D89" w:rsidP="00322F51">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37C45" w:rsidRDefault="00737C45" w:rsidP="00322F51">
      <w:pPr>
        <w:spacing w:line="280" w:lineRule="atLeast"/>
        <w:contextualSpacing/>
        <w:jc w:val="both"/>
        <w:rPr>
          <w:rFonts w:ascii="Helvetica" w:hAnsi="Helvetica" w:cs="Calibri"/>
          <w:sz w:val="20"/>
          <w:szCs w:val="20"/>
        </w:rPr>
      </w:pPr>
    </w:p>
    <w:p w:rsidR="004E301C" w:rsidRDefault="004E301C"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885D08" w:rsidRDefault="00885D08"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lastRenderedPageBreak/>
        <w:t>PONUDNIK</w:t>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t xml:space="preserve">            </w:t>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t xml:space="preserve">            OBR-1</w:t>
      </w:r>
    </w:p>
    <w:permStart w:id="251951685" w:edGrp="everyone"/>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fldChar w:fldCharType="begin">
          <w:ffData>
            <w:name w:val="Besedilo6"/>
            <w:enabled/>
            <w:calcOnExit w:val="0"/>
            <w:textInput/>
          </w:ffData>
        </w:fldChar>
      </w:r>
      <w:bookmarkStart w:id="12" w:name="Besedilo6"/>
      <w:r w:rsidRPr="00025BBB">
        <w:rPr>
          <w:rFonts w:ascii="Helvetica" w:hAnsi="Helvetica" w:cs="Calibri"/>
          <w:sz w:val="20"/>
          <w:szCs w:val="20"/>
        </w:rPr>
        <w:instrText xml:space="preserve"> FORMTEXT </w:instrText>
      </w:r>
      <w:r w:rsidRPr="00025BBB">
        <w:rPr>
          <w:rFonts w:ascii="Helvetica" w:hAnsi="Helvetica" w:cs="Calibri"/>
          <w:sz w:val="20"/>
          <w:szCs w:val="20"/>
        </w:rPr>
      </w:r>
      <w:r w:rsidRPr="00025BBB">
        <w:rPr>
          <w:rFonts w:ascii="Helvetica" w:hAnsi="Helvetica" w:cs="Calibri"/>
          <w:sz w:val="20"/>
          <w:szCs w:val="20"/>
        </w:rPr>
        <w:fldChar w:fldCharType="separate"/>
      </w:r>
      <w:bookmarkStart w:id="13" w:name="_GoBack"/>
      <w:r w:rsidR="009D72BB">
        <w:rPr>
          <w:rFonts w:ascii="Helvetica" w:hAnsi="Helvetica" w:cs="Calibri"/>
          <w:noProof/>
          <w:sz w:val="20"/>
          <w:szCs w:val="20"/>
        </w:rPr>
        <w:t> </w:t>
      </w:r>
      <w:r w:rsidR="009D72BB">
        <w:rPr>
          <w:rFonts w:ascii="Helvetica" w:hAnsi="Helvetica" w:cs="Calibri"/>
          <w:noProof/>
          <w:sz w:val="20"/>
          <w:szCs w:val="20"/>
        </w:rPr>
        <w:t> </w:t>
      </w:r>
      <w:r w:rsidR="009D72BB">
        <w:rPr>
          <w:rFonts w:ascii="Helvetica" w:hAnsi="Helvetica" w:cs="Calibri"/>
          <w:noProof/>
          <w:sz w:val="20"/>
          <w:szCs w:val="20"/>
        </w:rPr>
        <w:t> </w:t>
      </w:r>
      <w:r w:rsidR="009D72BB">
        <w:rPr>
          <w:rFonts w:ascii="Helvetica" w:hAnsi="Helvetica" w:cs="Calibri"/>
          <w:noProof/>
          <w:sz w:val="20"/>
          <w:szCs w:val="20"/>
        </w:rPr>
        <w:t> </w:t>
      </w:r>
      <w:r w:rsidR="009D72BB">
        <w:rPr>
          <w:rFonts w:ascii="Helvetica" w:hAnsi="Helvetica" w:cs="Calibri"/>
          <w:noProof/>
          <w:sz w:val="20"/>
          <w:szCs w:val="20"/>
        </w:rPr>
        <w:t> </w:t>
      </w:r>
      <w:bookmarkEnd w:id="13"/>
      <w:r w:rsidRPr="00025BBB">
        <w:rPr>
          <w:rFonts w:ascii="Helvetica" w:hAnsi="Helvetica" w:cs="Calibri"/>
          <w:sz w:val="20"/>
          <w:szCs w:val="20"/>
        </w:rPr>
        <w:fldChar w:fldCharType="end"/>
      </w:r>
      <w:bookmarkEnd w:id="12"/>
      <w:permEnd w:id="251951685"/>
    </w:p>
    <w:p w:rsidR="00134F9D" w:rsidRPr="00025BBB" w:rsidRDefault="00134F9D" w:rsidP="00322F51">
      <w:pPr>
        <w:spacing w:line="280" w:lineRule="atLeast"/>
        <w:contextualSpacing/>
        <w:jc w:val="both"/>
        <w:rPr>
          <w:rFonts w:ascii="Helvetica" w:hAnsi="Helvetica" w:cs="Calibri"/>
          <w:b/>
          <w:bCs/>
          <w:sz w:val="20"/>
          <w:szCs w:val="20"/>
        </w:rPr>
      </w:pPr>
    </w:p>
    <w:p w:rsidR="00134F9D" w:rsidRPr="00025BBB" w:rsidRDefault="00134F9D" w:rsidP="00F7767A">
      <w:pPr>
        <w:spacing w:line="280" w:lineRule="atLeast"/>
        <w:contextualSpacing/>
        <w:jc w:val="center"/>
        <w:rPr>
          <w:rFonts w:ascii="Helvetica" w:hAnsi="Helvetica" w:cs="Calibri"/>
          <w:b/>
          <w:bCs/>
          <w:sz w:val="20"/>
          <w:szCs w:val="20"/>
        </w:rPr>
      </w:pPr>
    </w:p>
    <w:p w:rsidR="006667A6" w:rsidRPr="00025BBB" w:rsidRDefault="00134F9D" w:rsidP="00F7767A">
      <w:pPr>
        <w:jc w:val="center"/>
        <w:rPr>
          <w:rFonts w:ascii="Helvetica" w:hAnsi="Helvetica" w:cs="Calibri"/>
          <w:b/>
          <w:bCs/>
          <w:sz w:val="20"/>
        </w:rPr>
      </w:pPr>
      <w:r w:rsidRPr="00025BBB">
        <w:rPr>
          <w:rFonts w:ascii="Helvetica" w:hAnsi="Helvetica" w:cs="Calibri"/>
          <w:b/>
          <w:bCs/>
          <w:sz w:val="20"/>
          <w:szCs w:val="20"/>
        </w:rPr>
        <w:t xml:space="preserve">PONUDBA ZA </w:t>
      </w:r>
      <w:r w:rsidR="00F7767A" w:rsidRPr="00025BBB">
        <w:rPr>
          <w:rFonts w:ascii="Helvetica" w:hAnsi="Helvetica" w:cs="Calibri"/>
          <w:b/>
          <w:bCs/>
          <w:sz w:val="20"/>
        </w:rPr>
        <w:t xml:space="preserve">OKOLJU PRIJAZNE STORITVE ČIŠČENJA </w:t>
      </w:r>
      <w:r w:rsidR="00B011FE">
        <w:rPr>
          <w:rFonts w:ascii="Helvetica" w:hAnsi="Helvetica" w:cs="Calibri"/>
          <w:b/>
          <w:bCs/>
          <w:sz w:val="20"/>
        </w:rPr>
        <w:t>POSLOVNIH PROSTOROV MESTNE KNJIŽNICE KRANJ</w:t>
      </w:r>
    </w:p>
    <w:p w:rsidR="00134F9D" w:rsidRPr="00025BBB" w:rsidRDefault="00134F9D" w:rsidP="00322F51">
      <w:pPr>
        <w:spacing w:line="280" w:lineRule="atLeast"/>
        <w:contextualSpacing/>
        <w:jc w:val="both"/>
        <w:rPr>
          <w:rFonts w:ascii="Helvetica" w:hAnsi="Helvetica" w:cs="Calibri"/>
          <w:b/>
          <w:bCs/>
          <w:iCs/>
          <w:sz w:val="20"/>
          <w:szCs w:val="20"/>
          <w:u w:val="single"/>
        </w:rPr>
      </w:pPr>
    </w:p>
    <w:p w:rsidR="00134F9D" w:rsidRPr="00025BBB" w:rsidRDefault="00134F9D" w:rsidP="00322F51">
      <w:pPr>
        <w:spacing w:line="280" w:lineRule="atLeast"/>
        <w:contextualSpacing/>
        <w:jc w:val="both"/>
        <w:rPr>
          <w:rFonts w:ascii="Helvetica" w:hAnsi="Helvetica" w:cs="Calibri"/>
          <w:b/>
          <w:bCs/>
          <w:iCs/>
          <w:sz w:val="20"/>
          <w:szCs w:val="20"/>
          <w:u w:val="single"/>
        </w:rPr>
      </w:pPr>
      <w:r w:rsidRPr="00025BBB">
        <w:rPr>
          <w:rFonts w:ascii="Helvetica" w:hAnsi="Helvetica" w:cs="Calibri"/>
          <w:b/>
          <w:bCs/>
          <w:iCs/>
          <w:sz w:val="20"/>
          <w:szCs w:val="20"/>
          <w:u w:val="single"/>
        </w:rPr>
        <w:t>1. PONUDNIK</w:t>
      </w:r>
    </w:p>
    <w:p w:rsidR="00134F9D" w:rsidRPr="00025BBB" w:rsidRDefault="00134F9D" w:rsidP="00322F51">
      <w:pPr>
        <w:spacing w:line="280" w:lineRule="atLeast"/>
        <w:contextualSpacing/>
        <w:jc w:val="both"/>
        <w:rPr>
          <w:rFonts w:ascii="Helvetica" w:hAnsi="Helvetica" w:cs="Calibri"/>
          <w:b/>
          <w:bCs/>
          <w:iCs/>
          <w:sz w:val="20"/>
          <w:szCs w:val="20"/>
          <w:u w:val="single"/>
        </w:rPr>
      </w:pPr>
    </w:p>
    <w:p w:rsidR="00134F9D" w:rsidRPr="00025BBB" w:rsidRDefault="00134F9D" w:rsidP="00322F51">
      <w:pPr>
        <w:spacing w:line="280" w:lineRule="atLeast"/>
        <w:contextualSpacing/>
        <w:jc w:val="both"/>
        <w:rPr>
          <w:rFonts w:ascii="Helvetica" w:hAnsi="Helvetica" w:cs="Calibri"/>
          <w:b/>
          <w:bCs/>
          <w:iCs/>
          <w:sz w:val="20"/>
          <w:szCs w:val="20"/>
          <w:u w:val="single"/>
        </w:rPr>
      </w:pPr>
      <w:r w:rsidRPr="00025BBB">
        <w:rPr>
          <w:rFonts w:ascii="Helvetica" w:hAnsi="Helvetica" w:cs="Calibri"/>
          <w:b/>
          <w:bCs/>
          <w:iCs/>
          <w:sz w:val="20"/>
          <w:szCs w:val="20"/>
          <w:u w:val="single"/>
        </w:rPr>
        <w:t xml:space="preserve">PODATKI O PONUDNIKU IN PODIZVAJALCIH OZ. IZVAJALCIH V SKUPNEM NASTOPU </w:t>
      </w:r>
    </w:p>
    <w:p w:rsidR="00134F9D" w:rsidRPr="00025BBB" w:rsidRDefault="00134F9D" w:rsidP="00322F51">
      <w:pPr>
        <w:spacing w:line="280" w:lineRule="atLeast"/>
        <w:contextualSpacing/>
        <w:jc w:val="both"/>
        <w:rPr>
          <w:rFonts w:ascii="Helvetica" w:hAnsi="Helvetica" w:cs="Calibri"/>
          <w:b/>
          <w:bCs/>
          <w:iCs/>
          <w:sz w:val="20"/>
          <w:szCs w:val="20"/>
        </w:rPr>
      </w:pPr>
    </w:p>
    <w:p w:rsidR="00134F9D" w:rsidRPr="00025BBB" w:rsidRDefault="00134F9D" w:rsidP="00322F51">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PONUDNIK OZ. POSLOVODEČI (v primeru skupnega nastopa):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5"/>
        <w:gridCol w:w="4509"/>
      </w:tblGrid>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Naziv oz. popolna firma ponudnika</w:t>
            </w:r>
          </w:p>
          <w:p w:rsidR="00134F9D" w:rsidRPr="00025BBB" w:rsidRDefault="00134F9D" w:rsidP="00322F51">
            <w:pPr>
              <w:spacing w:line="280" w:lineRule="atLeast"/>
              <w:contextualSpacing/>
              <w:jc w:val="both"/>
              <w:rPr>
                <w:rFonts w:ascii="Helvetica" w:hAnsi="Helvetica" w:cs="Calibri"/>
                <w:bCs/>
                <w:iCs/>
                <w:sz w:val="20"/>
                <w:szCs w:val="20"/>
              </w:rPr>
            </w:pPr>
          </w:p>
        </w:tc>
        <w:permStart w:id="238506549"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238506549"/>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Sedež ponudnika</w:t>
            </w:r>
          </w:p>
          <w:p w:rsidR="00134F9D" w:rsidRPr="00025BBB" w:rsidRDefault="00134F9D" w:rsidP="00322F51">
            <w:pPr>
              <w:spacing w:line="280" w:lineRule="atLeast"/>
              <w:contextualSpacing/>
              <w:jc w:val="both"/>
              <w:rPr>
                <w:rFonts w:ascii="Helvetica" w:hAnsi="Helvetica" w:cs="Calibri"/>
                <w:bCs/>
                <w:iCs/>
                <w:sz w:val="20"/>
                <w:szCs w:val="20"/>
              </w:rPr>
            </w:pPr>
          </w:p>
        </w:tc>
        <w:permStart w:id="510006790"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510006790"/>
          </w:p>
        </w:tc>
      </w:tr>
      <w:tr w:rsidR="00134F9D" w:rsidRPr="00025BBB" w:rsidTr="00F46837">
        <w:tc>
          <w:tcPr>
            <w:tcW w:w="4445" w:type="dxa"/>
            <w:shd w:val="clear" w:color="auto" w:fill="D9D9D9"/>
            <w:vAlign w:val="center"/>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Odgovorna/e oseba/e oziroma zakoniti zastopnik(i) (podpisnik(i) pogodbe)</w:t>
            </w:r>
          </w:p>
          <w:p w:rsidR="00134F9D" w:rsidRPr="00025BBB" w:rsidRDefault="00134F9D" w:rsidP="00322F51">
            <w:pPr>
              <w:spacing w:line="280" w:lineRule="atLeast"/>
              <w:contextualSpacing/>
              <w:jc w:val="both"/>
              <w:rPr>
                <w:rFonts w:ascii="Helvetica" w:hAnsi="Helvetica" w:cs="Calibri"/>
                <w:bCs/>
                <w:iCs/>
                <w:sz w:val="20"/>
                <w:szCs w:val="20"/>
              </w:rPr>
            </w:pPr>
          </w:p>
        </w:tc>
        <w:permStart w:id="820273196"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820273196"/>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Kontaktna oseba</w:t>
            </w:r>
          </w:p>
          <w:p w:rsidR="00134F9D" w:rsidRPr="00025BBB" w:rsidRDefault="00134F9D" w:rsidP="00322F51">
            <w:pPr>
              <w:spacing w:line="280" w:lineRule="atLeast"/>
              <w:contextualSpacing/>
              <w:jc w:val="both"/>
              <w:rPr>
                <w:rFonts w:ascii="Helvetica" w:hAnsi="Helvetica" w:cs="Calibri"/>
                <w:bCs/>
                <w:iCs/>
                <w:sz w:val="20"/>
                <w:szCs w:val="20"/>
              </w:rPr>
            </w:pPr>
          </w:p>
        </w:tc>
        <w:permStart w:id="1180066026"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180066026"/>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Telefon</w:t>
            </w:r>
          </w:p>
          <w:p w:rsidR="00134F9D" w:rsidRPr="00025BBB" w:rsidRDefault="00134F9D" w:rsidP="00322F51">
            <w:pPr>
              <w:spacing w:line="280" w:lineRule="atLeast"/>
              <w:contextualSpacing/>
              <w:jc w:val="both"/>
              <w:rPr>
                <w:rFonts w:ascii="Helvetica" w:hAnsi="Helvetica" w:cs="Calibri"/>
                <w:bCs/>
                <w:iCs/>
                <w:sz w:val="20"/>
                <w:szCs w:val="20"/>
              </w:rPr>
            </w:pPr>
          </w:p>
        </w:tc>
        <w:permStart w:id="173548526"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73548526"/>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Telefax</w:t>
            </w:r>
          </w:p>
          <w:p w:rsidR="00134F9D" w:rsidRPr="00025BBB" w:rsidRDefault="00134F9D" w:rsidP="00322F51">
            <w:pPr>
              <w:spacing w:line="280" w:lineRule="atLeast"/>
              <w:contextualSpacing/>
              <w:jc w:val="both"/>
              <w:rPr>
                <w:rFonts w:ascii="Helvetica" w:hAnsi="Helvetica" w:cs="Calibri"/>
                <w:bCs/>
                <w:iCs/>
                <w:sz w:val="20"/>
                <w:szCs w:val="20"/>
              </w:rPr>
            </w:pPr>
          </w:p>
        </w:tc>
        <w:permStart w:id="1798009435"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798009435"/>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Elektronski naslov</w:t>
            </w:r>
          </w:p>
          <w:p w:rsidR="00134F9D" w:rsidRPr="00025BBB" w:rsidRDefault="00134F9D" w:rsidP="00322F51">
            <w:pPr>
              <w:spacing w:line="280" w:lineRule="atLeast"/>
              <w:contextualSpacing/>
              <w:jc w:val="both"/>
              <w:rPr>
                <w:rFonts w:ascii="Helvetica" w:hAnsi="Helvetica" w:cs="Calibri"/>
                <w:bCs/>
                <w:iCs/>
                <w:sz w:val="20"/>
                <w:szCs w:val="20"/>
              </w:rPr>
            </w:pPr>
          </w:p>
        </w:tc>
        <w:permStart w:id="1101928257"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101928257"/>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Številka transakcijskega računa ponudnika (IBAN)</w:t>
            </w:r>
          </w:p>
          <w:p w:rsidR="00134F9D" w:rsidRPr="00025BBB" w:rsidRDefault="00134F9D" w:rsidP="00322F51">
            <w:pPr>
              <w:spacing w:line="280" w:lineRule="atLeast"/>
              <w:contextualSpacing/>
              <w:jc w:val="both"/>
              <w:rPr>
                <w:rFonts w:ascii="Helvetica" w:hAnsi="Helvetica" w:cs="Calibri"/>
                <w:bCs/>
                <w:iCs/>
                <w:sz w:val="20"/>
                <w:szCs w:val="20"/>
              </w:rPr>
            </w:pPr>
          </w:p>
        </w:tc>
        <w:permStart w:id="743011236"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743011236"/>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Matična številka</w:t>
            </w:r>
          </w:p>
          <w:p w:rsidR="00134F9D" w:rsidRPr="00025BBB" w:rsidRDefault="00134F9D" w:rsidP="00322F51">
            <w:pPr>
              <w:spacing w:line="280" w:lineRule="atLeast"/>
              <w:contextualSpacing/>
              <w:jc w:val="both"/>
              <w:rPr>
                <w:rFonts w:ascii="Helvetica" w:hAnsi="Helvetica" w:cs="Calibri"/>
                <w:bCs/>
                <w:iCs/>
                <w:sz w:val="20"/>
                <w:szCs w:val="20"/>
              </w:rPr>
            </w:pPr>
          </w:p>
        </w:tc>
        <w:permStart w:id="2057249046"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2057249046"/>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Identifikacijska številka za DDV</w:t>
            </w:r>
          </w:p>
          <w:p w:rsidR="00134F9D" w:rsidRPr="00025BBB" w:rsidRDefault="00134F9D" w:rsidP="00322F51">
            <w:pPr>
              <w:spacing w:line="280" w:lineRule="atLeast"/>
              <w:contextualSpacing/>
              <w:jc w:val="both"/>
              <w:rPr>
                <w:rFonts w:ascii="Helvetica" w:hAnsi="Helvetica" w:cs="Calibri"/>
                <w:bCs/>
                <w:iCs/>
                <w:sz w:val="20"/>
                <w:szCs w:val="20"/>
              </w:rPr>
            </w:pPr>
          </w:p>
        </w:tc>
        <w:permStart w:id="1614572736"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614572736"/>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Pristojni davčni urad</w:t>
            </w:r>
          </w:p>
          <w:p w:rsidR="00134F9D" w:rsidRPr="00025BBB" w:rsidRDefault="00134F9D" w:rsidP="00322F51">
            <w:pPr>
              <w:spacing w:line="280" w:lineRule="atLeast"/>
              <w:contextualSpacing/>
              <w:jc w:val="both"/>
              <w:rPr>
                <w:rFonts w:ascii="Helvetica" w:hAnsi="Helvetica" w:cs="Calibri"/>
                <w:bCs/>
                <w:iCs/>
                <w:sz w:val="20"/>
                <w:szCs w:val="20"/>
              </w:rPr>
            </w:pPr>
          </w:p>
        </w:tc>
        <w:permStart w:id="1178608236"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178608236"/>
          </w:p>
        </w:tc>
      </w:tr>
    </w:tbl>
    <w:p w:rsidR="00134F9D" w:rsidRPr="00025BBB" w:rsidRDefault="00134F9D" w:rsidP="00322F51">
      <w:pPr>
        <w:widowControl w:val="0"/>
        <w:spacing w:line="280" w:lineRule="atLeast"/>
        <w:jc w:val="both"/>
        <w:rPr>
          <w:rFonts w:ascii="Helvetica" w:hAnsi="Helvetica" w:cs="Calibri"/>
          <w:b/>
          <w:bCs/>
          <w:iCs/>
          <w:sz w:val="20"/>
          <w:szCs w:val="20"/>
        </w:rPr>
      </w:pPr>
      <w:r w:rsidRPr="00025BBB">
        <w:rPr>
          <w:rFonts w:ascii="Helvetica" w:hAnsi="Helvetica" w:cs="Calibri"/>
          <w:b/>
          <w:bCs/>
          <w:iCs/>
          <w:sz w:val="20"/>
          <w:szCs w:val="20"/>
        </w:rPr>
        <w:br w:type="page"/>
      </w:r>
      <w:r w:rsidRPr="00025BBB">
        <w:rPr>
          <w:rFonts w:ascii="Helvetica" w:hAnsi="Helvetica" w:cs="Calibri"/>
          <w:b/>
          <w:bCs/>
          <w:iCs/>
          <w:sz w:val="20"/>
          <w:szCs w:val="20"/>
          <w:u w:val="single"/>
        </w:rPr>
        <w:lastRenderedPageBreak/>
        <w:t>2. IZVEDBA JAVNEGA NAROČILA S PODIZVAJALCI:</w:t>
      </w:r>
    </w:p>
    <w:p w:rsidR="00134F9D" w:rsidRPr="00025BBB" w:rsidRDefault="00134F9D" w:rsidP="00322F51">
      <w:pPr>
        <w:spacing w:line="280" w:lineRule="atLeast"/>
        <w:contextualSpacing/>
        <w:jc w:val="both"/>
        <w:rPr>
          <w:rFonts w:ascii="Helvetica" w:hAnsi="Helvetica" w:cs="Calibri"/>
          <w:b/>
          <w:bCs/>
          <w:iCs/>
          <w:sz w:val="20"/>
          <w:szCs w:val="20"/>
          <w:u w:val="single"/>
        </w:rPr>
      </w:pPr>
    </w:p>
    <w:p w:rsidR="00134F9D" w:rsidRDefault="00134F9D" w:rsidP="001E7187">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To točko izpolnijo ponudniki v primeru, da bodo pri izvedbi javnega naročila sodelovali s podizvajalci. Hkrati pa ponudniki za vsakega podizvajalca izpolnijo tudi 1. točko tega obrazca. </w:t>
      </w:r>
    </w:p>
    <w:p w:rsidR="009F6FF7" w:rsidRDefault="009F6FF7" w:rsidP="001E7187">
      <w:pPr>
        <w:spacing w:line="280" w:lineRule="atLeast"/>
        <w:contextualSpacing/>
        <w:jc w:val="both"/>
        <w:rPr>
          <w:rFonts w:ascii="Helvetica" w:hAnsi="Helvetica" w:cs="Calibri"/>
          <w:bCs/>
          <w:iCs/>
          <w:sz w:val="20"/>
          <w:szCs w:val="20"/>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410"/>
      </w:tblGrid>
      <w:tr w:rsidR="009F6FF7" w:rsidRPr="009F6FF7" w:rsidTr="005D20D0">
        <w:trPr>
          <w:trHeight w:val="298"/>
        </w:trPr>
        <w:tc>
          <w:tcPr>
            <w:tcW w:w="1558" w:type="dxa"/>
            <w:tcBorders>
              <w:top w:val="single" w:sz="4" w:space="0" w:color="auto"/>
              <w:left w:val="single" w:sz="4" w:space="0" w:color="auto"/>
              <w:bottom w:val="single" w:sz="4" w:space="0" w:color="auto"/>
              <w:right w:val="single" w:sz="4" w:space="0" w:color="auto"/>
            </w:tcBorders>
            <w:shd w:val="clear" w:color="auto" w:fill="BFBFBF"/>
          </w:tcPr>
          <w:p w:rsidR="009F6FF7" w:rsidRPr="009F6FF7" w:rsidRDefault="009F6FF7" w:rsidP="009F6FF7">
            <w:pPr>
              <w:spacing w:line="280" w:lineRule="atLeast"/>
              <w:contextualSpacing/>
              <w:jc w:val="both"/>
              <w:rPr>
                <w:rFonts w:ascii="Helvetica" w:hAnsi="Helvetica" w:cs="Calibri"/>
                <w:b/>
                <w:bCs/>
                <w:iCs/>
                <w:sz w:val="20"/>
                <w:szCs w:val="20"/>
              </w:rPr>
            </w:pPr>
            <w:r w:rsidRPr="009F6FF7">
              <w:rPr>
                <w:rFonts w:ascii="Helvetica" w:hAnsi="Helvetica" w:cs="Calibri"/>
                <w:b/>
                <w:bCs/>
                <w:iCs/>
                <w:sz w:val="20"/>
                <w:szCs w:val="20"/>
              </w:rPr>
              <w:t>Zap. št.</w:t>
            </w:r>
          </w:p>
        </w:tc>
        <w:tc>
          <w:tcPr>
            <w:tcW w:w="7528" w:type="dxa"/>
            <w:tcBorders>
              <w:top w:val="single" w:sz="4" w:space="0" w:color="auto"/>
              <w:left w:val="single" w:sz="4" w:space="0" w:color="auto"/>
              <w:bottom w:val="single" w:sz="4" w:space="0" w:color="auto"/>
              <w:right w:val="single" w:sz="4" w:space="0" w:color="auto"/>
            </w:tcBorders>
            <w:shd w:val="clear" w:color="auto" w:fill="BFBFBF"/>
            <w:vAlign w:val="center"/>
          </w:tcPr>
          <w:p w:rsidR="009F6FF7" w:rsidRPr="009F6FF7" w:rsidRDefault="009F6FF7" w:rsidP="009F6FF7">
            <w:pPr>
              <w:spacing w:line="280" w:lineRule="atLeast"/>
              <w:contextualSpacing/>
              <w:jc w:val="both"/>
              <w:rPr>
                <w:rFonts w:ascii="Helvetica" w:hAnsi="Helvetica" w:cs="Calibri"/>
                <w:b/>
                <w:bCs/>
                <w:iCs/>
                <w:sz w:val="20"/>
                <w:szCs w:val="20"/>
              </w:rPr>
            </w:pPr>
            <w:r w:rsidRPr="009F6FF7">
              <w:rPr>
                <w:rFonts w:ascii="Helvetica" w:hAnsi="Helvetica" w:cs="Calibri"/>
                <w:b/>
                <w:bCs/>
                <w:iCs/>
                <w:sz w:val="20"/>
                <w:szCs w:val="20"/>
              </w:rPr>
              <w:t>Nazivi oz. popolne firme podizvajalcev</w:t>
            </w:r>
          </w:p>
        </w:tc>
      </w:tr>
      <w:tr w:rsidR="00134F9D" w:rsidRPr="00025BBB" w:rsidTr="00F46837">
        <w:trPr>
          <w:trHeight w:val="723"/>
        </w:trPr>
        <w:tc>
          <w:tcPr>
            <w:tcW w:w="1558"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1.</w:t>
            </w:r>
          </w:p>
        </w:tc>
        <w:permStart w:id="1886994335" w:edGrp="everyone"/>
        <w:tc>
          <w:tcPr>
            <w:tcW w:w="7528"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886994335"/>
          </w:p>
        </w:tc>
      </w:tr>
      <w:tr w:rsidR="00134F9D" w:rsidRPr="00025BBB" w:rsidTr="00F46837">
        <w:tc>
          <w:tcPr>
            <w:tcW w:w="1558"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2.</w:t>
            </w:r>
          </w:p>
          <w:p w:rsidR="00134F9D" w:rsidRPr="00025BBB" w:rsidRDefault="00134F9D" w:rsidP="00322F51">
            <w:pPr>
              <w:spacing w:line="280" w:lineRule="atLeast"/>
              <w:contextualSpacing/>
              <w:jc w:val="both"/>
              <w:rPr>
                <w:rFonts w:ascii="Helvetica" w:hAnsi="Helvetica" w:cs="Calibri"/>
                <w:bCs/>
                <w:iCs/>
                <w:sz w:val="20"/>
                <w:szCs w:val="20"/>
              </w:rPr>
            </w:pPr>
          </w:p>
        </w:tc>
        <w:permStart w:id="442639549" w:edGrp="everyone"/>
        <w:tc>
          <w:tcPr>
            <w:tcW w:w="7528"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442639549"/>
          </w:p>
        </w:tc>
      </w:tr>
      <w:tr w:rsidR="00134F9D" w:rsidRPr="00025BBB" w:rsidTr="00F46837">
        <w:tc>
          <w:tcPr>
            <w:tcW w:w="1558"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3.</w:t>
            </w:r>
          </w:p>
          <w:p w:rsidR="00134F9D" w:rsidRPr="00025BBB" w:rsidRDefault="00134F9D" w:rsidP="00322F51">
            <w:pPr>
              <w:spacing w:line="280" w:lineRule="atLeast"/>
              <w:contextualSpacing/>
              <w:jc w:val="both"/>
              <w:rPr>
                <w:rFonts w:ascii="Helvetica" w:hAnsi="Helvetica" w:cs="Calibri"/>
                <w:bCs/>
                <w:iCs/>
                <w:sz w:val="20"/>
                <w:szCs w:val="20"/>
              </w:rPr>
            </w:pPr>
          </w:p>
        </w:tc>
        <w:permStart w:id="746412178" w:edGrp="everyone"/>
        <w:tc>
          <w:tcPr>
            <w:tcW w:w="7528"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746412178"/>
          </w:p>
        </w:tc>
      </w:tr>
      <w:tr w:rsidR="00134F9D" w:rsidRPr="00025BBB" w:rsidTr="00F46837">
        <w:tc>
          <w:tcPr>
            <w:tcW w:w="1558"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4. </w:t>
            </w:r>
          </w:p>
          <w:p w:rsidR="00134F9D" w:rsidRPr="00025BBB" w:rsidRDefault="00134F9D" w:rsidP="00322F51">
            <w:pPr>
              <w:spacing w:line="280" w:lineRule="atLeast"/>
              <w:contextualSpacing/>
              <w:jc w:val="both"/>
              <w:rPr>
                <w:rFonts w:ascii="Helvetica" w:hAnsi="Helvetica" w:cs="Calibri"/>
                <w:bCs/>
                <w:iCs/>
                <w:sz w:val="20"/>
                <w:szCs w:val="20"/>
              </w:rPr>
            </w:pPr>
          </w:p>
        </w:tc>
        <w:permStart w:id="1784964632" w:edGrp="everyone"/>
        <w:tc>
          <w:tcPr>
            <w:tcW w:w="7528"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784964632"/>
          </w:p>
        </w:tc>
      </w:tr>
    </w:tbl>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Ponudnik izpolni tabelo »Del izvedbe javnega naročila, ki ga bo izvedel podizvajalec« za vsakega podizvajalca tolikokrat, kolikor različnih delov izvedbe naročila bo posamezni podizvajalec izvedel. </w:t>
      </w:r>
    </w:p>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Del izvedbe javnega naročila, ki ga bo izvedel podizvajalec:</w:t>
      </w:r>
    </w:p>
    <w:tbl>
      <w:tblPr>
        <w:tblW w:w="92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6185"/>
      </w:tblGrid>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Skrajšana firma podizvajalca</w:t>
            </w:r>
          </w:p>
          <w:p w:rsidR="00134F9D" w:rsidRPr="00025BBB" w:rsidRDefault="00134F9D" w:rsidP="00322F51">
            <w:pPr>
              <w:spacing w:line="280" w:lineRule="atLeast"/>
              <w:contextualSpacing/>
              <w:jc w:val="both"/>
              <w:rPr>
                <w:rFonts w:ascii="Helvetica" w:hAnsi="Helvetica" w:cs="Calibri"/>
                <w:bCs/>
                <w:iCs/>
                <w:sz w:val="20"/>
                <w:szCs w:val="20"/>
              </w:rPr>
            </w:pPr>
          </w:p>
        </w:tc>
        <w:permStart w:id="1965973176"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965973176"/>
          </w:p>
        </w:tc>
      </w:tr>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Opis dela izvedbe naročila, ki ga bo izvedel podizvajalec</w:t>
            </w:r>
          </w:p>
          <w:p w:rsidR="00134F9D" w:rsidRPr="00025BBB" w:rsidRDefault="00134F9D" w:rsidP="00322F51">
            <w:pPr>
              <w:spacing w:line="280" w:lineRule="atLeast"/>
              <w:contextualSpacing/>
              <w:jc w:val="both"/>
              <w:rPr>
                <w:rFonts w:ascii="Helvetica" w:hAnsi="Helvetica" w:cs="Calibri"/>
                <w:bCs/>
                <w:iCs/>
                <w:sz w:val="20"/>
                <w:szCs w:val="20"/>
              </w:rPr>
            </w:pPr>
          </w:p>
        </w:tc>
        <w:permStart w:id="162151944"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62151944"/>
          </w:p>
        </w:tc>
      </w:tr>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Količina</w:t>
            </w:r>
          </w:p>
          <w:p w:rsidR="00134F9D" w:rsidRPr="00025BBB" w:rsidRDefault="00134F9D" w:rsidP="00322F51">
            <w:pPr>
              <w:spacing w:line="280" w:lineRule="atLeast"/>
              <w:contextualSpacing/>
              <w:jc w:val="both"/>
              <w:rPr>
                <w:rFonts w:ascii="Helvetica" w:hAnsi="Helvetica" w:cs="Calibri"/>
                <w:bCs/>
                <w:iCs/>
                <w:sz w:val="20"/>
                <w:szCs w:val="20"/>
              </w:rPr>
            </w:pPr>
          </w:p>
        </w:tc>
        <w:permStart w:id="1975215784"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975215784"/>
          </w:p>
        </w:tc>
      </w:tr>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Vrednost</w:t>
            </w:r>
          </w:p>
          <w:p w:rsidR="00134F9D" w:rsidRPr="00025BBB" w:rsidRDefault="00134F9D" w:rsidP="00322F51">
            <w:pPr>
              <w:spacing w:line="280" w:lineRule="atLeast"/>
              <w:contextualSpacing/>
              <w:jc w:val="both"/>
              <w:rPr>
                <w:rFonts w:ascii="Helvetica" w:hAnsi="Helvetica" w:cs="Calibri"/>
                <w:bCs/>
                <w:iCs/>
                <w:sz w:val="20"/>
                <w:szCs w:val="20"/>
              </w:rPr>
            </w:pPr>
          </w:p>
        </w:tc>
        <w:permStart w:id="1110400027"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110400027"/>
          </w:p>
        </w:tc>
      </w:tr>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Kraj izvedbe</w:t>
            </w:r>
          </w:p>
          <w:p w:rsidR="00134F9D" w:rsidRPr="00025BBB" w:rsidRDefault="00134F9D" w:rsidP="00322F51">
            <w:pPr>
              <w:spacing w:line="280" w:lineRule="atLeast"/>
              <w:contextualSpacing/>
              <w:jc w:val="both"/>
              <w:rPr>
                <w:rFonts w:ascii="Helvetica" w:hAnsi="Helvetica" w:cs="Calibri"/>
                <w:bCs/>
                <w:iCs/>
                <w:sz w:val="20"/>
                <w:szCs w:val="20"/>
              </w:rPr>
            </w:pPr>
          </w:p>
        </w:tc>
        <w:permStart w:id="1409634561"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409634561"/>
          </w:p>
        </w:tc>
      </w:tr>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Rok izvedbe</w:t>
            </w:r>
          </w:p>
          <w:p w:rsidR="00134F9D" w:rsidRPr="00025BBB" w:rsidRDefault="00134F9D" w:rsidP="00322F51">
            <w:pPr>
              <w:spacing w:line="280" w:lineRule="atLeast"/>
              <w:contextualSpacing/>
              <w:jc w:val="both"/>
              <w:rPr>
                <w:rFonts w:ascii="Helvetica" w:hAnsi="Helvetica" w:cs="Calibri"/>
                <w:bCs/>
                <w:iCs/>
                <w:sz w:val="20"/>
                <w:szCs w:val="20"/>
              </w:rPr>
            </w:pPr>
          </w:p>
        </w:tc>
        <w:permStart w:id="679152541"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679152541"/>
          </w:p>
        </w:tc>
      </w:tr>
    </w:tbl>
    <w:p w:rsidR="00CF2FF5" w:rsidRPr="00025BBB" w:rsidRDefault="00CF2FF5" w:rsidP="00322F51">
      <w:pPr>
        <w:widowControl w:val="0"/>
        <w:spacing w:line="280" w:lineRule="atLeast"/>
        <w:jc w:val="both"/>
        <w:rPr>
          <w:rFonts w:ascii="Helvetica" w:hAnsi="Helvetica" w:cs="Calibri"/>
          <w:bCs/>
          <w:iCs/>
          <w:sz w:val="20"/>
          <w:szCs w:val="20"/>
        </w:rPr>
      </w:pPr>
    </w:p>
    <w:p w:rsidR="00134F9D" w:rsidRPr="00025BBB" w:rsidRDefault="00134F9D" w:rsidP="00322F51">
      <w:pPr>
        <w:widowControl w:val="0"/>
        <w:spacing w:line="280" w:lineRule="atLeast"/>
        <w:jc w:val="both"/>
        <w:rPr>
          <w:rFonts w:ascii="Helvetica" w:hAnsi="Helvetica" w:cs="Calibri"/>
          <w:b/>
          <w:bCs/>
          <w:iCs/>
          <w:sz w:val="20"/>
          <w:szCs w:val="20"/>
        </w:rPr>
      </w:pPr>
      <w:r w:rsidRPr="00025BBB">
        <w:rPr>
          <w:rFonts w:ascii="Helvetica" w:hAnsi="Helvetica" w:cs="Calibri"/>
          <w:b/>
          <w:bCs/>
          <w:iCs/>
          <w:sz w:val="20"/>
          <w:szCs w:val="20"/>
          <w:u w:val="single"/>
        </w:rPr>
        <w:t xml:space="preserve">3. IZVEDBA JAVNEGA NAROČILA V SKUPNI IZVEDBI </w:t>
      </w: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To točko izpolnijo ponudniki v primeru, da bodo javno naročilo izvedli v skupni izvedbi. Hkrati pa vsak od soponudnikov izpolni tudi 1. točko tega obrazca. </w:t>
      </w:r>
    </w:p>
    <w:p w:rsidR="00134F9D" w:rsidRPr="00025BBB" w:rsidRDefault="00134F9D" w:rsidP="00322F51">
      <w:pPr>
        <w:spacing w:line="280" w:lineRule="atLeast"/>
        <w:contextualSpacing/>
        <w:jc w:val="both"/>
        <w:rPr>
          <w:rFonts w:ascii="Helvetica" w:hAnsi="Helvetica" w:cs="Calibri"/>
          <w:bCs/>
          <w:iCs/>
          <w:sz w:val="20"/>
          <w:szCs w:val="20"/>
        </w:rPr>
      </w:pPr>
    </w:p>
    <w:p w:rsidR="004821BB" w:rsidRPr="00025BBB" w:rsidRDefault="004821BB" w:rsidP="00322F51">
      <w:pPr>
        <w:spacing w:line="280" w:lineRule="atLeast"/>
        <w:contextualSpacing/>
        <w:jc w:val="both"/>
        <w:rPr>
          <w:rFonts w:ascii="Helvetica" w:hAnsi="Helvetica" w:cs="Calibri"/>
          <w:bCs/>
          <w:iCs/>
          <w:sz w:val="20"/>
          <w:szCs w:val="20"/>
        </w:rPr>
      </w:pPr>
    </w:p>
    <w:p w:rsidR="004821BB" w:rsidRPr="00025BBB" w:rsidRDefault="004821BB" w:rsidP="00322F51">
      <w:pPr>
        <w:spacing w:line="280" w:lineRule="atLeast"/>
        <w:contextualSpacing/>
        <w:jc w:val="both"/>
        <w:rPr>
          <w:rFonts w:ascii="Helvetica" w:hAnsi="Helvetica" w:cs="Calibri"/>
          <w:bCs/>
          <w:iCs/>
          <w:sz w:val="20"/>
          <w:szCs w:val="20"/>
        </w:rPr>
      </w:pPr>
    </w:p>
    <w:tbl>
      <w:tblPr>
        <w:tblW w:w="92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731"/>
      </w:tblGrid>
      <w:tr w:rsidR="00134F9D" w:rsidRPr="00025BBB" w:rsidTr="005D20D0">
        <w:trPr>
          <w:trHeight w:val="468"/>
        </w:trPr>
        <w:tc>
          <w:tcPr>
            <w:tcW w:w="1531" w:type="dxa"/>
            <w:shd w:val="clear" w:color="auto" w:fill="BFBFBF"/>
          </w:tcPr>
          <w:p w:rsidR="00134F9D" w:rsidRPr="00025BBB" w:rsidRDefault="00134F9D" w:rsidP="00322F51">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lastRenderedPageBreak/>
              <w:t>Zap. št.</w:t>
            </w:r>
          </w:p>
          <w:p w:rsidR="00134F9D" w:rsidRPr="00025BBB" w:rsidRDefault="00134F9D" w:rsidP="00322F51">
            <w:pPr>
              <w:spacing w:line="280" w:lineRule="atLeast"/>
              <w:contextualSpacing/>
              <w:jc w:val="both"/>
              <w:rPr>
                <w:rFonts w:ascii="Helvetica" w:hAnsi="Helvetica" w:cs="Calibri"/>
                <w:b/>
                <w:bCs/>
                <w:iCs/>
                <w:sz w:val="20"/>
                <w:szCs w:val="20"/>
              </w:rPr>
            </w:pPr>
          </w:p>
        </w:tc>
        <w:tc>
          <w:tcPr>
            <w:tcW w:w="7731" w:type="dxa"/>
            <w:shd w:val="clear" w:color="auto" w:fill="BFBFBF"/>
          </w:tcPr>
          <w:p w:rsidR="00134F9D" w:rsidRPr="00025BBB" w:rsidRDefault="00134F9D" w:rsidP="00322F51">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Nazivi oz. popolne firme soponudnikov</w:t>
            </w:r>
          </w:p>
        </w:tc>
      </w:tr>
      <w:tr w:rsidR="00134F9D" w:rsidRPr="00025BBB" w:rsidTr="00F46837">
        <w:trPr>
          <w:trHeight w:val="515"/>
        </w:trPr>
        <w:tc>
          <w:tcPr>
            <w:tcW w:w="1531"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1.</w:t>
            </w:r>
          </w:p>
          <w:p w:rsidR="00134F9D" w:rsidRPr="00025BBB" w:rsidRDefault="00134F9D" w:rsidP="00322F51">
            <w:pPr>
              <w:spacing w:line="280" w:lineRule="atLeast"/>
              <w:contextualSpacing/>
              <w:jc w:val="both"/>
              <w:rPr>
                <w:rFonts w:ascii="Helvetica" w:hAnsi="Helvetica" w:cs="Calibri"/>
                <w:bCs/>
                <w:iCs/>
                <w:sz w:val="20"/>
                <w:szCs w:val="20"/>
              </w:rPr>
            </w:pPr>
          </w:p>
        </w:tc>
        <w:permStart w:id="1904222275" w:edGrp="everyone"/>
        <w:tc>
          <w:tcPr>
            <w:tcW w:w="7731"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904222275"/>
          </w:p>
        </w:tc>
      </w:tr>
      <w:tr w:rsidR="00134F9D" w:rsidRPr="00025BBB" w:rsidTr="00F46837">
        <w:trPr>
          <w:trHeight w:val="685"/>
        </w:trPr>
        <w:tc>
          <w:tcPr>
            <w:tcW w:w="1531"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2.</w:t>
            </w:r>
          </w:p>
          <w:p w:rsidR="00134F9D" w:rsidRPr="00025BBB" w:rsidRDefault="00134F9D" w:rsidP="00322F51">
            <w:pPr>
              <w:spacing w:line="280" w:lineRule="atLeast"/>
              <w:contextualSpacing/>
              <w:jc w:val="both"/>
              <w:rPr>
                <w:rFonts w:ascii="Helvetica" w:hAnsi="Helvetica" w:cs="Calibri"/>
                <w:bCs/>
                <w:iCs/>
                <w:sz w:val="20"/>
                <w:szCs w:val="20"/>
              </w:rPr>
            </w:pPr>
          </w:p>
        </w:tc>
        <w:permStart w:id="16390835" w:edGrp="everyone"/>
        <w:tc>
          <w:tcPr>
            <w:tcW w:w="7731"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6390835"/>
          </w:p>
        </w:tc>
      </w:tr>
      <w:tr w:rsidR="00134F9D" w:rsidRPr="00025BBB" w:rsidTr="00F46837">
        <w:trPr>
          <w:trHeight w:val="696"/>
        </w:trPr>
        <w:tc>
          <w:tcPr>
            <w:tcW w:w="1531"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3.</w:t>
            </w:r>
          </w:p>
          <w:p w:rsidR="00134F9D" w:rsidRPr="00025BBB" w:rsidRDefault="00134F9D" w:rsidP="00322F51">
            <w:pPr>
              <w:spacing w:line="280" w:lineRule="atLeast"/>
              <w:contextualSpacing/>
              <w:jc w:val="both"/>
              <w:rPr>
                <w:rFonts w:ascii="Helvetica" w:hAnsi="Helvetica" w:cs="Calibri"/>
                <w:bCs/>
                <w:iCs/>
                <w:sz w:val="20"/>
                <w:szCs w:val="20"/>
              </w:rPr>
            </w:pPr>
          </w:p>
        </w:tc>
        <w:permStart w:id="224206112" w:edGrp="everyone"/>
        <w:tc>
          <w:tcPr>
            <w:tcW w:w="7731"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224206112"/>
          </w:p>
        </w:tc>
      </w:tr>
      <w:tr w:rsidR="00134F9D" w:rsidRPr="00025BBB" w:rsidTr="00F46837">
        <w:trPr>
          <w:trHeight w:val="696"/>
        </w:trPr>
        <w:tc>
          <w:tcPr>
            <w:tcW w:w="1531"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4.</w:t>
            </w:r>
          </w:p>
          <w:p w:rsidR="00134F9D" w:rsidRPr="00025BBB" w:rsidRDefault="00134F9D" w:rsidP="00322F51">
            <w:pPr>
              <w:spacing w:line="280" w:lineRule="atLeast"/>
              <w:contextualSpacing/>
              <w:jc w:val="both"/>
              <w:rPr>
                <w:rFonts w:ascii="Helvetica" w:hAnsi="Helvetica" w:cs="Calibri"/>
                <w:bCs/>
                <w:iCs/>
                <w:sz w:val="20"/>
                <w:szCs w:val="20"/>
              </w:rPr>
            </w:pPr>
          </w:p>
        </w:tc>
        <w:permStart w:id="1180782518" w:edGrp="everyone"/>
        <w:tc>
          <w:tcPr>
            <w:tcW w:w="7731"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180782518"/>
          </w:p>
        </w:tc>
      </w:tr>
    </w:tbl>
    <w:p w:rsidR="00134F9D" w:rsidRPr="00025BBB" w:rsidRDefault="00134F9D" w:rsidP="00322F51">
      <w:pPr>
        <w:spacing w:line="280" w:lineRule="atLeast"/>
        <w:contextualSpacing/>
        <w:jc w:val="both"/>
        <w:rPr>
          <w:rFonts w:ascii="Helvetica" w:hAnsi="Helvetica" w:cs="Calibri"/>
          <w:b/>
          <w:bCs/>
          <w:iCs/>
          <w:sz w:val="20"/>
          <w:szCs w:val="20"/>
          <w:u w:val="single"/>
        </w:rPr>
      </w:pPr>
      <w:r w:rsidRPr="00025BBB">
        <w:rPr>
          <w:rFonts w:ascii="Helvetica" w:hAnsi="Helvetica" w:cs="Calibri"/>
          <w:b/>
          <w:bCs/>
          <w:iCs/>
          <w:sz w:val="20"/>
          <w:szCs w:val="20"/>
          <w:u w:val="single"/>
        </w:rPr>
        <w:t xml:space="preserve">Ta obrazec podpišejo predstavniki vseh ponudnikov, ki so predložili skupno ponudbo. </w:t>
      </w:r>
    </w:p>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Izjavljamo, da:</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bomo javno naročilo izvajali s strokovno usposobljenimi delavci oziroma kadrom in pri tem upoštevali vse zahteve varstva pri delu in delovne zakonodaje, veljavne na ozemlju RS;</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se v celoti strinjamo in sprejemamo pogoje in ostale zahteve naročnika, navedene v tej dokumentaciji v zvezi z oddajo javnega naročila, brez kakršnihkoli omejitev;</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smo ob izdelavi ponudbe pregledali celotno dokumentacijo v zvezi z oddajo javnega naročila;</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smo v celoti seznanjeni z obsegom in zahtevnostjo javnega naročila;</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ne bomo imeli do naročnika kakršnegakoli odškodninskega zahtevka, če ne bomo izbrani za izvedbo javnega naročila;</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smo podali samo resnične oziroma verodostojne izjave;</w:t>
      </w:r>
    </w:p>
    <w:p w:rsidR="00093ACC" w:rsidRPr="00025BBB" w:rsidRDefault="00093ACC" w:rsidP="001E7187">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bomo za izvajanje storitev čiščenja zagotavljali zadostno število delavcev </w:t>
      </w:r>
      <w:r w:rsidR="001E7187" w:rsidRPr="00025BBB">
        <w:rPr>
          <w:rFonts w:ascii="Helvetica" w:hAnsi="Helvetica" w:cs="Calibri"/>
          <w:bCs/>
          <w:iCs/>
          <w:sz w:val="20"/>
          <w:szCs w:val="20"/>
        </w:rPr>
        <w:t xml:space="preserve">v zahtevanih terminih in zahtevanem številu ur prisotnosti, kot izhaja iz tehničnih specifikacij te dokumentacije; </w:t>
      </w:r>
    </w:p>
    <w:p w:rsidR="006C7686" w:rsidRPr="00025BBB" w:rsidRDefault="006C7686" w:rsidP="006C7686">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bomo na lokacijo naročnika razporedili delavce, ki imajo izvedeno najmanj izobraževanje s področja varnosti in zdravja pri delu, varnega dela z nevarnimi snovmi ter s področja varstva pred požarom;</w:t>
      </w:r>
    </w:p>
    <w:p w:rsidR="002C6CF3" w:rsidRPr="00025BBB" w:rsidRDefault="004C0209" w:rsidP="006C7686">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bomo </w:t>
      </w:r>
      <w:r w:rsidR="006C7686" w:rsidRPr="00025BBB">
        <w:rPr>
          <w:rFonts w:ascii="Helvetica" w:hAnsi="Helvetica" w:cs="Calibri"/>
          <w:bCs/>
          <w:iCs/>
          <w:sz w:val="20"/>
          <w:szCs w:val="20"/>
        </w:rPr>
        <w:t>pred podpisom pogodbe predložili točen operativni načrt čiščenja</w:t>
      </w:r>
      <w:r w:rsidR="00315367" w:rsidRPr="00025BBB">
        <w:rPr>
          <w:rFonts w:ascii="Helvetica" w:hAnsi="Helvetica" w:cs="Calibri"/>
          <w:bCs/>
          <w:iCs/>
          <w:sz w:val="20"/>
          <w:szCs w:val="20"/>
        </w:rPr>
        <w:t xml:space="preserve"> v sklad</w:t>
      </w:r>
      <w:r w:rsidR="006C7686" w:rsidRPr="00025BBB">
        <w:rPr>
          <w:rFonts w:ascii="Helvetica" w:hAnsi="Helvetica" w:cs="Calibri"/>
          <w:bCs/>
          <w:iCs/>
          <w:sz w:val="20"/>
          <w:szCs w:val="20"/>
        </w:rPr>
        <w:t>u s točko 8.4.7. II. poglavja te dokumentacije;</w:t>
      </w:r>
    </w:p>
    <w:p w:rsidR="004821BB" w:rsidRDefault="004821BB" w:rsidP="004821BB">
      <w:pPr>
        <w:numPr>
          <w:ilvl w:val="0"/>
          <w:numId w:val="13"/>
        </w:numPr>
        <w:tabs>
          <w:tab w:val="num" w:pos="794"/>
        </w:tabs>
        <w:spacing w:line="280" w:lineRule="atLeast"/>
        <w:contextualSpacing/>
        <w:jc w:val="both"/>
        <w:rPr>
          <w:rFonts w:ascii="Helvetica" w:hAnsi="Helvetica" w:cs="Calibri"/>
          <w:iCs/>
          <w:sz w:val="20"/>
          <w:szCs w:val="20"/>
        </w:rPr>
      </w:pPr>
      <w:r w:rsidRPr="00025BBB">
        <w:rPr>
          <w:rFonts w:ascii="Helvetica" w:hAnsi="Helvetica" w:cs="Calibri"/>
          <w:iCs/>
          <w:sz w:val="20"/>
          <w:szCs w:val="20"/>
        </w:rPr>
        <w:t xml:space="preserve">bodo naši zaposleni nosili ustrezna delovna oblačila (enotne barve z jasno oznako imena gospodarskega subjekta, kjer so delavci zaposleni); </w:t>
      </w:r>
    </w:p>
    <w:p w:rsidR="00252FC6" w:rsidRPr="00252FC6" w:rsidRDefault="00252FC6" w:rsidP="00252FC6">
      <w:pPr>
        <w:numPr>
          <w:ilvl w:val="0"/>
          <w:numId w:val="13"/>
        </w:numPr>
        <w:spacing w:line="280" w:lineRule="atLeast"/>
        <w:jc w:val="both"/>
        <w:rPr>
          <w:rFonts w:ascii="Helvetica" w:hAnsi="Helvetica" w:cs="Calibri"/>
          <w:iCs/>
          <w:sz w:val="20"/>
          <w:szCs w:val="20"/>
        </w:rPr>
      </w:pPr>
      <w:r w:rsidRPr="00B90A61">
        <w:rPr>
          <w:rFonts w:ascii="Helvetica" w:hAnsi="Helvetica" w:cs="Calibri"/>
          <w:iCs/>
          <w:sz w:val="20"/>
          <w:szCs w:val="20"/>
        </w:rPr>
        <w:t>bo</w:t>
      </w:r>
      <w:r>
        <w:rPr>
          <w:rFonts w:ascii="Helvetica" w:hAnsi="Helvetica" w:cs="Calibri"/>
          <w:iCs/>
          <w:sz w:val="20"/>
          <w:szCs w:val="20"/>
        </w:rPr>
        <w:t>mo</w:t>
      </w:r>
      <w:r w:rsidRPr="00B90A61">
        <w:rPr>
          <w:rFonts w:ascii="Helvetica" w:hAnsi="Helvetica" w:cs="Calibri"/>
          <w:iCs/>
          <w:sz w:val="20"/>
          <w:szCs w:val="20"/>
        </w:rPr>
        <w:t xml:space="preserve"> zagotavljal</w:t>
      </w:r>
      <w:r>
        <w:rPr>
          <w:rFonts w:ascii="Helvetica" w:hAnsi="Helvetica" w:cs="Calibri"/>
          <w:iCs/>
          <w:sz w:val="20"/>
          <w:szCs w:val="20"/>
        </w:rPr>
        <w:t>i</w:t>
      </w:r>
      <w:r w:rsidRPr="00B90A61">
        <w:rPr>
          <w:rFonts w:ascii="Helvetica" w:hAnsi="Helvetica" w:cs="Calibri"/>
          <w:iCs/>
          <w:sz w:val="20"/>
          <w:szCs w:val="20"/>
        </w:rPr>
        <w:t xml:space="preserve"> vsa potrebna delovna in zaščitna sredstva za kvalitetno in pravočasno izvajanje storitev, vključno s čistilno opremo in čistilnimi pripomočk</w:t>
      </w:r>
      <w:r>
        <w:rPr>
          <w:rFonts w:ascii="Helvetica" w:hAnsi="Helvetica" w:cs="Calibri"/>
          <w:iCs/>
          <w:sz w:val="20"/>
          <w:szCs w:val="20"/>
        </w:rPr>
        <w:t xml:space="preserve">i; </w:t>
      </w:r>
    </w:p>
    <w:p w:rsidR="004C0209" w:rsidRPr="00025BBB" w:rsidRDefault="004C0209" w:rsidP="00B8397E">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je naša ponudba</w:t>
      </w:r>
      <w:r w:rsidR="00093ACC" w:rsidRPr="00025BBB">
        <w:rPr>
          <w:rFonts w:ascii="Helvetica" w:hAnsi="Helvetica" w:cs="Calibri"/>
          <w:bCs/>
          <w:iCs/>
          <w:sz w:val="20"/>
          <w:szCs w:val="20"/>
        </w:rPr>
        <w:t xml:space="preserve"> veljavna najmanj do vključno 3</w:t>
      </w:r>
      <w:r w:rsidR="000101A9">
        <w:rPr>
          <w:rFonts w:ascii="Helvetica" w:hAnsi="Helvetica" w:cs="Calibri"/>
          <w:bCs/>
          <w:iCs/>
          <w:sz w:val="20"/>
          <w:szCs w:val="20"/>
        </w:rPr>
        <w:t>1. 10</w:t>
      </w:r>
      <w:r w:rsidRPr="00025BBB">
        <w:rPr>
          <w:rFonts w:ascii="Helvetica" w:hAnsi="Helvetica" w:cs="Calibri"/>
          <w:bCs/>
          <w:iCs/>
          <w:sz w:val="20"/>
          <w:szCs w:val="20"/>
        </w:rPr>
        <w:t>. 20</w:t>
      </w:r>
      <w:r w:rsidR="0068065B">
        <w:rPr>
          <w:rFonts w:ascii="Helvetica" w:hAnsi="Helvetica" w:cs="Calibri"/>
          <w:bCs/>
          <w:iCs/>
          <w:sz w:val="20"/>
          <w:szCs w:val="20"/>
        </w:rPr>
        <w:t>26</w:t>
      </w:r>
      <w:r w:rsidRPr="00025BBB">
        <w:rPr>
          <w:rFonts w:ascii="Helvetica" w:hAnsi="Helvetica" w:cs="Calibri"/>
          <w:bCs/>
          <w:iCs/>
          <w:sz w:val="20"/>
          <w:szCs w:val="20"/>
        </w:rPr>
        <w:t xml:space="preserve">. </w:t>
      </w:r>
    </w:p>
    <w:p w:rsidR="00134F9D" w:rsidRPr="00025BBB" w:rsidRDefault="00134F9D" w:rsidP="00322F51">
      <w:pPr>
        <w:spacing w:line="280" w:lineRule="atLeast"/>
        <w:contextualSpacing/>
        <w:jc w:val="both"/>
        <w:rPr>
          <w:rFonts w:ascii="Helvetica" w:hAnsi="Helvetica" w:cs="Calibri"/>
          <w:sz w:val="20"/>
          <w:szCs w:val="20"/>
        </w:rPr>
      </w:pPr>
    </w:p>
    <w:p w:rsidR="004821BB" w:rsidRPr="00025BBB" w:rsidRDefault="004821BB"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Dne: </w:t>
      </w:r>
      <w:permStart w:id="754202942" w:edGrp="everyone"/>
      <w:r w:rsidR="004F289C" w:rsidRPr="00025BBB">
        <w:rPr>
          <w:rFonts w:ascii="Helvetica" w:hAnsi="Helvetica" w:cs="Calibri"/>
          <w:bCs/>
          <w:iCs/>
          <w:sz w:val="20"/>
          <w:szCs w:val="20"/>
        </w:rPr>
        <w:fldChar w:fldCharType="begin">
          <w:ffData>
            <w:name w:val="Besedilo7"/>
            <w:enabled/>
            <w:calcOnExit w:val="0"/>
            <w:textInput/>
          </w:ffData>
        </w:fldChar>
      </w:r>
      <w:r w:rsidR="004F289C" w:rsidRPr="00025BBB">
        <w:rPr>
          <w:rFonts w:ascii="Helvetica" w:hAnsi="Helvetica" w:cs="Calibri"/>
          <w:bCs/>
          <w:iCs/>
          <w:sz w:val="20"/>
          <w:szCs w:val="20"/>
        </w:rPr>
        <w:instrText xml:space="preserve"> FORMTEXT </w:instrText>
      </w:r>
      <w:r w:rsidR="004F289C" w:rsidRPr="00025BBB">
        <w:rPr>
          <w:rFonts w:ascii="Helvetica" w:hAnsi="Helvetica" w:cs="Calibri"/>
          <w:bCs/>
          <w:iCs/>
          <w:sz w:val="20"/>
          <w:szCs w:val="20"/>
        </w:rPr>
      </w:r>
      <w:r w:rsidR="004F289C"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4F289C" w:rsidRPr="00025BBB">
        <w:rPr>
          <w:rFonts w:ascii="Helvetica" w:hAnsi="Helvetica" w:cs="Calibri"/>
          <w:bCs/>
          <w:iCs/>
          <w:sz w:val="20"/>
          <w:szCs w:val="20"/>
        </w:rPr>
        <w:fldChar w:fldCharType="end"/>
      </w:r>
      <w:permEnd w:id="754202942"/>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4F289C" w:rsidRPr="00025BBB">
        <w:rPr>
          <w:rFonts w:ascii="Helvetica" w:hAnsi="Helvetica" w:cs="Calibri"/>
          <w:bCs/>
          <w:iCs/>
          <w:sz w:val="20"/>
          <w:szCs w:val="20"/>
        </w:rPr>
        <w:t xml:space="preserve">  </w:t>
      </w:r>
      <w:r w:rsidR="00E0142B" w:rsidRPr="00025BBB">
        <w:rPr>
          <w:rFonts w:ascii="Helvetica" w:hAnsi="Helvetica" w:cs="Calibri"/>
          <w:bCs/>
          <w:iCs/>
          <w:sz w:val="20"/>
          <w:szCs w:val="20"/>
        </w:rPr>
        <w:t xml:space="preserve">          </w:t>
      </w:r>
      <w:r w:rsidRPr="00025BBB">
        <w:rPr>
          <w:rFonts w:ascii="Helvetica" w:hAnsi="Helvetica" w:cs="Calibri"/>
          <w:bCs/>
          <w:iCs/>
          <w:sz w:val="20"/>
          <w:szCs w:val="20"/>
        </w:rPr>
        <w:t>Žig in podpis ponudnika</w:t>
      </w:r>
    </w:p>
    <w:p w:rsidR="00134F9D" w:rsidRPr="00025BBB" w:rsidRDefault="00134F9D" w:rsidP="004821BB">
      <w:pPr>
        <w:spacing w:line="280" w:lineRule="atLeast"/>
        <w:ind w:left="5664" w:firstLine="708"/>
        <w:contextualSpacing/>
        <w:jc w:val="both"/>
        <w:rPr>
          <w:rFonts w:ascii="Helvetica" w:hAnsi="Helvetica" w:cs="Calibri"/>
          <w:bCs/>
          <w:iCs/>
          <w:sz w:val="20"/>
          <w:szCs w:val="20"/>
        </w:rPr>
      </w:pPr>
      <w:r w:rsidRPr="00025BBB">
        <w:rPr>
          <w:rFonts w:ascii="Helvetica" w:hAnsi="Helvetica" w:cs="Calibri"/>
          <w:bCs/>
          <w:iCs/>
          <w:sz w:val="20"/>
          <w:szCs w:val="20"/>
        </w:rPr>
        <w:t>____________________</w:t>
      </w:r>
    </w:p>
    <w:p w:rsidR="000A1D20" w:rsidRDefault="000A1D20" w:rsidP="004821BB">
      <w:pPr>
        <w:spacing w:line="280" w:lineRule="atLeast"/>
        <w:ind w:left="5664" w:firstLine="708"/>
        <w:contextualSpacing/>
        <w:jc w:val="both"/>
        <w:rPr>
          <w:rFonts w:ascii="Helvetica" w:hAnsi="Helvetica"/>
        </w:rPr>
      </w:pPr>
    </w:p>
    <w:p w:rsidR="0068065B" w:rsidRDefault="0068065B" w:rsidP="004821BB">
      <w:pPr>
        <w:spacing w:line="280" w:lineRule="atLeast"/>
        <w:ind w:left="5664" w:firstLine="708"/>
        <w:contextualSpacing/>
        <w:jc w:val="both"/>
        <w:rPr>
          <w:rFonts w:ascii="Helvetica" w:hAnsi="Helvetica"/>
        </w:rPr>
      </w:pPr>
    </w:p>
    <w:p w:rsidR="0068065B" w:rsidRPr="00025BBB" w:rsidRDefault="0068065B" w:rsidP="004821BB">
      <w:pPr>
        <w:spacing w:line="280" w:lineRule="atLeast"/>
        <w:ind w:left="5664" w:firstLine="708"/>
        <w:contextualSpacing/>
        <w:jc w:val="both"/>
        <w:rPr>
          <w:rFonts w:ascii="Helvetica" w:hAnsi="Helvetica"/>
        </w:rPr>
      </w:pPr>
    </w:p>
    <w:p w:rsidR="000A1D20" w:rsidRPr="00025BBB" w:rsidRDefault="000A1D20" w:rsidP="000A1D20">
      <w:pPr>
        <w:pStyle w:val="Heading8"/>
        <w:spacing w:after="0" w:line="280" w:lineRule="atLeast"/>
        <w:contextualSpacing/>
        <w:jc w:val="center"/>
        <w:rPr>
          <w:rFonts w:ascii="Helvetica" w:hAnsi="Helvetica" w:cs="Calibri"/>
          <w:b/>
          <w:i w:val="0"/>
          <w:sz w:val="20"/>
          <w:szCs w:val="20"/>
        </w:rPr>
      </w:pPr>
      <w:r w:rsidRPr="00025BBB">
        <w:rPr>
          <w:rFonts w:ascii="Helvetica" w:hAnsi="Helvetica" w:cs="Calibri"/>
          <w:b/>
          <w:i w:val="0"/>
          <w:sz w:val="20"/>
          <w:szCs w:val="20"/>
        </w:rPr>
        <w:t>PRILOGA K PONUDBI</w:t>
      </w:r>
    </w:p>
    <w:p w:rsidR="000A1D20" w:rsidRPr="00025BBB" w:rsidRDefault="000A1D20" w:rsidP="004A3905">
      <w:pPr>
        <w:pStyle w:val="Heading8"/>
        <w:spacing w:line="280" w:lineRule="atLeast"/>
        <w:contextualSpacing/>
        <w:rPr>
          <w:rFonts w:ascii="Helvetica" w:hAnsi="Helvetica" w:cs="Calibri"/>
          <w:b/>
          <w:i w:val="0"/>
          <w:sz w:val="20"/>
          <w:szCs w:val="20"/>
        </w:rPr>
      </w:pPr>
    </w:p>
    <w:p w:rsidR="000A1D20" w:rsidRPr="00025BBB" w:rsidRDefault="000A1D20" w:rsidP="000A1D20">
      <w:pPr>
        <w:pStyle w:val="Heading8"/>
        <w:spacing w:line="280" w:lineRule="atLeast"/>
        <w:contextualSpacing/>
        <w:jc w:val="center"/>
        <w:rPr>
          <w:rFonts w:ascii="Helvetica" w:hAnsi="Helvetica" w:cs="Calibri"/>
          <w:b/>
          <w:i w:val="0"/>
          <w:sz w:val="20"/>
          <w:szCs w:val="20"/>
        </w:rPr>
      </w:pPr>
      <w:r w:rsidRPr="00025BBB">
        <w:rPr>
          <w:rFonts w:ascii="Helvetica" w:hAnsi="Helvetica" w:cs="Calibri"/>
          <w:b/>
          <w:i w:val="0"/>
          <w:sz w:val="20"/>
          <w:szCs w:val="20"/>
        </w:rPr>
        <w:t>KALKULATIVNI ELEMENTI</w:t>
      </w:r>
    </w:p>
    <w:p w:rsidR="000A1D20" w:rsidRPr="00025BBB" w:rsidRDefault="000A1D20" w:rsidP="000A1D20">
      <w:pPr>
        <w:pStyle w:val="Heading8"/>
        <w:spacing w:line="280" w:lineRule="atLeast"/>
        <w:contextualSpacing/>
        <w:jc w:val="both"/>
        <w:rPr>
          <w:rFonts w:ascii="Helvetica" w:hAnsi="Helvetica" w:cs="Calibri"/>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520"/>
        <w:gridCol w:w="4520"/>
      </w:tblGrid>
      <w:tr w:rsidR="000A1D20" w:rsidRPr="00025BBB" w:rsidTr="005D20D0">
        <w:trPr>
          <w:trHeight w:val="539"/>
          <w:jc w:val="center"/>
        </w:trPr>
        <w:tc>
          <w:tcPr>
            <w:tcW w:w="4606" w:type="dxa"/>
            <w:tcBorders>
              <w:top w:val="double" w:sz="4" w:space="0" w:color="auto"/>
              <w:bottom w:val="double" w:sz="4" w:space="0" w:color="auto"/>
            </w:tcBorders>
            <w:shd w:val="clear" w:color="auto" w:fill="BFBFBF"/>
            <w:vAlign w:val="center"/>
          </w:tcPr>
          <w:p w:rsidR="000A1D20" w:rsidRPr="006C25C1" w:rsidRDefault="000A1D20" w:rsidP="000A1D20">
            <w:pPr>
              <w:pStyle w:val="Heading8"/>
              <w:spacing w:line="280" w:lineRule="atLeast"/>
              <w:jc w:val="both"/>
              <w:rPr>
                <w:rFonts w:ascii="Helvetica" w:hAnsi="Helvetica" w:cs="Calibri"/>
                <w:b/>
                <w:i w:val="0"/>
                <w:noProof/>
                <w:sz w:val="20"/>
                <w:szCs w:val="20"/>
                <w:lang w:val="sl-SI"/>
              </w:rPr>
            </w:pPr>
            <w:r w:rsidRPr="006C25C1">
              <w:rPr>
                <w:rFonts w:ascii="Helvetica" w:hAnsi="Helvetica" w:cs="Calibri"/>
                <w:b/>
                <w:i w:val="0"/>
                <w:noProof/>
                <w:sz w:val="20"/>
                <w:szCs w:val="20"/>
                <w:lang w:val="sl-SI"/>
              </w:rPr>
              <w:t>VRSTA STROŠKA</w:t>
            </w:r>
          </w:p>
        </w:tc>
        <w:tc>
          <w:tcPr>
            <w:tcW w:w="4606" w:type="dxa"/>
            <w:tcBorders>
              <w:top w:val="double" w:sz="4" w:space="0" w:color="auto"/>
              <w:bottom w:val="double" w:sz="4" w:space="0" w:color="auto"/>
            </w:tcBorders>
            <w:shd w:val="clear" w:color="auto" w:fill="BFBFBF"/>
            <w:vAlign w:val="center"/>
          </w:tcPr>
          <w:p w:rsidR="000A1D20" w:rsidRPr="006C25C1" w:rsidRDefault="000A1D20" w:rsidP="000A1D20">
            <w:pPr>
              <w:pStyle w:val="Heading8"/>
              <w:spacing w:line="280" w:lineRule="atLeast"/>
              <w:jc w:val="both"/>
              <w:rPr>
                <w:rFonts w:ascii="Helvetica" w:hAnsi="Helvetica" w:cs="Calibri"/>
                <w:b/>
                <w:i w:val="0"/>
                <w:noProof/>
                <w:sz w:val="20"/>
                <w:szCs w:val="20"/>
                <w:lang w:val="sl-SI"/>
              </w:rPr>
            </w:pPr>
            <w:r w:rsidRPr="006C25C1">
              <w:rPr>
                <w:rFonts w:ascii="Helvetica" w:hAnsi="Helvetica" w:cs="Calibri"/>
                <w:b/>
                <w:i w:val="0"/>
                <w:noProof/>
                <w:sz w:val="20"/>
                <w:szCs w:val="20"/>
                <w:lang w:val="sl-SI"/>
              </w:rPr>
              <w:t>ZNESEK / MESEC / DELAVCA V EUR</w:t>
            </w:r>
          </w:p>
        </w:tc>
      </w:tr>
      <w:tr w:rsidR="000A1D20" w:rsidRPr="00025BBB" w:rsidTr="006E7537">
        <w:trPr>
          <w:trHeight w:val="473"/>
          <w:jc w:val="center"/>
        </w:trPr>
        <w:tc>
          <w:tcPr>
            <w:tcW w:w="4606" w:type="dxa"/>
            <w:tcBorders>
              <w:top w:val="double" w:sz="4" w:space="0" w:color="auto"/>
            </w:tcBorders>
            <w:vAlign w:val="center"/>
          </w:tcPr>
          <w:p w:rsidR="000A1D20" w:rsidRPr="006C25C1" w:rsidRDefault="000A1D20" w:rsidP="000A1D20">
            <w:pPr>
              <w:pStyle w:val="Heading8"/>
              <w:spacing w:line="280" w:lineRule="atLeast"/>
              <w:rPr>
                <w:rFonts w:ascii="Helvetica" w:hAnsi="Helvetica" w:cs="Calibri"/>
                <w:b/>
                <w:i w:val="0"/>
                <w:noProof/>
                <w:sz w:val="20"/>
                <w:szCs w:val="20"/>
                <w:lang w:val="sl-SI"/>
              </w:rPr>
            </w:pPr>
            <w:r w:rsidRPr="006C25C1">
              <w:rPr>
                <w:rFonts w:ascii="Helvetica" w:hAnsi="Helvetica" w:cs="Calibri"/>
                <w:i w:val="0"/>
                <w:noProof/>
                <w:sz w:val="20"/>
                <w:szCs w:val="20"/>
                <w:lang w:val="sl-SI"/>
              </w:rPr>
              <w:t xml:space="preserve">Bruto 1 = </w:t>
            </w:r>
            <w:r w:rsidRPr="006C25C1">
              <w:rPr>
                <w:rFonts w:ascii="Helvetica" w:hAnsi="Helvetica" w:cs="Calibri"/>
                <w:b/>
                <w:i w:val="0"/>
                <w:noProof/>
                <w:sz w:val="20"/>
                <w:szCs w:val="20"/>
                <w:lang w:val="sl-SI"/>
              </w:rPr>
              <w:t>minimalna plača</w:t>
            </w:r>
          </w:p>
        </w:tc>
        <w:permStart w:id="432946236" w:edGrp="everyone"/>
        <w:tc>
          <w:tcPr>
            <w:tcW w:w="4606" w:type="dxa"/>
            <w:tcBorders>
              <w:top w:val="double" w:sz="4" w:space="0" w:color="auto"/>
            </w:tcBorders>
          </w:tcPr>
          <w:p w:rsidR="000A1D20" w:rsidRPr="006C25C1" w:rsidRDefault="00EC39EA" w:rsidP="00EC39EA">
            <w:pPr>
              <w:pStyle w:val="Heading8"/>
              <w:spacing w:line="280" w:lineRule="atLeast"/>
              <w:jc w:val="center"/>
              <w:rPr>
                <w:rFonts w:ascii="Helvetica" w:hAnsi="Helvetica" w:cs="Calibri"/>
                <w:i w:val="0"/>
                <w:noProof/>
                <w:sz w:val="20"/>
                <w:szCs w:val="20"/>
                <w:lang w:val="sl-SI"/>
              </w:rPr>
            </w:pPr>
            <w:r w:rsidRPr="006C25C1">
              <w:rPr>
                <w:rFonts w:ascii="Helvetica" w:hAnsi="Helvetica" w:cs="Calibri"/>
                <w:b/>
                <w:bCs/>
                <w:iCs w:val="0"/>
                <w:noProof/>
                <w:sz w:val="20"/>
                <w:szCs w:val="20"/>
                <w:highlight w:val="yellow"/>
                <w:lang w:val="sl-SI"/>
              </w:rPr>
              <w:fldChar w:fldCharType="begin">
                <w:ffData>
                  <w:name w:val="Besedilo12"/>
                  <w:enabled/>
                  <w:calcOnExit w:val="0"/>
                  <w:textInput/>
                </w:ffData>
              </w:fldChar>
            </w:r>
            <w:r w:rsidRPr="006C25C1">
              <w:rPr>
                <w:rFonts w:ascii="Helvetica" w:hAnsi="Helvetica" w:cs="Calibri"/>
                <w:b/>
                <w:bCs/>
                <w:iCs w:val="0"/>
                <w:noProof/>
                <w:sz w:val="20"/>
                <w:szCs w:val="20"/>
                <w:highlight w:val="yellow"/>
                <w:lang w:val="sl-SI"/>
              </w:rPr>
              <w:instrText xml:space="preserve"> FORMTEXT </w:instrText>
            </w:r>
            <w:r w:rsidRPr="006C25C1">
              <w:rPr>
                <w:rFonts w:ascii="Helvetica" w:hAnsi="Helvetica" w:cs="Calibri"/>
                <w:b/>
                <w:bCs/>
                <w:iCs w:val="0"/>
                <w:noProof/>
                <w:sz w:val="20"/>
                <w:szCs w:val="20"/>
                <w:highlight w:val="yellow"/>
                <w:lang w:val="sl-SI"/>
              </w:rPr>
            </w:r>
            <w:r w:rsidRPr="006C25C1">
              <w:rPr>
                <w:rFonts w:ascii="Helvetica" w:hAnsi="Helvetica" w:cs="Calibri"/>
                <w:b/>
                <w:bCs/>
                <w:iCs w:val="0"/>
                <w:noProof/>
                <w:sz w:val="20"/>
                <w:szCs w:val="20"/>
                <w:highlight w:val="yellow"/>
                <w:lang w:val="sl-SI"/>
              </w:rPr>
              <w:fldChar w:fldCharType="separate"/>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Pr="006C25C1">
              <w:rPr>
                <w:rFonts w:ascii="Helvetica" w:hAnsi="Helvetica" w:cs="Calibri"/>
                <w:bCs/>
                <w:noProof/>
                <w:sz w:val="20"/>
                <w:szCs w:val="20"/>
                <w:highlight w:val="yellow"/>
                <w:lang w:val="sl-SI"/>
              </w:rPr>
              <w:fldChar w:fldCharType="end"/>
            </w:r>
            <w:permEnd w:id="432946236"/>
          </w:p>
        </w:tc>
      </w:tr>
      <w:tr w:rsidR="000A1D20" w:rsidRPr="00025BBB" w:rsidTr="006E7537">
        <w:trPr>
          <w:trHeight w:val="536"/>
          <w:jc w:val="center"/>
        </w:trPr>
        <w:tc>
          <w:tcPr>
            <w:tcW w:w="4606" w:type="dxa"/>
            <w:vAlign w:val="center"/>
          </w:tcPr>
          <w:p w:rsidR="000A1D20" w:rsidRPr="006C25C1" w:rsidRDefault="00EC39EA" w:rsidP="000A1D20">
            <w:pPr>
              <w:pStyle w:val="Heading8"/>
              <w:spacing w:line="280" w:lineRule="atLeast"/>
              <w:rPr>
                <w:rFonts w:ascii="Helvetica" w:hAnsi="Helvetica" w:cs="Calibri"/>
                <w:i w:val="0"/>
                <w:noProof/>
                <w:sz w:val="20"/>
                <w:szCs w:val="20"/>
                <w:lang w:val="sl-SI"/>
              </w:rPr>
            </w:pPr>
            <w:r w:rsidRPr="006C25C1">
              <w:rPr>
                <w:rFonts w:ascii="Helvetica" w:hAnsi="Helvetica" w:cs="Calibri"/>
                <w:i w:val="0"/>
                <w:noProof/>
                <w:sz w:val="20"/>
                <w:szCs w:val="20"/>
                <w:lang w:val="sl-SI"/>
              </w:rPr>
              <w:t>Bruto 2 (+17</w:t>
            </w:r>
            <w:r w:rsidR="000A1D20" w:rsidRPr="006C25C1">
              <w:rPr>
                <w:rFonts w:ascii="Helvetica" w:hAnsi="Helvetica" w:cs="Calibri"/>
                <w:i w:val="0"/>
                <w:noProof/>
                <w:sz w:val="20"/>
                <w:szCs w:val="20"/>
                <w:lang w:val="sl-SI"/>
              </w:rPr>
              <w:t>,1</w:t>
            </w:r>
            <w:r w:rsidRPr="006C25C1">
              <w:rPr>
                <w:rFonts w:ascii="Helvetica" w:hAnsi="Helvetica" w:cs="Calibri"/>
                <w:i w:val="0"/>
                <w:noProof/>
                <w:sz w:val="20"/>
                <w:szCs w:val="20"/>
                <w:lang w:val="sl-SI"/>
              </w:rPr>
              <w:t xml:space="preserve">0 </w:t>
            </w:r>
            <w:r w:rsidR="000A1D20" w:rsidRPr="006C25C1">
              <w:rPr>
                <w:rFonts w:ascii="Helvetica" w:hAnsi="Helvetica" w:cs="Calibri"/>
                <w:i w:val="0"/>
                <w:noProof/>
                <w:sz w:val="20"/>
                <w:szCs w:val="20"/>
                <w:lang w:val="sl-SI"/>
              </w:rPr>
              <w:t>%)</w:t>
            </w:r>
          </w:p>
        </w:tc>
        <w:permStart w:id="1133452327" w:edGrp="everyone"/>
        <w:tc>
          <w:tcPr>
            <w:tcW w:w="4606" w:type="dxa"/>
          </w:tcPr>
          <w:p w:rsidR="000A1D20" w:rsidRPr="006C25C1" w:rsidRDefault="00EC39EA" w:rsidP="00EC39EA">
            <w:pPr>
              <w:pStyle w:val="Heading8"/>
              <w:spacing w:line="280" w:lineRule="atLeast"/>
              <w:jc w:val="center"/>
              <w:rPr>
                <w:rFonts w:ascii="Helvetica" w:hAnsi="Helvetica" w:cs="Calibri"/>
                <w:i w:val="0"/>
                <w:noProof/>
                <w:sz w:val="20"/>
                <w:szCs w:val="20"/>
                <w:lang w:val="sl-SI"/>
              </w:rPr>
            </w:pPr>
            <w:r w:rsidRPr="006C25C1">
              <w:rPr>
                <w:rFonts w:ascii="Helvetica" w:hAnsi="Helvetica" w:cs="Calibri"/>
                <w:b/>
                <w:bCs/>
                <w:iCs w:val="0"/>
                <w:noProof/>
                <w:sz w:val="20"/>
                <w:szCs w:val="20"/>
                <w:highlight w:val="yellow"/>
                <w:lang w:val="sl-SI"/>
              </w:rPr>
              <w:fldChar w:fldCharType="begin">
                <w:ffData>
                  <w:name w:val="Besedilo12"/>
                  <w:enabled/>
                  <w:calcOnExit w:val="0"/>
                  <w:textInput/>
                </w:ffData>
              </w:fldChar>
            </w:r>
            <w:r w:rsidRPr="006C25C1">
              <w:rPr>
                <w:rFonts w:ascii="Helvetica" w:hAnsi="Helvetica" w:cs="Calibri"/>
                <w:b/>
                <w:bCs/>
                <w:iCs w:val="0"/>
                <w:noProof/>
                <w:sz w:val="20"/>
                <w:szCs w:val="20"/>
                <w:highlight w:val="yellow"/>
                <w:lang w:val="sl-SI"/>
              </w:rPr>
              <w:instrText xml:space="preserve"> FORMTEXT </w:instrText>
            </w:r>
            <w:r w:rsidRPr="006C25C1">
              <w:rPr>
                <w:rFonts w:ascii="Helvetica" w:hAnsi="Helvetica" w:cs="Calibri"/>
                <w:b/>
                <w:bCs/>
                <w:iCs w:val="0"/>
                <w:noProof/>
                <w:sz w:val="20"/>
                <w:szCs w:val="20"/>
                <w:highlight w:val="yellow"/>
                <w:lang w:val="sl-SI"/>
              </w:rPr>
            </w:r>
            <w:r w:rsidRPr="006C25C1">
              <w:rPr>
                <w:rFonts w:ascii="Helvetica" w:hAnsi="Helvetica" w:cs="Calibri"/>
                <w:b/>
                <w:bCs/>
                <w:iCs w:val="0"/>
                <w:noProof/>
                <w:sz w:val="20"/>
                <w:szCs w:val="20"/>
                <w:highlight w:val="yellow"/>
                <w:lang w:val="sl-SI"/>
              </w:rPr>
              <w:fldChar w:fldCharType="separate"/>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Pr="006C25C1">
              <w:rPr>
                <w:rFonts w:ascii="Helvetica" w:hAnsi="Helvetica" w:cs="Calibri"/>
                <w:bCs/>
                <w:noProof/>
                <w:sz w:val="20"/>
                <w:szCs w:val="20"/>
                <w:highlight w:val="yellow"/>
                <w:lang w:val="sl-SI"/>
              </w:rPr>
              <w:fldChar w:fldCharType="end"/>
            </w:r>
            <w:permEnd w:id="1133452327"/>
          </w:p>
        </w:tc>
      </w:tr>
      <w:tr w:rsidR="000A1D20" w:rsidRPr="00025BBB" w:rsidTr="006E7537">
        <w:trPr>
          <w:trHeight w:val="572"/>
          <w:jc w:val="center"/>
        </w:trPr>
        <w:tc>
          <w:tcPr>
            <w:tcW w:w="4606" w:type="dxa"/>
            <w:vAlign w:val="center"/>
          </w:tcPr>
          <w:p w:rsidR="000A1D20" w:rsidRPr="006C25C1" w:rsidRDefault="000A1D20" w:rsidP="000A1D20">
            <w:pPr>
              <w:pStyle w:val="Heading8"/>
              <w:spacing w:line="280" w:lineRule="atLeast"/>
              <w:rPr>
                <w:rFonts w:ascii="Helvetica" w:hAnsi="Helvetica" w:cs="Calibri"/>
                <w:i w:val="0"/>
                <w:noProof/>
                <w:sz w:val="20"/>
                <w:szCs w:val="20"/>
                <w:lang w:val="sl-SI"/>
              </w:rPr>
            </w:pPr>
            <w:r w:rsidRPr="006C25C1">
              <w:rPr>
                <w:rFonts w:ascii="Helvetica" w:hAnsi="Helvetica" w:cs="Calibri"/>
                <w:i w:val="0"/>
                <w:noProof/>
                <w:sz w:val="20"/>
                <w:szCs w:val="20"/>
                <w:lang w:val="sl-SI"/>
              </w:rPr>
              <w:t>Prehrana (EUR / dan)</w:t>
            </w:r>
          </w:p>
        </w:tc>
        <w:permStart w:id="401806504" w:edGrp="everyone"/>
        <w:tc>
          <w:tcPr>
            <w:tcW w:w="4606" w:type="dxa"/>
          </w:tcPr>
          <w:p w:rsidR="000A1D20" w:rsidRPr="006C25C1" w:rsidRDefault="00EC39EA" w:rsidP="00EC39EA">
            <w:pPr>
              <w:pStyle w:val="Heading8"/>
              <w:spacing w:line="280" w:lineRule="atLeast"/>
              <w:jc w:val="center"/>
              <w:rPr>
                <w:rFonts w:ascii="Helvetica" w:hAnsi="Helvetica" w:cs="Calibri"/>
                <w:i w:val="0"/>
                <w:noProof/>
                <w:sz w:val="20"/>
                <w:szCs w:val="20"/>
                <w:lang w:val="sl-SI"/>
              </w:rPr>
            </w:pPr>
            <w:r w:rsidRPr="006C25C1">
              <w:rPr>
                <w:rFonts w:ascii="Helvetica" w:hAnsi="Helvetica" w:cs="Calibri"/>
                <w:b/>
                <w:bCs/>
                <w:iCs w:val="0"/>
                <w:noProof/>
                <w:sz w:val="20"/>
                <w:szCs w:val="20"/>
                <w:highlight w:val="yellow"/>
                <w:lang w:val="sl-SI"/>
              </w:rPr>
              <w:fldChar w:fldCharType="begin">
                <w:ffData>
                  <w:name w:val="Besedilo12"/>
                  <w:enabled/>
                  <w:calcOnExit w:val="0"/>
                  <w:textInput/>
                </w:ffData>
              </w:fldChar>
            </w:r>
            <w:r w:rsidRPr="006C25C1">
              <w:rPr>
                <w:rFonts w:ascii="Helvetica" w:hAnsi="Helvetica" w:cs="Calibri"/>
                <w:b/>
                <w:bCs/>
                <w:iCs w:val="0"/>
                <w:noProof/>
                <w:sz w:val="20"/>
                <w:szCs w:val="20"/>
                <w:highlight w:val="yellow"/>
                <w:lang w:val="sl-SI"/>
              </w:rPr>
              <w:instrText xml:space="preserve"> FORMTEXT </w:instrText>
            </w:r>
            <w:r w:rsidRPr="006C25C1">
              <w:rPr>
                <w:rFonts w:ascii="Helvetica" w:hAnsi="Helvetica" w:cs="Calibri"/>
                <w:b/>
                <w:bCs/>
                <w:iCs w:val="0"/>
                <w:noProof/>
                <w:sz w:val="20"/>
                <w:szCs w:val="20"/>
                <w:highlight w:val="yellow"/>
                <w:lang w:val="sl-SI"/>
              </w:rPr>
            </w:r>
            <w:r w:rsidRPr="006C25C1">
              <w:rPr>
                <w:rFonts w:ascii="Helvetica" w:hAnsi="Helvetica" w:cs="Calibri"/>
                <w:b/>
                <w:bCs/>
                <w:iCs w:val="0"/>
                <w:noProof/>
                <w:sz w:val="20"/>
                <w:szCs w:val="20"/>
                <w:highlight w:val="yellow"/>
                <w:lang w:val="sl-SI"/>
              </w:rPr>
              <w:fldChar w:fldCharType="separate"/>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Pr="006C25C1">
              <w:rPr>
                <w:rFonts w:ascii="Helvetica" w:hAnsi="Helvetica" w:cs="Calibri"/>
                <w:bCs/>
                <w:noProof/>
                <w:sz w:val="20"/>
                <w:szCs w:val="20"/>
                <w:highlight w:val="yellow"/>
                <w:lang w:val="sl-SI"/>
              </w:rPr>
              <w:fldChar w:fldCharType="end"/>
            </w:r>
            <w:permEnd w:id="401806504"/>
          </w:p>
        </w:tc>
      </w:tr>
      <w:tr w:rsidR="000A1D20" w:rsidRPr="00025BBB" w:rsidTr="006E7537">
        <w:trPr>
          <w:trHeight w:val="552"/>
          <w:jc w:val="center"/>
        </w:trPr>
        <w:tc>
          <w:tcPr>
            <w:tcW w:w="4606" w:type="dxa"/>
            <w:vAlign w:val="center"/>
          </w:tcPr>
          <w:p w:rsidR="000A1D20" w:rsidRPr="006C25C1" w:rsidRDefault="000A1D20" w:rsidP="000A1D20">
            <w:pPr>
              <w:pStyle w:val="Heading8"/>
              <w:spacing w:line="280" w:lineRule="atLeast"/>
              <w:rPr>
                <w:rFonts w:ascii="Helvetica" w:hAnsi="Helvetica" w:cs="Calibri"/>
                <w:i w:val="0"/>
                <w:noProof/>
                <w:sz w:val="20"/>
                <w:szCs w:val="20"/>
                <w:lang w:val="sl-SI"/>
              </w:rPr>
            </w:pPr>
            <w:r w:rsidRPr="006C25C1">
              <w:rPr>
                <w:rFonts w:ascii="Helvetica" w:hAnsi="Helvetica" w:cs="Calibri"/>
                <w:i w:val="0"/>
                <w:noProof/>
                <w:sz w:val="20"/>
                <w:szCs w:val="20"/>
                <w:lang w:val="sl-SI"/>
              </w:rPr>
              <w:t>Prevoz (povprečje)</w:t>
            </w:r>
          </w:p>
        </w:tc>
        <w:permStart w:id="250309462" w:edGrp="everyone"/>
        <w:tc>
          <w:tcPr>
            <w:tcW w:w="4606" w:type="dxa"/>
          </w:tcPr>
          <w:p w:rsidR="000A1D20" w:rsidRPr="006C25C1" w:rsidRDefault="00EC39EA" w:rsidP="00EC39EA">
            <w:pPr>
              <w:pStyle w:val="Heading8"/>
              <w:spacing w:line="280" w:lineRule="atLeast"/>
              <w:jc w:val="center"/>
              <w:rPr>
                <w:rFonts w:ascii="Helvetica" w:hAnsi="Helvetica" w:cs="Calibri"/>
                <w:i w:val="0"/>
                <w:noProof/>
                <w:sz w:val="20"/>
                <w:szCs w:val="20"/>
                <w:lang w:val="sl-SI"/>
              </w:rPr>
            </w:pPr>
            <w:r w:rsidRPr="006C25C1">
              <w:rPr>
                <w:rFonts w:ascii="Helvetica" w:hAnsi="Helvetica" w:cs="Calibri"/>
                <w:b/>
                <w:bCs/>
                <w:iCs w:val="0"/>
                <w:noProof/>
                <w:sz w:val="20"/>
                <w:szCs w:val="20"/>
                <w:highlight w:val="yellow"/>
                <w:lang w:val="sl-SI"/>
              </w:rPr>
              <w:fldChar w:fldCharType="begin">
                <w:ffData>
                  <w:name w:val="Besedilo12"/>
                  <w:enabled/>
                  <w:calcOnExit w:val="0"/>
                  <w:textInput/>
                </w:ffData>
              </w:fldChar>
            </w:r>
            <w:r w:rsidRPr="006C25C1">
              <w:rPr>
                <w:rFonts w:ascii="Helvetica" w:hAnsi="Helvetica" w:cs="Calibri"/>
                <w:b/>
                <w:bCs/>
                <w:iCs w:val="0"/>
                <w:noProof/>
                <w:sz w:val="20"/>
                <w:szCs w:val="20"/>
                <w:highlight w:val="yellow"/>
                <w:lang w:val="sl-SI"/>
              </w:rPr>
              <w:instrText xml:space="preserve"> FORMTEXT </w:instrText>
            </w:r>
            <w:r w:rsidRPr="006C25C1">
              <w:rPr>
                <w:rFonts w:ascii="Helvetica" w:hAnsi="Helvetica" w:cs="Calibri"/>
                <w:b/>
                <w:bCs/>
                <w:iCs w:val="0"/>
                <w:noProof/>
                <w:sz w:val="20"/>
                <w:szCs w:val="20"/>
                <w:highlight w:val="yellow"/>
                <w:lang w:val="sl-SI"/>
              </w:rPr>
            </w:r>
            <w:r w:rsidRPr="006C25C1">
              <w:rPr>
                <w:rFonts w:ascii="Helvetica" w:hAnsi="Helvetica" w:cs="Calibri"/>
                <w:b/>
                <w:bCs/>
                <w:iCs w:val="0"/>
                <w:noProof/>
                <w:sz w:val="20"/>
                <w:szCs w:val="20"/>
                <w:highlight w:val="yellow"/>
                <w:lang w:val="sl-SI"/>
              </w:rPr>
              <w:fldChar w:fldCharType="separate"/>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Pr="006C25C1">
              <w:rPr>
                <w:rFonts w:ascii="Helvetica" w:hAnsi="Helvetica" w:cs="Calibri"/>
                <w:bCs/>
                <w:noProof/>
                <w:sz w:val="20"/>
                <w:szCs w:val="20"/>
                <w:highlight w:val="yellow"/>
                <w:lang w:val="sl-SI"/>
              </w:rPr>
              <w:fldChar w:fldCharType="end"/>
            </w:r>
            <w:permEnd w:id="250309462"/>
          </w:p>
        </w:tc>
      </w:tr>
      <w:tr w:rsidR="000A1D20" w:rsidRPr="00025BBB" w:rsidTr="006E7537">
        <w:trPr>
          <w:trHeight w:val="560"/>
          <w:jc w:val="center"/>
        </w:trPr>
        <w:tc>
          <w:tcPr>
            <w:tcW w:w="4606" w:type="dxa"/>
            <w:vAlign w:val="center"/>
          </w:tcPr>
          <w:p w:rsidR="000A1D20" w:rsidRPr="006C25C1" w:rsidRDefault="000A1D20" w:rsidP="000A1D20">
            <w:pPr>
              <w:pStyle w:val="Heading8"/>
              <w:spacing w:line="280" w:lineRule="atLeast"/>
              <w:rPr>
                <w:rFonts w:ascii="Helvetica" w:hAnsi="Helvetica" w:cs="Calibri"/>
                <w:i w:val="0"/>
                <w:noProof/>
                <w:sz w:val="20"/>
                <w:szCs w:val="20"/>
                <w:lang w:val="sl-SI"/>
              </w:rPr>
            </w:pPr>
            <w:r w:rsidRPr="006C25C1">
              <w:rPr>
                <w:rFonts w:ascii="Helvetica" w:hAnsi="Helvetica" w:cs="Calibri"/>
                <w:i w:val="0"/>
                <w:noProof/>
                <w:sz w:val="20"/>
                <w:szCs w:val="20"/>
                <w:lang w:val="sl-SI"/>
              </w:rPr>
              <w:t>Regres (1 / 12)</w:t>
            </w:r>
          </w:p>
        </w:tc>
        <w:permStart w:id="130943733" w:edGrp="everyone"/>
        <w:tc>
          <w:tcPr>
            <w:tcW w:w="4606" w:type="dxa"/>
          </w:tcPr>
          <w:p w:rsidR="000A1D20" w:rsidRPr="006C25C1" w:rsidRDefault="00EC39EA" w:rsidP="00EC39EA">
            <w:pPr>
              <w:pStyle w:val="Heading8"/>
              <w:spacing w:line="280" w:lineRule="atLeast"/>
              <w:jc w:val="center"/>
              <w:rPr>
                <w:rFonts w:ascii="Helvetica" w:hAnsi="Helvetica" w:cs="Calibri"/>
                <w:i w:val="0"/>
                <w:noProof/>
                <w:sz w:val="20"/>
                <w:szCs w:val="20"/>
                <w:lang w:val="sl-SI"/>
              </w:rPr>
            </w:pPr>
            <w:r w:rsidRPr="006C25C1">
              <w:rPr>
                <w:rFonts w:ascii="Helvetica" w:hAnsi="Helvetica" w:cs="Calibri"/>
                <w:b/>
                <w:bCs/>
                <w:iCs w:val="0"/>
                <w:noProof/>
                <w:sz w:val="20"/>
                <w:szCs w:val="20"/>
                <w:highlight w:val="yellow"/>
                <w:lang w:val="sl-SI"/>
              </w:rPr>
              <w:fldChar w:fldCharType="begin">
                <w:ffData>
                  <w:name w:val="Besedilo12"/>
                  <w:enabled/>
                  <w:calcOnExit w:val="0"/>
                  <w:textInput/>
                </w:ffData>
              </w:fldChar>
            </w:r>
            <w:r w:rsidRPr="006C25C1">
              <w:rPr>
                <w:rFonts w:ascii="Helvetica" w:hAnsi="Helvetica" w:cs="Calibri"/>
                <w:b/>
                <w:bCs/>
                <w:iCs w:val="0"/>
                <w:noProof/>
                <w:sz w:val="20"/>
                <w:szCs w:val="20"/>
                <w:highlight w:val="yellow"/>
                <w:lang w:val="sl-SI"/>
              </w:rPr>
              <w:instrText xml:space="preserve"> FORMTEXT </w:instrText>
            </w:r>
            <w:r w:rsidRPr="006C25C1">
              <w:rPr>
                <w:rFonts w:ascii="Helvetica" w:hAnsi="Helvetica" w:cs="Calibri"/>
                <w:b/>
                <w:bCs/>
                <w:iCs w:val="0"/>
                <w:noProof/>
                <w:sz w:val="20"/>
                <w:szCs w:val="20"/>
                <w:highlight w:val="yellow"/>
                <w:lang w:val="sl-SI"/>
              </w:rPr>
            </w:r>
            <w:r w:rsidRPr="006C25C1">
              <w:rPr>
                <w:rFonts w:ascii="Helvetica" w:hAnsi="Helvetica" w:cs="Calibri"/>
                <w:b/>
                <w:bCs/>
                <w:iCs w:val="0"/>
                <w:noProof/>
                <w:sz w:val="20"/>
                <w:szCs w:val="20"/>
                <w:highlight w:val="yellow"/>
                <w:lang w:val="sl-SI"/>
              </w:rPr>
              <w:fldChar w:fldCharType="separate"/>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Pr="006C25C1">
              <w:rPr>
                <w:rFonts w:ascii="Helvetica" w:hAnsi="Helvetica" w:cs="Calibri"/>
                <w:bCs/>
                <w:noProof/>
                <w:sz w:val="20"/>
                <w:szCs w:val="20"/>
                <w:highlight w:val="yellow"/>
                <w:lang w:val="sl-SI"/>
              </w:rPr>
              <w:fldChar w:fldCharType="end"/>
            </w:r>
            <w:permEnd w:id="130943733"/>
          </w:p>
        </w:tc>
      </w:tr>
      <w:tr w:rsidR="000A1D20" w:rsidRPr="00025BBB" w:rsidTr="006E7537">
        <w:trPr>
          <w:trHeight w:val="554"/>
          <w:jc w:val="center"/>
        </w:trPr>
        <w:tc>
          <w:tcPr>
            <w:tcW w:w="4606" w:type="dxa"/>
            <w:vAlign w:val="center"/>
          </w:tcPr>
          <w:p w:rsidR="000A1D20" w:rsidRPr="006C25C1" w:rsidRDefault="000A1D20" w:rsidP="000A1D20">
            <w:pPr>
              <w:pStyle w:val="Heading8"/>
              <w:spacing w:line="280" w:lineRule="atLeast"/>
              <w:rPr>
                <w:rFonts w:ascii="Helvetica" w:hAnsi="Helvetica" w:cs="Calibri"/>
                <w:i w:val="0"/>
                <w:noProof/>
                <w:sz w:val="20"/>
                <w:szCs w:val="20"/>
                <w:lang w:val="sl-SI"/>
              </w:rPr>
            </w:pPr>
            <w:r w:rsidRPr="006C25C1">
              <w:rPr>
                <w:rFonts w:ascii="Helvetica" w:hAnsi="Helvetica" w:cs="Calibri"/>
                <w:i w:val="0"/>
                <w:noProof/>
                <w:sz w:val="20"/>
                <w:szCs w:val="20"/>
                <w:lang w:val="sl-SI"/>
              </w:rPr>
              <w:t>Dopust / delavca</w:t>
            </w:r>
          </w:p>
        </w:tc>
        <w:permStart w:id="2078936204" w:edGrp="everyone"/>
        <w:tc>
          <w:tcPr>
            <w:tcW w:w="4606" w:type="dxa"/>
          </w:tcPr>
          <w:p w:rsidR="000A1D20" w:rsidRPr="006C25C1" w:rsidRDefault="00EC39EA" w:rsidP="00EC39EA">
            <w:pPr>
              <w:pStyle w:val="Heading8"/>
              <w:spacing w:line="280" w:lineRule="atLeast"/>
              <w:jc w:val="center"/>
              <w:rPr>
                <w:rFonts w:ascii="Helvetica" w:hAnsi="Helvetica" w:cs="Calibri"/>
                <w:i w:val="0"/>
                <w:noProof/>
                <w:sz w:val="20"/>
                <w:szCs w:val="20"/>
                <w:lang w:val="sl-SI"/>
              </w:rPr>
            </w:pPr>
            <w:r w:rsidRPr="006C25C1">
              <w:rPr>
                <w:rFonts w:ascii="Helvetica" w:hAnsi="Helvetica" w:cs="Calibri"/>
                <w:b/>
                <w:bCs/>
                <w:iCs w:val="0"/>
                <w:noProof/>
                <w:sz w:val="20"/>
                <w:szCs w:val="20"/>
                <w:highlight w:val="yellow"/>
                <w:lang w:val="sl-SI"/>
              </w:rPr>
              <w:fldChar w:fldCharType="begin">
                <w:ffData>
                  <w:name w:val="Besedilo12"/>
                  <w:enabled/>
                  <w:calcOnExit w:val="0"/>
                  <w:textInput/>
                </w:ffData>
              </w:fldChar>
            </w:r>
            <w:r w:rsidRPr="006C25C1">
              <w:rPr>
                <w:rFonts w:ascii="Helvetica" w:hAnsi="Helvetica" w:cs="Calibri"/>
                <w:b/>
                <w:bCs/>
                <w:iCs w:val="0"/>
                <w:noProof/>
                <w:sz w:val="20"/>
                <w:szCs w:val="20"/>
                <w:highlight w:val="yellow"/>
                <w:lang w:val="sl-SI"/>
              </w:rPr>
              <w:instrText xml:space="preserve"> FORMTEXT </w:instrText>
            </w:r>
            <w:r w:rsidRPr="006C25C1">
              <w:rPr>
                <w:rFonts w:ascii="Helvetica" w:hAnsi="Helvetica" w:cs="Calibri"/>
                <w:b/>
                <w:bCs/>
                <w:iCs w:val="0"/>
                <w:noProof/>
                <w:sz w:val="20"/>
                <w:szCs w:val="20"/>
                <w:highlight w:val="yellow"/>
                <w:lang w:val="sl-SI"/>
              </w:rPr>
            </w:r>
            <w:r w:rsidRPr="006C25C1">
              <w:rPr>
                <w:rFonts w:ascii="Helvetica" w:hAnsi="Helvetica" w:cs="Calibri"/>
                <w:b/>
                <w:bCs/>
                <w:iCs w:val="0"/>
                <w:noProof/>
                <w:sz w:val="20"/>
                <w:szCs w:val="20"/>
                <w:highlight w:val="yellow"/>
                <w:lang w:val="sl-SI"/>
              </w:rPr>
              <w:fldChar w:fldCharType="separate"/>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Pr="006C25C1">
              <w:rPr>
                <w:rFonts w:ascii="Helvetica" w:hAnsi="Helvetica" w:cs="Calibri"/>
                <w:bCs/>
                <w:noProof/>
                <w:sz w:val="20"/>
                <w:szCs w:val="20"/>
                <w:highlight w:val="yellow"/>
                <w:lang w:val="sl-SI"/>
              </w:rPr>
              <w:fldChar w:fldCharType="end"/>
            </w:r>
            <w:permEnd w:id="2078936204"/>
          </w:p>
        </w:tc>
      </w:tr>
      <w:tr w:rsidR="000A1D20" w:rsidRPr="00025BBB" w:rsidTr="006E7537">
        <w:trPr>
          <w:trHeight w:val="562"/>
          <w:jc w:val="center"/>
        </w:trPr>
        <w:tc>
          <w:tcPr>
            <w:tcW w:w="4606" w:type="dxa"/>
            <w:tcBorders>
              <w:bottom w:val="double" w:sz="4" w:space="0" w:color="auto"/>
            </w:tcBorders>
            <w:vAlign w:val="center"/>
          </w:tcPr>
          <w:p w:rsidR="000A1D20" w:rsidRPr="006C25C1" w:rsidRDefault="000A1D20" w:rsidP="000A1D20">
            <w:pPr>
              <w:pStyle w:val="Heading8"/>
              <w:spacing w:line="280" w:lineRule="atLeast"/>
              <w:rPr>
                <w:rFonts w:ascii="Helvetica" w:hAnsi="Helvetica" w:cs="Calibri"/>
                <w:i w:val="0"/>
                <w:noProof/>
                <w:sz w:val="20"/>
                <w:szCs w:val="20"/>
                <w:lang w:val="sl-SI"/>
              </w:rPr>
            </w:pPr>
            <w:r w:rsidRPr="006C25C1">
              <w:rPr>
                <w:rFonts w:ascii="Helvetica" w:hAnsi="Helvetica" w:cs="Calibri"/>
                <w:i w:val="0"/>
                <w:noProof/>
                <w:sz w:val="20"/>
                <w:szCs w:val="20"/>
                <w:lang w:val="sl-SI"/>
              </w:rPr>
              <w:t>Bolniški stalež / delavca</w:t>
            </w:r>
          </w:p>
        </w:tc>
        <w:permStart w:id="680594039" w:edGrp="everyone"/>
        <w:tc>
          <w:tcPr>
            <w:tcW w:w="4606" w:type="dxa"/>
            <w:tcBorders>
              <w:bottom w:val="double" w:sz="4" w:space="0" w:color="auto"/>
            </w:tcBorders>
          </w:tcPr>
          <w:p w:rsidR="000A1D20" w:rsidRPr="006C25C1" w:rsidRDefault="00EC39EA" w:rsidP="00EC39EA">
            <w:pPr>
              <w:pStyle w:val="Heading8"/>
              <w:spacing w:line="280" w:lineRule="atLeast"/>
              <w:jc w:val="center"/>
              <w:rPr>
                <w:rFonts w:ascii="Helvetica" w:hAnsi="Helvetica" w:cs="Calibri"/>
                <w:i w:val="0"/>
                <w:noProof/>
                <w:sz w:val="20"/>
                <w:szCs w:val="20"/>
                <w:lang w:val="sl-SI"/>
              </w:rPr>
            </w:pPr>
            <w:r w:rsidRPr="006C25C1">
              <w:rPr>
                <w:rFonts w:ascii="Helvetica" w:hAnsi="Helvetica" w:cs="Calibri"/>
                <w:b/>
                <w:bCs/>
                <w:iCs w:val="0"/>
                <w:noProof/>
                <w:sz w:val="20"/>
                <w:szCs w:val="20"/>
                <w:highlight w:val="yellow"/>
                <w:lang w:val="sl-SI"/>
              </w:rPr>
              <w:fldChar w:fldCharType="begin">
                <w:ffData>
                  <w:name w:val="Besedilo12"/>
                  <w:enabled/>
                  <w:calcOnExit w:val="0"/>
                  <w:textInput/>
                </w:ffData>
              </w:fldChar>
            </w:r>
            <w:r w:rsidRPr="006C25C1">
              <w:rPr>
                <w:rFonts w:ascii="Helvetica" w:hAnsi="Helvetica" w:cs="Calibri"/>
                <w:b/>
                <w:bCs/>
                <w:iCs w:val="0"/>
                <w:noProof/>
                <w:sz w:val="20"/>
                <w:szCs w:val="20"/>
                <w:highlight w:val="yellow"/>
                <w:lang w:val="sl-SI"/>
              </w:rPr>
              <w:instrText xml:space="preserve"> FORMTEXT </w:instrText>
            </w:r>
            <w:r w:rsidRPr="006C25C1">
              <w:rPr>
                <w:rFonts w:ascii="Helvetica" w:hAnsi="Helvetica" w:cs="Calibri"/>
                <w:b/>
                <w:bCs/>
                <w:iCs w:val="0"/>
                <w:noProof/>
                <w:sz w:val="20"/>
                <w:szCs w:val="20"/>
                <w:highlight w:val="yellow"/>
                <w:lang w:val="sl-SI"/>
              </w:rPr>
            </w:r>
            <w:r w:rsidRPr="006C25C1">
              <w:rPr>
                <w:rFonts w:ascii="Helvetica" w:hAnsi="Helvetica" w:cs="Calibri"/>
                <w:b/>
                <w:bCs/>
                <w:iCs w:val="0"/>
                <w:noProof/>
                <w:sz w:val="20"/>
                <w:szCs w:val="20"/>
                <w:highlight w:val="yellow"/>
                <w:lang w:val="sl-SI"/>
              </w:rPr>
              <w:fldChar w:fldCharType="separate"/>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Pr="006C25C1">
              <w:rPr>
                <w:rFonts w:ascii="Helvetica" w:hAnsi="Helvetica" w:cs="Calibri"/>
                <w:bCs/>
                <w:noProof/>
                <w:sz w:val="20"/>
                <w:szCs w:val="20"/>
                <w:highlight w:val="yellow"/>
                <w:lang w:val="sl-SI"/>
              </w:rPr>
              <w:fldChar w:fldCharType="end"/>
            </w:r>
            <w:permEnd w:id="680594039"/>
          </w:p>
        </w:tc>
      </w:tr>
      <w:tr w:rsidR="000A1D20" w:rsidRPr="00025BBB" w:rsidTr="006E7537">
        <w:trPr>
          <w:trHeight w:val="556"/>
          <w:jc w:val="center"/>
        </w:trPr>
        <w:tc>
          <w:tcPr>
            <w:tcW w:w="4606" w:type="dxa"/>
            <w:tcBorders>
              <w:top w:val="double" w:sz="4" w:space="0" w:color="auto"/>
              <w:bottom w:val="double" w:sz="4" w:space="0" w:color="auto"/>
            </w:tcBorders>
            <w:vAlign w:val="center"/>
          </w:tcPr>
          <w:p w:rsidR="000A1D20" w:rsidRPr="006C25C1" w:rsidRDefault="000A1D20" w:rsidP="000A1D20">
            <w:pPr>
              <w:pStyle w:val="Heading8"/>
              <w:spacing w:line="280" w:lineRule="atLeast"/>
              <w:jc w:val="both"/>
              <w:rPr>
                <w:rFonts w:ascii="Helvetica" w:hAnsi="Helvetica" w:cs="Calibri"/>
                <w:b/>
                <w:i w:val="0"/>
                <w:noProof/>
                <w:sz w:val="20"/>
                <w:szCs w:val="20"/>
                <w:lang w:val="sl-SI"/>
              </w:rPr>
            </w:pPr>
            <w:r w:rsidRPr="006C25C1">
              <w:rPr>
                <w:rFonts w:ascii="Helvetica" w:hAnsi="Helvetica" w:cs="Calibri"/>
                <w:b/>
                <w:i w:val="0"/>
                <w:noProof/>
                <w:sz w:val="20"/>
                <w:szCs w:val="20"/>
                <w:lang w:val="sl-SI"/>
              </w:rPr>
              <w:t>SKUPAJ</w:t>
            </w:r>
          </w:p>
        </w:tc>
        <w:permStart w:id="284847685" w:edGrp="everyone"/>
        <w:tc>
          <w:tcPr>
            <w:tcW w:w="4606" w:type="dxa"/>
            <w:tcBorders>
              <w:top w:val="double" w:sz="4" w:space="0" w:color="auto"/>
              <w:bottom w:val="double" w:sz="4" w:space="0" w:color="auto"/>
            </w:tcBorders>
          </w:tcPr>
          <w:p w:rsidR="000A1D20" w:rsidRPr="006C25C1" w:rsidRDefault="00EC39EA" w:rsidP="00EC39EA">
            <w:pPr>
              <w:pStyle w:val="Heading8"/>
              <w:spacing w:line="280" w:lineRule="atLeast"/>
              <w:jc w:val="center"/>
              <w:rPr>
                <w:rFonts w:ascii="Helvetica" w:hAnsi="Helvetica" w:cs="Calibri"/>
                <w:i w:val="0"/>
                <w:noProof/>
                <w:sz w:val="20"/>
                <w:szCs w:val="20"/>
                <w:lang w:val="sl-SI"/>
              </w:rPr>
            </w:pPr>
            <w:r w:rsidRPr="006C25C1">
              <w:rPr>
                <w:rFonts w:ascii="Helvetica" w:hAnsi="Helvetica" w:cs="Calibri"/>
                <w:b/>
                <w:bCs/>
                <w:iCs w:val="0"/>
                <w:noProof/>
                <w:sz w:val="20"/>
                <w:szCs w:val="20"/>
                <w:highlight w:val="yellow"/>
                <w:lang w:val="sl-SI"/>
              </w:rPr>
              <w:fldChar w:fldCharType="begin">
                <w:ffData>
                  <w:name w:val="Besedilo12"/>
                  <w:enabled/>
                  <w:calcOnExit w:val="0"/>
                  <w:textInput/>
                </w:ffData>
              </w:fldChar>
            </w:r>
            <w:r w:rsidRPr="006C25C1">
              <w:rPr>
                <w:rFonts w:ascii="Helvetica" w:hAnsi="Helvetica" w:cs="Calibri"/>
                <w:b/>
                <w:bCs/>
                <w:iCs w:val="0"/>
                <w:noProof/>
                <w:sz w:val="20"/>
                <w:szCs w:val="20"/>
                <w:highlight w:val="yellow"/>
                <w:lang w:val="sl-SI"/>
              </w:rPr>
              <w:instrText xml:space="preserve"> FORMTEXT </w:instrText>
            </w:r>
            <w:r w:rsidRPr="006C25C1">
              <w:rPr>
                <w:rFonts w:ascii="Helvetica" w:hAnsi="Helvetica" w:cs="Calibri"/>
                <w:b/>
                <w:bCs/>
                <w:iCs w:val="0"/>
                <w:noProof/>
                <w:sz w:val="20"/>
                <w:szCs w:val="20"/>
                <w:highlight w:val="yellow"/>
                <w:lang w:val="sl-SI"/>
              </w:rPr>
            </w:r>
            <w:r w:rsidRPr="006C25C1">
              <w:rPr>
                <w:rFonts w:ascii="Helvetica" w:hAnsi="Helvetica" w:cs="Calibri"/>
                <w:b/>
                <w:bCs/>
                <w:iCs w:val="0"/>
                <w:noProof/>
                <w:sz w:val="20"/>
                <w:szCs w:val="20"/>
                <w:highlight w:val="yellow"/>
                <w:lang w:val="sl-SI"/>
              </w:rPr>
              <w:fldChar w:fldCharType="separate"/>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009D72BB">
              <w:rPr>
                <w:rFonts w:ascii="Helvetica" w:hAnsi="Helvetica" w:cs="Calibri"/>
                <w:b/>
                <w:bCs/>
                <w:iCs w:val="0"/>
                <w:noProof/>
                <w:sz w:val="20"/>
                <w:szCs w:val="20"/>
                <w:highlight w:val="yellow"/>
                <w:lang w:val="sl-SI"/>
              </w:rPr>
              <w:t> </w:t>
            </w:r>
            <w:r w:rsidRPr="006C25C1">
              <w:rPr>
                <w:rFonts w:ascii="Helvetica" w:hAnsi="Helvetica" w:cs="Calibri"/>
                <w:bCs/>
                <w:noProof/>
                <w:sz w:val="20"/>
                <w:szCs w:val="20"/>
                <w:highlight w:val="yellow"/>
                <w:lang w:val="sl-SI"/>
              </w:rPr>
              <w:fldChar w:fldCharType="end"/>
            </w:r>
            <w:permEnd w:id="284847685"/>
          </w:p>
        </w:tc>
      </w:tr>
    </w:tbl>
    <w:p w:rsidR="00EC39EA" w:rsidRPr="00EC39EA" w:rsidRDefault="00EC39EA" w:rsidP="00EC39EA">
      <w:pPr>
        <w:pStyle w:val="Heading8"/>
        <w:rPr>
          <w:rFonts w:ascii="Helvetica" w:hAnsi="Helvetica" w:cs="Calibri"/>
          <w:sz w:val="20"/>
          <w:szCs w:val="20"/>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536"/>
      </w:tblGrid>
      <w:tr w:rsidR="00EC39EA" w:rsidRPr="00EC39EA" w:rsidTr="00703BD6">
        <w:tc>
          <w:tcPr>
            <w:tcW w:w="4678" w:type="dxa"/>
            <w:shd w:val="clear" w:color="auto" w:fill="auto"/>
            <w:vAlign w:val="center"/>
          </w:tcPr>
          <w:p w:rsidR="00EC39EA" w:rsidRPr="006C25C1" w:rsidRDefault="00EC39EA" w:rsidP="00EC39EA">
            <w:pPr>
              <w:pStyle w:val="Heading8"/>
              <w:jc w:val="both"/>
              <w:rPr>
                <w:rFonts w:ascii="Helvetica" w:hAnsi="Helvetica" w:cs="Calibri"/>
                <w:b/>
                <w:bCs/>
                <w:i w:val="0"/>
                <w:noProof/>
                <w:sz w:val="20"/>
                <w:szCs w:val="20"/>
                <w:vertAlign w:val="superscript"/>
                <w:lang w:val="sl-SI"/>
              </w:rPr>
            </w:pPr>
            <w:r w:rsidRPr="006C25C1">
              <w:rPr>
                <w:rFonts w:ascii="Helvetica" w:hAnsi="Helvetica" w:cs="Calibri"/>
                <w:b/>
                <w:bCs/>
                <w:i w:val="0"/>
                <w:noProof/>
                <w:sz w:val="20"/>
                <w:szCs w:val="20"/>
                <w:lang w:val="sl-SI"/>
              </w:rPr>
              <w:t>Delež stroška dela v % (vključuje bruto plače, prispevke delodajalca in druge neposredne stroške)</w:t>
            </w:r>
          </w:p>
        </w:tc>
        <w:permStart w:id="1418330347" w:edGrp="everyone"/>
        <w:tc>
          <w:tcPr>
            <w:tcW w:w="4536" w:type="dxa"/>
            <w:shd w:val="clear" w:color="auto" w:fill="auto"/>
            <w:vAlign w:val="center"/>
          </w:tcPr>
          <w:p w:rsidR="00EC39EA" w:rsidRPr="006C25C1" w:rsidRDefault="00EC39EA" w:rsidP="00EC39EA">
            <w:pPr>
              <w:pStyle w:val="Heading8"/>
              <w:jc w:val="center"/>
              <w:rPr>
                <w:rFonts w:ascii="Helvetica" w:hAnsi="Helvetica" w:cs="Calibri"/>
                <w:b/>
                <w:bCs/>
                <w:noProof/>
                <w:sz w:val="20"/>
                <w:szCs w:val="20"/>
                <w:lang w:val="sl-SI"/>
              </w:rPr>
            </w:pPr>
            <w:r w:rsidRPr="006C25C1">
              <w:rPr>
                <w:rFonts w:ascii="Helvetica" w:hAnsi="Helvetica" w:cs="Calibri"/>
                <w:b/>
                <w:bCs/>
                <w:noProof/>
                <w:sz w:val="20"/>
                <w:szCs w:val="20"/>
                <w:lang w:val="sl-SI"/>
              </w:rPr>
              <w:fldChar w:fldCharType="begin">
                <w:ffData>
                  <w:name w:val="Besedilo12"/>
                  <w:enabled/>
                  <w:calcOnExit w:val="0"/>
                  <w:textInput/>
                </w:ffData>
              </w:fldChar>
            </w:r>
            <w:r w:rsidRPr="006C25C1">
              <w:rPr>
                <w:rFonts w:ascii="Helvetica" w:hAnsi="Helvetica" w:cs="Calibri"/>
                <w:b/>
                <w:bCs/>
                <w:noProof/>
                <w:sz w:val="20"/>
                <w:szCs w:val="20"/>
                <w:lang w:val="sl-SI"/>
              </w:rPr>
              <w:instrText xml:space="preserve"> FORMTEXT </w:instrText>
            </w:r>
            <w:r w:rsidRPr="006C25C1">
              <w:rPr>
                <w:rFonts w:ascii="Helvetica" w:hAnsi="Helvetica" w:cs="Calibri"/>
                <w:b/>
                <w:bCs/>
                <w:noProof/>
                <w:sz w:val="20"/>
                <w:szCs w:val="20"/>
                <w:lang w:val="sl-SI"/>
              </w:rPr>
            </w:r>
            <w:r w:rsidRPr="006C25C1">
              <w:rPr>
                <w:rFonts w:ascii="Helvetica" w:hAnsi="Helvetica" w:cs="Calibri"/>
                <w:b/>
                <w:bCs/>
                <w:noProof/>
                <w:sz w:val="20"/>
                <w:szCs w:val="20"/>
                <w:lang w:val="sl-SI"/>
              </w:rPr>
              <w:fldChar w:fldCharType="separate"/>
            </w:r>
            <w:r w:rsidR="009D72BB">
              <w:rPr>
                <w:rFonts w:ascii="Helvetica" w:hAnsi="Helvetica" w:cs="Calibri"/>
                <w:b/>
                <w:bCs/>
                <w:noProof/>
                <w:sz w:val="20"/>
                <w:szCs w:val="20"/>
                <w:lang w:val="sl-SI"/>
              </w:rPr>
              <w:t> </w:t>
            </w:r>
            <w:r w:rsidR="009D72BB">
              <w:rPr>
                <w:rFonts w:ascii="Helvetica" w:hAnsi="Helvetica" w:cs="Calibri"/>
                <w:b/>
                <w:bCs/>
                <w:noProof/>
                <w:sz w:val="20"/>
                <w:szCs w:val="20"/>
                <w:lang w:val="sl-SI"/>
              </w:rPr>
              <w:t> </w:t>
            </w:r>
            <w:r w:rsidR="009D72BB">
              <w:rPr>
                <w:rFonts w:ascii="Helvetica" w:hAnsi="Helvetica" w:cs="Calibri"/>
                <w:b/>
                <w:bCs/>
                <w:noProof/>
                <w:sz w:val="20"/>
                <w:szCs w:val="20"/>
                <w:lang w:val="sl-SI"/>
              </w:rPr>
              <w:t> </w:t>
            </w:r>
            <w:r w:rsidR="009D72BB">
              <w:rPr>
                <w:rFonts w:ascii="Helvetica" w:hAnsi="Helvetica" w:cs="Calibri"/>
                <w:b/>
                <w:bCs/>
                <w:noProof/>
                <w:sz w:val="20"/>
                <w:szCs w:val="20"/>
                <w:lang w:val="sl-SI"/>
              </w:rPr>
              <w:t> </w:t>
            </w:r>
            <w:r w:rsidR="009D72BB">
              <w:rPr>
                <w:rFonts w:ascii="Helvetica" w:hAnsi="Helvetica" w:cs="Calibri"/>
                <w:b/>
                <w:bCs/>
                <w:noProof/>
                <w:sz w:val="20"/>
                <w:szCs w:val="20"/>
                <w:lang w:val="sl-SI"/>
              </w:rPr>
              <w:t> </w:t>
            </w:r>
            <w:r w:rsidRPr="006C25C1">
              <w:rPr>
                <w:rFonts w:ascii="Helvetica" w:hAnsi="Helvetica" w:cs="Calibri"/>
                <w:noProof/>
                <w:sz w:val="20"/>
                <w:szCs w:val="20"/>
                <w:lang w:val="sl-SI"/>
              </w:rPr>
              <w:fldChar w:fldCharType="end"/>
            </w:r>
            <w:permEnd w:id="1418330347"/>
          </w:p>
        </w:tc>
      </w:tr>
    </w:tbl>
    <w:p w:rsidR="00EC39EA" w:rsidRPr="00EC39EA" w:rsidRDefault="00EC39EA" w:rsidP="00EC39EA"/>
    <w:p w:rsidR="000A1D20" w:rsidRPr="00025BBB" w:rsidRDefault="000A1D20" w:rsidP="000A1D20">
      <w:pPr>
        <w:pStyle w:val="Heading8"/>
        <w:spacing w:line="280" w:lineRule="atLeast"/>
        <w:contextualSpacing/>
        <w:jc w:val="both"/>
        <w:rPr>
          <w:rFonts w:ascii="Helvetica" w:hAnsi="Helvetica" w:cs="Calibri"/>
          <w:sz w:val="20"/>
          <w:szCs w:val="20"/>
          <w:highlight w:val="yellow"/>
        </w:rPr>
      </w:pPr>
      <w:r w:rsidRPr="00025BBB">
        <w:rPr>
          <w:rFonts w:ascii="Helvetica" w:hAnsi="Helvetica" w:cs="Calibri"/>
          <w:sz w:val="20"/>
          <w:szCs w:val="20"/>
        </w:rPr>
        <w:t xml:space="preserve">Pod kazensko in materialno odgovornostjo izjavljamo, da so zgoraj navedeni podatki točni in resnični. </w:t>
      </w:r>
      <w:r w:rsidRPr="00025BBB">
        <w:rPr>
          <w:rFonts w:ascii="Helvetica" w:hAnsi="Helvetica" w:cs="Calibri"/>
          <w:bCs/>
          <w:sz w:val="20"/>
          <w:szCs w:val="20"/>
        </w:rPr>
        <w:t>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4A3905" w:rsidRPr="00025BBB" w:rsidRDefault="004A3905" w:rsidP="004A3905"/>
    <w:p w:rsidR="000A1D20" w:rsidRPr="00025BBB" w:rsidRDefault="000A1D20" w:rsidP="000A1D20">
      <w:pPr>
        <w:pStyle w:val="Heading8"/>
        <w:jc w:val="both"/>
        <w:rPr>
          <w:rFonts w:ascii="Helvetica" w:hAnsi="Helvetica" w:cs="Calibri"/>
          <w:bCs/>
          <w:i w:val="0"/>
          <w:sz w:val="20"/>
          <w:szCs w:val="20"/>
        </w:rPr>
      </w:pPr>
      <w:r w:rsidRPr="00025BBB">
        <w:rPr>
          <w:rFonts w:ascii="Helvetica" w:hAnsi="Helvetica" w:cs="Calibri"/>
          <w:bCs/>
          <w:i w:val="0"/>
          <w:sz w:val="20"/>
          <w:szCs w:val="20"/>
        </w:rPr>
        <w:t xml:space="preserve">Dne: </w:t>
      </w:r>
      <w:permStart w:id="110102758" w:edGrp="everyone"/>
      <w:r w:rsidRPr="00025BBB">
        <w:rPr>
          <w:rFonts w:ascii="Helvetica" w:hAnsi="Helvetica" w:cs="Calibri"/>
          <w:bCs/>
          <w:i w:val="0"/>
          <w:sz w:val="20"/>
          <w:szCs w:val="20"/>
        </w:rPr>
        <w:fldChar w:fldCharType="begin">
          <w:ffData>
            <w:name w:val="Besedilo7"/>
            <w:enabled/>
            <w:calcOnExit w:val="0"/>
            <w:textInput/>
          </w:ffData>
        </w:fldChar>
      </w:r>
      <w:r w:rsidRPr="00025BBB">
        <w:rPr>
          <w:rFonts w:ascii="Helvetica" w:hAnsi="Helvetica" w:cs="Calibri"/>
          <w:bCs/>
          <w:i w:val="0"/>
          <w:sz w:val="20"/>
          <w:szCs w:val="20"/>
        </w:rPr>
        <w:instrText xml:space="preserve"> FORMTEXT </w:instrText>
      </w:r>
      <w:r w:rsidRPr="00025BBB">
        <w:rPr>
          <w:rFonts w:ascii="Helvetica" w:hAnsi="Helvetica" w:cs="Calibri"/>
          <w:bCs/>
          <w:i w:val="0"/>
          <w:sz w:val="20"/>
          <w:szCs w:val="20"/>
        </w:rPr>
      </w:r>
      <w:r w:rsidRPr="00025BBB">
        <w:rPr>
          <w:rFonts w:ascii="Helvetica" w:hAnsi="Helvetica" w:cs="Calibri"/>
          <w:bCs/>
          <w:i w:val="0"/>
          <w:sz w:val="20"/>
          <w:szCs w:val="20"/>
        </w:rPr>
        <w:fldChar w:fldCharType="separate"/>
      </w:r>
      <w:r w:rsidR="009D72BB">
        <w:rPr>
          <w:rFonts w:ascii="Helvetica" w:hAnsi="Helvetica" w:cs="Calibri"/>
          <w:bCs/>
          <w:i w:val="0"/>
          <w:noProof/>
          <w:sz w:val="20"/>
          <w:szCs w:val="20"/>
        </w:rPr>
        <w:t> </w:t>
      </w:r>
      <w:r w:rsidR="009D72BB">
        <w:rPr>
          <w:rFonts w:ascii="Helvetica" w:hAnsi="Helvetica" w:cs="Calibri"/>
          <w:bCs/>
          <w:i w:val="0"/>
          <w:noProof/>
          <w:sz w:val="20"/>
          <w:szCs w:val="20"/>
        </w:rPr>
        <w:t> </w:t>
      </w:r>
      <w:r w:rsidR="009D72BB">
        <w:rPr>
          <w:rFonts w:ascii="Helvetica" w:hAnsi="Helvetica" w:cs="Calibri"/>
          <w:bCs/>
          <w:i w:val="0"/>
          <w:noProof/>
          <w:sz w:val="20"/>
          <w:szCs w:val="20"/>
        </w:rPr>
        <w:t> </w:t>
      </w:r>
      <w:r w:rsidR="009D72BB">
        <w:rPr>
          <w:rFonts w:ascii="Helvetica" w:hAnsi="Helvetica" w:cs="Calibri"/>
          <w:bCs/>
          <w:i w:val="0"/>
          <w:noProof/>
          <w:sz w:val="20"/>
          <w:szCs w:val="20"/>
        </w:rPr>
        <w:t> </w:t>
      </w:r>
      <w:r w:rsidR="009D72BB">
        <w:rPr>
          <w:rFonts w:ascii="Helvetica" w:hAnsi="Helvetica" w:cs="Calibri"/>
          <w:bCs/>
          <w:i w:val="0"/>
          <w:noProof/>
          <w:sz w:val="20"/>
          <w:szCs w:val="20"/>
        </w:rPr>
        <w:t> </w:t>
      </w:r>
      <w:r w:rsidRPr="00025BBB">
        <w:rPr>
          <w:rFonts w:ascii="Helvetica" w:hAnsi="Helvetica" w:cs="Calibri"/>
          <w:i w:val="0"/>
          <w:sz w:val="20"/>
          <w:szCs w:val="20"/>
        </w:rPr>
        <w:fldChar w:fldCharType="end"/>
      </w:r>
      <w:permEnd w:id="110102758"/>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t xml:space="preserve">            Žig in podpis ponudnika</w:t>
      </w:r>
    </w:p>
    <w:p w:rsidR="000A1D20" w:rsidRPr="00025BBB" w:rsidRDefault="000A1D20" w:rsidP="000A1D20">
      <w:pPr>
        <w:pStyle w:val="Heading8"/>
        <w:ind w:left="5664" w:firstLine="708"/>
        <w:jc w:val="both"/>
        <w:rPr>
          <w:rFonts w:ascii="Helvetica" w:hAnsi="Helvetica" w:cs="Calibri"/>
          <w:bCs/>
          <w:i w:val="0"/>
          <w:sz w:val="20"/>
          <w:szCs w:val="20"/>
        </w:rPr>
      </w:pPr>
      <w:r w:rsidRPr="00025BBB">
        <w:rPr>
          <w:rFonts w:ascii="Helvetica" w:hAnsi="Helvetica" w:cs="Calibri"/>
          <w:bCs/>
          <w:i w:val="0"/>
          <w:sz w:val="20"/>
          <w:szCs w:val="20"/>
        </w:rPr>
        <w:t>____________________</w:t>
      </w:r>
    </w:p>
    <w:p w:rsidR="000A1D20" w:rsidRPr="00025BBB" w:rsidRDefault="000A1D20" w:rsidP="000A1D20">
      <w:pPr>
        <w:pStyle w:val="Heading8"/>
        <w:rPr>
          <w:rFonts w:ascii="Helvetica" w:hAnsi="Helvetica" w:cs="Calibri"/>
          <w:sz w:val="20"/>
          <w:szCs w:val="20"/>
        </w:rPr>
      </w:pPr>
    </w:p>
    <w:p w:rsidR="001929FD" w:rsidRPr="00025BBB" w:rsidRDefault="00227629" w:rsidP="00227629">
      <w:pPr>
        <w:pStyle w:val="Heading8"/>
        <w:spacing w:before="0" w:after="0" w:line="280" w:lineRule="atLeast"/>
        <w:contextualSpacing/>
        <w:jc w:val="both"/>
        <w:rPr>
          <w:rFonts w:ascii="Helvetica" w:hAnsi="Helvetica" w:cs="Calibri"/>
          <w:sz w:val="20"/>
          <w:szCs w:val="20"/>
        </w:rPr>
      </w:pPr>
      <w:r w:rsidRPr="00025BBB">
        <w:rPr>
          <w:rFonts w:ascii="Helvetica" w:hAnsi="Helvetica" w:cs="Calibri"/>
          <w:sz w:val="20"/>
          <w:szCs w:val="20"/>
        </w:rPr>
        <w:tab/>
      </w:r>
      <w:r w:rsidRPr="00025BBB">
        <w:rPr>
          <w:rFonts w:ascii="Helvetica" w:hAnsi="Helvetica" w:cs="Calibri"/>
          <w:sz w:val="20"/>
          <w:szCs w:val="20"/>
        </w:rPr>
        <w:tab/>
      </w:r>
    </w:p>
    <w:p w:rsidR="001929FD" w:rsidRDefault="001929FD" w:rsidP="00227629">
      <w:pPr>
        <w:pStyle w:val="Heading8"/>
        <w:spacing w:before="0" w:after="0" w:line="280" w:lineRule="atLeast"/>
        <w:contextualSpacing/>
        <w:jc w:val="both"/>
        <w:rPr>
          <w:rFonts w:ascii="Helvetica" w:hAnsi="Helvetica" w:cs="Calibri"/>
          <w:sz w:val="20"/>
          <w:szCs w:val="20"/>
        </w:rPr>
      </w:pPr>
    </w:p>
    <w:p w:rsidR="003E3F5E" w:rsidRPr="003E3F5E" w:rsidRDefault="003E3F5E" w:rsidP="003E3F5E"/>
    <w:p w:rsidR="001929FD" w:rsidRPr="00025BBB" w:rsidRDefault="001929FD" w:rsidP="00227629">
      <w:pPr>
        <w:pStyle w:val="Heading8"/>
        <w:spacing w:before="0" w:after="0" w:line="280" w:lineRule="atLeast"/>
        <w:contextualSpacing/>
        <w:jc w:val="both"/>
        <w:rPr>
          <w:rFonts w:ascii="Helvetica" w:hAnsi="Helvetica" w:cs="Calibri"/>
          <w:sz w:val="20"/>
          <w:szCs w:val="20"/>
        </w:rPr>
      </w:pPr>
    </w:p>
    <w:p w:rsidR="001929FD" w:rsidRPr="00025BBB" w:rsidRDefault="001929FD" w:rsidP="00227629">
      <w:pPr>
        <w:pStyle w:val="Heading8"/>
        <w:spacing w:before="0" w:after="0" w:line="280" w:lineRule="atLeast"/>
        <w:contextualSpacing/>
        <w:jc w:val="both"/>
        <w:rPr>
          <w:rFonts w:ascii="Helvetica" w:hAnsi="Helvetica" w:cs="Calibri"/>
          <w:sz w:val="20"/>
          <w:szCs w:val="20"/>
        </w:rPr>
      </w:pPr>
    </w:p>
    <w:p w:rsidR="00134F9D" w:rsidRPr="00025BBB" w:rsidRDefault="004821BB" w:rsidP="008F48B6">
      <w:pPr>
        <w:pStyle w:val="Heading8"/>
        <w:spacing w:before="0" w:after="0" w:line="280" w:lineRule="atLeast"/>
        <w:ind w:left="6372" w:firstLine="708"/>
        <w:contextualSpacing/>
        <w:rPr>
          <w:rFonts w:ascii="Helvetica" w:hAnsi="Helvetica" w:cs="Calibri"/>
          <w:i w:val="0"/>
          <w:sz w:val="20"/>
          <w:szCs w:val="20"/>
        </w:rPr>
      </w:pPr>
      <w:r w:rsidRPr="00025BBB">
        <w:rPr>
          <w:rFonts w:ascii="Helvetica" w:hAnsi="Helvetica" w:cs="Calibri"/>
          <w:sz w:val="20"/>
          <w:szCs w:val="20"/>
        </w:rPr>
        <w:lastRenderedPageBreak/>
        <w:t xml:space="preserve">                        </w:t>
      </w:r>
      <w:r w:rsidR="00134F9D" w:rsidRPr="00025BBB">
        <w:rPr>
          <w:rFonts w:ascii="Helvetica" w:hAnsi="Helvetica" w:cs="Calibri"/>
          <w:i w:val="0"/>
          <w:sz w:val="20"/>
          <w:szCs w:val="20"/>
        </w:rPr>
        <w:t>OBR-2</w:t>
      </w:r>
    </w:p>
    <w:p w:rsidR="00134F9D" w:rsidRPr="00025BBB" w:rsidRDefault="00134F9D" w:rsidP="00322F51">
      <w:pPr>
        <w:pStyle w:val="Heading8"/>
        <w:spacing w:before="0" w:after="0" w:line="280" w:lineRule="atLeast"/>
        <w:contextualSpacing/>
        <w:jc w:val="both"/>
        <w:rPr>
          <w:rFonts w:ascii="Helvetica" w:hAnsi="Helvetica" w:cs="Calibri"/>
          <w:b/>
          <w:sz w:val="20"/>
          <w:szCs w:val="20"/>
        </w:rPr>
      </w:pPr>
    </w:p>
    <w:p w:rsidR="003901D2" w:rsidRPr="00025BBB" w:rsidRDefault="003901D2" w:rsidP="00322F51">
      <w:pPr>
        <w:pStyle w:val="Heading8"/>
        <w:spacing w:before="0" w:after="0" w:line="280" w:lineRule="atLeast"/>
        <w:contextualSpacing/>
        <w:jc w:val="both"/>
        <w:rPr>
          <w:rFonts w:ascii="Helvetica" w:hAnsi="Helvetica" w:cs="Calibri"/>
          <w:b/>
          <w:i w:val="0"/>
          <w:sz w:val="20"/>
          <w:szCs w:val="20"/>
        </w:rPr>
      </w:pPr>
    </w:p>
    <w:p w:rsidR="00720ACF" w:rsidRPr="00025BBB" w:rsidRDefault="00720ACF" w:rsidP="00720ACF">
      <w:pPr>
        <w:spacing w:line="280" w:lineRule="atLeast"/>
        <w:contextualSpacing/>
        <w:jc w:val="center"/>
        <w:rPr>
          <w:rFonts w:ascii="Helvetica" w:hAnsi="Helvetica" w:cs="Calibri"/>
          <w:b/>
          <w:iCs/>
          <w:sz w:val="20"/>
          <w:szCs w:val="20"/>
        </w:rPr>
      </w:pPr>
      <w:r w:rsidRPr="00025BBB">
        <w:rPr>
          <w:rFonts w:ascii="Helvetica" w:hAnsi="Helvetica" w:cs="Calibri"/>
          <w:b/>
          <w:iCs/>
          <w:sz w:val="20"/>
          <w:szCs w:val="20"/>
        </w:rPr>
        <w:t xml:space="preserve">PREDRAČUN </w:t>
      </w:r>
    </w:p>
    <w:p w:rsidR="00134F9D" w:rsidRPr="00025BBB" w:rsidRDefault="00134F9D" w:rsidP="00322F51">
      <w:pPr>
        <w:spacing w:line="280" w:lineRule="atLeast"/>
        <w:contextualSpacing/>
        <w:jc w:val="both"/>
        <w:rPr>
          <w:rFonts w:ascii="Helvetica" w:hAnsi="Helvetica"/>
          <w:sz w:val="20"/>
          <w:szCs w:val="20"/>
        </w:rPr>
      </w:pPr>
    </w:p>
    <w:p w:rsidR="009A39D0" w:rsidRPr="00025BBB" w:rsidRDefault="009A39D0" w:rsidP="001929FD">
      <w:pPr>
        <w:jc w:val="both"/>
        <w:rPr>
          <w:rFonts w:ascii="Helvetica" w:hAnsi="Helvetica" w:cs="Calibri"/>
          <w:b/>
          <w:sz w:val="20"/>
          <w:szCs w:val="20"/>
        </w:rPr>
      </w:pPr>
    </w:p>
    <w:p w:rsidR="00396DBF" w:rsidRPr="00396DBF" w:rsidRDefault="00134F9D" w:rsidP="00396DBF">
      <w:pPr>
        <w:jc w:val="both"/>
        <w:rPr>
          <w:rFonts w:ascii="Helvetica" w:hAnsi="Helvetica" w:cs="Calibri"/>
          <w:b/>
          <w:bCs/>
          <w:sz w:val="20"/>
        </w:rPr>
      </w:pPr>
      <w:r w:rsidRPr="00025BBB">
        <w:rPr>
          <w:rFonts w:ascii="Helvetica" w:hAnsi="Helvetica" w:cs="Calibri"/>
          <w:b/>
          <w:sz w:val="20"/>
          <w:szCs w:val="20"/>
        </w:rPr>
        <w:t xml:space="preserve">PREDMET JAVNEGA NAROČILA: </w:t>
      </w:r>
      <w:r w:rsidR="00396DBF" w:rsidRPr="00396DBF">
        <w:rPr>
          <w:rFonts w:ascii="Helvetica" w:hAnsi="Helvetica" w:cs="Calibri"/>
          <w:b/>
          <w:bCs/>
          <w:sz w:val="20"/>
        </w:rPr>
        <w:t>OKOLJU PRIJAZNE STORITVE ČIŠČENJA POSLOVNIH PROSTOROV MESTNE KNJIŽNICE KRANJ</w:t>
      </w:r>
    </w:p>
    <w:p w:rsidR="001929FD" w:rsidRPr="00025BBB" w:rsidRDefault="001929FD" w:rsidP="001929FD">
      <w:pPr>
        <w:jc w:val="both"/>
        <w:rPr>
          <w:rFonts w:ascii="Helvetica" w:hAnsi="Helvetica" w:cs="Calibri"/>
          <w:b/>
          <w:bCs/>
          <w:sz w:val="20"/>
        </w:rPr>
      </w:pPr>
    </w:p>
    <w:p w:rsidR="00BF07A0" w:rsidRPr="00025BBB" w:rsidRDefault="00BF07A0" w:rsidP="00BF07A0">
      <w:pPr>
        <w:spacing w:line="280" w:lineRule="atLeast"/>
        <w:contextualSpacing/>
        <w:jc w:val="both"/>
        <w:rPr>
          <w:rFonts w:ascii="Helvetica" w:hAnsi="Helvetica" w:cs="Calibri"/>
          <w:bCs/>
          <w:sz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Ponudnik mora v Predračunu (OBR-2) ponujati vse pozicije, ob upoštevanju tehničnih specifikacij, ki so del dokumentacije, in sicer zaokrožene na dve decimalni mesti. </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Ponudnik mora izpolniti vse postavke v predračunu. V kolikor ponudnik cene v posamezno postavko ne vpiše, se šteje, da predmetne postavke ne ponuja in tako ne izpolnjuje vseh zahtev naročnika iz predmetne dokumentacije.</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V kolikor ponudnik vpiše ceno nič (0) EUR, se šteje, da ponuja postavko brezplačno.</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Ponudnik ne sme spreminjati vsebine predračuna.</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Ponujena cena z DDV mora zajemati vse popuste in stroške. </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V primeru, da bo naročnik pri pregledu in ocenjevanju ponudb odkril očitne računske napake, bo ravnal v skladu s sedmim odstavkom 89. člena ZJN-3.</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rsidR="00BF07A0" w:rsidRPr="00025BBB" w:rsidRDefault="00BF07A0" w:rsidP="00BF07A0">
      <w:pPr>
        <w:spacing w:line="280" w:lineRule="atLeast"/>
        <w:contextualSpacing/>
        <w:jc w:val="both"/>
        <w:rPr>
          <w:rFonts w:ascii="Helvetica" w:hAnsi="Helvetica" w:cs="Calibri"/>
          <w:b/>
          <w:bCs/>
          <w:iCs/>
          <w:sz w:val="20"/>
          <w:szCs w:val="20"/>
        </w:rPr>
      </w:pPr>
    </w:p>
    <w:p w:rsidR="00BF07A0" w:rsidRPr="00025BBB" w:rsidRDefault="00BF07A0" w:rsidP="00BF07A0">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V primeru razhajanj med podatki navedenimi v razdelku »Skupna ponudbena vrednost« in dokumentu, ki je predložen v delu »Predračun«, kot veljavni štejejo podatki v dokumentu, ki je predložen v delu »Predračun«.</w:t>
      </w:r>
    </w:p>
    <w:p w:rsidR="00BF07A0" w:rsidRPr="00025BBB" w:rsidRDefault="00BF07A0" w:rsidP="00BF07A0">
      <w:pPr>
        <w:spacing w:line="280" w:lineRule="atLeast"/>
        <w:contextualSpacing/>
        <w:jc w:val="both"/>
        <w:rPr>
          <w:rFonts w:ascii="Helvetica" w:hAnsi="Helvetica" w:cs="Calibri"/>
          <w:bCs/>
          <w:iCs/>
          <w:sz w:val="20"/>
          <w:szCs w:val="20"/>
        </w:rPr>
      </w:pPr>
    </w:p>
    <w:p w:rsidR="003104C3" w:rsidRPr="00025BBB" w:rsidRDefault="003104C3" w:rsidP="003104C3">
      <w:pPr>
        <w:spacing w:line="280" w:lineRule="atLeast"/>
        <w:contextualSpacing/>
        <w:jc w:val="both"/>
        <w:rPr>
          <w:rFonts w:ascii="Helvetica" w:hAnsi="Helvetica" w:cs="Calibri"/>
          <w:bCs/>
          <w:sz w:val="20"/>
          <w:szCs w:val="20"/>
        </w:rPr>
      </w:pPr>
    </w:p>
    <w:p w:rsidR="00EC4C32" w:rsidRPr="00025BBB" w:rsidRDefault="00EC4C32"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621F81" w:rsidRPr="00025BBB" w:rsidRDefault="00621F81"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E40451" w:rsidRPr="00025BBB" w:rsidRDefault="00E40451" w:rsidP="003104C3">
      <w:pPr>
        <w:spacing w:line="280" w:lineRule="atLeast"/>
        <w:contextualSpacing/>
        <w:jc w:val="center"/>
        <w:rPr>
          <w:rFonts w:ascii="Helvetica" w:hAnsi="Helvetica" w:cs="Calibri"/>
          <w:b/>
          <w:bCs/>
          <w:sz w:val="20"/>
          <w:szCs w:val="20"/>
        </w:rPr>
      </w:pPr>
    </w:p>
    <w:p w:rsidR="00E73810" w:rsidRPr="00025BBB" w:rsidRDefault="00E73810" w:rsidP="003104C3">
      <w:pPr>
        <w:spacing w:line="280" w:lineRule="atLeast"/>
        <w:contextualSpacing/>
        <w:jc w:val="center"/>
        <w:rPr>
          <w:rFonts w:ascii="Helvetica" w:hAnsi="Helvetica" w:cs="Calibri"/>
          <w:b/>
          <w:bCs/>
          <w:sz w:val="20"/>
          <w:szCs w:val="20"/>
        </w:rPr>
      </w:pPr>
      <w:r w:rsidRPr="00025BBB">
        <w:rPr>
          <w:rFonts w:ascii="Helvetica" w:hAnsi="Helvetica" w:cs="Calibri"/>
          <w:b/>
          <w:bCs/>
          <w:sz w:val="20"/>
          <w:szCs w:val="20"/>
        </w:rPr>
        <w:lastRenderedPageBreak/>
        <w:t xml:space="preserve">PREDRAČUN </w:t>
      </w:r>
    </w:p>
    <w:p w:rsidR="00396DBF" w:rsidRDefault="00E73810" w:rsidP="00396DBF">
      <w:pPr>
        <w:spacing w:line="280" w:lineRule="atLeast"/>
        <w:contextualSpacing/>
        <w:jc w:val="center"/>
        <w:rPr>
          <w:rFonts w:ascii="Helvetica" w:hAnsi="Helvetica" w:cs="Calibri"/>
          <w:b/>
          <w:bCs/>
          <w:sz w:val="20"/>
          <w:szCs w:val="20"/>
        </w:rPr>
      </w:pPr>
      <w:r w:rsidRPr="00025BBB">
        <w:rPr>
          <w:rFonts w:ascii="Helvetica" w:hAnsi="Helvetica" w:cs="Calibri"/>
          <w:b/>
          <w:bCs/>
          <w:sz w:val="20"/>
          <w:szCs w:val="20"/>
        </w:rPr>
        <w:t xml:space="preserve">ZA </w:t>
      </w:r>
      <w:r w:rsidR="00396DBF" w:rsidRPr="00396DBF">
        <w:rPr>
          <w:rFonts w:ascii="Helvetica" w:hAnsi="Helvetica" w:cs="Calibri"/>
          <w:b/>
          <w:bCs/>
          <w:sz w:val="20"/>
          <w:szCs w:val="20"/>
        </w:rPr>
        <w:t xml:space="preserve">OKOLJU PRIJAZNE STORITVE ČIŠČENJA POSLOVNIH PROSTOROV </w:t>
      </w:r>
    </w:p>
    <w:p w:rsidR="00396DBF" w:rsidRDefault="00396DBF" w:rsidP="00396DBF">
      <w:pPr>
        <w:spacing w:line="280" w:lineRule="atLeast"/>
        <w:contextualSpacing/>
        <w:jc w:val="center"/>
        <w:rPr>
          <w:rFonts w:ascii="Helvetica" w:hAnsi="Helvetica" w:cs="Calibri"/>
          <w:b/>
          <w:bCs/>
          <w:sz w:val="20"/>
          <w:szCs w:val="20"/>
        </w:rPr>
      </w:pPr>
      <w:r w:rsidRPr="00396DBF">
        <w:rPr>
          <w:rFonts w:ascii="Helvetica" w:hAnsi="Helvetica" w:cs="Calibri"/>
          <w:b/>
          <w:bCs/>
          <w:sz w:val="20"/>
          <w:szCs w:val="20"/>
        </w:rPr>
        <w:t>MESTNE KNJIŽNICE KRANJ</w:t>
      </w:r>
    </w:p>
    <w:p w:rsidR="004B7EE7" w:rsidRPr="00025BBB" w:rsidRDefault="004B7EE7" w:rsidP="004B7EE7">
      <w:pPr>
        <w:spacing w:line="280" w:lineRule="atLeast"/>
        <w:contextualSpacing/>
        <w:jc w:val="both"/>
        <w:rPr>
          <w:rFonts w:ascii="Helvetica" w:hAnsi="Helvetica" w:cs="Calibri"/>
          <w:b/>
          <w:bCs/>
          <w:sz w:val="20"/>
          <w:szCs w:val="20"/>
        </w:rPr>
      </w:pPr>
    </w:p>
    <w:p w:rsidR="004B7EE7" w:rsidRPr="00025BBB" w:rsidRDefault="004B7EE7" w:rsidP="004B7EE7">
      <w:pPr>
        <w:spacing w:line="280" w:lineRule="atLeast"/>
        <w:contextualSpacing/>
        <w:jc w:val="both"/>
        <w:rPr>
          <w:rFonts w:ascii="Helvetica" w:hAnsi="Helvetica" w:cs="Calibri"/>
          <w:b/>
          <w:bCs/>
          <w:sz w:val="20"/>
          <w:szCs w:val="20"/>
        </w:rPr>
      </w:pPr>
      <w:r w:rsidRPr="00025BBB">
        <w:rPr>
          <w:rFonts w:ascii="Helvetica" w:hAnsi="Helvetica" w:cs="Calibri"/>
          <w:b/>
          <w:bCs/>
          <w:sz w:val="20"/>
          <w:szCs w:val="20"/>
        </w:rPr>
        <w:t xml:space="preserve">Skupna površina čistilnih površin je </w:t>
      </w:r>
      <w:r w:rsidR="00DA088F">
        <w:rPr>
          <w:rFonts w:ascii="Helvetica" w:hAnsi="Helvetica" w:cs="Calibri"/>
          <w:b/>
          <w:bCs/>
          <w:sz w:val="20"/>
          <w:szCs w:val="20"/>
        </w:rPr>
        <w:t>4.641,91</w:t>
      </w:r>
      <w:r w:rsidRPr="00025BBB">
        <w:rPr>
          <w:rFonts w:ascii="Helvetica" w:hAnsi="Helvetica" w:cs="Calibri"/>
          <w:b/>
          <w:bCs/>
          <w:sz w:val="20"/>
          <w:szCs w:val="20"/>
        </w:rPr>
        <w:t xml:space="preserve"> m</w:t>
      </w:r>
      <w:r w:rsidRPr="00025BBB">
        <w:rPr>
          <w:rFonts w:ascii="Helvetica" w:hAnsi="Helvetica" w:cs="Calibri"/>
          <w:b/>
          <w:bCs/>
          <w:sz w:val="20"/>
          <w:szCs w:val="20"/>
          <w:vertAlign w:val="superscript"/>
        </w:rPr>
        <w:t>2</w:t>
      </w:r>
    </w:p>
    <w:p w:rsidR="00B72A0F" w:rsidRPr="00025BBB" w:rsidRDefault="00B72A0F" w:rsidP="00E73810">
      <w:pPr>
        <w:spacing w:line="280" w:lineRule="atLeast"/>
        <w:contextualSpacing/>
        <w:jc w:val="both"/>
        <w:rPr>
          <w:rFonts w:ascii="Helvetica" w:hAnsi="Helvetica" w:cs="Calibri"/>
          <w:b/>
          <w:bCs/>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0"/>
        <w:gridCol w:w="1134"/>
        <w:gridCol w:w="1418"/>
        <w:gridCol w:w="992"/>
        <w:gridCol w:w="2268"/>
      </w:tblGrid>
      <w:tr w:rsidR="00FB07CA" w:rsidRPr="00025BBB" w:rsidTr="005D20D0">
        <w:trPr>
          <w:trHeight w:val="400"/>
        </w:trPr>
        <w:tc>
          <w:tcPr>
            <w:tcW w:w="2410" w:type="dxa"/>
            <w:shd w:val="clear" w:color="auto" w:fill="BFBFBF"/>
          </w:tcPr>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Opis storitve</w:t>
            </w:r>
          </w:p>
        </w:tc>
        <w:tc>
          <w:tcPr>
            <w:tcW w:w="850" w:type="dxa"/>
            <w:shd w:val="clear" w:color="auto" w:fill="BFBFBF"/>
          </w:tcPr>
          <w:p w:rsidR="00FB07CA" w:rsidRPr="00025BBB" w:rsidRDefault="00FB07CA" w:rsidP="00FB07CA">
            <w:pPr>
              <w:spacing w:line="280" w:lineRule="atLeast"/>
              <w:contextualSpacing/>
              <w:jc w:val="both"/>
              <w:rPr>
                <w:rFonts w:ascii="Helvetica" w:hAnsi="Helvetica" w:cs="Calibri"/>
                <w:b/>
                <w:bCs/>
                <w:sz w:val="20"/>
                <w:szCs w:val="20"/>
              </w:rPr>
            </w:pPr>
            <w:r w:rsidRPr="00025BBB">
              <w:rPr>
                <w:rFonts w:ascii="Helvetica" w:hAnsi="Helvetica" w:cs="Calibri"/>
                <w:b/>
                <w:bCs/>
                <w:sz w:val="20"/>
                <w:szCs w:val="20"/>
              </w:rPr>
              <w:t>EM</w:t>
            </w:r>
          </w:p>
        </w:tc>
        <w:tc>
          <w:tcPr>
            <w:tcW w:w="1134" w:type="dxa"/>
            <w:shd w:val="clear" w:color="auto" w:fill="BFBFBF"/>
          </w:tcPr>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Količina</w:t>
            </w:r>
          </w:p>
        </w:tc>
        <w:tc>
          <w:tcPr>
            <w:tcW w:w="1418" w:type="dxa"/>
            <w:shd w:val="clear" w:color="auto" w:fill="BFBFBF"/>
          </w:tcPr>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Cena na EM brez DDV</w:t>
            </w:r>
          </w:p>
        </w:tc>
        <w:tc>
          <w:tcPr>
            <w:tcW w:w="992" w:type="dxa"/>
            <w:shd w:val="clear" w:color="auto" w:fill="BFBFBF"/>
          </w:tcPr>
          <w:p w:rsidR="00FB07CA" w:rsidRPr="00025BBB" w:rsidRDefault="00FB07CA" w:rsidP="00FB07CA">
            <w:pPr>
              <w:spacing w:line="280" w:lineRule="atLeast"/>
              <w:contextualSpacing/>
              <w:jc w:val="both"/>
              <w:rPr>
                <w:rFonts w:ascii="Helvetica" w:hAnsi="Helvetica" w:cs="Calibri"/>
                <w:b/>
                <w:bCs/>
                <w:sz w:val="20"/>
                <w:szCs w:val="20"/>
              </w:rPr>
            </w:pPr>
            <w:r w:rsidRPr="00025BBB">
              <w:rPr>
                <w:rFonts w:ascii="Helvetica" w:hAnsi="Helvetica" w:cs="Calibri"/>
                <w:b/>
                <w:bCs/>
                <w:sz w:val="20"/>
                <w:szCs w:val="20"/>
              </w:rPr>
              <w:t>DDV</w:t>
            </w:r>
          </w:p>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w:t>
            </w:r>
          </w:p>
        </w:tc>
        <w:tc>
          <w:tcPr>
            <w:tcW w:w="2268" w:type="dxa"/>
            <w:shd w:val="clear" w:color="auto" w:fill="BFBFBF"/>
          </w:tcPr>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Skupna vrednost brez DDV</w:t>
            </w:r>
          </w:p>
        </w:tc>
      </w:tr>
      <w:tr w:rsidR="00FB07CA" w:rsidRPr="00025BBB" w:rsidTr="00BF07A0">
        <w:trPr>
          <w:trHeight w:val="400"/>
        </w:trPr>
        <w:tc>
          <w:tcPr>
            <w:tcW w:w="2410" w:type="dxa"/>
          </w:tcPr>
          <w:p w:rsidR="00FB07CA" w:rsidRPr="00025BBB" w:rsidRDefault="00BF07A0" w:rsidP="00FB07CA">
            <w:pPr>
              <w:spacing w:line="280" w:lineRule="atLeast"/>
              <w:contextualSpacing/>
              <w:jc w:val="both"/>
              <w:rPr>
                <w:rFonts w:ascii="Helvetica" w:hAnsi="Helvetica" w:cs="Calibri"/>
                <w:bCs/>
                <w:sz w:val="20"/>
                <w:szCs w:val="20"/>
              </w:rPr>
            </w:pPr>
            <w:r w:rsidRPr="00025BBB">
              <w:rPr>
                <w:rFonts w:ascii="Helvetica" w:hAnsi="Helvetica" w:cs="Calibri"/>
                <w:bCs/>
                <w:sz w:val="20"/>
                <w:szCs w:val="20"/>
              </w:rPr>
              <w:t xml:space="preserve">Okolju prijazne storitve čiščenja </w:t>
            </w:r>
            <w:r w:rsidR="00FB07CA" w:rsidRPr="00025BBB">
              <w:rPr>
                <w:rFonts w:ascii="Helvetica" w:hAnsi="Helvetica" w:cs="Calibri"/>
                <w:bCs/>
                <w:sz w:val="20"/>
                <w:szCs w:val="20"/>
              </w:rPr>
              <w:t>v skladu z zahtevami iz tehničnih specifikacij te</w:t>
            </w:r>
            <w:r w:rsidR="0089502F" w:rsidRPr="00025BBB">
              <w:rPr>
                <w:rFonts w:ascii="Helvetica" w:hAnsi="Helvetica" w:cs="Calibri"/>
                <w:bCs/>
                <w:sz w:val="20"/>
                <w:szCs w:val="20"/>
              </w:rPr>
              <w:t>ga javnega naročila</w:t>
            </w:r>
          </w:p>
        </w:tc>
        <w:tc>
          <w:tcPr>
            <w:tcW w:w="850" w:type="dxa"/>
            <w:vAlign w:val="center"/>
          </w:tcPr>
          <w:p w:rsidR="00FB07CA" w:rsidRPr="00025BBB" w:rsidRDefault="00FB07CA" w:rsidP="00FB07CA">
            <w:pPr>
              <w:spacing w:line="280" w:lineRule="atLeast"/>
              <w:contextualSpacing/>
              <w:jc w:val="center"/>
              <w:rPr>
                <w:rFonts w:ascii="Helvetica" w:hAnsi="Helvetica" w:cs="Calibri"/>
                <w:bCs/>
                <w:sz w:val="20"/>
                <w:szCs w:val="20"/>
              </w:rPr>
            </w:pPr>
            <w:r w:rsidRPr="00025BBB">
              <w:rPr>
                <w:rFonts w:ascii="Helvetica" w:hAnsi="Helvetica" w:cs="Calibri"/>
                <w:bCs/>
                <w:sz w:val="20"/>
                <w:szCs w:val="20"/>
              </w:rPr>
              <w:t>mesec</w:t>
            </w:r>
          </w:p>
        </w:tc>
        <w:tc>
          <w:tcPr>
            <w:tcW w:w="1134" w:type="dxa"/>
            <w:vAlign w:val="center"/>
          </w:tcPr>
          <w:p w:rsidR="00FB07CA" w:rsidRPr="00025BBB" w:rsidRDefault="00D65650" w:rsidP="00FB07CA">
            <w:pPr>
              <w:spacing w:line="280" w:lineRule="atLeast"/>
              <w:contextualSpacing/>
              <w:jc w:val="center"/>
              <w:rPr>
                <w:rFonts w:ascii="Helvetica" w:hAnsi="Helvetica" w:cs="Calibri"/>
                <w:bCs/>
                <w:sz w:val="20"/>
                <w:szCs w:val="20"/>
              </w:rPr>
            </w:pPr>
            <w:r>
              <w:rPr>
                <w:rFonts w:ascii="Helvetica" w:hAnsi="Helvetica" w:cs="Calibri"/>
                <w:bCs/>
                <w:sz w:val="20"/>
                <w:szCs w:val="20"/>
              </w:rPr>
              <w:t>24</w:t>
            </w:r>
          </w:p>
        </w:tc>
        <w:permStart w:id="734231851" w:edGrp="everyone"/>
        <w:tc>
          <w:tcPr>
            <w:tcW w:w="1418" w:type="dxa"/>
            <w:vAlign w:val="center"/>
          </w:tcPr>
          <w:p w:rsidR="00FB07CA" w:rsidRPr="00025BBB" w:rsidRDefault="00FB07CA" w:rsidP="00FB07CA">
            <w:pPr>
              <w:spacing w:line="280" w:lineRule="atLeast"/>
              <w:contextualSpacing/>
              <w:jc w:val="center"/>
              <w:rPr>
                <w:rFonts w:ascii="Helvetica" w:hAnsi="Helvetica" w:cs="Calibri"/>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Cs/>
                <w:sz w:val="20"/>
                <w:szCs w:val="20"/>
              </w:rPr>
              <w:fldChar w:fldCharType="end"/>
            </w:r>
            <w:permEnd w:id="734231851"/>
          </w:p>
        </w:tc>
        <w:permStart w:id="1086792410" w:edGrp="everyone"/>
        <w:tc>
          <w:tcPr>
            <w:tcW w:w="992" w:type="dxa"/>
            <w:vAlign w:val="center"/>
          </w:tcPr>
          <w:p w:rsidR="00FB07CA" w:rsidRPr="00025BBB" w:rsidRDefault="00FB07CA" w:rsidP="00FB07CA">
            <w:pPr>
              <w:spacing w:line="280" w:lineRule="atLeast"/>
              <w:contextualSpacing/>
              <w:jc w:val="center"/>
              <w:rPr>
                <w:rFonts w:ascii="Helvetica" w:hAnsi="Helvetica" w:cs="Calibri"/>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Cs/>
                <w:sz w:val="20"/>
                <w:szCs w:val="20"/>
              </w:rPr>
              <w:fldChar w:fldCharType="end"/>
            </w:r>
            <w:permEnd w:id="1086792410"/>
          </w:p>
        </w:tc>
        <w:permStart w:id="616454307" w:edGrp="everyone"/>
        <w:tc>
          <w:tcPr>
            <w:tcW w:w="2268" w:type="dxa"/>
            <w:vAlign w:val="center"/>
          </w:tcPr>
          <w:p w:rsidR="00FB07CA" w:rsidRPr="00025BBB" w:rsidRDefault="00FB07CA" w:rsidP="00FB07CA">
            <w:pPr>
              <w:spacing w:line="280" w:lineRule="atLeast"/>
              <w:contextualSpacing/>
              <w:jc w:val="center"/>
              <w:rPr>
                <w:rFonts w:ascii="Helvetica" w:hAnsi="Helvetica" w:cs="Calibri"/>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Cs/>
                <w:sz w:val="20"/>
                <w:szCs w:val="20"/>
              </w:rPr>
              <w:fldChar w:fldCharType="end"/>
            </w:r>
            <w:permEnd w:id="616454307"/>
          </w:p>
        </w:tc>
      </w:tr>
      <w:tr w:rsidR="00FB07CA" w:rsidRPr="00025BBB" w:rsidTr="00BF07A0">
        <w:trPr>
          <w:trHeight w:val="400"/>
        </w:trPr>
        <w:tc>
          <w:tcPr>
            <w:tcW w:w="241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85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1134"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2410" w:type="dxa"/>
            <w:gridSpan w:val="2"/>
          </w:tcPr>
          <w:p w:rsidR="00FB07CA" w:rsidRPr="00025BBB" w:rsidRDefault="00FB07CA" w:rsidP="00FB07CA">
            <w:pPr>
              <w:spacing w:line="280" w:lineRule="atLeast"/>
              <w:contextualSpacing/>
              <w:jc w:val="both"/>
              <w:rPr>
                <w:rFonts w:ascii="Helvetica" w:hAnsi="Helvetica" w:cs="Calibri"/>
                <w:bCs/>
                <w:i/>
                <w:iCs/>
                <w:sz w:val="20"/>
                <w:szCs w:val="20"/>
              </w:rPr>
            </w:pPr>
            <w:r w:rsidRPr="00025BBB">
              <w:rPr>
                <w:rFonts w:ascii="Helvetica" w:hAnsi="Helvetica" w:cs="Calibri"/>
                <w:bCs/>
                <w:i/>
                <w:iCs/>
                <w:sz w:val="20"/>
                <w:szCs w:val="20"/>
              </w:rPr>
              <w:t>Davčna osnova:</w:t>
            </w:r>
          </w:p>
        </w:tc>
        <w:permStart w:id="1859606686" w:edGrp="everyone"/>
        <w:tc>
          <w:tcPr>
            <w:tcW w:w="2268" w:type="dxa"/>
            <w:vAlign w:val="center"/>
          </w:tcPr>
          <w:p w:rsidR="00FB07CA" w:rsidRPr="00025BBB" w:rsidRDefault="00FB07CA" w:rsidP="00FB07CA">
            <w:pPr>
              <w:spacing w:line="280" w:lineRule="atLeast"/>
              <w:contextualSpacing/>
              <w:jc w:val="center"/>
              <w:rPr>
                <w:rFonts w:ascii="Helvetica" w:hAnsi="Helvetica" w:cs="Calibri"/>
                <w:bCs/>
                <w:i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Cs/>
                <w:sz w:val="20"/>
                <w:szCs w:val="20"/>
              </w:rPr>
              <w:fldChar w:fldCharType="end"/>
            </w:r>
            <w:permEnd w:id="1859606686"/>
          </w:p>
        </w:tc>
      </w:tr>
      <w:tr w:rsidR="00FB07CA" w:rsidRPr="00025BBB" w:rsidTr="00BF07A0">
        <w:trPr>
          <w:trHeight w:val="400"/>
        </w:trPr>
        <w:tc>
          <w:tcPr>
            <w:tcW w:w="241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85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1134"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2410" w:type="dxa"/>
            <w:gridSpan w:val="2"/>
          </w:tcPr>
          <w:p w:rsidR="00FB07CA" w:rsidRPr="00025BBB" w:rsidRDefault="00FB07CA" w:rsidP="00FB07CA">
            <w:pPr>
              <w:spacing w:line="280" w:lineRule="atLeast"/>
              <w:contextualSpacing/>
              <w:jc w:val="both"/>
              <w:rPr>
                <w:rFonts w:ascii="Helvetica" w:hAnsi="Helvetica" w:cs="Calibri"/>
                <w:bCs/>
                <w:i/>
                <w:iCs/>
                <w:sz w:val="20"/>
                <w:szCs w:val="20"/>
              </w:rPr>
            </w:pPr>
            <w:r w:rsidRPr="00025BBB">
              <w:rPr>
                <w:rFonts w:ascii="Helvetica" w:hAnsi="Helvetica" w:cs="Calibri"/>
                <w:bCs/>
                <w:i/>
                <w:iCs/>
                <w:sz w:val="20"/>
                <w:szCs w:val="20"/>
              </w:rPr>
              <w:t>Znesek davka:</w:t>
            </w:r>
          </w:p>
        </w:tc>
        <w:permStart w:id="1289555820" w:edGrp="everyone"/>
        <w:tc>
          <w:tcPr>
            <w:tcW w:w="2268" w:type="dxa"/>
            <w:vAlign w:val="center"/>
          </w:tcPr>
          <w:p w:rsidR="00FB07CA" w:rsidRPr="00025BBB" w:rsidRDefault="00FB07CA" w:rsidP="00FB07CA">
            <w:pPr>
              <w:spacing w:line="280" w:lineRule="atLeast"/>
              <w:contextualSpacing/>
              <w:jc w:val="center"/>
              <w:rPr>
                <w:rFonts w:ascii="Helvetica" w:hAnsi="Helvetica" w:cs="Calibri"/>
                <w:bCs/>
                <w:i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Cs/>
                <w:sz w:val="20"/>
                <w:szCs w:val="20"/>
              </w:rPr>
              <w:fldChar w:fldCharType="end"/>
            </w:r>
            <w:permEnd w:id="1289555820"/>
          </w:p>
        </w:tc>
      </w:tr>
      <w:tr w:rsidR="00FB07CA" w:rsidRPr="00025BBB" w:rsidTr="00BF07A0">
        <w:trPr>
          <w:trHeight w:val="400"/>
        </w:trPr>
        <w:tc>
          <w:tcPr>
            <w:tcW w:w="241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85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1134"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2410" w:type="dxa"/>
            <w:gridSpan w:val="2"/>
          </w:tcPr>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Za plačilo v EUR z DDV:</w:t>
            </w:r>
          </w:p>
        </w:tc>
        <w:permStart w:id="74739842" w:edGrp="everyone"/>
        <w:tc>
          <w:tcPr>
            <w:tcW w:w="2268" w:type="dxa"/>
            <w:vAlign w:val="center"/>
          </w:tcPr>
          <w:p w:rsidR="00FB07CA" w:rsidRPr="00025BBB" w:rsidRDefault="00FB07CA" w:rsidP="00FB07CA">
            <w:pPr>
              <w:spacing w:line="280" w:lineRule="atLeast"/>
              <w:contextualSpacing/>
              <w:jc w:val="center"/>
              <w:rPr>
                <w:rFonts w:ascii="Helvetica" w:hAnsi="Helvetica" w:cs="Calibri"/>
                <w:bCs/>
                <w:i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Cs/>
                <w:sz w:val="20"/>
                <w:szCs w:val="20"/>
              </w:rPr>
              <w:fldChar w:fldCharType="end"/>
            </w:r>
            <w:permEnd w:id="74739842"/>
          </w:p>
        </w:tc>
      </w:tr>
    </w:tbl>
    <w:p w:rsidR="003E3F5E" w:rsidRDefault="003E3F5E" w:rsidP="00012810">
      <w:pPr>
        <w:spacing w:line="280" w:lineRule="atLeast"/>
        <w:contextualSpacing/>
        <w:jc w:val="both"/>
        <w:rPr>
          <w:rFonts w:ascii="Helvetica" w:hAnsi="Helvetica" w:cs="Calibri"/>
          <w:bCs/>
          <w:sz w:val="20"/>
          <w:szCs w:val="20"/>
        </w:rPr>
      </w:pPr>
    </w:p>
    <w:p w:rsidR="00012810" w:rsidRPr="00025BBB" w:rsidRDefault="00012810" w:rsidP="00012810">
      <w:pPr>
        <w:spacing w:line="280" w:lineRule="atLeast"/>
        <w:contextualSpacing/>
        <w:jc w:val="both"/>
        <w:rPr>
          <w:rFonts w:ascii="Helvetica" w:hAnsi="Helvetica" w:cs="Calibri"/>
          <w:bCs/>
          <w:sz w:val="20"/>
          <w:szCs w:val="20"/>
        </w:rPr>
      </w:pPr>
      <w:r w:rsidRPr="00025BBB">
        <w:rPr>
          <w:rFonts w:ascii="Helvetica" w:hAnsi="Helvetica" w:cs="Calibri"/>
          <w:bCs/>
          <w:sz w:val="20"/>
          <w:szCs w:val="20"/>
        </w:rPr>
        <w:t xml:space="preserve">Posamezne aktivnosti čiščenja, ki jih mora izvajalec izvajati, so navedene v tehničnih specifikacijah, ki so del te dokumentacije. Končna cena mora vključevati vse elemente, iz katerih je sestavljena, t.j. mesečni pavšal. Končna cena mora zajemati stroške dela, stroške čistil, čistilnega materiala in dezinfekcijskih sredstev, stroške zaščitnih sredstev delavcev, ki bodo izvajali storitve čiščenja prostorov, prevozne stroške, ostale nepredvidene stroške, davek, morebitni popust in vse ostale morebitne stroške, ki jih bo imel ponudnik v zvezi z realizacijo naročila. </w:t>
      </w:r>
    </w:p>
    <w:p w:rsidR="00B72A0F" w:rsidRDefault="00B72A0F" w:rsidP="00E73810">
      <w:pPr>
        <w:spacing w:line="280" w:lineRule="atLeast"/>
        <w:contextualSpacing/>
        <w:jc w:val="both"/>
        <w:rPr>
          <w:rFonts w:ascii="Helvetica" w:hAnsi="Helvetica" w:cs="Calibri"/>
          <w:b/>
          <w:bCs/>
          <w:sz w:val="20"/>
          <w:szCs w:val="20"/>
        </w:rPr>
      </w:pPr>
    </w:p>
    <w:p w:rsidR="003E3F5E" w:rsidRPr="00025BBB" w:rsidRDefault="003E3F5E" w:rsidP="00E73810">
      <w:pPr>
        <w:spacing w:line="280" w:lineRule="atLeast"/>
        <w:contextualSpacing/>
        <w:jc w:val="both"/>
        <w:rPr>
          <w:rFonts w:ascii="Helvetica" w:hAnsi="Helvetica" w:cs="Calibri"/>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4891"/>
      </w:tblGrid>
      <w:tr w:rsidR="00966C42" w:rsidRPr="00025BBB" w:rsidTr="00AB3567">
        <w:tc>
          <w:tcPr>
            <w:tcW w:w="4111" w:type="dxa"/>
            <w:shd w:val="clear" w:color="auto" w:fill="auto"/>
            <w:vAlign w:val="center"/>
          </w:tcPr>
          <w:p w:rsidR="00966C42" w:rsidRPr="00025BBB" w:rsidRDefault="00966C42" w:rsidP="00AB3567">
            <w:pPr>
              <w:spacing w:line="280" w:lineRule="atLeast"/>
              <w:contextualSpacing/>
              <w:rPr>
                <w:rFonts w:ascii="Helvetica" w:hAnsi="Helvetica" w:cs="Calibri"/>
                <w:b/>
                <w:bCs/>
                <w:sz w:val="20"/>
                <w:szCs w:val="20"/>
                <w:vertAlign w:val="superscript"/>
              </w:rPr>
            </w:pPr>
            <w:r w:rsidRPr="00025BBB">
              <w:rPr>
                <w:rFonts w:ascii="Helvetica" w:hAnsi="Helvetica" w:cs="Calibri"/>
                <w:b/>
                <w:bCs/>
                <w:sz w:val="20"/>
                <w:szCs w:val="20"/>
              </w:rPr>
              <w:t>Cena čiščenja brez DDV na m</w:t>
            </w:r>
            <w:r w:rsidRPr="00025BBB">
              <w:rPr>
                <w:rFonts w:ascii="Helvetica" w:hAnsi="Helvetica" w:cs="Calibri"/>
                <w:b/>
                <w:bCs/>
                <w:sz w:val="20"/>
                <w:szCs w:val="20"/>
                <w:vertAlign w:val="superscript"/>
              </w:rPr>
              <w:t>2</w:t>
            </w:r>
          </w:p>
          <w:p w:rsidR="00966C42" w:rsidRPr="00025BBB" w:rsidRDefault="00966C42" w:rsidP="00AB3567">
            <w:pPr>
              <w:spacing w:line="280" w:lineRule="atLeast"/>
              <w:contextualSpacing/>
              <w:rPr>
                <w:rFonts w:ascii="Helvetica" w:hAnsi="Helvetica" w:cs="Calibri"/>
                <w:bCs/>
                <w:sz w:val="20"/>
                <w:szCs w:val="20"/>
                <w:vertAlign w:val="superscript"/>
              </w:rPr>
            </w:pPr>
          </w:p>
        </w:tc>
        <w:permStart w:id="213324894" w:edGrp="everyone"/>
        <w:tc>
          <w:tcPr>
            <w:tcW w:w="4961" w:type="dxa"/>
            <w:shd w:val="clear" w:color="auto" w:fill="auto"/>
            <w:vAlign w:val="center"/>
          </w:tcPr>
          <w:p w:rsidR="00966C42" w:rsidRPr="00025BBB" w:rsidRDefault="00966C42" w:rsidP="00AB3567">
            <w:pPr>
              <w:spacing w:line="280" w:lineRule="atLeast"/>
              <w:contextualSpacing/>
              <w:jc w:val="center"/>
              <w:rPr>
                <w:rFonts w:ascii="Helvetica" w:hAnsi="Helvetica" w:cs="Calibri"/>
                <w:b/>
                <w:bCs/>
                <w:sz w:val="20"/>
                <w:szCs w:val="20"/>
                <w:highlight w:val="yellow"/>
              </w:rPr>
            </w:pPr>
            <w:r w:rsidRPr="00025BBB">
              <w:rPr>
                <w:rFonts w:ascii="Helvetica" w:hAnsi="Helvetica" w:cs="Calibri"/>
                <w:b/>
                <w:bCs/>
                <w:iCs/>
                <w:sz w:val="20"/>
                <w:szCs w:val="20"/>
                <w:highlight w:val="yellow"/>
              </w:rPr>
              <w:fldChar w:fldCharType="begin">
                <w:ffData>
                  <w:name w:val="Besedilo12"/>
                  <w:enabled/>
                  <w:calcOnExit w:val="0"/>
                  <w:textInput/>
                </w:ffData>
              </w:fldChar>
            </w:r>
            <w:r w:rsidRPr="00025BBB">
              <w:rPr>
                <w:rFonts w:ascii="Helvetica" w:hAnsi="Helvetica" w:cs="Calibri"/>
                <w:b/>
                <w:bCs/>
                <w:iCs/>
                <w:sz w:val="20"/>
                <w:szCs w:val="20"/>
                <w:highlight w:val="yellow"/>
              </w:rPr>
              <w:instrText xml:space="preserve"> FORMTEXT </w:instrText>
            </w:r>
            <w:r w:rsidRPr="00025BBB">
              <w:rPr>
                <w:rFonts w:ascii="Helvetica" w:hAnsi="Helvetica" w:cs="Calibri"/>
                <w:b/>
                <w:bCs/>
                <w:iCs/>
                <w:sz w:val="20"/>
                <w:szCs w:val="20"/>
                <w:highlight w:val="yellow"/>
              </w:rPr>
            </w:r>
            <w:r w:rsidRPr="00025BBB">
              <w:rPr>
                <w:rFonts w:ascii="Helvetica" w:hAnsi="Helvetica" w:cs="Calibri"/>
                <w:b/>
                <w:bCs/>
                <w:iCs/>
                <w:sz w:val="20"/>
                <w:szCs w:val="20"/>
                <w:highlight w:val="yellow"/>
              </w:rPr>
              <w:fldChar w:fldCharType="separate"/>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Pr="00025BBB">
              <w:rPr>
                <w:rFonts w:ascii="Helvetica" w:hAnsi="Helvetica" w:cs="Calibri"/>
                <w:bCs/>
                <w:sz w:val="20"/>
                <w:szCs w:val="20"/>
                <w:highlight w:val="yellow"/>
              </w:rPr>
              <w:fldChar w:fldCharType="end"/>
            </w:r>
            <w:permEnd w:id="213324894"/>
          </w:p>
        </w:tc>
      </w:tr>
      <w:tr w:rsidR="00966C42" w:rsidRPr="00025BBB" w:rsidTr="00AB3567">
        <w:trPr>
          <w:trHeight w:val="316"/>
        </w:trPr>
        <w:tc>
          <w:tcPr>
            <w:tcW w:w="4111" w:type="dxa"/>
            <w:shd w:val="clear" w:color="auto" w:fill="auto"/>
            <w:vAlign w:val="center"/>
          </w:tcPr>
          <w:p w:rsidR="00966C42" w:rsidRPr="00025BBB" w:rsidRDefault="00966C42" w:rsidP="00AB3567">
            <w:pPr>
              <w:spacing w:line="280" w:lineRule="atLeast"/>
              <w:contextualSpacing/>
              <w:rPr>
                <w:rFonts w:ascii="Helvetica" w:hAnsi="Helvetica" w:cs="Calibri"/>
                <w:b/>
                <w:bCs/>
                <w:sz w:val="20"/>
                <w:szCs w:val="20"/>
                <w:vertAlign w:val="superscript"/>
              </w:rPr>
            </w:pPr>
            <w:r w:rsidRPr="00025BBB">
              <w:rPr>
                <w:rFonts w:ascii="Helvetica" w:hAnsi="Helvetica" w:cs="Calibri"/>
                <w:b/>
                <w:bCs/>
                <w:sz w:val="20"/>
                <w:szCs w:val="20"/>
              </w:rPr>
              <w:t>Cena čiščenja z DDV na m</w:t>
            </w:r>
            <w:r w:rsidRPr="00025BBB">
              <w:rPr>
                <w:rFonts w:ascii="Helvetica" w:hAnsi="Helvetica" w:cs="Calibri"/>
                <w:b/>
                <w:bCs/>
                <w:sz w:val="20"/>
                <w:szCs w:val="20"/>
                <w:vertAlign w:val="superscript"/>
              </w:rPr>
              <w:t>2</w:t>
            </w:r>
          </w:p>
          <w:p w:rsidR="00966C42" w:rsidRPr="00025BBB" w:rsidRDefault="00966C42" w:rsidP="00AB3567">
            <w:pPr>
              <w:spacing w:line="280" w:lineRule="atLeast"/>
              <w:contextualSpacing/>
              <w:rPr>
                <w:rFonts w:ascii="Helvetica" w:hAnsi="Helvetica" w:cs="Calibri"/>
                <w:bCs/>
                <w:sz w:val="20"/>
                <w:szCs w:val="20"/>
                <w:vertAlign w:val="superscript"/>
              </w:rPr>
            </w:pPr>
          </w:p>
        </w:tc>
        <w:permStart w:id="557678344" w:edGrp="everyone"/>
        <w:tc>
          <w:tcPr>
            <w:tcW w:w="4961" w:type="dxa"/>
            <w:shd w:val="clear" w:color="auto" w:fill="auto"/>
            <w:vAlign w:val="center"/>
          </w:tcPr>
          <w:p w:rsidR="00966C42" w:rsidRPr="00025BBB" w:rsidRDefault="00966C42" w:rsidP="00AB3567">
            <w:pPr>
              <w:spacing w:line="280" w:lineRule="atLeast"/>
              <w:contextualSpacing/>
              <w:jc w:val="center"/>
              <w:rPr>
                <w:rFonts w:ascii="Helvetica" w:hAnsi="Helvetica" w:cs="Calibri"/>
                <w:b/>
                <w:bCs/>
                <w:sz w:val="20"/>
                <w:szCs w:val="20"/>
                <w:highlight w:val="yellow"/>
              </w:rPr>
            </w:pPr>
            <w:r w:rsidRPr="00025BBB">
              <w:rPr>
                <w:rFonts w:ascii="Helvetica" w:hAnsi="Helvetica" w:cs="Calibri"/>
                <w:b/>
                <w:bCs/>
                <w:iCs/>
                <w:sz w:val="20"/>
                <w:szCs w:val="20"/>
                <w:highlight w:val="yellow"/>
              </w:rPr>
              <w:fldChar w:fldCharType="begin">
                <w:ffData>
                  <w:name w:val="Besedilo12"/>
                  <w:enabled/>
                  <w:calcOnExit w:val="0"/>
                  <w:textInput/>
                </w:ffData>
              </w:fldChar>
            </w:r>
            <w:r w:rsidRPr="00025BBB">
              <w:rPr>
                <w:rFonts w:ascii="Helvetica" w:hAnsi="Helvetica" w:cs="Calibri"/>
                <w:b/>
                <w:bCs/>
                <w:iCs/>
                <w:sz w:val="20"/>
                <w:szCs w:val="20"/>
                <w:highlight w:val="yellow"/>
              </w:rPr>
              <w:instrText xml:space="preserve"> FORMTEXT </w:instrText>
            </w:r>
            <w:r w:rsidRPr="00025BBB">
              <w:rPr>
                <w:rFonts w:ascii="Helvetica" w:hAnsi="Helvetica" w:cs="Calibri"/>
                <w:b/>
                <w:bCs/>
                <w:iCs/>
                <w:sz w:val="20"/>
                <w:szCs w:val="20"/>
                <w:highlight w:val="yellow"/>
              </w:rPr>
            </w:r>
            <w:r w:rsidRPr="00025BBB">
              <w:rPr>
                <w:rFonts w:ascii="Helvetica" w:hAnsi="Helvetica" w:cs="Calibri"/>
                <w:b/>
                <w:bCs/>
                <w:iCs/>
                <w:sz w:val="20"/>
                <w:szCs w:val="20"/>
                <w:highlight w:val="yellow"/>
              </w:rPr>
              <w:fldChar w:fldCharType="separate"/>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Pr="00025BBB">
              <w:rPr>
                <w:rFonts w:ascii="Helvetica" w:hAnsi="Helvetica" w:cs="Calibri"/>
                <w:bCs/>
                <w:sz w:val="20"/>
                <w:szCs w:val="20"/>
                <w:highlight w:val="yellow"/>
              </w:rPr>
              <w:fldChar w:fldCharType="end"/>
            </w:r>
            <w:permEnd w:id="557678344"/>
          </w:p>
        </w:tc>
      </w:tr>
      <w:tr w:rsidR="005850C7" w:rsidRPr="00025BBB" w:rsidTr="00AB3567">
        <w:trPr>
          <w:trHeight w:val="316"/>
        </w:trPr>
        <w:tc>
          <w:tcPr>
            <w:tcW w:w="4111" w:type="dxa"/>
            <w:shd w:val="clear" w:color="auto" w:fill="auto"/>
            <w:vAlign w:val="center"/>
          </w:tcPr>
          <w:p w:rsidR="005850C7" w:rsidRPr="00025BBB" w:rsidRDefault="005850C7" w:rsidP="005850C7">
            <w:pPr>
              <w:spacing w:line="280" w:lineRule="atLeast"/>
              <w:contextualSpacing/>
              <w:rPr>
                <w:rFonts w:ascii="Helvetica" w:hAnsi="Helvetica" w:cs="Calibri"/>
                <w:b/>
                <w:iCs/>
                <w:sz w:val="20"/>
                <w:szCs w:val="20"/>
                <w:lang w:eastAsia="sl-SI"/>
              </w:rPr>
            </w:pPr>
            <w:r w:rsidRPr="00025BBB">
              <w:rPr>
                <w:rFonts w:ascii="Helvetica" w:hAnsi="Helvetica" w:cs="Calibri"/>
                <w:b/>
                <w:iCs/>
                <w:sz w:val="20"/>
                <w:szCs w:val="20"/>
                <w:lang w:eastAsia="sl-SI"/>
              </w:rPr>
              <w:t xml:space="preserve">Urna postavka za izredno čiščenje </w:t>
            </w:r>
          </w:p>
          <w:p w:rsidR="005850C7" w:rsidRPr="00025BBB" w:rsidRDefault="005850C7" w:rsidP="005850C7">
            <w:pPr>
              <w:spacing w:line="280" w:lineRule="atLeast"/>
              <w:contextualSpacing/>
              <w:rPr>
                <w:rFonts w:ascii="Helvetica" w:hAnsi="Helvetica" w:cs="Calibri"/>
                <w:b/>
                <w:bCs/>
                <w:sz w:val="20"/>
                <w:szCs w:val="20"/>
                <w:highlight w:val="yellow"/>
              </w:rPr>
            </w:pPr>
            <w:r w:rsidRPr="00025BBB">
              <w:rPr>
                <w:rFonts w:ascii="Helvetica" w:hAnsi="Helvetica" w:cs="Calibri"/>
                <w:b/>
                <w:iCs/>
                <w:sz w:val="20"/>
                <w:szCs w:val="20"/>
                <w:lang w:eastAsia="sl-SI"/>
              </w:rPr>
              <w:t>v EUR brez DDV</w:t>
            </w:r>
          </w:p>
        </w:tc>
        <w:permStart w:id="1518690309" w:edGrp="everyone"/>
        <w:tc>
          <w:tcPr>
            <w:tcW w:w="4961" w:type="dxa"/>
            <w:shd w:val="clear" w:color="auto" w:fill="auto"/>
            <w:vAlign w:val="center"/>
          </w:tcPr>
          <w:p w:rsidR="005850C7" w:rsidRPr="00025BBB" w:rsidRDefault="005850C7" w:rsidP="00AB3567">
            <w:pPr>
              <w:spacing w:line="280" w:lineRule="atLeast"/>
              <w:contextualSpacing/>
              <w:jc w:val="center"/>
              <w:rPr>
                <w:rFonts w:ascii="Helvetica" w:hAnsi="Helvetica" w:cs="Calibri"/>
                <w:b/>
                <w:bCs/>
                <w:iCs/>
                <w:sz w:val="20"/>
                <w:szCs w:val="20"/>
                <w:highlight w:val="yellow"/>
              </w:rPr>
            </w:pPr>
            <w:r w:rsidRPr="00025BBB">
              <w:rPr>
                <w:rFonts w:ascii="Helvetica" w:hAnsi="Helvetica" w:cs="Calibri"/>
                <w:b/>
                <w:bCs/>
                <w:iCs/>
                <w:sz w:val="20"/>
                <w:szCs w:val="20"/>
                <w:highlight w:val="yellow"/>
              </w:rPr>
              <w:fldChar w:fldCharType="begin">
                <w:ffData>
                  <w:name w:val="Besedilo12"/>
                  <w:enabled/>
                  <w:calcOnExit w:val="0"/>
                  <w:textInput/>
                </w:ffData>
              </w:fldChar>
            </w:r>
            <w:r w:rsidRPr="00025BBB">
              <w:rPr>
                <w:rFonts w:ascii="Helvetica" w:hAnsi="Helvetica" w:cs="Calibri"/>
                <w:b/>
                <w:bCs/>
                <w:iCs/>
                <w:sz w:val="20"/>
                <w:szCs w:val="20"/>
                <w:highlight w:val="yellow"/>
              </w:rPr>
              <w:instrText xml:space="preserve"> FORMTEXT </w:instrText>
            </w:r>
            <w:r w:rsidRPr="00025BBB">
              <w:rPr>
                <w:rFonts w:ascii="Helvetica" w:hAnsi="Helvetica" w:cs="Calibri"/>
                <w:b/>
                <w:bCs/>
                <w:iCs/>
                <w:sz w:val="20"/>
                <w:szCs w:val="20"/>
                <w:highlight w:val="yellow"/>
              </w:rPr>
            </w:r>
            <w:r w:rsidRPr="00025BBB">
              <w:rPr>
                <w:rFonts w:ascii="Helvetica" w:hAnsi="Helvetica" w:cs="Calibri"/>
                <w:b/>
                <w:bCs/>
                <w:iCs/>
                <w:sz w:val="20"/>
                <w:szCs w:val="20"/>
                <w:highlight w:val="yellow"/>
              </w:rPr>
              <w:fldChar w:fldCharType="separate"/>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009D72BB">
              <w:rPr>
                <w:rFonts w:ascii="Helvetica" w:hAnsi="Helvetica" w:cs="Calibri"/>
                <w:b/>
                <w:bCs/>
                <w:iCs/>
                <w:noProof/>
                <w:sz w:val="20"/>
                <w:szCs w:val="20"/>
                <w:highlight w:val="yellow"/>
              </w:rPr>
              <w:t> </w:t>
            </w:r>
            <w:r w:rsidRPr="00025BBB">
              <w:rPr>
                <w:rFonts w:ascii="Helvetica" w:hAnsi="Helvetica" w:cs="Calibri"/>
                <w:bCs/>
                <w:sz w:val="20"/>
                <w:szCs w:val="20"/>
                <w:highlight w:val="yellow"/>
              </w:rPr>
              <w:fldChar w:fldCharType="end"/>
            </w:r>
            <w:permEnd w:id="1518690309"/>
          </w:p>
        </w:tc>
      </w:tr>
    </w:tbl>
    <w:p w:rsidR="009A4C1D" w:rsidRDefault="009A4C1D" w:rsidP="00D10347">
      <w:pPr>
        <w:spacing w:line="280" w:lineRule="atLeast"/>
        <w:contextualSpacing/>
        <w:jc w:val="both"/>
        <w:rPr>
          <w:rFonts w:ascii="Helvetica" w:hAnsi="Helvetica" w:cs="Calibri"/>
          <w:b/>
          <w:bCs/>
          <w:sz w:val="20"/>
          <w:szCs w:val="20"/>
          <w:highlight w:val="yellow"/>
        </w:rPr>
      </w:pPr>
    </w:p>
    <w:p w:rsidR="003E3F5E" w:rsidRPr="00025BBB" w:rsidRDefault="003E3F5E" w:rsidP="00D10347">
      <w:pPr>
        <w:spacing w:line="280" w:lineRule="atLeast"/>
        <w:contextualSpacing/>
        <w:jc w:val="both"/>
        <w:rPr>
          <w:rFonts w:ascii="Helvetica" w:hAnsi="Helvetica" w:cs="Calibri"/>
          <w:b/>
          <w:bCs/>
          <w:sz w:val="20"/>
          <w:szCs w:val="2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6"/>
        <w:gridCol w:w="4896"/>
      </w:tblGrid>
      <w:tr w:rsidR="009A4C1D" w:rsidRPr="00025BBB" w:rsidTr="005D20D0">
        <w:trPr>
          <w:trHeight w:val="363"/>
        </w:trPr>
        <w:tc>
          <w:tcPr>
            <w:tcW w:w="4111" w:type="dxa"/>
            <w:shd w:val="clear" w:color="auto" w:fill="BFBFBF"/>
          </w:tcPr>
          <w:p w:rsidR="009A4C1D" w:rsidRPr="00025BBB" w:rsidRDefault="009A4C1D" w:rsidP="00AB3567">
            <w:pPr>
              <w:spacing w:line="280" w:lineRule="atLeast"/>
              <w:contextualSpacing/>
              <w:jc w:val="center"/>
              <w:rPr>
                <w:rFonts w:ascii="Helvetica" w:hAnsi="Helvetica" w:cs="Calibri"/>
                <w:b/>
                <w:bCs/>
                <w:sz w:val="20"/>
                <w:szCs w:val="20"/>
                <w:vertAlign w:val="superscript"/>
              </w:rPr>
            </w:pPr>
            <w:r w:rsidRPr="00025BBB">
              <w:rPr>
                <w:rFonts w:ascii="Helvetica" w:hAnsi="Helvetica" w:cs="Calibri"/>
                <w:b/>
                <w:bCs/>
                <w:sz w:val="20"/>
                <w:szCs w:val="20"/>
              </w:rPr>
              <w:t>Ostali stroški</w:t>
            </w:r>
          </w:p>
          <w:p w:rsidR="009A4C1D" w:rsidRPr="00025BBB" w:rsidRDefault="009A4C1D" w:rsidP="00AB3567">
            <w:pPr>
              <w:spacing w:line="280" w:lineRule="atLeast"/>
              <w:contextualSpacing/>
              <w:jc w:val="center"/>
              <w:rPr>
                <w:rFonts w:ascii="Helvetica" w:hAnsi="Helvetica" w:cs="Calibri"/>
                <w:b/>
                <w:bCs/>
                <w:sz w:val="20"/>
                <w:szCs w:val="20"/>
                <w:vertAlign w:val="superscript"/>
              </w:rPr>
            </w:pPr>
          </w:p>
        </w:tc>
        <w:tc>
          <w:tcPr>
            <w:tcW w:w="4961" w:type="dxa"/>
            <w:shd w:val="clear" w:color="auto" w:fill="BFBFBF"/>
          </w:tcPr>
          <w:p w:rsidR="009A4C1D" w:rsidRPr="00025BBB" w:rsidRDefault="009A4C1D" w:rsidP="00AB3567">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t>EUR/letno</w:t>
            </w:r>
          </w:p>
        </w:tc>
      </w:tr>
      <w:tr w:rsidR="009A4C1D" w:rsidRPr="00025BBB" w:rsidTr="00AB3567">
        <w:trPr>
          <w:trHeight w:val="316"/>
        </w:trPr>
        <w:tc>
          <w:tcPr>
            <w:tcW w:w="4111" w:type="dxa"/>
            <w:shd w:val="clear" w:color="auto" w:fill="auto"/>
            <w:vAlign w:val="center"/>
          </w:tcPr>
          <w:p w:rsidR="009A4C1D" w:rsidRPr="00025BBB" w:rsidRDefault="009A4C1D" w:rsidP="00AB3567">
            <w:pPr>
              <w:spacing w:line="280" w:lineRule="atLeast"/>
              <w:contextualSpacing/>
              <w:rPr>
                <w:rFonts w:ascii="Helvetica" w:hAnsi="Helvetica" w:cs="Calibri"/>
                <w:bCs/>
                <w:sz w:val="20"/>
                <w:szCs w:val="20"/>
              </w:rPr>
            </w:pPr>
            <w:r w:rsidRPr="00D65650">
              <w:rPr>
                <w:rFonts w:ascii="Helvetica" w:hAnsi="Helvetica" w:cs="Calibri"/>
                <w:bCs/>
                <w:sz w:val="20"/>
                <w:szCs w:val="20"/>
              </w:rPr>
              <w:t xml:space="preserve">Strošek nabave čistil </w:t>
            </w:r>
          </w:p>
        </w:tc>
        <w:permStart w:id="215834964" w:edGrp="everyone"/>
        <w:tc>
          <w:tcPr>
            <w:tcW w:w="4961" w:type="dxa"/>
            <w:shd w:val="clear" w:color="auto" w:fill="auto"/>
            <w:vAlign w:val="center"/>
          </w:tcPr>
          <w:p w:rsidR="009A4C1D" w:rsidRPr="00025BBB" w:rsidRDefault="009A4C1D" w:rsidP="00AB3567">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
                <w:bCs/>
                <w:sz w:val="20"/>
                <w:szCs w:val="20"/>
              </w:rPr>
              <w:fldChar w:fldCharType="end"/>
            </w:r>
            <w:permEnd w:id="215834964"/>
          </w:p>
        </w:tc>
      </w:tr>
    </w:tbl>
    <w:p w:rsidR="000F6BF5" w:rsidRDefault="000F6BF5" w:rsidP="00E73810">
      <w:pPr>
        <w:spacing w:line="280" w:lineRule="atLeast"/>
        <w:contextualSpacing/>
        <w:jc w:val="both"/>
        <w:rPr>
          <w:rFonts w:ascii="Helvetica" w:hAnsi="Helvetica" w:cs="Calibri"/>
          <w:b/>
          <w:bCs/>
          <w:sz w:val="20"/>
          <w:szCs w:val="20"/>
        </w:rPr>
      </w:pPr>
    </w:p>
    <w:p w:rsidR="003E3F5E" w:rsidRPr="00025BBB" w:rsidRDefault="003E3F5E" w:rsidP="00E73810">
      <w:pPr>
        <w:spacing w:line="280" w:lineRule="atLeast"/>
        <w:contextualSpacing/>
        <w:jc w:val="both"/>
        <w:rPr>
          <w:rFonts w:ascii="Helvetica" w:hAnsi="Helvetica" w:cs="Calibri"/>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2"/>
        <w:gridCol w:w="4890"/>
      </w:tblGrid>
      <w:tr w:rsidR="000F6BF5" w:rsidRPr="00025BBB" w:rsidTr="005D20D0">
        <w:trPr>
          <w:trHeight w:val="363"/>
        </w:trPr>
        <w:tc>
          <w:tcPr>
            <w:tcW w:w="4111" w:type="dxa"/>
            <w:shd w:val="clear" w:color="auto" w:fill="BFBFBF"/>
          </w:tcPr>
          <w:p w:rsidR="000F6BF5" w:rsidRPr="00025BBB" w:rsidRDefault="000F6BF5" w:rsidP="00AB3567">
            <w:pPr>
              <w:spacing w:line="280" w:lineRule="atLeast"/>
              <w:contextualSpacing/>
              <w:rPr>
                <w:rFonts w:ascii="Helvetica" w:hAnsi="Helvetica" w:cs="Calibri"/>
                <w:b/>
                <w:bCs/>
                <w:sz w:val="20"/>
                <w:szCs w:val="20"/>
                <w:vertAlign w:val="superscript"/>
              </w:rPr>
            </w:pPr>
            <w:r w:rsidRPr="00025BBB">
              <w:rPr>
                <w:rFonts w:ascii="Helvetica" w:hAnsi="Helvetica" w:cs="Calibri"/>
                <w:b/>
                <w:bCs/>
                <w:sz w:val="20"/>
                <w:szCs w:val="20"/>
              </w:rPr>
              <w:t>Opis</w:t>
            </w:r>
          </w:p>
          <w:p w:rsidR="000F6BF5" w:rsidRPr="00025BBB" w:rsidRDefault="000F6BF5" w:rsidP="00AB3567">
            <w:pPr>
              <w:spacing w:line="280" w:lineRule="atLeast"/>
              <w:contextualSpacing/>
              <w:rPr>
                <w:rFonts w:ascii="Helvetica" w:hAnsi="Helvetica" w:cs="Calibri"/>
                <w:bCs/>
                <w:sz w:val="20"/>
                <w:szCs w:val="20"/>
                <w:vertAlign w:val="superscript"/>
              </w:rPr>
            </w:pPr>
          </w:p>
        </w:tc>
        <w:tc>
          <w:tcPr>
            <w:tcW w:w="4961" w:type="dxa"/>
            <w:shd w:val="clear" w:color="auto" w:fill="BFBFBF"/>
          </w:tcPr>
          <w:p w:rsidR="000F6BF5" w:rsidRPr="00025BBB" w:rsidRDefault="000F6BF5" w:rsidP="00AB3567">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t>DA/NE</w:t>
            </w:r>
          </w:p>
        </w:tc>
      </w:tr>
      <w:tr w:rsidR="000F6BF5" w:rsidRPr="00025BBB" w:rsidTr="00AB3567">
        <w:trPr>
          <w:trHeight w:val="614"/>
        </w:trPr>
        <w:tc>
          <w:tcPr>
            <w:tcW w:w="4111" w:type="dxa"/>
            <w:shd w:val="clear" w:color="auto" w:fill="auto"/>
            <w:vAlign w:val="center"/>
          </w:tcPr>
          <w:p w:rsidR="00D70DC7" w:rsidRPr="00025BBB" w:rsidRDefault="000F6BF5" w:rsidP="00AB3567">
            <w:pPr>
              <w:spacing w:line="280" w:lineRule="atLeast"/>
              <w:contextualSpacing/>
              <w:jc w:val="both"/>
              <w:rPr>
                <w:rFonts w:ascii="Helvetica" w:hAnsi="Helvetica" w:cs="Calibri"/>
                <w:bCs/>
                <w:sz w:val="20"/>
                <w:szCs w:val="20"/>
              </w:rPr>
            </w:pPr>
            <w:r w:rsidRPr="00025BBB">
              <w:rPr>
                <w:rFonts w:ascii="Helvetica" w:hAnsi="Helvetica" w:cs="Calibri"/>
                <w:bCs/>
                <w:sz w:val="20"/>
                <w:szCs w:val="20"/>
              </w:rPr>
              <w:t xml:space="preserve">Sklenjena veljavna podjetniška kolektivna pogodba </w:t>
            </w:r>
          </w:p>
        </w:tc>
        <w:permStart w:id="1938895654" w:edGrp="everyone"/>
        <w:tc>
          <w:tcPr>
            <w:tcW w:w="4961" w:type="dxa"/>
            <w:shd w:val="clear" w:color="auto" w:fill="auto"/>
            <w:vAlign w:val="center"/>
          </w:tcPr>
          <w:p w:rsidR="000F6BF5" w:rsidRPr="00025BBB" w:rsidRDefault="000F6BF5" w:rsidP="00AB3567">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Cs/>
                <w:sz w:val="20"/>
                <w:szCs w:val="20"/>
              </w:rPr>
              <w:fldChar w:fldCharType="end"/>
            </w:r>
            <w:permEnd w:id="1938895654"/>
          </w:p>
        </w:tc>
      </w:tr>
    </w:tbl>
    <w:p w:rsidR="003E3F5E" w:rsidRDefault="003E3F5E" w:rsidP="00E73810">
      <w:pPr>
        <w:spacing w:line="280" w:lineRule="atLeast"/>
        <w:contextualSpacing/>
        <w:jc w:val="both"/>
        <w:rPr>
          <w:rFonts w:ascii="Helvetica" w:hAnsi="Helvetica" w:cs="Calibri"/>
          <w:b/>
          <w:bCs/>
          <w:sz w:val="20"/>
          <w:szCs w:val="20"/>
        </w:rPr>
      </w:pPr>
    </w:p>
    <w:p w:rsidR="003E3F5E" w:rsidRDefault="003E3F5E" w:rsidP="00E73810">
      <w:pPr>
        <w:spacing w:line="280" w:lineRule="atLeast"/>
        <w:contextualSpacing/>
        <w:jc w:val="both"/>
        <w:rPr>
          <w:rFonts w:ascii="Helvetica" w:hAnsi="Helvetica" w:cs="Calibri"/>
          <w:b/>
          <w:bCs/>
          <w:sz w:val="20"/>
          <w:szCs w:val="20"/>
        </w:rPr>
      </w:pPr>
    </w:p>
    <w:p w:rsidR="003E3F5E" w:rsidRDefault="003E3F5E" w:rsidP="00E73810">
      <w:pPr>
        <w:spacing w:line="280" w:lineRule="atLeast"/>
        <w:contextualSpacing/>
        <w:jc w:val="both"/>
        <w:rPr>
          <w:rFonts w:ascii="Helvetica" w:hAnsi="Helvetica" w:cs="Calibri"/>
          <w:b/>
          <w:bCs/>
          <w:sz w:val="20"/>
          <w:szCs w:val="20"/>
        </w:rPr>
      </w:pPr>
    </w:p>
    <w:p w:rsidR="003E3F5E" w:rsidRDefault="003E3F5E" w:rsidP="00E73810">
      <w:pPr>
        <w:spacing w:line="280" w:lineRule="atLeast"/>
        <w:contextualSpacing/>
        <w:jc w:val="both"/>
        <w:rPr>
          <w:rFonts w:ascii="Helvetica" w:hAnsi="Helvetica" w:cs="Calibri"/>
          <w:b/>
          <w:bCs/>
          <w:sz w:val="20"/>
          <w:szCs w:val="20"/>
        </w:rPr>
      </w:pPr>
    </w:p>
    <w:p w:rsidR="003E3F5E" w:rsidRDefault="003E3F5E" w:rsidP="00E73810">
      <w:pPr>
        <w:spacing w:line="280" w:lineRule="atLeast"/>
        <w:contextualSpacing/>
        <w:jc w:val="both"/>
        <w:rPr>
          <w:rFonts w:ascii="Helvetica" w:hAnsi="Helvetica" w:cs="Calibri"/>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4891"/>
      </w:tblGrid>
      <w:tr w:rsidR="003E3F5E" w:rsidRPr="003E3F5E" w:rsidTr="00703BD6">
        <w:trPr>
          <w:trHeight w:val="363"/>
        </w:trPr>
        <w:tc>
          <w:tcPr>
            <w:tcW w:w="4111" w:type="dxa"/>
            <w:shd w:val="clear" w:color="auto" w:fill="D0CECE"/>
          </w:tcPr>
          <w:p w:rsidR="003E3F5E" w:rsidRPr="003E3F5E" w:rsidRDefault="003E3F5E" w:rsidP="003E3F5E">
            <w:pPr>
              <w:spacing w:line="280" w:lineRule="atLeast"/>
              <w:contextualSpacing/>
              <w:jc w:val="both"/>
              <w:rPr>
                <w:rFonts w:ascii="Helvetica" w:hAnsi="Helvetica" w:cs="Calibri"/>
                <w:b/>
                <w:bCs/>
                <w:sz w:val="20"/>
                <w:szCs w:val="20"/>
                <w:vertAlign w:val="superscript"/>
              </w:rPr>
            </w:pPr>
            <w:r w:rsidRPr="003E3F5E">
              <w:rPr>
                <w:rFonts w:ascii="Helvetica" w:hAnsi="Helvetica" w:cs="Calibri"/>
                <w:b/>
                <w:bCs/>
                <w:sz w:val="20"/>
                <w:szCs w:val="20"/>
              </w:rPr>
              <w:lastRenderedPageBreak/>
              <w:t>Opis</w:t>
            </w:r>
          </w:p>
          <w:p w:rsidR="003E3F5E" w:rsidRPr="003E3F5E" w:rsidRDefault="003E3F5E" w:rsidP="003E3F5E">
            <w:pPr>
              <w:spacing w:line="280" w:lineRule="atLeast"/>
              <w:contextualSpacing/>
              <w:jc w:val="both"/>
              <w:rPr>
                <w:rFonts w:ascii="Helvetica" w:hAnsi="Helvetica" w:cs="Calibri"/>
                <w:b/>
                <w:bCs/>
                <w:sz w:val="20"/>
                <w:szCs w:val="20"/>
                <w:vertAlign w:val="superscript"/>
              </w:rPr>
            </w:pPr>
          </w:p>
        </w:tc>
        <w:tc>
          <w:tcPr>
            <w:tcW w:w="4961" w:type="dxa"/>
            <w:shd w:val="clear" w:color="auto" w:fill="D0CECE"/>
          </w:tcPr>
          <w:p w:rsidR="003E3F5E" w:rsidRPr="003E3F5E" w:rsidRDefault="003E3F5E" w:rsidP="003E3F5E">
            <w:pPr>
              <w:spacing w:line="280" w:lineRule="atLeast"/>
              <w:contextualSpacing/>
              <w:jc w:val="both"/>
              <w:rPr>
                <w:rFonts w:ascii="Helvetica" w:hAnsi="Helvetica" w:cs="Calibri"/>
                <w:b/>
                <w:bCs/>
                <w:sz w:val="20"/>
                <w:szCs w:val="20"/>
              </w:rPr>
            </w:pPr>
            <w:r w:rsidRPr="003E3F5E">
              <w:rPr>
                <w:rFonts w:ascii="Helvetica" w:hAnsi="Helvetica" w:cs="Calibri"/>
                <w:b/>
                <w:bCs/>
                <w:iCs/>
                <w:sz w:val="20"/>
                <w:szCs w:val="20"/>
              </w:rPr>
              <w:t>Število</w:t>
            </w:r>
          </w:p>
        </w:tc>
      </w:tr>
      <w:tr w:rsidR="003E3F5E" w:rsidRPr="003E3F5E" w:rsidTr="00703BD6">
        <w:trPr>
          <w:trHeight w:val="614"/>
        </w:trPr>
        <w:tc>
          <w:tcPr>
            <w:tcW w:w="4111" w:type="dxa"/>
            <w:shd w:val="clear" w:color="auto" w:fill="auto"/>
            <w:vAlign w:val="center"/>
          </w:tcPr>
          <w:p w:rsidR="003E3F5E" w:rsidRPr="00EA3EC9" w:rsidRDefault="003E3F5E" w:rsidP="003E3F5E">
            <w:pPr>
              <w:spacing w:line="280" w:lineRule="atLeast"/>
              <w:contextualSpacing/>
              <w:jc w:val="both"/>
              <w:rPr>
                <w:rFonts w:ascii="Helvetica" w:hAnsi="Helvetica" w:cs="Calibri"/>
                <w:bCs/>
                <w:sz w:val="20"/>
                <w:szCs w:val="20"/>
              </w:rPr>
            </w:pPr>
            <w:r w:rsidRPr="00EA3EC9">
              <w:rPr>
                <w:rFonts w:ascii="Helvetica" w:hAnsi="Helvetica" w:cs="Calibri"/>
                <w:bCs/>
                <w:sz w:val="20"/>
                <w:szCs w:val="20"/>
              </w:rPr>
              <w:t xml:space="preserve">Število zaposlenih čistilcev pri ponudniku na podlagi pogodbe o zaposlitvi za nedoločen čas </w:t>
            </w:r>
          </w:p>
          <w:p w:rsidR="003E3F5E" w:rsidRPr="003E3F5E" w:rsidRDefault="003E3F5E" w:rsidP="003E3F5E">
            <w:pPr>
              <w:spacing w:line="280" w:lineRule="atLeast"/>
              <w:contextualSpacing/>
              <w:jc w:val="both"/>
              <w:rPr>
                <w:rFonts w:ascii="Helvetica" w:hAnsi="Helvetica" w:cs="Calibri"/>
                <w:b/>
                <w:bCs/>
                <w:sz w:val="20"/>
                <w:szCs w:val="20"/>
              </w:rPr>
            </w:pPr>
          </w:p>
        </w:tc>
        <w:permStart w:id="713057591" w:edGrp="everyone"/>
        <w:tc>
          <w:tcPr>
            <w:tcW w:w="4961" w:type="dxa"/>
            <w:shd w:val="clear" w:color="auto" w:fill="auto"/>
            <w:vAlign w:val="center"/>
          </w:tcPr>
          <w:p w:rsidR="003E3F5E" w:rsidRPr="003E3F5E" w:rsidRDefault="003E3F5E" w:rsidP="003E3F5E">
            <w:pPr>
              <w:spacing w:line="280" w:lineRule="atLeast"/>
              <w:contextualSpacing/>
              <w:jc w:val="both"/>
              <w:rPr>
                <w:rFonts w:ascii="Helvetica" w:hAnsi="Helvetica" w:cs="Calibri"/>
                <w:b/>
                <w:bCs/>
                <w:sz w:val="20"/>
                <w:szCs w:val="20"/>
              </w:rPr>
            </w:pPr>
            <w:r w:rsidRPr="003E3F5E">
              <w:rPr>
                <w:rFonts w:ascii="Helvetica" w:hAnsi="Helvetica" w:cs="Calibri"/>
                <w:b/>
                <w:bCs/>
                <w:iCs/>
                <w:sz w:val="20"/>
                <w:szCs w:val="20"/>
              </w:rPr>
              <w:fldChar w:fldCharType="begin">
                <w:ffData>
                  <w:name w:val="Besedilo12"/>
                  <w:enabled/>
                  <w:calcOnExit w:val="0"/>
                  <w:textInput/>
                </w:ffData>
              </w:fldChar>
            </w:r>
            <w:r w:rsidRPr="003E3F5E">
              <w:rPr>
                <w:rFonts w:ascii="Helvetica" w:hAnsi="Helvetica" w:cs="Calibri"/>
                <w:b/>
                <w:bCs/>
                <w:iCs/>
                <w:sz w:val="20"/>
                <w:szCs w:val="20"/>
              </w:rPr>
              <w:instrText xml:space="preserve"> FORMTEXT </w:instrText>
            </w:r>
            <w:r w:rsidRPr="003E3F5E">
              <w:rPr>
                <w:rFonts w:ascii="Helvetica" w:hAnsi="Helvetica" w:cs="Calibri"/>
                <w:b/>
                <w:bCs/>
                <w:iCs/>
                <w:sz w:val="20"/>
                <w:szCs w:val="20"/>
              </w:rPr>
            </w:r>
            <w:r w:rsidRPr="003E3F5E">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3E3F5E">
              <w:rPr>
                <w:rFonts w:ascii="Helvetica" w:hAnsi="Helvetica" w:cs="Calibri"/>
                <w:b/>
                <w:bCs/>
                <w:sz w:val="20"/>
                <w:szCs w:val="20"/>
              </w:rPr>
              <w:fldChar w:fldCharType="end"/>
            </w:r>
            <w:permEnd w:id="713057591"/>
          </w:p>
        </w:tc>
      </w:tr>
    </w:tbl>
    <w:p w:rsidR="003E3F5E" w:rsidRDefault="003E3F5E" w:rsidP="00E73810">
      <w:pPr>
        <w:spacing w:line="280" w:lineRule="atLeast"/>
        <w:contextualSpacing/>
        <w:jc w:val="both"/>
        <w:rPr>
          <w:rFonts w:ascii="Helvetica" w:hAnsi="Helvetica" w:cs="Calibri"/>
          <w:b/>
          <w:bCs/>
          <w:sz w:val="20"/>
          <w:szCs w:val="20"/>
        </w:rPr>
      </w:pPr>
    </w:p>
    <w:p w:rsidR="00002916" w:rsidRPr="00025BBB" w:rsidRDefault="00002916" w:rsidP="00E73810">
      <w:pPr>
        <w:spacing w:line="280" w:lineRule="atLeast"/>
        <w:contextualSpacing/>
        <w:jc w:val="both"/>
        <w:rPr>
          <w:rFonts w:ascii="Helvetica" w:hAnsi="Helvetica" w:cs="Calibri"/>
          <w:b/>
          <w:bCs/>
          <w:sz w:val="20"/>
          <w:szCs w:val="20"/>
        </w:rPr>
      </w:pPr>
      <w:r w:rsidRPr="00025BBB">
        <w:rPr>
          <w:rFonts w:ascii="Helvetica" w:hAnsi="Helvetica" w:cs="Calibri"/>
          <w:b/>
          <w:bCs/>
          <w:sz w:val="20"/>
          <w:szCs w:val="20"/>
        </w:rPr>
        <w:t xml:space="preserve">Izbrani ponudnik je dolžan pred podpisom pogodbe naročniku predložiti cenik dodatnih del. </w:t>
      </w:r>
    </w:p>
    <w:p w:rsidR="00540CDE" w:rsidRPr="00025BBB" w:rsidRDefault="00540CDE" w:rsidP="00E73810">
      <w:pPr>
        <w:spacing w:line="280" w:lineRule="atLeast"/>
        <w:contextualSpacing/>
        <w:jc w:val="both"/>
        <w:rPr>
          <w:rFonts w:ascii="Helvetica" w:hAnsi="Helvetica" w:cs="Calibri"/>
          <w:b/>
          <w:bCs/>
          <w:sz w:val="20"/>
          <w:szCs w:val="20"/>
        </w:rPr>
      </w:pPr>
    </w:p>
    <w:p w:rsidR="004708D2" w:rsidRPr="00025BBB" w:rsidRDefault="004708D2" w:rsidP="004708D2">
      <w:pPr>
        <w:spacing w:line="280" w:lineRule="atLeast"/>
        <w:contextualSpacing/>
        <w:jc w:val="both"/>
        <w:rPr>
          <w:rFonts w:ascii="Helvetica" w:hAnsi="Helvetica" w:cs="Calibri"/>
          <w:bCs/>
          <w:iCs/>
          <w:sz w:val="20"/>
          <w:szCs w:val="20"/>
        </w:rPr>
      </w:pPr>
      <w:bookmarkStart w:id="14" w:name="_Toc318133923"/>
      <w:r w:rsidRPr="00025BBB">
        <w:rPr>
          <w:rFonts w:ascii="Helvetica" w:hAnsi="Helvetica" w:cs="Calibri"/>
          <w:bCs/>
          <w:iCs/>
          <w:sz w:val="20"/>
          <w:szCs w:val="20"/>
        </w:rPr>
        <w:t xml:space="preserve">Dne: </w:t>
      </w:r>
      <w:permStart w:id="510408197" w:edGrp="everyone"/>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510408197"/>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t xml:space="preserve">            Žig in podpis ponudnika</w:t>
      </w:r>
    </w:p>
    <w:p w:rsidR="004708D2" w:rsidRDefault="004708D2" w:rsidP="004708D2">
      <w:pPr>
        <w:spacing w:line="280" w:lineRule="atLeast"/>
        <w:ind w:left="5664" w:firstLine="708"/>
        <w:contextualSpacing/>
        <w:jc w:val="both"/>
        <w:rPr>
          <w:rFonts w:ascii="Helvetica" w:hAnsi="Helvetica" w:cs="Calibri"/>
          <w:bCs/>
          <w:iCs/>
          <w:sz w:val="20"/>
          <w:szCs w:val="20"/>
        </w:rPr>
      </w:pPr>
      <w:r w:rsidRPr="00025BBB">
        <w:rPr>
          <w:rFonts w:ascii="Helvetica" w:hAnsi="Helvetica" w:cs="Calibri"/>
          <w:bCs/>
          <w:iCs/>
          <w:sz w:val="20"/>
          <w:szCs w:val="20"/>
        </w:rPr>
        <w:t>____________________</w:t>
      </w:r>
    </w:p>
    <w:p w:rsidR="004E301C" w:rsidRDefault="004E301C" w:rsidP="004708D2">
      <w:pPr>
        <w:spacing w:line="280" w:lineRule="atLeast"/>
        <w:ind w:left="5664" w:firstLine="708"/>
        <w:contextualSpacing/>
        <w:jc w:val="both"/>
        <w:rPr>
          <w:rFonts w:ascii="Helvetica" w:hAnsi="Helvetica"/>
        </w:rPr>
      </w:pPr>
    </w:p>
    <w:p w:rsidR="004E301C" w:rsidRDefault="004E301C" w:rsidP="004708D2">
      <w:pPr>
        <w:spacing w:line="280" w:lineRule="atLeast"/>
        <w:ind w:left="5664" w:firstLine="708"/>
        <w:contextualSpacing/>
        <w:jc w:val="both"/>
        <w:rPr>
          <w:rFonts w:ascii="Helvetica" w:hAnsi="Helvetica"/>
        </w:rPr>
      </w:pPr>
    </w:p>
    <w:p w:rsidR="004E301C" w:rsidRDefault="004E301C"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3E3F5E" w:rsidRDefault="003E3F5E" w:rsidP="004708D2">
      <w:pPr>
        <w:spacing w:line="280" w:lineRule="atLeast"/>
        <w:ind w:left="5664" w:firstLine="708"/>
        <w:contextualSpacing/>
        <w:jc w:val="both"/>
        <w:rPr>
          <w:rFonts w:ascii="Helvetica" w:hAnsi="Helvetica"/>
        </w:rPr>
      </w:pPr>
    </w:p>
    <w:p w:rsidR="004E301C" w:rsidRDefault="004E301C" w:rsidP="004708D2">
      <w:pPr>
        <w:spacing w:line="280" w:lineRule="atLeast"/>
        <w:ind w:left="5664" w:firstLine="708"/>
        <w:contextualSpacing/>
        <w:jc w:val="both"/>
        <w:rPr>
          <w:rFonts w:ascii="Helvetica" w:hAnsi="Helvetica"/>
        </w:rPr>
      </w:pPr>
    </w:p>
    <w:p w:rsidR="003E3F5E" w:rsidRPr="00025BBB" w:rsidRDefault="003E3F5E" w:rsidP="004708D2">
      <w:pPr>
        <w:spacing w:line="280" w:lineRule="atLeast"/>
        <w:ind w:left="5664" w:firstLine="708"/>
        <w:contextualSpacing/>
        <w:jc w:val="both"/>
        <w:rPr>
          <w:rFonts w:ascii="Helvetica" w:hAnsi="Helvetica"/>
        </w:rPr>
      </w:pPr>
    </w:p>
    <w:p w:rsidR="005F080B" w:rsidRPr="00025BBB" w:rsidRDefault="005F080B" w:rsidP="004708D2"/>
    <w:p w:rsidR="00134F9D" w:rsidRPr="0065634B" w:rsidRDefault="00AC586D" w:rsidP="00322F51">
      <w:pPr>
        <w:pStyle w:val="Heading8"/>
        <w:spacing w:before="0" w:after="0" w:line="280" w:lineRule="atLeast"/>
        <w:ind w:left="7938"/>
        <w:contextualSpacing/>
        <w:jc w:val="both"/>
        <w:rPr>
          <w:rFonts w:ascii="Helvetica" w:hAnsi="Helvetica" w:cs="Calibri"/>
          <w:i w:val="0"/>
          <w:sz w:val="20"/>
          <w:szCs w:val="20"/>
        </w:rPr>
      </w:pPr>
      <w:r w:rsidRPr="00025BBB">
        <w:rPr>
          <w:rFonts w:ascii="Helvetica" w:hAnsi="Helvetica" w:cs="Calibri"/>
          <w:i w:val="0"/>
          <w:sz w:val="20"/>
          <w:szCs w:val="20"/>
        </w:rPr>
        <w:t xml:space="preserve">        </w:t>
      </w:r>
      <w:r w:rsidR="00134F9D" w:rsidRPr="0065634B">
        <w:rPr>
          <w:rFonts w:ascii="Helvetica" w:hAnsi="Helvetica" w:cs="Calibri"/>
          <w:i w:val="0"/>
          <w:sz w:val="20"/>
          <w:szCs w:val="20"/>
        </w:rPr>
        <w:t>OBR-3</w:t>
      </w:r>
    </w:p>
    <w:p w:rsidR="00134F9D" w:rsidRPr="0065634B" w:rsidRDefault="00134F9D" w:rsidP="00322F51">
      <w:pPr>
        <w:pStyle w:val="Heading8"/>
        <w:spacing w:before="0" w:after="0" w:line="280" w:lineRule="atLeast"/>
        <w:contextualSpacing/>
        <w:jc w:val="both"/>
        <w:rPr>
          <w:rFonts w:ascii="Helvetica" w:hAnsi="Helvetica" w:cs="Calibri"/>
          <w:b/>
          <w:i w:val="0"/>
          <w:sz w:val="20"/>
          <w:szCs w:val="20"/>
        </w:rPr>
      </w:pPr>
    </w:p>
    <w:p w:rsidR="00134F9D" w:rsidRPr="0065634B" w:rsidRDefault="00134F9D" w:rsidP="00322F51">
      <w:pPr>
        <w:pStyle w:val="Heading8"/>
        <w:spacing w:before="0" w:after="0" w:line="280" w:lineRule="atLeast"/>
        <w:contextualSpacing/>
        <w:jc w:val="center"/>
        <w:rPr>
          <w:rFonts w:ascii="Helvetica" w:hAnsi="Helvetica" w:cs="Calibri"/>
          <w:b/>
          <w:i w:val="0"/>
          <w:sz w:val="20"/>
          <w:szCs w:val="20"/>
        </w:rPr>
      </w:pPr>
      <w:r w:rsidRPr="0065634B">
        <w:rPr>
          <w:rFonts w:ascii="Helvetica" w:hAnsi="Helvetica" w:cs="Calibri"/>
          <w:b/>
          <w:i w:val="0"/>
          <w:sz w:val="20"/>
          <w:szCs w:val="20"/>
        </w:rPr>
        <w:t>VZOREC POGODBE</w:t>
      </w:r>
    </w:p>
    <w:p w:rsidR="00134F9D" w:rsidRPr="0065634B" w:rsidRDefault="00134F9D" w:rsidP="00322F51">
      <w:pPr>
        <w:spacing w:line="280" w:lineRule="atLeast"/>
        <w:jc w:val="both"/>
        <w:rPr>
          <w:rFonts w:ascii="Helvetica" w:hAnsi="Helvetica" w:cs="Calibri"/>
          <w:sz w:val="20"/>
          <w:szCs w:val="20"/>
        </w:rPr>
      </w:pPr>
    </w:p>
    <w:p w:rsidR="00784F81" w:rsidRPr="00F95489" w:rsidRDefault="00F95489" w:rsidP="00784F81">
      <w:pPr>
        <w:spacing w:line="280" w:lineRule="atLeast"/>
        <w:jc w:val="both"/>
        <w:rPr>
          <w:rFonts w:ascii="Helvetica" w:hAnsi="Helvetica" w:cs="Calibri"/>
          <w:b/>
          <w:bCs/>
          <w:iCs/>
          <w:sz w:val="20"/>
          <w:szCs w:val="20"/>
        </w:rPr>
      </w:pPr>
      <w:r w:rsidRPr="00F95489">
        <w:rPr>
          <w:rFonts w:ascii="Helvetica" w:hAnsi="Helvetica" w:cs="Calibri"/>
          <w:b/>
          <w:bCs/>
          <w:iCs/>
          <w:sz w:val="20"/>
          <w:szCs w:val="20"/>
        </w:rPr>
        <w:t xml:space="preserve">MESTNA KNJIŽNICA KRANJ, </w:t>
      </w:r>
      <w:r w:rsidRPr="00F95489">
        <w:rPr>
          <w:rFonts w:ascii="Helvetica" w:hAnsi="Helvetica" w:cs="Calibri"/>
          <w:bCs/>
          <w:iCs/>
          <w:sz w:val="20"/>
          <w:szCs w:val="20"/>
        </w:rPr>
        <w:t>Gregorčičeva ulica 1, 4000 Kranj</w:t>
      </w:r>
      <w:r w:rsidR="00F617AB" w:rsidRPr="0065634B">
        <w:rPr>
          <w:rFonts w:ascii="Helvetica" w:hAnsi="Helvetica" w:cs="Calibri"/>
          <w:bCs/>
          <w:iCs/>
          <w:sz w:val="20"/>
          <w:szCs w:val="20"/>
        </w:rPr>
        <w:t>,</w:t>
      </w:r>
      <w:r w:rsidR="00C3212C" w:rsidRPr="0065634B">
        <w:rPr>
          <w:rFonts w:ascii="Helvetica" w:hAnsi="Helvetica" w:cs="Calibri"/>
          <w:bCs/>
          <w:iCs/>
          <w:sz w:val="20"/>
          <w:szCs w:val="20"/>
        </w:rPr>
        <w:t xml:space="preserve"> matična številka </w:t>
      </w:r>
      <w:r w:rsidRPr="00F95489">
        <w:rPr>
          <w:rFonts w:ascii="Helvetica" w:hAnsi="Helvetica" w:cs="Calibri"/>
          <w:bCs/>
          <w:iCs/>
          <w:sz w:val="20"/>
          <w:szCs w:val="20"/>
        </w:rPr>
        <w:t>5052556000</w:t>
      </w:r>
      <w:r w:rsidR="00062D9C" w:rsidRPr="0065634B">
        <w:rPr>
          <w:rFonts w:ascii="Helvetica" w:hAnsi="Helvetica" w:cs="Calibri"/>
          <w:bCs/>
          <w:iCs/>
          <w:sz w:val="20"/>
          <w:szCs w:val="20"/>
        </w:rPr>
        <w:t xml:space="preserve">, </w:t>
      </w:r>
      <w:r w:rsidR="00C3212C" w:rsidRPr="0065634B">
        <w:rPr>
          <w:rFonts w:ascii="Helvetica" w:hAnsi="Helvetica" w:cs="Calibri"/>
          <w:bCs/>
          <w:iCs/>
          <w:sz w:val="20"/>
          <w:szCs w:val="20"/>
        </w:rPr>
        <w:t>davčna številka</w:t>
      </w:r>
      <w:r>
        <w:rPr>
          <w:rFonts w:ascii="Helvetica" w:hAnsi="Helvetica" w:cs="Calibri"/>
          <w:bCs/>
          <w:iCs/>
          <w:sz w:val="20"/>
          <w:szCs w:val="20"/>
        </w:rPr>
        <w:t xml:space="preserve"> </w:t>
      </w:r>
      <w:r w:rsidRPr="00F95489">
        <w:rPr>
          <w:rFonts w:ascii="Helvetica" w:hAnsi="Helvetica" w:cs="Calibri"/>
          <w:bCs/>
          <w:iCs/>
          <w:sz w:val="20"/>
          <w:szCs w:val="20"/>
        </w:rPr>
        <w:t>51239523</w:t>
      </w:r>
      <w:r w:rsidR="00C3212C" w:rsidRPr="0065634B">
        <w:rPr>
          <w:rFonts w:ascii="Helvetica" w:hAnsi="Helvetica" w:cs="Calibri"/>
          <w:bCs/>
          <w:iCs/>
          <w:sz w:val="20"/>
          <w:szCs w:val="20"/>
        </w:rPr>
        <w:t>,</w:t>
      </w:r>
      <w:r w:rsidR="00C3212C" w:rsidRPr="0065634B">
        <w:rPr>
          <w:rFonts w:ascii="Helvetica" w:hAnsi="Helvetica" w:cs="Calibri"/>
          <w:b/>
          <w:bCs/>
          <w:iCs/>
          <w:sz w:val="20"/>
          <w:szCs w:val="20"/>
        </w:rPr>
        <w:t xml:space="preserve"> </w:t>
      </w:r>
      <w:r>
        <w:rPr>
          <w:rFonts w:ascii="Helvetica" w:hAnsi="Helvetica" w:cs="Calibri"/>
          <w:bCs/>
          <w:iCs/>
          <w:sz w:val="20"/>
          <w:szCs w:val="20"/>
        </w:rPr>
        <w:t xml:space="preserve">ki jo </w:t>
      </w:r>
      <w:r w:rsidR="00C3212C" w:rsidRPr="0065634B">
        <w:rPr>
          <w:rFonts w:ascii="Helvetica" w:hAnsi="Helvetica" w:cs="Calibri"/>
          <w:bCs/>
          <w:iCs/>
          <w:sz w:val="20"/>
          <w:szCs w:val="20"/>
        </w:rPr>
        <w:t xml:space="preserve">zastopa </w:t>
      </w:r>
      <w:r w:rsidR="00102BAF" w:rsidRPr="00945A2E">
        <w:rPr>
          <w:rFonts w:ascii="Helvetica" w:hAnsi="Helvetica" w:cs="Calibri"/>
          <w:bCs/>
          <w:iCs/>
          <w:sz w:val="20"/>
          <w:szCs w:val="20"/>
        </w:rPr>
        <w:t xml:space="preserve">v. d. </w:t>
      </w:r>
      <w:r w:rsidR="00484F7A" w:rsidRPr="00945A2E">
        <w:rPr>
          <w:rFonts w:ascii="Helvetica" w:hAnsi="Helvetica" w:cs="Calibri"/>
          <w:bCs/>
          <w:iCs/>
          <w:sz w:val="20"/>
          <w:szCs w:val="20"/>
        </w:rPr>
        <w:t xml:space="preserve">direktor </w:t>
      </w:r>
      <w:r w:rsidR="00484F7A">
        <w:rPr>
          <w:rFonts w:ascii="Helvetica" w:hAnsi="Helvetica" w:cs="Calibri"/>
          <w:bCs/>
          <w:iCs/>
          <w:sz w:val="20"/>
          <w:szCs w:val="20"/>
        </w:rPr>
        <w:t xml:space="preserve">Aleš </w:t>
      </w:r>
      <w:r w:rsidR="00945A2E">
        <w:rPr>
          <w:rFonts w:ascii="Helvetica" w:hAnsi="Helvetica" w:cs="Calibri"/>
          <w:bCs/>
          <w:iCs/>
          <w:sz w:val="20"/>
          <w:szCs w:val="20"/>
        </w:rPr>
        <w:t>Sladojević</w:t>
      </w:r>
      <w:r w:rsidR="00784F81" w:rsidRPr="0065634B">
        <w:rPr>
          <w:rFonts w:ascii="Helvetica" w:hAnsi="Helvetica" w:cs="Calibri"/>
          <w:bCs/>
          <w:iCs/>
          <w:sz w:val="20"/>
          <w:szCs w:val="20"/>
        </w:rPr>
        <w:t xml:space="preserve"> (v nadaljevanju: naročnik)</w:t>
      </w:r>
    </w:p>
    <w:p w:rsidR="00784F81" w:rsidRPr="00025BBB" w:rsidRDefault="00784F81" w:rsidP="00784F81">
      <w:pPr>
        <w:spacing w:line="280" w:lineRule="atLeast"/>
        <w:jc w:val="both"/>
        <w:rPr>
          <w:rFonts w:ascii="Helvetica" w:hAnsi="Helvetica" w:cs="Calibri"/>
          <w:bCs/>
          <w:iCs/>
          <w:sz w:val="20"/>
          <w:szCs w:val="20"/>
        </w:rPr>
      </w:pPr>
    </w:p>
    <w:p w:rsidR="00784F81" w:rsidRPr="00025BBB" w:rsidRDefault="00784F81" w:rsidP="00784F81">
      <w:pPr>
        <w:spacing w:line="280" w:lineRule="atLeast"/>
        <w:jc w:val="both"/>
        <w:rPr>
          <w:rFonts w:ascii="Helvetica" w:hAnsi="Helvetica" w:cs="Calibri"/>
          <w:bCs/>
          <w:iCs/>
          <w:sz w:val="20"/>
          <w:szCs w:val="20"/>
        </w:rPr>
      </w:pPr>
      <w:r w:rsidRPr="00025BBB">
        <w:rPr>
          <w:rFonts w:ascii="Helvetica" w:hAnsi="Helvetica" w:cs="Calibri"/>
          <w:bCs/>
          <w:iCs/>
          <w:sz w:val="20"/>
          <w:szCs w:val="20"/>
        </w:rPr>
        <w:t>in</w:t>
      </w:r>
    </w:p>
    <w:p w:rsidR="00784F81" w:rsidRPr="00025BBB" w:rsidRDefault="00784F81" w:rsidP="00784F81">
      <w:pPr>
        <w:spacing w:line="280" w:lineRule="atLeast"/>
        <w:jc w:val="both"/>
        <w:rPr>
          <w:rFonts w:ascii="Helvetica" w:hAnsi="Helvetica" w:cs="Calibri"/>
          <w:bCs/>
          <w:iCs/>
          <w:sz w:val="20"/>
          <w:szCs w:val="20"/>
        </w:rPr>
      </w:pPr>
    </w:p>
    <w:permStart w:id="1630354154" w:edGrp="everyone"/>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
          <w:bCs/>
          <w:iCs/>
          <w:sz w:val="20"/>
          <w:szCs w:val="20"/>
        </w:rPr>
        <w:fldChar w:fldCharType="begin">
          <w:ffData>
            <w:name w:val="Besedilo5"/>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
          <w:bCs/>
          <w:iCs/>
          <w:sz w:val="20"/>
          <w:szCs w:val="20"/>
        </w:rPr>
        <w:fldChar w:fldCharType="end"/>
      </w:r>
      <w:permEnd w:id="1630354154"/>
      <w:r w:rsidRPr="00025BBB">
        <w:rPr>
          <w:rFonts w:ascii="Helvetica" w:hAnsi="Helvetica" w:cs="Calibri"/>
          <w:bCs/>
          <w:iCs/>
          <w:sz w:val="20"/>
          <w:szCs w:val="20"/>
        </w:rPr>
        <w:t xml:space="preserve">, matična številka </w:t>
      </w:r>
      <w:permStart w:id="998398092"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998398092"/>
      <w:r w:rsidRPr="00025BBB">
        <w:rPr>
          <w:rFonts w:ascii="Helvetica" w:hAnsi="Helvetica" w:cs="Calibri"/>
          <w:bCs/>
          <w:iCs/>
          <w:sz w:val="20"/>
          <w:szCs w:val="20"/>
        </w:rPr>
        <w:t xml:space="preserve">, davčna številka </w:t>
      </w:r>
      <w:permStart w:id="1439841329"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439841329"/>
      <w:r w:rsidRPr="00025BBB">
        <w:rPr>
          <w:rFonts w:ascii="Helvetica" w:hAnsi="Helvetica" w:cs="Calibri"/>
          <w:bCs/>
          <w:iCs/>
          <w:sz w:val="20"/>
          <w:szCs w:val="20"/>
        </w:rPr>
        <w:t xml:space="preserve">, ki ga zastopa </w:t>
      </w:r>
      <w:permStart w:id="740499692"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740499692"/>
      <w:r w:rsidRPr="00025BBB">
        <w:rPr>
          <w:rFonts w:ascii="Helvetica" w:hAnsi="Helvetica" w:cs="Calibri"/>
          <w:bCs/>
          <w:iCs/>
          <w:sz w:val="20"/>
          <w:szCs w:val="20"/>
        </w:rPr>
        <w:t xml:space="preserve"> (v nadaljevanju: izvajalec), </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rPr>
          <w:rFonts w:ascii="Helvetica" w:hAnsi="Helvetica" w:cs="Calibri"/>
          <w:bCs/>
          <w:iCs/>
          <w:sz w:val="20"/>
          <w:szCs w:val="20"/>
        </w:rPr>
      </w:pPr>
      <w:r w:rsidRPr="00025BBB">
        <w:rPr>
          <w:rFonts w:ascii="Helvetica" w:hAnsi="Helvetica" w:cs="Calibri"/>
          <w:bCs/>
          <w:iCs/>
          <w:sz w:val="20"/>
          <w:szCs w:val="20"/>
        </w:rPr>
        <w:t>se dogovorita in skleneta naslednjo</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POGODBO št. ________</w:t>
      </w:r>
    </w:p>
    <w:p w:rsidR="00784F81" w:rsidRPr="00025BBB" w:rsidRDefault="00784F81" w:rsidP="00784F81">
      <w:pPr>
        <w:widowControl w:val="0"/>
        <w:spacing w:line="280" w:lineRule="atLeast"/>
        <w:rPr>
          <w:rFonts w:ascii="Helvetica" w:hAnsi="Helvetica" w:cs="Calibri"/>
          <w:b/>
          <w:bCs/>
          <w:iCs/>
          <w:sz w:val="20"/>
          <w:szCs w:val="20"/>
        </w:rPr>
      </w:pPr>
    </w:p>
    <w:p w:rsidR="00784F81" w:rsidRPr="00025BBB" w:rsidRDefault="00784F81" w:rsidP="00784F81">
      <w:pPr>
        <w:widowControl w:val="0"/>
        <w:spacing w:line="280" w:lineRule="atLeast"/>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UVODNE DOLOČBE</w:t>
      </w:r>
    </w:p>
    <w:p w:rsidR="00784F81" w:rsidRPr="00025BBB" w:rsidRDefault="00784F81" w:rsidP="00784F81">
      <w:pPr>
        <w:widowControl w:val="0"/>
        <w:spacing w:line="280" w:lineRule="atLeast"/>
        <w:jc w:val="center"/>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 xml:space="preserve">1. člen </w:t>
      </w:r>
    </w:p>
    <w:p w:rsidR="00784F81" w:rsidRPr="00025BBB" w:rsidRDefault="00784F81" w:rsidP="00784F81">
      <w:pPr>
        <w:widowControl w:val="0"/>
        <w:spacing w:line="280" w:lineRule="atLeast"/>
        <w:jc w:val="center"/>
        <w:rPr>
          <w:rFonts w:ascii="Helvetica" w:hAnsi="Helvetica" w:cs="Calibri"/>
          <w:bCs/>
          <w:iCs/>
          <w:sz w:val="20"/>
          <w:szCs w:val="20"/>
          <w:highlight w:val="green"/>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(1) Naročnik in izvajalec ugotavljata, da je:</w:t>
      </w:r>
    </w:p>
    <w:p w:rsidR="006E7537" w:rsidRPr="00C4030B" w:rsidRDefault="00784F81" w:rsidP="00C4030B">
      <w:pPr>
        <w:widowControl w:val="0"/>
        <w:numPr>
          <w:ilvl w:val="0"/>
          <w:numId w:val="19"/>
        </w:numPr>
        <w:spacing w:line="280" w:lineRule="atLeast"/>
        <w:jc w:val="both"/>
        <w:rPr>
          <w:rFonts w:ascii="Helvetica" w:hAnsi="Helvetica" w:cs="Calibri"/>
          <w:bCs/>
          <w:iCs/>
          <w:sz w:val="20"/>
          <w:szCs w:val="20"/>
        </w:rPr>
      </w:pPr>
      <w:r w:rsidRPr="00C4030B">
        <w:rPr>
          <w:rFonts w:ascii="Helvetica" w:hAnsi="Helvetica" w:cs="Calibri"/>
          <w:bCs/>
          <w:iCs/>
          <w:sz w:val="20"/>
          <w:szCs w:val="20"/>
        </w:rPr>
        <w:t>naročnik izvedel postopek oddaje javnega naročila za</w:t>
      </w:r>
      <w:r w:rsidR="0029416A" w:rsidRPr="00C4030B">
        <w:rPr>
          <w:rFonts w:ascii="Helvetica" w:hAnsi="Helvetica" w:cs="Calibri"/>
          <w:bCs/>
          <w:iCs/>
          <w:sz w:val="20"/>
          <w:szCs w:val="20"/>
        </w:rPr>
        <w:t xml:space="preserve"> </w:t>
      </w:r>
      <w:r w:rsidR="00C4030B" w:rsidRPr="00C4030B">
        <w:rPr>
          <w:rFonts w:ascii="Helvetica" w:hAnsi="Helvetica" w:cs="Calibri"/>
          <w:bCs/>
          <w:iCs/>
          <w:sz w:val="20"/>
          <w:szCs w:val="20"/>
        </w:rPr>
        <w:t>OKOLJU PRIJAZNE STORITVE ČIŠČENJA POSLOVNIH PROSTOROV MESTNE KNJIŽNICE KRANJ</w:t>
      </w:r>
      <w:r w:rsidR="00C4030B">
        <w:rPr>
          <w:rFonts w:ascii="Helvetica" w:hAnsi="Helvetica" w:cs="Calibri"/>
          <w:bCs/>
          <w:iCs/>
          <w:sz w:val="20"/>
          <w:szCs w:val="20"/>
        </w:rPr>
        <w:t xml:space="preserve"> </w:t>
      </w:r>
      <w:r w:rsidR="0029416A" w:rsidRPr="00C4030B">
        <w:rPr>
          <w:rFonts w:ascii="Helvetica" w:hAnsi="Helvetica" w:cs="Calibri"/>
          <w:bCs/>
          <w:iCs/>
          <w:sz w:val="20"/>
          <w:szCs w:val="20"/>
        </w:rPr>
        <w:t>po postopku</w:t>
      </w:r>
      <w:r w:rsidR="00C4030B">
        <w:rPr>
          <w:rFonts w:ascii="Helvetica" w:hAnsi="Helvetica" w:cs="Calibri"/>
          <w:bCs/>
          <w:iCs/>
          <w:sz w:val="20"/>
          <w:szCs w:val="20"/>
        </w:rPr>
        <w:t xml:space="preserve"> naročila male vrednosti</w:t>
      </w:r>
      <w:r w:rsidRPr="00C4030B">
        <w:rPr>
          <w:rFonts w:ascii="Helvetica" w:hAnsi="Helvetica" w:cs="Calibri"/>
          <w:bCs/>
          <w:iCs/>
          <w:sz w:val="20"/>
          <w:szCs w:val="20"/>
        </w:rPr>
        <w:t>, objavljen</w:t>
      </w:r>
      <w:r w:rsidR="0029416A" w:rsidRPr="00C4030B">
        <w:rPr>
          <w:rFonts w:ascii="Helvetica" w:hAnsi="Helvetica" w:cs="Calibri"/>
          <w:bCs/>
          <w:iCs/>
          <w:sz w:val="20"/>
          <w:szCs w:val="20"/>
        </w:rPr>
        <w:t>em</w:t>
      </w:r>
      <w:r w:rsidRPr="00C4030B">
        <w:rPr>
          <w:rFonts w:ascii="Helvetica" w:hAnsi="Helvetica" w:cs="Calibri"/>
          <w:bCs/>
          <w:iCs/>
          <w:sz w:val="20"/>
          <w:szCs w:val="20"/>
        </w:rPr>
        <w:t xml:space="preserve"> na Portalu javnih naročil pod št. objave </w:t>
      </w:r>
      <w:permStart w:id="1779370210" w:edGrp="everyone"/>
      <w:r w:rsidR="0029416A" w:rsidRPr="00C4030B">
        <w:rPr>
          <w:rFonts w:ascii="Helvetica" w:hAnsi="Helvetica" w:cs="Calibri"/>
          <w:bCs/>
          <w:iCs/>
          <w:sz w:val="20"/>
          <w:szCs w:val="20"/>
        </w:rPr>
        <w:fldChar w:fldCharType="begin">
          <w:ffData>
            <w:name w:val="Besedilo5"/>
            <w:enabled/>
            <w:calcOnExit w:val="0"/>
            <w:textInput/>
          </w:ffData>
        </w:fldChar>
      </w:r>
      <w:r w:rsidR="0029416A" w:rsidRPr="00C4030B">
        <w:rPr>
          <w:rFonts w:ascii="Helvetica" w:hAnsi="Helvetica" w:cs="Calibri"/>
          <w:bCs/>
          <w:iCs/>
          <w:sz w:val="20"/>
          <w:szCs w:val="20"/>
        </w:rPr>
        <w:instrText xml:space="preserve"> FORMTEXT </w:instrText>
      </w:r>
      <w:r w:rsidR="0029416A" w:rsidRPr="00C4030B">
        <w:rPr>
          <w:rFonts w:ascii="Helvetica" w:hAnsi="Helvetica" w:cs="Calibri"/>
          <w:bCs/>
          <w:iCs/>
          <w:sz w:val="20"/>
          <w:szCs w:val="20"/>
        </w:rPr>
      </w:r>
      <w:r w:rsidR="0029416A" w:rsidRPr="00C4030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29416A" w:rsidRPr="00C4030B">
        <w:rPr>
          <w:rFonts w:ascii="Helvetica" w:hAnsi="Helvetica" w:cs="Calibri"/>
          <w:bCs/>
          <w:iCs/>
          <w:sz w:val="20"/>
          <w:szCs w:val="20"/>
        </w:rPr>
        <w:fldChar w:fldCharType="end"/>
      </w:r>
      <w:permEnd w:id="1779370210"/>
      <w:r w:rsidRPr="00C4030B">
        <w:rPr>
          <w:rFonts w:ascii="Helvetica" w:hAnsi="Helvetica" w:cs="Calibri"/>
          <w:bCs/>
          <w:iCs/>
          <w:sz w:val="20"/>
          <w:szCs w:val="20"/>
        </w:rPr>
        <w:t xml:space="preserve"> z dne</w:t>
      </w:r>
      <w:r w:rsidR="0029416A" w:rsidRPr="00C4030B">
        <w:rPr>
          <w:rFonts w:ascii="Helvetica" w:hAnsi="Helvetica" w:cs="Calibri"/>
          <w:bCs/>
          <w:iCs/>
          <w:sz w:val="20"/>
          <w:szCs w:val="20"/>
        </w:rPr>
        <w:t xml:space="preserve"> </w:t>
      </w:r>
      <w:permStart w:id="2119500138" w:edGrp="everyone"/>
      <w:r w:rsidR="0029416A" w:rsidRPr="00C4030B">
        <w:rPr>
          <w:rFonts w:ascii="Helvetica" w:hAnsi="Helvetica" w:cs="Calibri"/>
          <w:bCs/>
          <w:iCs/>
          <w:sz w:val="20"/>
          <w:szCs w:val="20"/>
        </w:rPr>
        <w:fldChar w:fldCharType="begin">
          <w:ffData>
            <w:name w:val="Besedilo5"/>
            <w:enabled/>
            <w:calcOnExit w:val="0"/>
            <w:textInput/>
          </w:ffData>
        </w:fldChar>
      </w:r>
      <w:r w:rsidR="0029416A" w:rsidRPr="00C4030B">
        <w:rPr>
          <w:rFonts w:ascii="Helvetica" w:hAnsi="Helvetica" w:cs="Calibri"/>
          <w:bCs/>
          <w:iCs/>
          <w:sz w:val="20"/>
          <w:szCs w:val="20"/>
        </w:rPr>
        <w:instrText xml:space="preserve"> FORMTEXT </w:instrText>
      </w:r>
      <w:r w:rsidR="0029416A" w:rsidRPr="00C4030B">
        <w:rPr>
          <w:rFonts w:ascii="Helvetica" w:hAnsi="Helvetica" w:cs="Calibri"/>
          <w:bCs/>
          <w:iCs/>
          <w:sz w:val="20"/>
          <w:szCs w:val="20"/>
        </w:rPr>
      </w:r>
      <w:r w:rsidR="0029416A" w:rsidRPr="00C4030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29416A" w:rsidRPr="00C4030B">
        <w:rPr>
          <w:rFonts w:ascii="Helvetica" w:hAnsi="Helvetica" w:cs="Calibri"/>
          <w:bCs/>
          <w:iCs/>
          <w:sz w:val="20"/>
          <w:szCs w:val="20"/>
        </w:rPr>
        <w:fldChar w:fldCharType="end"/>
      </w:r>
      <w:permEnd w:id="2119500138"/>
      <w:r w:rsidRPr="00C4030B">
        <w:rPr>
          <w:rFonts w:ascii="Helvetica" w:hAnsi="Helvetica" w:cs="Calibri"/>
          <w:bCs/>
          <w:iCs/>
          <w:sz w:val="20"/>
          <w:szCs w:val="20"/>
        </w:rPr>
        <w:t xml:space="preserve">  </w:t>
      </w:r>
      <w:r w:rsidR="00C4030B">
        <w:rPr>
          <w:rFonts w:ascii="Helvetica" w:hAnsi="Helvetica" w:cs="Calibri"/>
          <w:bCs/>
          <w:iCs/>
          <w:sz w:val="20"/>
          <w:szCs w:val="20"/>
        </w:rPr>
        <w:t>v skladu s 47</w:t>
      </w:r>
      <w:r w:rsidR="006E7537" w:rsidRPr="00C4030B">
        <w:rPr>
          <w:rFonts w:ascii="Helvetica" w:hAnsi="Helvetica" w:cs="Calibri"/>
          <w:bCs/>
          <w:iCs/>
          <w:sz w:val="20"/>
          <w:szCs w:val="20"/>
        </w:rPr>
        <w:t>. členom Zakona o javnem naročanju (Uradni list RS, št. 91/2015, 14/2018, 121/2021, 10/2022, 74/2022</w:t>
      </w:r>
      <w:r w:rsidR="00950F7E">
        <w:rPr>
          <w:rFonts w:ascii="Helvetica" w:hAnsi="Helvetica" w:cs="Calibri"/>
          <w:bCs/>
          <w:iCs/>
          <w:sz w:val="20"/>
          <w:szCs w:val="20"/>
        </w:rPr>
        <w:t xml:space="preserve"> </w:t>
      </w:r>
      <w:r w:rsidR="006E7537" w:rsidRPr="00C4030B">
        <w:rPr>
          <w:rFonts w:ascii="Helvetica" w:hAnsi="Helvetica" w:cs="Calibri"/>
          <w:bCs/>
          <w:iCs/>
          <w:sz w:val="20"/>
          <w:szCs w:val="20"/>
        </w:rPr>
        <w:t>– odl. US,</w:t>
      </w:r>
      <w:r w:rsidR="00DD3BE2">
        <w:rPr>
          <w:rFonts w:ascii="Helvetica" w:hAnsi="Helvetica" w:cs="Calibri"/>
          <w:bCs/>
          <w:iCs/>
          <w:sz w:val="20"/>
          <w:szCs w:val="20"/>
        </w:rPr>
        <w:t xml:space="preserve"> 100/2022</w:t>
      </w:r>
      <w:r w:rsidR="00950F7E">
        <w:rPr>
          <w:rFonts w:ascii="Helvetica" w:hAnsi="Helvetica" w:cs="Calibri"/>
          <w:bCs/>
          <w:iCs/>
          <w:sz w:val="20"/>
          <w:szCs w:val="20"/>
        </w:rPr>
        <w:t xml:space="preserve"> </w:t>
      </w:r>
      <w:r w:rsidR="00DD3BE2">
        <w:rPr>
          <w:rFonts w:ascii="Helvetica" w:hAnsi="Helvetica" w:cs="Calibri"/>
          <w:bCs/>
          <w:iCs/>
          <w:sz w:val="20"/>
          <w:szCs w:val="20"/>
        </w:rPr>
        <w:t xml:space="preserve">– ZNUZSZS, 28/2023, </w:t>
      </w:r>
      <w:r w:rsidR="006E7537" w:rsidRPr="00C4030B">
        <w:rPr>
          <w:rFonts w:ascii="Helvetica" w:hAnsi="Helvetica" w:cs="Calibri"/>
          <w:bCs/>
          <w:iCs/>
          <w:sz w:val="20"/>
          <w:szCs w:val="20"/>
        </w:rPr>
        <w:t>88/23</w:t>
      </w:r>
      <w:r w:rsidR="00950F7E">
        <w:rPr>
          <w:rFonts w:ascii="Helvetica" w:hAnsi="Helvetica" w:cs="Calibri"/>
          <w:bCs/>
          <w:iCs/>
          <w:sz w:val="20"/>
          <w:szCs w:val="20"/>
        </w:rPr>
        <w:t xml:space="preserve"> </w:t>
      </w:r>
      <w:r w:rsidR="006E7537" w:rsidRPr="00C4030B">
        <w:rPr>
          <w:rFonts w:ascii="Helvetica" w:hAnsi="Helvetica" w:cs="Calibri"/>
          <w:bCs/>
          <w:iCs/>
          <w:sz w:val="20"/>
          <w:szCs w:val="20"/>
        </w:rPr>
        <w:t>– ZOPNN-F</w:t>
      </w:r>
      <w:r w:rsidR="00DD3BE2">
        <w:rPr>
          <w:rFonts w:ascii="Helvetica" w:hAnsi="Helvetica" w:cs="Calibri"/>
          <w:bCs/>
          <w:iCs/>
          <w:sz w:val="20"/>
          <w:szCs w:val="20"/>
        </w:rPr>
        <w:t xml:space="preserve"> in 83/25- ZOUL</w:t>
      </w:r>
      <w:r w:rsidR="006E7537" w:rsidRPr="00C4030B">
        <w:rPr>
          <w:rFonts w:ascii="Helvetica" w:hAnsi="Helvetica" w:cs="Calibri"/>
          <w:bCs/>
          <w:iCs/>
          <w:sz w:val="20"/>
          <w:szCs w:val="20"/>
        </w:rPr>
        <w:t>; v nadaljevanju: ZJN-3);</w:t>
      </w:r>
    </w:p>
    <w:p w:rsidR="00784F81" w:rsidRPr="00025BBB" w:rsidRDefault="00784F81" w:rsidP="006E753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naročnik na podlagi javnega naročila iz prve alineje in prejetih ponudb z Odločitvijo o oddaji javnega naročila, številka </w:t>
      </w:r>
      <w:permStart w:id="1977044179"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977044179"/>
      <w:r w:rsidRPr="00025BBB">
        <w:rPr>
          <w:rFonts w:ascii="Helvetica" w:hAnsi="Helvetica" w:cs="Calibri"/>
          <w:bCs/>
          <w:iCs/>
          <w:sz w:val="20"/>
          <w:szCs w:val="20"/>
        </w:rPr>
        <w:t xml:space="preserve">, z dne </w:t>
      </w:r>
      <w:permStart w:id="479462557"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479462557"/>
      <w:r w:rsidRPr="00025BBB">
        <w:rPr>
          <w:rFonts w:ascii="Helvetica" w:hAnsi="Helvetica" w:cs="Calibri"/>
          <w:bCs/>
          <w:iCs/>
          <w:sz w:val="20"/>
          <w:szCs w:val="20"/>
        </w:rPr>
        <w:t xml:space="preserve">, izbral izvajalca kot najugodnejšega ponudnika za izvedbo javnega naročila iz prve </w:t>
      </w:r>
      <w:r w:rsidR="00DD3BE2">
        <w:rPr>
          <w:rFonts w:ascii="Helvetica" w:hAnsi="Helvetica" w:cs="Calibri"/>
          <w:bCs/>
          <w:iCs/>
          <w:sz w:val="20"/>
          <w:szCs w:val="20"/>
        </w:rPr>
        <w:t>alineje;</w:t>
      </w:r>
    </w:p>
    <w:p w:rsidR="00784F81" w:rsidRPr="00025BBB" w:rsidRDefault="00784F81"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izvajalec strokovno in tehnično usposobljen izvesti naročilo po tej pogodbi.</w:t>
      </w:r>
    </w:p>
    <w:p w:rsidR="00784F81" w:rsidRPr="00025BBB" w:rsidRDefault="00784F81" w:rsidP="00784F81">
      <w:pPr>
        <w:widowControl w:val="0"/>
        <w:spacing w:line="280" w:lineRule="atLeast"/>
        <w:jc w:val="both"/>
        <w:rPr>
          <w:rFonts w:ascii="Helvetica" w:hAnsi="Helvetica" w:cs="Calibri"/>
          <w:bCs/>
          <w:iCs/>
          <w:sz w:val="20"/>
          <w:szCs w:val="20"/>
        </w:rPr>
      </w:pPr>
    </w:p>
    <w:p w:rsidR="00B453FD" w:rsidRPr="00572F3F" w:rsidRDefault="00B453FD" w:rsidP="00B453FD">
      <w:pPr>
        <w:widowControl w:val="0"/>
        <w:spacing w:line="280" w:lineRule="atLeast"/>
        <w:jc w:val="both"/>
        <w:rPr>
          <w:rFonts w:ascii="Helvetica" w:hAnsi="Helvetica"/>
          <w:sz w:val="20"/>
          <w:szCs w:val="20"/>
        </w:rPr>
      </w:pPr>
      <w:r w:rsidRPr="00025BBB">
        <w:rPr>
          <w:rFonts w:ascii="Helvetica" w:hAnsi="Helvetica" w:cs="Calibri"/>
          <w:bCs/>
          <w:iCs/>
          <w:sz w:val="20"/>
          <w:szCs w:val="20"/>
        </w:rPr>
        <w:t>(2) Dokumentacija v zvezi z oddajo javnega naročila, št.</w:t>
      </w:r>
      <w:r w:rsidR="00B61943" w:rsidRPr="00025BBB">
        <w:rPr>
          <w:rFonts w:ascii="Helvetica" w:hAnsi="Helvetica" w:cs="Calibri"/>
          <w:bCs/>
          <w:iCs/>
          <w:sz w:val="20"/>
          <w:szCs w:val="20"/>
        </w:rPr>
        <w:t xml:space="preserve"> </w:t>
      </w:r>
      <w:r w:rsidR="0097020A">
        <w:rPr>
          <w:rFonts w:ascii="Helvetica" w:hAnsi="Helvetica" w:cs="Calibri"/>
          <w:bCs/>
          <w:iCs/>
          <w:sz w:val="20"/>
          <w:szCs w:val="20"/>
        </w:rPr>
        <w:t>2</w:t>
      </w:r>
      <w:r w:rsidR="00950F7E">
        <w:rPr>
          <w:rFonts w:ascii="Helvetica" w:hAnsi="Helvetica" w:cs="Calibri"/>
          <w:bCs/>
          <w:iCs/>
          <w:sz w:val="20"/>
          <w:szCs w:val="20"/>
        </w:rPr>
        <w:t>-2026/JN/</w:t>
      </w:r>
      <w:r w:rsidR="00572F3F" w:rsidRPr="00572F3F">
        <w:rPr>
          <w:rFonts w:ascii="Helvetica" w:hAnsi="Helvetica"/>
          <w:sz w:val="20"/>
          <w:szCs w:val="20"/>
        </w:rPr>
        <w:t>2</w:t>
      </w:r>
      <w:r w:rsidR="00572F3F">
        <w:rPr>
          <w:rFonts w:ascii="Helvetica" w:hAnsi="Helvetica"/>
          <w:sz w:val="20"/>
          <w:szCs w:val="20"/>
        </w:rPr>
        <w:t xml:space="preserve"> </w:t>
      </w:r>
      <w:r w:rsidR="0097020A">
        <w:rPr>
          <w:rFonts w:ascii="Helvetica" w:hAnsi="Helvetica"/>
          <w:sz w:val="20"/>
          <w:szCs w:val="20"/>
        </w:rPr>
        <w:t>z dne 5. 8</w:t>
      </w:r>
      <w:r w:rsidR="00DD3BE2">
        <w:rPr>
          <w:rFonts w:ascii="Helvetica" w:hAnsi="Helvetica"/>
          <w:sz w:val="20"/>
          <w:szCs w:val="20"/>
        </w:rPr>
        <w:t>. 2026</w:t>
      </w:r>
      <w:r w:rsidRPr="00025BBB">
        <w:rPr>
          <w:rFonts w:ascii="Helvetica" w:hAnsi="Helvetica" w:cs="Calibri"/>
          <w:bCs/>
          <w:iCs/>
          <w:sz w:val="20"/>
          <w:szCs w:val="20"/>
        </w:rPr>
        <w:t xml:space="preserve">, ter ponudba izvajalca št. </w:t>
      </w:r>
      <w:permStart w:id="1187514116" w:edGrp="everyone"/>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Cs/>
          <w:iCs/>
          <w:sz w:val="20"/>
          <w:szCs w:val="20"/>
        </w:rPr>
        <w:fldChar w:fldCharType="end"/>
      </w:r>
      <w:permEnd w:id="1187514116"/>
      <w:r w:rsidRPr="00025BBB">
        <w:rPr>
          <w:rFonts w:ascii="Helvetica" w:hAnsi="Helvetica" w:cs="Calibri"/>
          <w:bCs/>
          <w:iCs/>
          <w:sz w:val="20"/>
          <w:szCs w:val="20"/>
        </w:rPr>
        <w:t xml:space="preserve"> z dne </w:t>
      </w:r>
      <w:permStart w:id="1374239532" w:edGrp="everyone"/>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bCs/>
          <w:iCs/>
          <w:sz w:val="20"/>
          <w:szCs w:val="20"/>
        </w:rPr>
        <w:fldChar w:fldCharType="end"/>
      </w:r>
      <w:permEnd w:id="1374239532"/>
      <w:r w:rsidRPr="00025BBB">
        <w:rPr>
          <w:rFonts w:ascii="Helvetica" w:hAnsi="Helvetica" w:cs="Calibri"/>
          <w:bCs/>
          <w:iCs/>
          <w:sz w:val="20"/>
          <w:szCs w:val="20"/>
        </w:rPr>
        <w:t xml:space="preserve"> sta sestavni del te pogodbe.</w:t>
      </w:r>
    </w:p>
    <w:p w:rsidR="00B453FD" w:rsidRPr="00025BBB" w:rsidRDefault="00B453FD" w:rsidP="00B453FD">
      <w:pPr>
        <w:widowControl w:val="0"/>
        <w:spacing w:line="280" w:lineRule="atLeast"/>
        <w:jc w:val="both"/>
        <w:rPr>
          <w:rFonts w:ascii="Helvetica" w:hAnsi="Helvetica" w:cs="Calibri"/>
          <w:bCs/>
          <w:iCs/>
          <w:sz w:val="20"/>
          <w:szCs w:val="20"/>
        </w:rPr>
      </w:pPr>
    </w:p>
    <w:p w:rsidR="00B453FD" w:rsidRPr="00025BBB" w:rsidRDefault="00B453FD" w:rsidP="00B453FD">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rsidR="00B453FD" w:rsidRPr="00025BBB" w:rsidRDefault="00B453FD" w:rsidP="00B453FD">
      <w:pPr>
        <w:widowControl w:val="0"/>
        <w:spacing w:line="280" w:lineRule="atLeast"/>
        <w:jc w:val="both"/>
        <w:rPr>
          <w:rFonts w:ascii="Helvetica" w:hAnsi="Helvetica" w:cs="Calibri"/>
          <w:bCs/>
          <w:iCs/>
          <w:sz w:val="20"/>
          <w:szCs w:val="20"/>
        </w:rPr>
      </w:pPr>
    </w:p>
    <w:p w:rsidR="00B453FD" w:rsidRPr="00025BBB" w:rsidRDefault="00B453FD" w:rsidP="00B453FD">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(4) V primeru, da na strani izvajalca nastopa konzorcij (oziroma več izvajalcev), njegove spremembe tekom izvajanja pogodbe o javnem naročilu niso dopustne. V kolikor je zoper katerega od članov skupnega nastopa/konzorcija uveden insolvenčni postopek oziroma postopek, namen katerega je prenehanje poslovanja, ima naročnik pravico, da to pogodbo enostransko odpove (oziroma od nje odstopi) oz. da v primeru izpolnjevanja pogojev javnega naročila izvedbo vseh del predmetnega javnega naročila, preko sklenitve ustreznih dokumentov, nadaljuje s preostalim članom (-i) skupnega nastopa/konzorcija.</w:t>
      </w:r>
    </w:p>
    <w:p w:rsidR="00B453FD" w:rsidRPr="00025BBB" w:rsidRDefault="00B453FD" w:rsidP="00B453FD">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rPr>
          <w:rFonts w:ascii="Helvetica" w:hAnsi="Helvetica" w:cs="Calibri"/>
          <w:bCs/>
          <w:iCs/>
          <w:sz w:val="20"/>
          <w:szCs w:val="20"/>
          <w:highlight w:val="green"/>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lastRenderedPageBreak/>
        <w:t>2. člen</w:t>
      </w:r>
    </w:p>
    <w:p w:rsidR="00784F81" w:rsidRPr="00025BBB" w:rsidRDefault="00784F81" w:rsidP="00784F81">
      <w:pPr>
        <w:widowControl w:val="0"/>
        <w:spacing w:line="280" w:lineRule="atLeast"/>
        <w:rPr>
          <w:rFonts w:ascii="Helvetica" w:hAnsi="Helvetica" w:cs="Calibri"/>
          <w:bCs/>
          <w:iCs/>
          <w:sz w:val="20"/>
          <w:szCs w:val="20"/>
        </w:rPr>
      </w:pPr>
    </w:p>
    <w:p w:rsidR="00C5654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S to pogodbo se pogodbeni stranki dogovorita o splošnih in posebnih pogojih izvajanja javnega naročila iz prejšnjega člena te pogodbe.</w:t>
      </w:r>
    </w:p>
    <w:p w:rsidR="00784F81" w:rsidRPr="00025BBB" w:rsidRDefault="00784F81" w:rsidP="00784F81">
      <w:pPr>
        <w:widowControl w:val="0"/>
        <w:spacing w:line="280" w:lineRule="atLeast"/>
        <w:rPr>
          <w:rFonts w:ascii="Helvetica" w:hAnsi="Helvetica" w:cs="Calibri"/>
          <w:b/>
          <w:bCs/>
          <w:iCs/>
          <w:sz w:val="20"/>
          <w:szCs w:val="20"/>
          <w:highlight w:val="green"/>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PREDMET POGODBE</w:t>
      </w:r>
    </w:p>
    <w:p w:rsidR="00784F81" w:rsidRPr="00025BBB" w:rsidRDefault="00784F81" w:rsidP="00784F81">
      <w:pPr>
        <w:widowControl w:val="0"/>
        <w:spacing w:line="280" w:lineRule="atLeast"/>
        <w:jc w:val="center"/>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3. člen</w:t>
      </w:r>
    </w:p>
    <w:p w:rsidR="00784F81" w:rsidRPr="00025BBB" w:rsidRDefault="00784F81" w:rsidP="00784F81">
      <w:pPr>
        <w:widowControl w:val="0"/>
        <w:spacing w:line="280" w:lineRule="atLeast"/>
        <w:rPr>
          <w:rFonts w:ascii="Helvetica" w:hAnsi="Helvetica" w:cs="Calibri"/>
          <w:bCs/>
          <w:iCs/>
          <w:sz w:val="20"/>
          <w:szCs w:val="20"/>
        </w:rPr>
      </w:pPr>
    </w:p>
    <w:p w:rsidR="00652FCF" w:rsidRPr="00025BBB" w:rsidRDefault="00652FCF" w:rsidP="00652FCF">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(1) </w:t>
      </w:r>
      <w:r w:rsidR="00784F81" w:rsidRPr="00025BBB">
        <w:rPr>
          <w:rFonts w:ascii="Helvetica" w:hAnsi="Helvetica" w:cs="Calibri"/>
          <w:bCs/>
          <w:iCs/>
          <w:sz w:val="20"/>
          <w:szCs w:val="20"/>
        </w:rPr>
        <w:t xml:space="preserve">Predmet pogodbe je </w:t>
      </w:r>
      <w:r w:rsidRPr="00025BBB">
        <w:rPr>
          <w:rFonts w:ascii="Helvetica" w:hAnsi="Helvetica" w:cs="Calibri"/>
          <w:bCs/>
          <w:iCs/>
          <w:sz w:val="20"/>
          <w:szCs w:val="20"/>
        </w:rPr>
        <w:t>izvajanje okolju prijaznih storitev čiščenja</w:t>
      </w:r>
      <w:r w:rsidR="00FB6F79">
        <w:rPr>
          <w:rFonts w:ascii="Helvetica" w:hAnsi="Helvetica" w:cs="Calibri"/>
          <w:bCs/>
          <w:iCs/>
          <w:sz w:val="20"/>
          <w:szCs w:val="20"/>
        </w:rPr>
        <w:t xml:space="preserve"> </w:t>
      </w:r>
      <w:r w:rsidR="007835AF">
        <w:rPr>
          <w:rFonts w:ascii="Helvetica" w:hAnsi="Helvetica" w:cs="Calibri"/>
          <w:bCs/>
          <w:iCs/>
          <w:sz w:val="20"/>
          <w:szCs w:val="20"/>
        </w:rPr>
        <w:t xml:space="preserve">poslovnih prostov naročnika </w:t>
      </w:r>
      <w:r w:rsidR="00FB6F79">
        <w:rPr>
          <w:rFonts w:ascii="Helvetica" w:hAnsi="Helvetica" w:cs="Calibri"/>
          <w:bCs/>
          <w:iCs/>
          <w:sz w:val="20"/>
          <w:szCs w:val="20"/>
        </w:rPr>
        <w:t>za obdobje 2</w:t>
      </w:r>
      <w:r w:rsidR="00580555" w:rsidRPr="00025BBB">
        <w:rPr>
          <w:rFonts w:ascii="Helvetica" w:hAnsi="Helvetica" w:cs="Calibri"/>
          <w:bCs/>
          <w:iCs/>
          <w:sz w:val="20"/>
          <w:szCs w:val="20"/>
        </w:rPr>
        <w:t xml:space="preserve"> let.</w:t>
      </w:r>
    </w:p>
    <w:p w:rsidR="00652FCF" w:rsidRPr="00025BBB" w:rsidRDefault="00652FCF" w:rsidP="00652FCF">
      <w:pPr>
        <w:widowControl w:val="0"/>
        <w:spacing w:line="280" w:lineRule="atLeast"/>
        <w:jc w:val="both"/>
        <w:rPr>
          <w:rFonts w:ascii="Helvetica" w:hAnsi="Helvetica" w:cs="Calibri"/>
          <w:bCs/>
          <w:iCs/>
          <w:sz w:val="20"/>
          <w:szCs w:val="20"/>
        </w:rPr>
      </w:pPr>
    </w:p>
    <w:p w:rsidR="000B2A25" w:rsidRPr="00025BBB" w:rsidRDefault="00784F81" w:rsidP="00C25C4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Vrsta, lastnosti in opis predmeta pogodbe so podrobno opredeljeni v izvajalčevi ponudbi št. </w:t>
      </w:r>
      <w:permStart w:id="198184496"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98184496"/>
      <w:r w:rsidRPr="00025BBB">
        <w:rPr>
          <w:rFonts w:ascii="Helvetica" w:hAnsi="Helvetica" w:cs="Calibri"/>
          <w:sz w:val="20"/>
          <w:szCs w:val="20"/>
        </w:rPr>
        <w:t xml:space="preserve"> z dne </w:t>
      </w:r>
      <w:permStart w:id="1905676806"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905676806"/>
      <w:r w:rsidRPr="00025BBB">
        <w:rPr>
          <w:rFonts w:ascii="Helvetica" w:hAnsi="Helvetica" w:cs="Calibri"/>
          <w:sz w:val="20"/>
          <w:szCs w:val="20"/>
        </w:rPr>
        <w:t xml:space="preserve">, dokumentaciji v zvezi z oddajo javnega naročila in naročnikovih tehničnih zahtevah, ki so priloga te pogodbe. </w:t>
      </w:r>
    </w:p>
    <w:p w:rsidR="000B2A25" w:rsidRPr="00025BBB" w:rsidRDefault="000B2A25" w:rsidP="00B4721B">
      <w:pPr>
        <w:widowControl w:val="0"/>
        <w:spacing w:line="280" w:lineRule="atLeast"/>
        <w:rPr>
          <w:rFonts w:ascii="Helvetica" w:hAnsi="Helvetica" w:cs="Calibri"/>
          <w:b/>
          <w:sz w:val="20"/>
          <w:szCs w:val="20"/>
        </w:rPr>
      </w:pPr>
    </w:p>
    <w:p w:rsidR="00B4721B" w:rsidRPr="00025BBB" w:rsidRDefault="00C25C48" w:rsidP="00B4721B">
      <w:pPr>
        <w:widowControl w:val="0"/>
        <w:spacing w:line="280" w:lineRule="atLeast"/>
        <w:jc w:val="center"/>
        <w:rPr>
          <w:rFonts w:ascii="Helvetica" w:hAnsi="Helvetica" w:cs="Calibri"/>
          <w:sz w:val="20"/>
          <w:szCs w:val="20"/>
        </w:rPr>
      </w:pPr>
      <w:r w:rsidRPr="00025BBB">
        <w:rPr>
          <w:rFonts w:ascii="Helvetica" w:hAnsi="Helvetica" w:cs="Calibri"/>
          <w:sz w:val="20"/>
          <w:szCs w:val="20"/>
        </w:rPr>
        <w:t>4</w:t>
      </w:r>
      <w:r w:rsidR="00B4721B" w:rsidRPr="00025BBB">
        <w:rPr>
          <w:rFonts w:ascii="Helvetica" w:hAnsi="Helvetica" w:cs="Calibri"/>
          <w:sz w:val="20"/>
          <w:szCs w:val="20"/>
        </w:rPr>
        <w:t>. člen</w:t>
      </w:r>
    </w:p>
    <w:p w:rsidR="00B4721B" w:rsidRPr="00025BBB" w:rsidRDefault="00B4721B" w:rsidP="00B4721B">
      <w:pPr>
        <w:widowControl w:val="0"/>
        <w:spacing w:line="280" w:lineRule="atLeast"/>
        <w:jc w:val="center"/>
        <w:rPr>
          <w:rFonts w:ascii="Helvetica" w:hAnsi="Helvetica" w:cs="Calibri"/>
          <w:sz w:val="20"/>
          <w:szCs w:val="20"/>
        </w:rPr>
      </w:pPr>
    </w:p>
    <w:p w:rsidR="00D8251A" w:rsidRPr="00025BBB" w:rsidRDefault="00D8251A" w:rsidP="00D8251A">
      <w:pPr>
        <w:widowControl w:val="0"/>
        <w:spacing w:line="280" w:lineRule="atLeast"/>
        <w:jc w:val="both"/>
        <w:rPr>
          <w:rFonts w:ascii="Helvetica" w:hAnsi="Helvetica" w:cs="Calibri"/>
          <w:sz w:val="20"/>
          <w:szCs w:val="20"/>
        </w:rPr>
      </w:pPr>
      <w:r w:rsidRPr="00025BBB">
        <w:rPr>
          <w:rFonts w:ascii="Helvetica" w:hAnsi="Helvetica" w:cs="Calibri"/>
          <w:sz w:val="20"/>
          <w:szCs w:val="20"/>
        </w:rPr>
        <w:t>(1) V primeru izvajanja gradbenih del, remonta, adaptac</w:t>
      </w:r>
      <w:r w:rsidR="007835AF">
        <w:rPr>
          <w:rFonts w:ascii="Helvetica" w:hAnsi="Helvetica" w:cs="Calibri"/>
          <w:sz w:val="20"/>
          <w:szCs w:val="20"/>
        </w:rPr>
        <w:t>ij in drugih posegov na objektu</w:t>
      </w:r>
      <w:r w:rsidRPr="00025BBB">
        <w:rPr>
          <w:rFonts w:ascii="Helvetica" w:hAnsi="Helvetica" w:cs="Calibri"/>
          <w:sz w:val="20"/>
          <w:szCs w:val="20"/>
        </w:rPr>
        <w:t xml:space="preserve"> oz. v prostorih, ki so predmet te pogodbe, ali v primeru izjemnih okoliščin, k</w:t>
      </w:r>
      <w:r w:rsidR="007835AF">
        <w:rPr>
          <w:rFonts w:ascii="Helvetica" w:hAnsi="Helvetica" w:cs="Calibri"/>
          <w:sz w:val="20"/>
          <w:szCs w:val="20"/>
        </w:rPr>
        <w:t>o izvajanje storitev na objektu</w:t>
      </w:r>
      <w:r w:rsidRPr="00025BBB">
        <w:rPr>
          <w:rFonts w:ascii="Helvetica" w:hAnsi="Helvetica" w:cs="Calibri"/>
          <w:sz w:val="20"/>
          <w:szCs w:val="20"/>
        </w:rPr>
        <w:t xml:space="preserve"> oz. v prostorih ne bo možno, se vrednost računa ustrezno zmanjša za </w:t>
      </w:r>
      <w:r w:rsidR="007835AF">
        <w:rPr>
          <w:rFonts w:ascii="Helvetica" w:hAnsi="Helvetica" w:cs="Calibri"/>
          <w:sz w:val="20"/>
          <w:szCs w:val="20"/>
        </w:rPr>
        <w:t>čas neizvajanja storitev na tem objektu</w:t>
      </w:r>
      <w:r w:rsidRPr="00025BBB">
        <w:rPr>
          <w:rFonts w:ascii="Helvetica" w:hAnsi="Helvetica" w:cs="Calibri"/>
          <w:sz w:val="20"/>
          <w:szCs w:val="20"/>
        </w:rPr>
        <w:t xml:space="preserve"> oz. prostorih. Za čas neizvajanja storitev v teh primerih, se obračuna sorazmerno manjši del na </w:t>
      </w:r>
      <w:r w:rsidR="00CB40F3" w:rsidRPr="00025BBB">
        <w:rPr>
          <w:rFonts w:ascii="Helvetica" w:hAnsi="Helvetica" w:cs="Calibri"/>
          <w:sz w:val="20"/>
          <w:szCs w:val="20"/>
        </w:rPr>
        <w:t>podlagi cene na m</w:t>
      </w:r>
      <w:r w:rsidR="00CB40F3" w:rsidRPr="00025BBB">
        <w:rPr>
          <w:rFonts w:ascii="Helvetica" w:hAnsi="Helvetica" w:cs="Calibri"/>
          <w:sz w:val="20"/>
          <w:szCs w:val="20"/>
          <w:vertAlign w:val="superscript"/>
        </w:rPr>
        <w:t>2</w:t>
      </w:r>
      <w:r w:rsidR="00CB40F3" w:rsidRPr="00025BBB">
        <w:rPr>
          <w:rFonts w:ascii="Helvetica" w:hAnsi="Helvetica" w:cs="Calibri"/>
          <w:sz w:val="20"/>
          <w:szCs w:val="20"/>
        </w:rPr>
        <w:t xml:space="preserve"> iz </w:t>
      </w:r>
      <w:r w:rsidR="00D11A80" w:rsidRPr="00025BBB">
        <w:rPr>
          <w:rFonts w:ascii="Helvetica" w:hAnsi="Helvetica" w:cs="Calibri"/>
          <w:sz w:val="20"/>
          <w:szCs w:val="20"/>
        </w:rPr>
        <w:t>Predračuna</w:t>
      </w:r>
      <w:r w:rsidR="00CB40F3" w:rsidRPr="00025BBB">
        <w:rPr>
          <w:rFonts w:ascii="Helvetica" w:hAnsi="Helvetica" w:cs="Calibri"/>
          <w:sz w:val="20"/>
          <w:szCs w:val="20"/>
        </w:rPr>
        <w:t xml:space="preserve"> (OBR-2</w:t>
      </w:r>
      <w:r w:rsidRPr="00025BBB">
        <w:rPr>
          <w:rFonts w:ascii="Helvetica" w:hAnsi="Helvetica" w:cs="Calibri"/>
          <w:sz w:val="20"/>
          <w:szCs w:val="20"/>
        </w:rPr>
        <w:t xml:space="preserve">). </w:t>
      </w:r>
    </w:p>
    <w:p w:rsidR="00CB40F3" w:rsidRPr="00025BBB" w:rsidRDefault="00CB40F3" w:rsidP="00D8251A">
      <w:pPr>
        <w:widowControl w:val="0"/>
        <w:spacing w:line="280" w:lineRule="atLeast"/>
        <w:jc w:val="both"/>
        <w:rPr>
          <w:rFonts w:ascii="Helvetica" w:hAnsi="Helvetica" w:cs="Calibri"/>
          <w:sz w:val="20"/>
          <w:szCs w:val="20"/>
        </w:rPr>
      </w:pPr>
    </w:p>
    <w:p w:rsidR="00D8251A" w:rsidRPr="00025BBB" w:rsidRDefault="00CB40F3" w:rsidP="00D8251A">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w:t>
      </w:r>
      <w:r w:rsidR="00D8251A" w:rsidRPr="00025BBB">
        <w:rPr>
          <w:rFonts w:ascii="Helvetica" w:hAnsi="Helvetica" w:cs="Calibri"/>
          <w:sz w:val="20"/>
          <w:szCs w:val="20"/>
        </w:rPr>
        <w:t>V primeru izvajanja gradbenih del, remonta, adaptac</w:t>
      </w:r>
      <w:r w:rsidR="007835AF">
        <w:rPr>
          <w:rFonts w:ascii="Helvetica" w:hAnsi="Helvetica" w:cs="Calibri"/>
          <w:sz w:val="20"/>
          <w:szCs w:val="20"/>
        </w:rPr>
        <w:t>ij in drugih posegov na objektu</w:t>
      </w:r>
      <w:r w:rsidR="00D8251A" w:rsidRPr="00025BBB">
        <w:rPr>
          <w:rFonts w:ascii="Helvetica" w:hAnsi="Helvetica" w:cs="Calibri"/>
          <w:sz w:val="20"/>
          <w:szCs w:val="20"/>
        </w:rPr>
        <w:t xml:space="preserve"> oz. v prostorih, ki so predmet te pogodbe, ali v primeru izjemnih okoliščin, kar vse ima za posledico potrebo po dodatnem čiščenju obstoječih površin, se tako čiščenje obračuna posebej po </w:t>
      </w:r>
      <w:r w:rsidRPr="00025BBB">
        <w:rPr>
          <w:rFonts w:ascii="Helvetica" w:hAnsi="Helvetica" w:cs="Calibri"/>
          <w:sz w:val="20"/>
          <w:szCs w:val="20"/>
        </w:rPr>
        <w:t xml:space="preserve">ceni na </w:t>
      </w:r>
      <w:r w:rsidR="00D11A80" w:rsidRPr="00025BBB">
        <w:rPr>
          <w:rFonts w:ascii="Helvetica" w:hAnsi="Helvetica" w:cs="Calibri"/>
          <w:sz w:val="20"/>
          <w:szCs w:val="20"/>
        </w:rPr>
        <w:t>uro brez DDV</w:t>
      </w:r>
      <w:r w:rsidRPr="00025BBB">
        <w:rPr>
          <w:rFonts w:ascii="Helvetica" w:hAnsi="Helvetica" w:cs="Calibri"/>
          <w:sz w:val="20"/>
          <w:szCs w:val="20"/>
        </w:rPr>
        <w:t xml:space="preserve"> iz </w:t>
      </w:r>
      <w:r w:rsidR="00D11A80" w:rsidRPr="00025BBB">
        <w:rPr>
          <w:rFonts w:ascii="Helvetica" w:hAnsi="Helvetica" w:cs="Calibri"/>
          <w:sz w:val="20"/>
          <w:szCs w:val="20"/>
        </w:rPr>
        <w:t>Predračuna</w:t>
      </w:r>
      <w:r w:rsidRPr="00025BBB">
        <w:rPr>
          <w:rFonts w:ascii="Helvetica" w:hAnsi="Helvetica" w:cs="Calibri"/>
          <w:sz w:val="20"/>
          <w:szCs w:val="20"/>
        </w:rPr>
        <w:t xml:space="preserve"> (OBR-2). </w:t>
      </w:r>
    </w:p>
    <w:p w:rsidR="00B4721B" w:rsidRPr="00025BBB" w:rsidRDefault="00B4721B" w:rsidP="00CB40F3">
      <w:pPr>
        <w:widowControl w:val="0"/>
        <w:spacing w:line="280" w:lineRule="atLeast"/>
        <w:rPr>
          <w:rFonts w:ascii="Helvetica" w:hAnsi="Helvetica" w:cs="Calibri"/>
          <w:sz w:val="20"/>
          <w:szCs w:val="20"/>
        </w:rPr>
      </w:pPr>
    </w:p>
    <w:p w:rsidR="00C25C48" w:rsidRPr="00025BBB" w:rsidRDefault="00C25C48" w:rsidP="00C25C48">
      <w:pPr>
        <w:widowControl w:val="0"/>
        <w:spacing w:line="280" w:lineRule="atLeast"/>
        <w:jc w:val="center"/>
        <w:rPr>
          <w:rFonts w:ascii="Helvetica" w:hAnsi="Helvetica" w:cs="Calibri"/>
          <w:b/>
          <w:sz w:val="20"/>
          <w:szCs w:val="20"/>
        </w:rPr>
      </w:pPr>
      <w:r w:rsidRPr="00025BBB">
        <w:rPr>
          <w:rFonts w:ascii="Helvetica" w:hAnsi="Helvetica" w:cs="Calibri"/>
          <w:b/>
          <w:sz w:val="20"/>
          <w:szCs w:val="20"/>
        </w:rPr>
        <w:t>OBVEZNOSTI IZVAJALCA</w:t>
      </w:r>
    </w:p>
    <w:p w:rsidR="00C25C48" w:rsidRPr="00025BBB" w:rsidRDefault="00C25C48" w:rsidP="00C25C48">
      <w:pPr>
        <w:widowControl w:val="0"/>
        <w:spacing w:line="280" w:lineRule="atLeast"/>
        <w:jc w:val="center"/>
        <w:rPr>
          <w:rFonts w:ascii="Helvetica" w:hAnsi="Helvetica" w:cs="Calibri"/>
          <w:b/>
          <w:sz w:val="20"/>
          <w:szCs w:val="20"/>
        </w:rPr>
      </w:pPr>
    </w:p>
    <w:p w:rsidR="00C25C48" w:rsidRPr="00025BBB" w:rsidRDefault="00C25C48" w:rsidP="00C25C48">
      <w:pPr>
        <w:widowControl w:val="0"/>
        <w:spacing w:line="280" w:lineRule="atLeast"/>
        <w:jc w:val="center"/>
        <w:rPr>
          <w:rFonts w:ascii="Helvetica" w:hAnsi="Helvetica" w:cs="Calibri"/>
          <w:sz w:val="20"/>
          <w:szCs w:val="20"/>
        </w:rPr>
      </w:pPr>
      <w:r w:rsidRPr="00025BBB">
        <w:rPr>
          <w:rFonts w:ascii="Helvetica" w:hAnsi="Helvetica" w:cs="Calibri"/>
          <w:sz w:val="20"/>
          <w:szCs w:val="20"/>
        </w:rPr>
        <w:t>5. člen</w:t>
      </w:r>
    </w:p>
    <w:p w:rsidR="00C46284" w:rsidRPr="00025BBB" w:rsidRDefault="00C46284" w:rsidP="00C46284">
      <w:pPr>
        <w:widowControl w:val="0"/>
        <w:spacing w:line="280" w:lineRule="atLeast"/>
        <w:jc w:val="both"/>
        <w:rPr>
          <w:rFonts w:ascii="Helvetica" w:hAnsi="Helvetica" w:cs="Calibri"/>
          <w:sz w:val="20"/>
          <w:szCs w:val="20"/>
        </w:rPr>
      </w:pPr>
    </w:p>
    <w:p w:rsidR="008738E8" w:rsidRPr="00025BBB" w:rsidRDefault="00C46284" w:rsidP="008738E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Izvajalec se zavezuje, da bo čiščenje opravljal v obsegu, na način in v kakovosti, navedeni v ponudbi in dokumentaciji v zvezi z oddajo javnega naročila in naročnikovih tehničnih zahtevah, ki so priloga te pogodbe. </w:t>
      </w:r>
      <w:r w:rsidR="008738E8" w:rsidRPr="00025BBB">
        <w:rPr>
          <w:rFonts w:ascii="Helvetica" w:hAnsi="Helvetica" w:cs="Calibri"/>
          <w:sz w:val="20"/>
          <w:szCs w:val="20"/>
        </w:rPr>
        <w:t xml:space="preserve">Izvajalec bo pri delu uporabljal svoja osnovna sredstva, material in čistilna sredstva v obsegu in na način, ki so potrebna, da se doseže dogovorjena kakovost čiščenja pod pogojem, da z njihovo uporabo ni ogroženo zdravje, da so spoštovani higienski predpisi in da ne bodo povzročali poškodb na poslovnih prostorih in opremi. </w:t>
      </w:r>
      <w:r w:rsidR="00323387" w:rsidRPr="00323387">
        <w:rPr>
          <w:rFonts w:ascii="Helvetica" w:hAnsi="Helvetica" w:cs="Calibri"/>
          <w:sz w:val="20"/>
          <w:szCs w:val="20"/>
        </w:rPr>
        <w:t>Zaradi morebitnega motenja uporabnikov knjižnice izvajalec v času, ko je knjižnica odprta za uporabn</w:t>
      </w:r>
      <w:r w:rsidR="00323387">
        <w:rPr>
          <w:rFonts w:ascii="Helvetica" w:hAnsi="Helvetica" w:cs="Calibri"/>
          <w:sz w:val="20"/>
          <w:szCs w:val="20"/>
        </w:rPr>
        <w:t>ike, ne bo izvajal hrupnih del.</w:t>
      </w:r>
    </w:p>
    <w:p w:rsidR="00C25C48" w:rsidRPr="00025BBB" w:rsidRDefault="00C25C48" w:rsidP="00C25C48">
      <w:pPr>
        <w:widowControl w:val="0"/>
        <w:spacing w:line="280" w:lineRule="atLeast"/>
        <w:jc w:val="both"/>
        <w:rPr>
          <w:rFonts w:ascii="Helvetica" w:hAnsi="Helvetica" w:cs="Calibri"/>
          <w:sz w:val="20"/>
          <w:szCs w:val="20"/>
        </w:rPr>
      </w:pPr>
    </w:p>
    <w:p w:rsidR="00722A64" w:rsidRPr="00025BBB" w:rsidRDefault="00B77933" w:rsidP="00722A64">
      <w:pPr>
        <w:widowControl w:val="0"/>
        <w:spacing w:line="280" w:lineRule="atLeast"/>
        <w:jc w:val="both"/>
        <w:rPr>
          <w:rFonts w:ascii="Helvetica" w:hAnsi="Helvetica" w:cs="Calibri"/>
          <w:iCs/>
          <w:sz w:val="20"/>
          <w:szCs w:val="20"/>
        </w:rPr>
      </w:pPr>
      <w:r w:rsidRPr="00025BBB">
        <w:rPr>
          <w:rFonts w:ascii="Helvetica" w:hAnsi="Helvetica" w:cs="Calibri"/>
          <w:sz w:val="20"/>
          <w:szCs w:val="20"/>
        </w:rPr>
        <w:t xml:space="preserve">(2) </w:t>
      </w:r>
      <w:r w:rsidR="00722A64" w:rsidRPr="00025BBB">
        <w:rPr>
          <w:rFonts w:ascii="Helvetica" w:hAnsi="Helvetica" w:cs="Calibri"/>
          <w:iCs/>
          <w:sz w:val="20"/>
          <w:szCs w:val="20"/>
        </w:rPr>
        <w:t xml:space="preserve">Izvajec se zavezuje zagotavljati zadostno število delavcev v zahtevanih terminih in zahtevanem številu ur prisotnosti, kot izhaja iz tehničnih specifikacij te dokumentacije. Naročnik bo prisotnost nadziral preko elektronske evidence, v katero se bodo obvezno dnevno evidentirali delavci preko elektronskih kartic, ki jih zagotavlja naročnik. </w:t>
      </w:r>
    </w:p>
    <w:p w:rsidR="00B77933" w:rsidRPr="00025BBB" w:rsidRDefault="00B77933" w:rsidP="00C25C48">
      <w:pPr>
        <w:widowControl w:val="0"/>
        <w:spacing w:line="280" w:lineRule="atLeast"/>
        <w:jc w:val="both"/>
        <w:rPr>
          <w:rFonts w:ascii="Helvetica" w:hAnsi="Helvetica" w:cs="Calibri"/>
          <w:sz w:val="20"/>
          <w:szCs w:val="20"/>
        </w:rPr>
      </w:pPr>
    </w:p>
    <w:p w:rsidR="00C25C48" w:rsidRPr="00025BBB" w:rsidRDefault="00B77933" w:rsidP="00C25C48">
      <w:pPr>
        <w:widowControl w:val="0"/>
        <w:spacing w:line="280" w:lineRule="atLeast"/>
        <w:jc w:val="both"/>
        <w:rPr>
          <w:rFonts w:ascii="Helvetica" w:hAnsi="Helvetica" w:cs="Calibri"/>
          <w:sz w:val="20"/>
          <w:szCs w:val="20"/>
        </w:rPr>
      </w:pPr>
      <w:r w:rsidRPr="00025BBB">
        <w:rPr>
          <w:rFonts w:ascii="Helvetica" w:hAnsi="Helvetica" w:cs="Calibri"/>
          <w:sz w:val="20"/>
          <w:szCs w:val="20"/>
        </w:rPr>
        <w:t>(3</w:t>
      </w:r>
      <w:r w:rsidR="00C25C48" w:rsidRPr="00025BBB">
        <w:rPr>
          <w:rFonts w:ascii="Helvetica" w:hAnsi="Helvetica" w:cs="Calibri"/>
          <w:sz w:val="20"/>
          <w:szCs w:val="20"/>
        </w:rPr>
        <w:t>) Izvedene storitve morajo ustrezati temeljnim okoljskim zahtevam iz dokumentacije skladno z Uredbo o zelenem javnem naročanju (</w:t>
      </w:r>
      <w:r w:rsidR="00C25C48" w:rsidRPr="00025BBB">
        <w:rPr>
          <w:rFonts w:ascii="Helvetica" w:hAnsi="Helvetica" w:cs="Calibri"/>
          <w:bCs/>
          <w:sz w:val="20"/>
          <w:szCs w:val="20"/>
        </w:rPr>
        <w:t>Urad</w:t>
      </w:r>
      <w:r w:rsidR="00951578" w:rsidRPr="00025BBB">
        <w:rPr>
          <w:rFonts w:ascii="Helvetica" w:hAnsi="Helvetica" w:cs="Calibri"/>
          <w:bCs/>
          <w:sz w:val="20"/>
          <w:szCs w:val="20"/>
        </w:rPr>
        <w:t xml:space="preserve">ni list RS, št. 51/17, 64/19, </w:t>
      </w:r>
      <w:r w:rsidR="00C25C48" w:rsidRPr="00025BBB">
        <w:rPr>
          <w:rFonts w:ascii="Helvetica" w:hAnsi="Helvetica" w:cs="Calibri"/>
          <w:bCs/>
          <w:sz w:val="20"/>
          <w:szCs w:val="20"/>
        </w:rPr>
        <w:t>121/21</w:t>
      </w:r>
      <w:r w:rsidR="00D56C46">
        <w:rPr>
          <w:rFonts w:ascii="Helvetica" w:hAnsi="Helvetica" w:cs="Calibri"/>
          <w:bCs/>
          <w:sz w:val="20"/>
          <w:szCs w:val="20"/>
        </w:rPr>
        <w:t xml:space="preserve">, </w:t>
      </w:r>
      <w:r w:rsidR="00951578" w:rsidRPr="00025BBB">
        <w:rPr>
          <w:rFonts w:ascii="Helvetica" w:hAnsi="Helvetica" w:cs="Calibri"/>
          <w:bCs/>
          <w:sz w:val="20"/>
          <w:szCs w:val="20"/>
        </w:rPr>
        <w:t>132/23</w:t>
      </w:r>
      <w:r w:rsidR="00D56C46">
        <w:rPr>
          <w:rFonts w:ascii="Helvetica" w:hAnsi="Helvetica" w:cs="Calibri"/>
          <w:bCs/>
          <w:sz w:val="20"/>
          <w:szCs w:val="20"/>
        </w:rPr>
        <w:t xml:space="preserve"> in 43/25</w:t>
      </w:r>
      <w:r w:rsidR="00C25C48" w:rsidRPr="00025BBB">
        <w:rPr>
          <w:rFonts w:ascii="Helvetica" w:hAnsi="Helvetica" w:cs="Calibri"/>
          <w:sz w:val="20"/>
          <w:szCs w:val="20"/>
        </w:rPr>
        <w:t xml:space="preserve">). </w:t>
      </w:r>
    </w:p>
    <w:p w:rsidR="00C25C48" w:rsidRPr="00025BBB" w:rsidRDefault="00C25C48" w:rsidP="00C25C48">
      <w:pPr>
        <w:widowControl w:val="0"/>
        <w:spacing w:line="280" w:lineRule="atLeast"/>
        <w:jc w:val="both"/>
        <w:rPr>
          <w:rFonts w:ascii="Helvetica" w:hAnsi="Helvetica" w:cs="Calibri"/>
          <w:i/>
          <w:sz w:val="20"/>
          <w:szCs w:val="20"/>
        </w:rPr>
      </w:pPr>
    </w:p>
    <w:p w:rsidR="00C25C48" w:rsidRPr="00025BBB" w:rsidRDefault="00B77933" w:rsidP="00C25C48">
      <w:pPr>
        <w:widowControl w:val="0"/>
        <w:spacing w:line="280" w:lineRule="atLeast"/>
        <w:jc w:val="both"/>
        <w:rPr>
          <w:rFonts w:ascii="Helvetica" w:hAnsi="Helvetica" w:cs="Calibri"/>
          <w:sz w:val="20"/>
          <w:szCs w:val="20"/>
        </w:rPr>
      </w:pPr>
      <w:r w:rsidRPr="00025BBB">
        <w:rPr>
          <w:rFonts w:ascii="Helvetica" w:hAnsi="Helvetica" w:cs="Calibri"/>
          <w:sz w:val="20"/>
          <w:szCs w:val="20"/>
        </w:rPr>
        <w:t>(4</w:t>
      </w:r>
      <w:r w:rsidR="00C25C48" w:rsidRPr="00025BBB">
        <w:rPr>
          <w:rFonts w:ascii="Helvetica" w:hAnsi="Helvetica" w:cs="Calibri"/>
          <w:sz w:val="20"/>
          <w:szCs w:val="20"/>
        </w:rPr>
        <w:t xml:space="preserve">) Potrošni čistilni material in razkužila zagotovi izvajalec na svoje stroške. Izvajalec je dolžan po prvih </w:t>
      </w:r>
      <w:r w:rsidR="00C25C48" w:rsidRPr="00025BBB">
        <w:rPr>
          <w:rFonts w:ascii="Helvetica" w:hAnsi="Helvetica" w:cs="Calibri"/>
          <w:sz w:val="20"/>
          <w:szCs w:val="20"/>
        </w:rPr>
        <w:lastRenderedPageBreak/>
        <w:t>šestih mesecih in ob koncu vsakega leta izvajanja naročila priložiti seznam, iz katerega je razvidno ime in količina čistilnih sredstev, ki jih je porabil pri izvajanju storitev čiščenja.</w:t>
      </w:r>
    </w:p>
    <w:p w:rsidR="00C25C48" w:rsidRPr="00025BBB" w:rsidRDefault="00C25C48" w:rsidP="00C25C48">
      <w:pPr>
        <w:widowControl w:val="0"/>
        <w:spacing w:line="280" w:lineRule="atLeast"/>
        <w:jc w:val="both"/>
        <w:rPr>
          <w:rFonts w:ascii="Helvetica" w:hAnsi="Helvetica" w:cs="Calibri"/>
          <w:sz w:val="20"/>
          <w:szCs w:val="20"/>
        </w:rPr>
      </w:pPr>
    </w:p>
    <w:p w:rsidR="00C25C48" w:rsidRPr="00025BBB" w:rsidRDefault="00B77933" w:rsidP="00C25C48">
      <w:pPr>
        <w:widowControl w:val="0"/>
        <w:spacing w:line="280" w:lineRule="atLeast"/>
        <w:jc w:val="both"/>
        <w:rPr>
          <w:rFonts w:ascii="Helvetica" w:hAnsi="Helvetica" w:cs="Calibri"/>
          <w:bCs/>
          <w:sz w:val="20"/>
          <w:szCs w:val="20"/>
        </w:rPr>
      </w:pPr>
      <w:r w:rsidRPr="00025BBB">
        <w:rPr>
          <w:rFonts w:ascii="Helvetica" w:hAnsi="Helvetica" w:cs="Calibri"/>
          <w:sz w:val="20"/>
          <w:szCs w:val="20"/>
        </w:rPr>
        <w:t>(5</w:t>
      </w:r>
      <w:r w:rsidR="00C25C48" w:rsidRPr="00025BBB">
        <w:rPr>
          <w:rFonts w:ascii="Helvetica" w:hAnsi="Helvetica" w:cs="Calibri"/>
          <w:sz w:val="20"/>
          <w:szCs w:val="20"/>
        </w:rPr>
        <w:t>) Izvajalec mora za blago - čistila, ki jih bo uporabljal za izvedbo storitev, v času veljavnosti te pogodbe na naročnikovo zahtevo dokazati, da površinsko aktivne snovi v dobavljenem blagu izpolnjujejo zahteve glede biološke razgradljivosti iz Uredbe (ES) št.</w:t>
      </w:r>
      <w:r w:rsidR="00950F7E">
        <w:rPr>
          <w:rFonts w:ascii="Helvetica" w:hAnsi="Helvetica" w:cs="Calibri"/>
          <w:sz w:val="20"/>
          <w:szCs w:val="20"/>
        </w:rPr>
        <w:t xml:space="preserve"> </w:t>
      </w:r>
      <w:r w:rsidR="00C25C48" w:rsidRPr="00025BBB">
        <w:rPr>
          <w:rFonts w:ascii="Helvetica" w:hAnsi="Helvetica" w:cs="Calibri"/>
          <w:sz w:val="20"/>
          <w:szCs w:val="20"/>
        </w:rPr>
        <w:t>648/2004</w:t>
      </w:r>
      <w:r w:rsidR="00C25C48" w:rsidRPr="00025BBB">
        <w:rPr>
          <w:rFonts w:ascii="Helvetica" w:hAnsi="Helvetica" w:cs="Calibri"/>
          <w:bCs/>
          <w:sz w:val="20"/>
          <w:szCs w:val="20"/>
        </w:rPr>
        <w:t xml:space="preserve"> Evropskega parlamenta in Sveta z dne 31.</w:t>
      </w:r>
      <w:r w:rsidR="00950F7E">
        <w:rPr>
          <w:rFonts w:ascii="Helvetica" w:hAnsi="Helvetica" w:cs="Calibri"/>
          <w:bCs/>
          <w:sz w:val="20"/>
          <w:szCs w:val="20"/>
        </w:rPr>
        <w:t xml:space="preserve"> </w:t>
      </w:r>
      <w:r w:rsidR="00C25C48" w:rsidRPr="00025BBB">
        <w:rPr>
          <w:rFonts w:ascii="Helvetica" w:hAnsi="Helvetica" w:cs="Calibri"/>
          <w:bCs/>
          <w:sz w:val="20"/>
          <w:szCs w:val="20"/>
        </w:rPr>
        <w:t>marca</w:t>
      </w:r>
      <w:r w:rsidR="00950F7E">
        <w:rPr>
          <w:rFonts w:ascii="Helvetica" w:hAnsi="Helvetica" w:cs="Calibri"/>
          <w:bCs/>
          <w:sz w:val="20"/>
          <w:szCs w:val="20"/>
        </w:rPr>
        <w:t xml:space="preserve"> </w:t>
      </w:r>
      <w:r w:rsidR="00C25C48" w:rsidRPr="00025BBB">
        <w:rPr>
          <w:rFonts w:ascii="Helvetica" w:hAnsi="Helvetica" w:cs="Calibri"/>
          <w:bCs/>
          <w:sz w:val="20"/>
          <w:szCs w:val="20"/>
        </w:rPr>
        <w:t xml:space="preserve">2004 o detergentih in njenih sprememb. Seznam </w:t>
      </w:r>
      <w:r w:rsidR="00C25C48" w:rsidRPr="00025BBB">
        <w:rPr>
          <w:rFonts w:ascii="Helvetica" w:hAnsi="Helvetica" w:cs="Calibri"/>
          <w:sz w:val="20"/>
          <w:szCs w:val="20"/>
        </w:rPr>
        <w:t>čistil, ki jih bo izvajalec uporabljal za izvedbo storitev, je v prilogi in je sestavni del te pogodbe.</w:t>
      </w:r>
    </w:p>
    <w:p w:rsidR="00C25C48" w:rsidRPr="00025BBB" w:rsidRDefault="00C25C48" w:rsidP="00C25C48">
      <w:pPr>
        <w:widowControl w:val="0"/>
        <w:spacing w:line="280" w:lineRule="atLeast"/>
        <w:jc w:val="both"/>
        <w:rPr>
          <w:rFonts w:ascii="Helvetica" w:hAnsi="Helvetica" w:cs="Calibri"/>
          <w:sz w:val="20"/>
          <w:szCs w:val="20"/>
        </w:rPr>
      </w:pPr>
    </w:p>
    <w:p w:rsidR="00C25C48" w:rsidRPr="00025BBB" w:rsidRDefault="00B77933" w:rsidP="00C25C48">
      <w:pPr>
        <w:widowControl w:val="0"/>
        <w:spacing w:line="280" w:lineRule="atLeast"/>
        <w:jc w:val="both"/>
        <w:rPr>
          <w:rFonts w:ascii="Helvetica" w:hAnsi="Helvetica" w:cs="Calibri"/>
          <w:sz w:val="20"/>
          <w:szCs w:val="20"/>
        </w:rPr>
      </w:pPr>
      <w:r w:rsidRPr="00025BBB">
        <w:rPr>
          <w:rFonts w:ascii="Helvetica" w:hAnsi="Helvetica" w:cs="Calibri"/>
          <w:sz w:val="20"/>
          <w:szCs w:val="20"/>
        </w:rPr>
        <w:t>(6</w:t>
      </w:r>
      <w:r w:rsidR="00C25C48" w:rsidRPr="00025BBB">
        <w:rPr>
          <w:rFonts w:ascii="Helvetica" w:hAnsi="Helvetica" w:cs="Calibri"/>
          <w:sz w:val="20"/>
          <w:szCs w:val="20"/>
        </w:rPr>
        <w:t xml:space="preserve">) Izvajalec iz objektivnih razlogov (ukinitev oz. zamenjava čistila na trgu, novo bolj učinkovito čistilo ...) v času trajanja pogodbe določen artikel lahko zamenja z drugim artiklom, ki ustreza zahtevam Uredbe o zelenem javnem naročanju. Naročniku mora izvajalec posredovati obrazložitev za menjavo artikla ter dokumentacijo v skladu z Uredbo o zelenem javnem naročanju, iz katere je razvidno, da artikel ustreza zahtevam Uredbe o zelenem javnem naročanju. </w:t>
      </w:r>
    </w:p>
    <w:p w:rsidR="00C25C48" w:rsidRPr="00025BBB" w:rsidRDefault="00C25C48" w:rsidP="00C25C48">
      <w:pPr>
        <w:widowControl w:val="0"/>
        <w:spacing w:line="280" w:lineRule="atLeast"/>
        <w:jc w:val="both"/>
        <w:rPr>
          <w:rFonts w:ascii="Helvetica" w:hAnsi="Helvetica" w:cs="Calibri"/>
          <w:bCs/>
          <w:sz w:val="20"/>
          <w:szCs w:val="20"/>
        </w:rPr>
      </w:pPr>
    </w:p>
    <w:p w:rsidR="00CB40F3" w:rsidRPr="00025BBB" w:rsidRDefault="00CE1F97" w:rsidP="00CE1F97">
      <w:pPr>
        <w:widowControl w:val="0"/>
        <w:spacing w:line="280" w:lineRule="atLeast"/>
        <w:jc w:val="center"/>
        <w:rPr>
          <w:rFonts w:ascii="Helvetica" w:hAnsi="Helvetica" w:cs="Calibri"/>
          <w:sz w:val="20"/>
          <w:szCs w:val="20"/>
        </w:rPr>
      </w:pPr>
      <w:r w:rsidRPr="00025BBB">
        <w:rPr>
          <w:rFonts w:ascii="Helvetica" w:hAnsi="Helvetica" w:cs="Calibri"/>
          <w:sz w:val="20"/>
          <w:szCs w:val="20"/>
        </w:rPr>
        <w:t>6. člen</w:t>
      </w:r>
    </w:p>
    <w:p w:rsidR="00CE1F97" w:rsidRPr="00025BBB" w:rsidRDefault="00CE1F97" w:rsidP="00CE1F97">
      <w:pPr>
        <w:widowControl w:val="0"/>
        <w:spacing w:line="280" w:lineRule="atLeast"/>
        <w:jc w:val="center"/>
        <w:rPr>
          <w:rFonts w:ascii="Helvetica" w:hAnsi="Helvetica" w:cs="Calibri"/>
          <w:sz w:val="20"/>
          <w:szCs w:val="20"/>
        </w:rPr>
      </w:pPr>
    </w:p>
    <w:p w:rsidR="001316CB" w:rsidRPr="00025BBB" w:rsidRDefault="001316CB" w:rsidP="001316CB">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w:t>
      </w:r>
      <w:r w:rsidR="00984E45" w:rsidRPr="00025BBB">
        <w:rPr>
          <w:rFonts w:ascii="Helvetica" w:hAnsi="Helvetica" w:cs="Calibri"/>
          <w:sz w:val="20"/>
          <w:szCs w:val="20"/>
        </w:rPr>
        <w:t>Delovnemu osebju je prepovedano odnašanje stvari in predmetov, ki so last naročnika</w:t>
      </w:r>
      <w:r w:rsidR="008738E8" w:rsidRPr="00025BBB">
        <w:rPr>
          <w:rFonts w:ascii="Helvetica" w:hAnsi="Helvetica" w:cs="Calibri"/>
          <w:sz w:val="20"/>
          <w:szCs w:val="20"/>
        </w:rPr>
        <w:t xml:space="preserve"> ter poseganje v delovanje naprav in opreme</w:t>
      </w:r>
      <w:r w:rsidR="00984E45" w:rsidRPr="00025BBB">
        <w:rPr>
          <w:rFonts w:ascii="Helvetica" w:hAnsi="Helvetica" w:cs="Calibri"/>
          <w:sz w:val="20"/>
          <w:szCs w:val="20"/>
        </w:rPr>
        <w:t>. Prav tako je delovnemu osebju prepovedan vpogled v akte in poslovne papirje, ki so na pisalnih mizah, v predalih oziroma v omarah.</w:t>
      </w:r>
    </w:p>
    <w:p w:rsidR="00984E45" w:rsidRPr="00025BBB" w:rsidRDefault="00984E45" w:rsidP="001316CB">
      <w:pPr>
        <w:widowControl w:val="0"/>
        <w:spacing w:line="280" w:lineRule="atLeast"/>
        <w:jc w:val="both"/>
        <w:rPr>
          <w:rFonts w:ascii="Helvetica" w:hAnsi="Helvetica" w:cs="Calibri"/>
          <w:sz w:val="20"/>
          <w:szCs w:val="20"/>
        </w:rPr>
      </w:pPr>
      <w:r w:rsidRPr="00025BBB">
        <w:rPr>
          <w:rFonts w:ascii="Helvetica" w:hAnsi="Helvetica" w:cs="Calibri"/>
          <w:sz w:val="20"/>
          <w:szCs w:val="20"/>
        </w:rPr>
        <w:br/>
      </w:r>
      <w:r w:rsidR="00FB31A6" w:rsidRPr="00025BBB">
        <w:rPr>
          <w:rFonts w:ascii="Helvetica" w:hAnsi="Helvetica" w:cs="Calibri"/>
          <w:sz w:val="20"/>
          <w:szCs w:val="20"/>
        </w:rPr>
        <w:t xml:space="preserve">(2) </w:t>
      </w:r>
      <w:r w:rsidRPr="00025BBB">
        <w:rPr>
          <w:rFonts w:ascii="Helvetica" w:hAnsi="Helvetica" w:cs="Calibri"/>
          <w:sz w:val="20"/>
          <w:szCs w:val="20"/>
        </w:rPr>
        <w:t xml:space="preserve">Delovnemu osebju je prepovedano na delovno mesto pripeljati osebe, ki niso v delovnem ali pogodbenem razmerju z izvajalcem. </w:t>
      </w:r>
    </w:p>
    <w:p w:rsidR="0041361C" w:rsidRPr="00025BBB" w:rsidRDefault="0041361C" w:rsidP="001316CB">
      <w:pPr>
        <w:widowControl w:val="0"/>
        <w:spacing w:line="280" w:lineRule="atLeast"/>
        <w:jc w:val="both"/>
        <w:rPr>
          <w:rFonts w:ascii="Helvetica" w:hAnsi="Helvetica" w:cs="Calibri"/>
          <w:sz w:val="20"/>
          <w:szCs w:val="20"/>
        </w:rPr>
      </w:pPr>
    </w:p>
    <w:p w:rsidR="00984E45" w:rsidRPr="00025BBB" w:rsidRDefault="00FB31A6" w:rsidP="00984E45">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(3) </w:t>
      </w:r>
      <w:r w:rsidR="00984E45" w:rsidRPr="00025BBB">
        <w:rPr>
          <w:rFonts w:ascii="Helvetica" w:hAnsi="Helvetica" w:cs="Calibri"/>
          <w:sz w:val="20"/>
          <w:szCs w:val="20"/>
        </w:rPr>
        <w:t xml:space="preserve">Izvajalec bo z osebnimi podatki in občutljivimi osebnimi podatki, do katerih ima dostop, ravnal v skladu z Uredbo (EU) 2016/679 Evropskega parlamenta in Sveta z dne 27. aprila 2016 o varstvu posameznikov pri obdelavi osebnih podatkov in o prostem pretoku takih podatkov ter o razveljavitvi Direktive 95/46/ES (Splošna uredba o varstvu podatkov), ter v skladu z veljavno zakonodajo, ki ureja varstvo osebnih podatkov. </w:t>
      </w:r>
    </w:p>
    <w:p w:rsidR="0041361C" w:rsidRPr="00025BBB" w:rsidRDefault="0041361C" w:rsidP="0041361C">
      <w:pPr>
        <w:widowControl w:val="0"/>
        <w:spacing w:line="280" w:lineRule="atLeast"/>
        <w:jc w:val="both"/>
        <w:rPr>
          <w:rFonts w:ascii="Helvetica" w:hAnsi="Helvetica" w:cs="Calibri"/>
          <w:sz w:val="20"/>
          <w:szCs w:val="20"/>
        </w:rPr>
      </w:pPr>
    </w:p>
    <w:p w:rsidR="0041361C" w:rsidRPr="00025BBB" w:rsidRDefault="0041361C" w:rsidP="0041361C">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(4) </w:t>
      </w:r>
      <w:r w:rsidR="005D4877" w:rsidRPr="00025BBB">
        <w:rPr>
          <w:rFonts w:ascii="Helvetica" w:hAnsi="Helvetica" w:cs="Calibri"/>
          <w:sz w:val="20"/>
          <w:szCs w:val="20"/>
        </w:rPr>
        <w:t xml:space="preserve">Izvajalec se zaveže </w:t>
      </w:r>
      <w:r w:rsidRPr="00025BBB">
        <w:rPr>
          <w:rFonts w:ascii="Helvetica" w:hAnsi="Helvetica" w:cs="Calibri"/>
          <w:sz w:val="20"/>
          <w:szCs w:val="20"/>
        </w:rPr>
        <w:t>svoje delavce, ki bodo delali pri naročniku, seznaniti, da so le ti pod disciplinsko, materialno in kazensko odgovornostjo dolžni varovati vse podatke, ki štejejo za zaupni, do katerih so prišli pri svojem delu. Izvajalec mora delavcem dati v podpis posebno izjavo, s katero se delavci zavežejo varovati zaupne podatke</w:t>
      </w:r>
      <w:r w:rsidR="0098623F" w:rsidRPr="00025BBB">
        <w:rPr>
          <w:rFonts w:ascii="Helvetica" w:hAnsi="Helvetica" w:cs="Calibri"/>
          <w:sz w:val="20"/>
          <w:szCs w:val="20"/>
        </w:rPr>
        <w:t>,</w:t>
      </w:r>
      <w:r w:rsidRPr="00025BBB">
        <w:rPr>
          <w:rFonts w:ascii="Helvetica" w:hAnsi="Helvetica" w:cs="Calibri"/>
          <w:sz w:val="20"/>
          <w:szCs w:val="20"/>
        </w:rPr>
        <w:t xml:space="preserve"> do katerih pri delu pridejo. </w:t>
      </w:r>
    </w:p>
    <w:p w:rsidR="00FB31A6" w:rsidRPr="00025BBB" w:rsidRDefault="00FB31A6" w:rsidP="00984E45">
      <w:pPr>
        <w:widowControl w:val="0"/>
        <w:spacing w:line="280" w:lineRule="atLeast"/>
        <w:jc w:val="both"/>
        <w:rPr>
          <w:rFonts w:ascii="Helvetica" w:hAnsi="Helvetica" w:cs="Calibri"/>
          <w:sz w:val="20"/>
          <w:szCs w:val="20"/>
        </w:rPr>
      </w:pPr>
    </w:p>
    <w:p w:rsidR="00984E45" w:rsidRPr="00025BBB" w:rsidRDefault="0041361C" w:rsidP="00984E45">
      <w:pPr>
        <w:widowControl w:val="0"/>
        <w:spacing w:line="280" w:lineRule="atLeast"/>
        <w:jc w:val="both"/>
        <w:rPr>
          <w:rFonts w:ascii="Helvetica" w:hAnsi="Helvetica" w:cs="Calibri"/>
          <w:sz w:val="20"/>
          <w:szCs w:val="20"/>
        </w:rPr>
      </w:pPr>
      <w:r w:rsidRPr="00025BBB">
        <w:rPr>
          <w:rFonts w:ascii="Helvetica" w:hAnsi="Helvetica" w:cs="Calibri"/>
          <w:sz w:val="20"/>
          <w:szCs w:val="20"/>
        </w:rPr>
        <w:t>(5</w:t>
      </w:r>
      <w:r w:rsidR="00FB31A6" w:rsidRPr="00025BBB">
        <w:rPr>
          <w:rFonts w:ascii="Helvetica" w:hAnsi="Helvetica" w:cs="Calibri"/>
          <w:sz w:val="20"/>
          <w:szCs w:val="20"/>
        </w:rPr>
        <w:t xml:space="preserve">) </w:t>
      </w:r>
      <w:r w:rsidR="00984E45" w:rsidRPr="00025BBB">
        <w:rPr>
          <w:rFonts w:ascii="Helvetica" w:hAnsi="Helvetica" w:cs="Calibri"/>
          <w:sz w:val="20"/>
          <w:szCs w:val="20"/>
        </w:rPr>
        <w:t xml:space="preserve">Izvajalec se obvezuje, da bo vse podatke do katerih bo na kakršnikoli način prišel pri izvajanju storitev po tej pogodbi, varoval kot poslovno skrivnost naročnika. </w:t>
      </w:r>
    </w:p>
    <w:p w:rsidR="00984E45" w:rsidRPr="00025BBB" w:rsidRDefault="00984E45" w:rsidP="00984E45">
      <w:pPr>
        <w:widowControl w:val="0"/>
        <w:spacing w:line="280" w:lineRule="atLeast"/>
        <w:jc w:val="both"/>
        <w:rPr>
          <w:rFonts w:ascii="Helvetica" w:hAnsi="Helvetica" w:cs="Calibri"/>
          <w:sz w:val="20"/>
          <w:szCs w:val="20"/>
        </w:rPr>
      </w:pPr>
    </w:p>
    <w:p w:rsidR="009A5ED4" w:rsidRPr="00025BBB" w:rsidRDefault="009A5ED4" w:rsidP="009A5ED4">
      <w:pPr>
        <w:widowControl w:val="0"/>
        <w:spacing w:line="280" w:lineRule="atLeast"/>
        <w:jc w:val="center"/>
        <w:rPr>
          <w:rFonts w:ascii="Helvetica" w:hAnsi="Helvetica" w:cs="Calibri"/>
          <w:sz w:val="20"/>
          <w:szCs w:val="20"/>
        </w:rPr>
      </w:pPr>
      <w:r w:rsidRPr="00025BBB">
        <w:rPr>
          <w:rFonts w:ascii="Helvetica" w:hAnsi="Helvetica" w:cs="Calibri"/>
          <w:sz w:val="20"/>
          <w:szCs w:val="20"/>
        </w:rPr>
        <w:t>7. člen</w:t>
      </w:r>
    </w:p>
    <w:p w:rsidR="009A5ED4" w:rsidRPr="00025BBB" w:rsidRDefault="009A5ED4" w:rsidP="009A5ED4">
      <w:pPr>
        <w:widowControl w:val="0"/>
        <w:spacing w:line="280" w:lineRule="atLeast"/>
        <w:jc w:val="center"/>
        <w:rPr>
          <w:rFonts w:ascii="Helvetica" w:hAnsi="Helvetica" w:cs="Calibri"/>
          <w:sz w:val="20"/>
          <w:szCs w:val="20"/>
        </w:rPr>
      </w:pPr>
    </w:p>
    <w:p w:rsidR="008738E8" w:rsidRPr="00025BBB" w:rsidRDefault="009A5ED4" w:rsidP="008738E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Izvajalec se zaveže delo opraviti kakovostno in po pravilih stroke. Kakovost opravljenega dela kontrolira pooblaščeni predstavnik naročnika. </w:t>
      </w:r>
      <w:r w:rsidR="008738E8" w:rsidRPr="00025BBB">
        <w:rPr>
          <w:rFonts w:ascii="Helvetica" w:hAnsi="Helvetica" w:cs="Calibri"/>
          <w:sz w:val="20"/>
          <w:szCs w:val="20"/>
        </w:rPr>
        <w:t xml:space="preserve">Če naročnik oceni, da pogodbene obveznosti niso izpolnjene dovolj kakovostno, bo na to opozoril izvajalca in mu postavil rok, do katerega mora le ta kakovost izboljšati. Če naročnik poda pisne pripombe, jih je izvajalec dolžan odpraviti v roku treh dni. V primeru, da izvajalec kakovost ne izboljša oz. pisnih pripomb ne odpravi lahko naročnik unovči finančno zavarovanje za dobro izvedbo pogodbenih obveznosti. </w:t>
      </w:r>
    </w:p>
    <w:p w:rsidR="009A5ED4" w:rsidRPr="00025BBB" w:rsidRDefault="009A5ED4" w:rsidP="009A5ED4">
      <w:pPr>
        <w:widowControl w:val="0"/>
        <w:spacing w:line="280" w:lineRule="atLeast"/>
        <w:jc w:val="both"/>
        <w:rPr>
          <w:rFonts w:ascii="Helvetica" w:hAnsi="Helvetica" w:cs="Calibri"/>
          <w:sz w:val="20"/>
          <w:szCs w:val="20"/>
        </w:rPr>
      </w:pPr>
    </w:p>
    <w:p w:rsidR="009A5ED4" w:rsidRPr="00025BBB" w:rsidRDefault="009A5ED4" w:rsidP="009A5ED4">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Izvajalec se zaveže, da bo delo opravljal tako, da ne bo moten delovni proces naročnika. </w:t>
      </w:r>
    </w:p>
    <w:p w:rsidR="009A5ED4" w:rsidRPr="00025BBB" w:rsidRDefault="009A5ED4" w:rsidP="009A5ED4">
      <w:pPr>
        <w:widowControl w:val="0"/>
        <w:spacing w:line="280" w:lineRule="atLeast"/>
        <w:jc w:val="both"/>
        <w:rPr>
          <w:rFonts w:ascii="Helvetica" w:hAnsi="Helvetica" w:cs="Calibri"/>
          <w:sz w:val="20"/>
          <w:szCs w:val="20"/>
        </w:rPr>
      </w:pPr>
    </w:p>
    <w:p w:rsidR="009A5ED4" w:rsidRPr="00025BBB" w:rsidRDefault="009A5ED4" w:rsidP="009A5ED4">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(3) Izvajalec je dolžan prilagoditi delovni čas izvajanja storitev po tej pogodbi v skladu z navodili </w:t>
      </w:r>
      <w:r w:rsidRPr="00025BBB">
        <w:rPr>
          <w:rFonts w:ascii="Helvetica" w:hAnsi="Helvetica" w:cs="Calibri"/>
          <w:sz w:val="20"/>
          <w:szCs w:val="20"/>
        </w:rPr>
        <w:lastRenderedPageBreak/>
        <w:t xml:space="preserve">naročnika. </w:t>
      </w:r>
    </w:p>
    <w:p w:rsidR="009A5ED4" w:rsidRPr="00025BBB" w:rsidRDefault="009A5ED4" w:rsidP="009A5ED4">
      <w:pPr>
        <w:widowControl w:val="0"/>
        <w:spacing w:line="280" w:lineRule="atLeast"/>
        <w:jc w:val="both"/>
        <w:rPr>
          <w:rFonts w:ascii="Helvetica" w:hAnsi="Helvetica" w:cs="Calibri"/>
          <w:sz w:val="20"/>
          <w:szCs w:val="20"/>
        </w:rPr>
      </w:pPr>
    </w:p>
    <w:p w:rsidR="009A5ED4" w:rsidRPr="00025BBB" w:rsidRDefault="009A5ED4" w:rsidP="009A5ED4">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(4) Izvajalec odgovarja za vso nastalo škodo, ki jo zaradi malomarnosti in nestrokovnosti povzroči njegovo osebje. </w:t>
      </w:r>
      <w:r w:rsidR="008738E8" w:rsidRPr="00025BBB">
        <w:rPr>
          <w:rFonts w:ascii="Helvetica" w:hAnsi="Helvetica" w:cs="Calibri"/>
          <w:iCs/>
          <w:sz w:val="20"/>
          <w:szCs w:val="20"/>
        </w:rPr>
        <w:t>O nastanku škode je izvajalec dolžan naročnika nemudoma obvestiti. Povzročena škoda se ugotovi ob skupnem ogledu skrbnikov te pogodbe.</w:t>
      </w:r>
    </w:p>
    <w:p w:rsidR="009A5ED4" w:rsidRPr="00025BBB" w:rsidRDefault="009A5ED4" w:rsidP="009A5ED4">
      <w:pPr>
        <w:widowControl w:val="0"/>
        <w:spacing w:line="280" w:lineRule="atLeast"/>
        <w:jc w:val="both"/>
        <w:rPr>
          <w:rFonts w:ascii="Helvetica" w:hAnsi="Helvetica" w:cs="Calibri"/>
          <w:sz w:val="20"/>
          <w:szCs w:val="20"/>
        </w:rPr>
      </w:pPr>
    </w:p>
    <w:p w:rsidR="009A5ED4" w:rsidRPr="00025BBB" w:rsidRDefault="009A5ED4" w:rsidP="009A5ED4">
      <w:pPr>
        <w:widowControl w:val="0"/>
        <w:spacing w:line="280" w:lineRule="atLeast"/>
        <w:jc w:val="both"/>
        <w:rPr>
          <w:rFonts w:ascii="Helvetica" w:hAnsi="Helvetica" w:cs="Calibri"/>
          <w:sz w:val="20"/>
          <w:szCs w:val="20"/>
        </w:rPr>
      </w:pPr>
      <w:r w:rsidRPr="00025BBB">
        <w:rPr>
          <w:rFonts w:ascii="Helvetica" w:hAnsi="Helvetica" w:cs="Calibri"/>
          <w:bCs/>
          <w:sz w:val="20"/>
          <w:szCs w:val="20"/>
        </w:rPr>
        <w:t>(5)</w:t>
      </w:r>
      <w:r w:rsidRPr="00025BBB">
        <w:rPr>
          <w:rFonts w:ascii="Helvetica" w:hAnsi="Helvetica" w:cs="Calibri"/>
          <w:b/>
          <w:bCs/>
          <w:sz w:val="20"/>
          <w:szCs w:val="20"/>
        </w:rPr>
        <w:t xml:space="preserve"> </w:t>
      </w:r>
      <w:r w:rsidRPr="00025BBB">
        <w:rPr>
          <w:rFonts w:ascii="Helvetica" w:hAnsi="Helvetica" w:cs="Calibri"/>
          <w:sz w:val="20"/>
          <w:szCs w:val="20"/>
        </w:rPr>
        <w:t xml:space="preserve">Izvajalec prevzame vso odgovornost za škodo, ki nastane v zvezi z dejavnostjo čiščenja. </w:t>
      </w:r>
    </w:p>
    <w:p w:rsidR="000335A6" w:rsidRPr="00025BBB" w:rsidRDefault="000335A6" w:rsidP="009A5ED4">
      <w:pPr>
        <w:widowControl w:val="0"/>
        <w:spacing w:line="280" w:lineRule="atLeast"/>
        <w:jc w:val="both"/>
        <w:rPr>
          <w:rFonts w:ascii="Helvetica" w:hAnsi="Helvetica" w:cs="Calibri"/>
          <w:sz w:val="20"/>
          <w:szCs w:val="20"/>
        </w:rPr>
      </w:pPr>
    </w:p>
    <w:p w:rsidR="000335A6" w:rsidRPr="00025BBB" w:rsidRDefault="000335A6" w:rsidP="009A5ED4">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(6) Izvajalec se zavezuje pred podpisom pogodbe naročniku predložiti cenik dodatnih del. </w:t>
      </w:r>
    </w:p>
    <w:p w:rsidR="009A5ED4" w:rsidRPr="00025BBB" w:rsidRDefault="009A5ED4" w:rsidP="009A5ED4">
      <w:pPr>
        <w:widowControl w:val="0"/>
        <w:spacing w:line="280" w:lineRule="atLeast"/>
        <w:jc w:val="both"/>
        <w:rPr>
          <w:rFonts w:ascii="Helvetica" w:hAnsi="Helvetica" w:cs="Calibri"/>
          <w:sz w:val="20"/>
          <w:szCs w:val="20"/>
        </w:rPr>
      </w:pPr>
    </w:p>
    <w:p w:rsidR="00CE1F97" w:rsidRPr="00025BBB" w:rsidRDefault="00D4312A" w:rsidP="00D4312A">
      <w:pPr>
        <w:widowControl w:val="0"/>
        <w:spacing w:line="280" w:lineRule="atLeast"/>
        <w:jc w:val="center"/>
        <w:rPr>
          <w:rFonts w:ascii="Helvetica" w:hAnsi="Helvetica" w:cs="Calibri"/>
          <w:b/>
          <w:sz w:val="20"/>
          <w:szCs w:val="20"/>
        </w:rPr>
      </w:pPr>
      <w:r w:rsidRPr="00025BBB">
        <w:rPr>
          <w:rFonts w:ascii="Helvetica" w:hAnsi="Helvetica" w:cs="Calibri"/>
          <w:b/>
          <w:sz w:val="20"/>
          <w:szCs w:val="20"/>
        </w:rPr>
        <w:t>OBVEZNOSTI NAROČNIKA</w:t>
      </w:r>
    </w:p>
    <w:p w:rsidR="00D4312A" w:rsidRPr="00025BBB" w:rsidRDefault="00D4312A" w:rsidP="00D4312A">
      <w:pPr>
        <w:widowControl w:val="0"/>
        <w:spacing w:line="280" w:lineRule="atLeast"/>
        <w:jc w:val="center"/>
        <w:rPr>
          <w:rFonts w:ascii="Helvetica" w:hAnsi="Helvetica" w:cs="Calibri"/>
          <w:b/>
          <w:sz w:val="20"/>
          <w:szCs w:val="20"/>
        </w:rPr>
      </w:pPr>
    </w:p>
    <w:p w:rsidR="00D4312A" w:rsidRPr="00025BBB" w:rsidRDefault="00D4312A" w:rsidP="00D4312A">
      <w:pPr>
        <w:widowControl w:val="0"/>
        <w:spacing w:line="280" w:lineRule="atLeast"/>
        <w:jc w:val="center"/>
        <w:rPr>
          <w:rFonts w:ascii="Helvetica" w:hAnsi="Helvetica" w:cs="Calibri"/>
          <w:sz w:val="20"/>
          <w:szCs w:val="20"/>
        </w:rPr>
      </w:pPr>
      <w:r w:rsidRPr="00025BBB">
        <w:rPr>
          <w:rFonts w:ascii="Helvetica" w:hAnsi="Helvetica" w:cs="Calibri"/>
          <w:sz w:val="20"/>
          <w:szCs w:val="20"/>
        </w:rPr>
        <w:t>8. člen</w:t>
      </w:r>
    </w:p>
    <w:p w:rsidR="00CE1F97" w:rsidRPr="00025BBB" w:rsidRDefault="00CE1F97" w:rsidP="00CE1F97">
      <w:pPr>
        <w:widowControl w:val="0"/>
        <w:spacing w:line="280" w:lineRule="atLeast"/>
        <w:jc w:val="center"/>
        <w:rPr>
          <w:rFonts w:ascii="Helvetica" w:hAnsi="Helvetica" w:cs="Calibri"/>
          <w:sz w:val="20"/>
          <w:szCs w:val="20"/>
        </w:rPr>
      </w:pPr>
    </w:p>
    <w:p w:rsidR="001B7E38" w:rsidRPr="00025BBB" w:rsidRDefault="0041361C"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w:t>
      </w:r>
      <w:r w:rsidR="001B7E38" w:rsidRPr="00025BBB">
        <w:rPr>
          <w:rFonts w:ascii="Helvetica" w:hAnsi="Helvetica" w:cs="Calibri"/>
          <w:sz w:val="20"/>
          <w:szCs w:val="20"/>
        </w:rPr>
        <w:t>Naročni</w:t>
      </w:r>
      <w:r w:rsidR="00D56C46">
        <w:rPr>
          <w:rFonts w:ascii="Helvetica" w:hAnsi="Helvetica" w:cs="Calibri"/>
          <w:sz w:val="20"/>
          <w:szCs w:val="20"/>
        </w:rPr>
        <w:t>k je dolžan izvajalcu brezplač</w:t>
      </w:r>
      <w:r w:rsidR="001B7E38" w:rsidRPr="00025BBB">
        <w:rPr>
          <w:rFonts w:ascii="Helvetica" w:hAnsi="Helvetica" w:cs="Calibri"/>
          <w:sz w:val="20"/>
          <w:szCs w:val="20"/>
        </w:rPr>
        <w:t>no zagotoviti toplo in hladno vodo ter električno energijo za čistilne stroje. Naročnik je dolžan izvajalcu brezplačno zagotoviti primerne prostore za skladiščenje čistil in delovnih sredstev ter prostore za preoblačenje osebja izvajalca in shranjevanje njihovih oblačil</w:t>
      </w:r>
      <w:r w:rsidR="00071D45" w:rsidRPr="00025BBB">
        <w:rPr>
          <w:rFonts w:ascii="Helvetica" w:hAnsi="Helvetica" w:cs="Calibri"/>
          <w:sz w:val="20"/>
          <w:szCs w:val="20"/>
        </w:rPr>
        <w:t xml:space="preserve"> ter kartice za elektronsko evidentiranje prisotnosti izvajalcev. </w:t>
      </w:r>
      <w:r w:rsidR="001B7E38" w:rsidRPr="00025BBB">
        <w:rPr>
          <w:rFonts w:ascii="Helvetica" w:hAnsi="Helvetica" w:cs="Calibri"/>
          <w:sz w:val="20"/>
          <w:szCs w:val="20"/>
        </w:rPr>
        <w:t xml:space="preserve">Naročnik izvajalcu zagotovi vso papirno konfekcijo (toaletni papir, papirnate brisače za enkratno uporabo) in tekoče milo. </w:t>
      </w:r>
    </w:p>
    <w:p w:rsidR="00071D45" w:rsidRPr="00025BBB" w:rsidRDefault="00071D45" w:rsidP="001B7E38">
      <w:pPr>
        <w:widowControl w:val="0"/>
        <w:spacing w:line="280" w:lineRule="atLeast"/>
        <w:jc w:val="both"/>
        <w:rPr>
          <w:rFonts w:ascii="Helvetica" w:hAnsi="Helvetica" w:cs="Calibri"/>
          <w:sz w:val="20"/>
          <w:szCs w:val="20"/>
        </w:rPr>
      </w:pPr>
    </w:p>
    <w:p w:rsidR="001B7E38" w:rsidRPr="00025BBB" w:rsidRDefault="00071D45"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w:t>
      </w:r>
      <w:r w:rsidR="001B7E38" w:rsidRPr="00025BBB">
        <w:rPr>
          <w:rFonts w:ascii="Helvetica" w:hAnsi="Helvetica" w:cs="Calibri"/>
          <w:sz w:val="20"/>
          <w:szCs w:val="20"/>
        </w:rPr>
        <w:t xml:space="preserve">Naročnik se obvezuje izvajalca storitev seznaniti z vsemi značilnostmi svojega poslovanja in drugimi informacijami, ki so potrebne za nemoteno izvajanje storitev. </w:t>
      </w:r>
    </w:p>
    <w:p w:rsidR="00071D45" w:rsidRPr="00025BBB" w:rsidRDefault="00071D45" w:rsidP="001B7E38">
      <w:pPr>
        <w:widowControl w:val="0"/>
        <w:spacing w:line="280" w:lineRule="atLeast"/>
        <w:jc w:val="both"/>
        <w:rPr>
          <w:rFonts w:ascii="Helvetica" w:hAnsi="Helvetica" w:cs="Calibri"/>
          <w:sz w:val="20"/>
          <w:szCs w:val="20"/>
        </w:rPr>
      </w:pPr>
    </w:p>
    <w:p w:rsidR="001B7E38" w:rsidRPr="00025BBB" w:rsidRDefault="00071D45" w:rsidP="00071D45">
      <w:pPr>
        <w:widowControl w:val="0"/>
        <w:spacing w:line="280" w:lineRule="atLeast"/>
        <w:jc w:val="center"/>
        <w:rPr>
          <w:rFonts w:ascii="Helvetica" w:hAnsi="Helvetica" w:cs="Calibri"/>
          <w:bCs/>
          <w:sz w:val="20"/>
          <w:szCs w:val="20"/>
        </w:rPr>
      </w:pPr>
      <w:r w:rsidRPr="00025BBB">
        <w:rPr>
          <w:rFonts w:ascii="Helvetica" w:hAnsi="Helvetica" w:cs="Calibri"/>
          <w:bCs/>
          <w:sz w:val="20"/>
          <w:szCs w:val="20"/>
        </w:rPr>
        <w:t>9. člen</w:t>
      </w:r>
    </w:p>
    <w:p w:rsidR="00071D45" w:rsidRPr="00025BBB" w:rsidRDefault="00071D45" w:rsidP="00071D45">
      <w:pPr>
        <w:widowControl w:val="0"/>
        <w:spacing w:line="280" w:lineRule="atLeast"/>
        <w:jc w:val="center"/>
        <w:rPr>
          <w:rFonts w:ascii="Helvetica" w:hAnsi="Helvetica" w:cs="Calibri"/>
          <w:sz w:val="20"/>
          <w:szCs w:val="20"/>
        </w:rPr>
      </w:pPr>
    </w:p>
    <w:p w:rsidR="001B7E38" w:rsidRPr="00025BBB" w:rsidRDefault="001B7E38"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Naročnik bo pisno obveščal izvajalca o prejetih odškodninskih zahtevkih iz naslova odgovornosti izvajalca in obvestil oškodovance, ki vlagajo odškodninske zahtevke iz tega naslova, da bo njihovo reševanje prevzel izvajalec. </w:t>
      </w:r>
    </w:p>
    <w:p w:rsidR="00071D45" w:rsidRPr="00025BBB" w:rsidRDefault="00071D45" w:rsidP="001B7E38">
      <w:pPr>
        <w:widowControl w:val="0"/>
        <w:spacing w:line="280" w:lineRule="atLeast"/>
        <w:jc w:val="both"/>
        <w:rPr>
          <w:rFonts w:ascii="Helvetica" w:hAnsi="Helvetica" w:cs="Calibri"/>
          <w:sz w:val="20"/>
          <w:szCs w:val="20"/>
        </w:rPr>
      </w:pPr>
    </w:p>
    <w:p w:rsidR="001B7E38" w:rsidRPr="00025BBB" w:rsidRDefault="00071D45" w:rsidP="00071D45">
      <w:pPr>
        <w:widowControl w:val="0"/>
        <w:spacing w:line="280" w:lineRule="atLeast"/>
        <w:jc w:val="center"/>
        <w:rPr>
          <w:rFonts w:ascii="Helvetica" w:hAnsi="Helvetica" w:cs="Calibri"/>
          <w:bCs/>
          <w:sz w:val="20"/>
          <w:szCs w:val="20"/>
        </w:rPr>
      </w:pPr>
      <w:r w:rsidRPr="00025BBB">
        <w:rPr>
          <w:rFonts w:ascii="Helvetica" w:hAnsi="Helvetica" w:cs="Calibri"/>
          <w:bCs/>
          <w:sz w:val="20"/>
          <w:szCs w:val="20"/>
        </w:rPr>
        <w:t>10. člen</w:t>
      </w:r>
    </w:p>
    <w:p w:rsidR="00071D45" w:rsidRPr="00025BBB" w:rsidRDefault="00071D45" w:rsidP="00071D45">
      <w:pPr>
        <w:widowControl w:val="0"/>
        <w:spacing w:line="280" w:lineRule="atLeast"/>
        <w:jc w:val="center"/>
        <w:rPr>
          <w:rFonts w:ascii="Helvetica" w:hAnsi="Helvetica" w:cs="Calibri"/>
          <w:sz w:val="20"/>
          <w:szCs w:val="20"/>
        </w:rPr>
      </w:pPr>
    </w:p>
    <w:p w:rsidR="001B7E38" w:rsidRPr="00025BBB" w:rsidRDefault="001B7E38"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V primeru nastale škode zaradi vzrokov, opredel</w:t>
      </w:r>
      <w:r w:rsidR="006C64FF" w:rsidRPr="00025BBB">
        <w:rPr>
          <w:rFonts w:ascii="Helvetica" w:hAnsi="Helvetica" w:cs="Calibri"/>
          <w:sz w:val="20"/>
          <w:szCs w:val="20"/>
        </w:rPr>
        <w:t>jenih v 7</w:t>
      </w:r>
      <w:r w:rsidRPr="00025BBB">
        <w:rPr>
          <w:rFonts w:ascii="Helvetica" w:hAnsi="Helvetica" w:cs="Calibri"/>
          <w:sz w:val="20"/>
          <w:szCs w:val="20"/>
        </w:rPr>
        <w:t xml:space="preserve">. členu te pogodbe, bo naročnik izvajalca o tem pisno obvestil. </w:t>
      </w:r>
    </w:p>
    <w:p w:rsidR="007A1439" w:rsidRPr="00025BBB" w:rsidRDefault="007A1439" w:rsidP="007A1439">
      <w:pPr>
        <w:widowControl w:val="0"/>
        <w:spacing w:line="280" w:lineRule="atLeast"/>
        <w:jc w:val="center"/>
        <w:rPr>
          <w:rFonts w:ascii="Helvetica" w:hAnsi="Helvetica" w:cs="Calibri"/>
          <w:b/>
          <w:bCs/>
          <w:iCs/>
          <w:sz w:val="20"/>
          <w:szCs w:val="20"/>
        </w:rPr>
      </w:pPr>
    </w:p>
    <w:p w:rsidR="007A1439" w:rsidRPr="00025BBB" w:rsidRDefault="007A1439" w:rsidP="007A1439">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POGODBENA CENA</w:t>
      </w:r>
    </w:p>
    <w:p w:rsidR="006C64FF" w:rsidRPr="00025BBB" w:rsidRDefault="006C64FF" w:rsidP="001B7E38">
      <w:pPr>
        <w:widowControl w:val="0"/>
        <w:spacing w:line="280" w:lineRule="atLeast"/>
        <w:jc w:val="both"/>
        <w:rPr>
          <w:rFonts w:ascii="Helvetica" w:hAnsi="Helvetica" w:cs="Calibri"/>
          <w:sz w:val="20"/>
          <w:szCs w:val="20"/>
        </w:rPr>
      </w:pPr>
    </w:p>
    <w:p w:rsidR="001B7E38" w:rsidRPr="00025BBB" w:rsidRDefault="006C64FF" w:rsidP="006C64FF">
      <w:pPr>
        <w:widowControl w:val="0"/>
        <w:spacing w:line="280" w:lineRule="atLeast"/>
        <w:jc w:val="center"/>
        <w:rPr>
          <w:rFonts w:ascii="Helvetica" w:hAnsi="Helvetica" w:cs="Calibri"/>
          <w:bCs/>
          <w:sz w:val="20"/>
          <w:szCs w:val="20"/>
        </w:rPr>
      </w:pPr>
      <w:r w:rsidRPr="00025BBB">
        <w:rPr>
          <w:rFonts w:ascii="Helvetica" w:hAnsi="Helvetica" w:cs="Calibri"/>
          <w:bCs/>
          <w:sz w:val="20"/>
          <w:szCs w:val="20"/>
        </w:rPr>
        <w:t>11. člen</w:t>
      </w:r>
    </w:p>
    <w:p w:rsidR="00B77933" w:rsidRPr="00025BBB" w:rsidRDefault="00B77933" w:rsidP="006C64FF">
      <w:pPr>
        <w:widowControl w:val="0"/>
        <w:spacing w:line="280" w:lineRule="atLeast"/>
        <w:jc w:val="center"/>
        <w:rPr>
          <w:rFonts w:ascii="Helvetica" w:hAnsi="Helvetica" w:cs="Calibri"/>
          <w:sz w:val="20"/>
          <w:szCs w:val="20"/>
        </w:rPr>
      </w:pPr>
    </w:p>
    <w:p w:rsidR="00042C49" w:rsidRPr="00025BBB" w:rsidRDefault="00A30CCD"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w:t>
      </w:r>
      <w:r w:rsidR="00042C49" w:rsidRPr="00025BBB">
        <w:rPr>
          <w:rFonts w:ascii="Helvetica" w:hAnsi="Helvetica" w:cs="Calibri"/>
          <w:sz w:val="20"/>
          <w:szCs w:val="20"/>
        </w:rPr>
        <w:t xml:space="preserve">Vrednost pogodbenih del </w:t>
      </w:r>
      <w:r w:rsidR="00D731AA" w:rsidRPr="00025BBB">
        <w:rPr>
          <w:rFonts w:ascii="Helvetica" w:hAnsi="Helvetica" w:cs="Calibri"/>
          <w:sz w:val="20"/>
          <w:szCs w:val="20"/>
        </w:rPr>
        <w:t xml:space="preserve">po tej pogodbi znaša </w:t>
      </w:r>
      <w:permStart w:id="519918451" w:edGrp="everyone"/>
      <w:r w:rsidR="00D731AA" w:rsidRPr="00025BBB">
        <w:rPr>
          <w:rFonts w:ascii="Helvetica" w:hAnsi="Helvetica" w:cs="Calibri"/>
          <w:bCs/>
          <w:iCs/>
          <w:sz w:val="20"/>
          <w:szCs w:val="20"/>
        </w:rPr>
        <w:fldChar w:fldCharType="begin">
          <w:ffData>
            <w:name w:val="Besedilo5"/>
            <w:enabled/>
            <w:calcOnExit w:val="0"/>
            <w:textInput/>
          </w:ffData>
        </w:fldChar>
      </w:r>
      <w:r w:rsidR="00D731AA" w:rsidRPr="00025BBB">
        <w:rPr>
          <w:rFonts w:ascii="Helvetica" w:hAnsi="Helvetica" w:cs="Calibri"/>
          <w:bCs/>
          <w:iCs/>
          <w:sz w:val="20"/>
          <w:szCs w:val="20"/>
        </w:rPr>
        <w:instrText xml:space="preserve"> FORMTEXT </w:instrText>
      </w:r>
      <w:r w:rsidR="00D731AA" w:rsidRPr="00025BBB">
        <w:rPr>
          <w:rFonts w:ascii="Helvetica" w:hAnsi="Helvetica" w:cs="Calibri"/>
          <w:bCs/>
          <w:iCs/>
          <w:sz w:val="20"/>
          <w:szCs w:val="20"/>
        </w:rPr>
      </w:r>
      <w:r w:rsidR="00D731AA"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D731AA" w:rsidRPr="00025BBB">
        <w:rPr>
          <w:rFonts w:ascii="Helvetica" w:hAnsi="Helvetica" w:cs="Calibri"/>
          <w:bCs/>
          <w:iCs/>
          <w:sz w:val="20"/>
          <w:szCs w:val="20"/>
        </w:rPr>
        <w:fldChar w:fldCharType="end"/>
      </w:r>
      <w:permEnd w:id="519918451"/>
      <w:r w:rsidR="00D731AA" w:rsidRPr="00025BBB">
        <w:rPr>
          <w:rFonts w:ascii="Helvetica" w:hAnsi="Helvetica" w:cs="Calibri"/>
          <w:bCs/>
          <w:iCs/>
          <w:sz w:val="20"/>
          <w:szCs w:val="20"/>
        </w:rPr>
        <w:t xml:space="preserve">  brez DDV in  </w:t>
      </w:r>
      <w:permStart w:id="744977893" w:edGrp="everyone"/>
      <w:r w:rsidR="00D731AA" w:rsidRPr="00025BBB">
        <w:rPr>
          <w:rFonts w:ascii="Helvetica" w:hAnsi="Helvetica" w:cs="Calibri"/>
          <w:bCs/>
          <w:iCs/>
          <w:sz w:val="20"/>
          <w:szCs w:val="20"/>
        </w:rPr>
        <w:fldChar w:fldCharType="begin">
          <w:ffData>
            <w:name w:val="Besedilo5"/>
            <w:enabled/>
            <w:calcOnExit w:val="0"/>
            <w:textInput/>
          </w:ffData>
        </w:fldChar>
      </w:r>
      <w:r w:rsidR="00D731AA" w:rsidRPr="00025BBB">
        <w:rPr>
          <w:rFonts w:ascii="Helvetica" w:hAnsi="Helvetica" w:cs="Calibri"/>
          <w:bCs/>
          <w:iCs/>
          <w:sz w:val="20"/>
          <w:szCs w:val="20"/>
        </w:rPr>
        <w:instrText xml:space="preserve"> FORMTEXT </w:instrText>
      </w:r>
      <w:r w:rsidR="00D731AA" w:rsidRPr="00025BBB">
        <w:rPr>
          <w:rFonts w:ascii="Helvetica" w:hAnsi="Helvetica" w:cs="Calibri"/>
          <w:bCs/>
          <w:iCs/>
          <w:sz w:val="20"/>
          <w:szCs w:val="20"/>
        </w:rPr>
      </w:r>
      <w:r w:rsidR="00D731AA"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D731AA" w:rsidRPr="00025BBB">
        <w:rPr>
          <w:rFonts w:ascii="Helvetica" w:hAnsi="Helvetica" w:cs="Calibri"/>
          <w:bCs/>
          <w:iCs/>
          <w:sz w:val="20"/>
          <w:szCs w:val="20"/>
        </w:rPr>
        <w:fldChar w:fldCharType="end"/>
      </w:r>
      <w:permEnd w:id="744977893"/>
      <w:r w:rsidR="00D731AA" w:rsidRPr="00025BBB">
        <w:rPr>
          <w:rFonts w:ascii="Helvetica" w:hAnsi="Helvetica" w:cs="Calibri"/>
          <w:bCs/>
          <w:iCs/>
          <w:sz w:val="20"/>
          <w:szCs w:val="20"/>
        </w:rPr>
        <w:t xml:space="preserve">  z DDV. </w:t>
      </w:r>
    </w:p>
    <w:p w:rsidR="00042C49" w:rsidRPr="00025BBB" w:rsidRDefault="00042C49" w:rsidP="001B7E38">
      <w:pPr>
        <w:widowControl w:val="0"/>
        <w:spacing w:line="280" w:lineRule="atLeast"/>
        <w:jc w:val="both"/>
        <w:rPr>
          <w:rFonts w:ascii="Helvetica" w:hAnsi="Helvetica" w:cs="Calibri"/>
          <w:sz w:val="20"/>
          <w:szCs w:val="20"/>
        </w:rPr>
      </w:pPr>
    </w:p>
    <w:p w:rsidR="001B7E38" w:rsidRPr="00025BBB" w:rsidRDefault="00D731AA"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w:t>
      </w:r>
      <w:r w:rsidR="001B7E38" w:rsidRPr="00025BBB">
        <w:rPr>
          <w:rFonts w:ascii="Helvetica" w:hAnsi="Helvetica" w:cs="Calibri"/>
          <w:sz w:val="20"/>
          <w:szCs w:val="20"/>
        </w:rPr>
        <w:t xml:space="preserve">Naročnik bo izvajalcu za opravljeno delo plačal mesečno </w:t>
      </w:r>
      <w:permStart w:id="51914370" w:edGrp="everyone"/>
      <w:r w:rsidR="007A1439" w:rsidRPr="00025BBB">
        <w:rPr>
          <w:rFonts w:ascii="Helvetica" w:hAnsi="Helvetica" w:cs="Calibri"/>
          <w:bCs/>
          <w:iCs/>
          <w:sz w:val="20"/>
          <w:szCs w:val="20"/>
        </w:rPr>
        <w:fldChar w:fldCharType="begin">
          <w:ffData>
            <w:name w:val="Besedilo5"/>
            <w:enabled/>
            <w:calcOnExit w:val="0"/>
            <w:textInput/>
          </w:ffData>
        </w:fldChar>
      </w:r>
      <w:r w:rsidR="007A1439" w:rsidRPr="00025BBB">
        <w:rPr>
          <w:rFonts w:ascii="Helvetica" w:hAnsi="Helvetica" w:cs="Calibri"/>
          <w:bCs/>
          <w:iCs/>
          <w:sz w:val="20"/>
          <w:szCs w:val="20"/>
        </w:rPr>
        <w:instrText xml:space="preserve"> FORMTEXT </w:instrText>
      </w:r>
      <w:r w:rsidR="007A1439" w:rsidRPr="00025BBB">
        <w:rPr>
          <w:rFonts w:ascii="Helvetica" w:hAnsi="Helvetica" w:cs="Calibri"/>
          <w:bCs/>
          <w:iCs/>
          <w:sz w:val="20"/>
          <w:szCs w:val="20"/>
        </w:rPr>
      </w:r>
      <w:r w:rsidR="007A1439"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7A1439" w:rsidRPr="00025BBB">
        <w:rPr>
          <w:rFonts w:ascii="Helvetica" w:hAnsi="Helvetica" w:cs="Calibri"/>
          <w:bCs/>
          <w:iCs/>
          <w:sz w:val="20"/>
          <w:szCs w:val="20"/>
        </w:rPr>
        <w:fldChar w:fldCharType="end"/>
      </w:r>
      <w:permEnd w:id="51914370"/>
      <w:r w:rsidR="001B7E38" w:rsidRPr="00025BBB">
        <w:rPr>
          <w:rFonts w:ascii="Helvetica" w:hAnsi="Helvetica" w:cs="Calibri"/>
          <w:sz w:val="20"/>
          <w:szCs w:val="20"/>
        </w:rPr>
        <w:t xml:space="preserve"> EUR</w:t>
      </w:r>
      <w:r w:rsidR="007A1439" w:rsidRPr="00025BBB">
        <w:rPr>
          <w:rFonts w:ascii="Helvetica" w:hAnsi="Helvetica" w:cs="Calibri"/>
          <w:sz w:val="20"/>
          <w:szCs w:val="20"/>
        </w:rPr>
        <w:t xml:space="preserve"> z DDV ob upoštevanju določb 4</w:t>
      </w:r>
      <w:r w:rsidR="001B7E38" w:rsidRPr="00025BBB">
        <w:rPr>
          <w:rFonts w:ascii="Helvetica" w:hAnsi="Helvetica" w:cs="Calibri"/>
          <w:sz w:val="20"/>
          <w:szCs w:val="20"/>
        </w:rPr>
        <w:t xml:space="preserve">. člena te pogodbe. </w:t>
      </w:r>
    </w:p>
    <w:p w:rsidR="00A30CCD" w:rsidRPr="00025BBB" w:rsidRDefault="00A30CCD" w:rsidP="001B7E38">
      <w:pPr>
        <w:widowControl w:val="0"/>
        <w:spacing w:line="280" w:lineRule="atLeast"/>
        <w:jc w:val="both"/>
        <w:rPr>
          <w:rFonts w:ascii="Helvetica" w:hAnsi="Helvetica" w:cs="Calibri"/>
          <w:sz w:val="20"/>
          <w:szCs w:val="20"/>
        </w:rPr>
      </w:pPr>
    </w:p>
    <w:p w:rsidR="00D731AA" w:rsidRPr="00025BBB" w:rsidRDefault="00D731AA" w:rsidP="00D731AA">
      <w:pPr>
        <w:spacing w:line="280" w:lineRule="atLeast"/>
        <w:jc w:val="both"/>
        <w:rPr>
          <w:rFonts w:ascii="Helvetica" w:hAnsi="Helvetica" w:cs="Arial"/>
          <w:bCs/>
          <w:iCs/>
          <w:sz w:val="20"/>
          <w:szCs w:val="20"/>
        </w:rPr>
      </w:pPr>
      <w:r w:rsidRPr="00025BBB">
        <w:rPr>
          <w:rFonts w:ascii="Helvetica" w:hAnsi="Helvetica" w:cs="Calibri"/>
          <w:sz w:val="20"/>
          <w:szCs w:val="20"/>
        </w:rPr>
        <w:t xml:space="preserve">(3) </w:t>
      </w:r>
      <w:r w:rsidRPr="00025BBB">
        <w:rPr>
          <w:rFonts w:ascii="Helvetica" w:hAnsi="Helvetica" w:cs="Arial"/>
          <w:bCs/>
          <w:iCs/>
          <w:sz w:val="20"/>
          <w:szCs w:val="20"/>
        </w:rPr>
        <w:t xml:space="preserve">Pogodbeni stranki sta soglasni, da so vsi stroški izvajalca vključeni v ceno. Cena vsebuje tudi vse davke (razen DDV), prispevke, dodatke iz naslova delovnega razmerja ali druge dodatke, v skladu s predpisi, takse, pristojbine, stroške soglasij, zavarovanj, garancij, dokazil in certifikatov, licenc in druge stroške. Izvajalec po tej pogodbi ni upravičen do potnih stroškov, niti se za čas na poti, ki ga porabi zaradi izvedbe storitev po tej pogodbi, ne šteje čas, potreben za opravljanje posameznega dela. DDV bo obračunan v skladu z veljavno zakonodajo. </w:t>
      </w:r>
    </w:p>
    <w:p w:rsidR="00D731AA" w:rsidRPr="00025BBB" w:rsidRDefault="00D731AA" w:rsidP="001B7E38">
      <w:pPr>
        <w:widowControl w:val="0"/>
        <w:spacing w:line="280" w:lineRule="atLeast"/>
        <w:jc w:val="both"/>
        <w:rPr>
          <w:rFonts w:ascii="Helvetica" w:hAnsi="Helvetica" w:cs="Calibri"/>
          <w:sz w:val="20"/>
          <w:szCs w:val="20"/>
        </w:rPr>
      </w:pPr>
    </w:p>
    <w:p w:rsidR="009B6E7C" w:rsidRPr="00025BBB" w:rsidRDefault="00D731AA"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lastRenderedPageBreak/>
        <w:t>(4</w:t>
      </w:r>
      <w:r w:rsidR="00A30CCD" w:rsidRPr="00025BBB">
        <w:rPr>
          <w:rFonts w:ascii="Helvetica" w:hAnsi="Helvetica" w:cs="Calibri"/>
          <w:sz w:val="20"/>
          <w:szCs w:val="20"/>
        </w:rPr>
        <w:t xml:space="preserve">) </w:t>
      </w:r>
      <w:r w:rsidR="001B7E38" w:rsidRPr="00025BBB">
        <w:rPr>
          <w:rFonts w:ascii="Helvetica" w:hAnsi="Helvetica" w:cs="Calibri"/>
          <w:sz w:val="20"/>
          <w:szCs w:val="20"/>
        </w:rPr>
        <w:t xml:space="preserve">Cene in končna ponudbena vrednost so fiksne do izpolnitve vseh pogodbenih obveznosti z izjemo korekcij vrednosti skladno s 1. in 2. točko 6. člena Pravilnika o načinih valorizacije denarnih obveznosti, ki jih v večletnih pogodbah dogovarjajo pravne osebe javnega sektorja (Uradni list RS, št. 1/04). </w:t>
      </w:r>
      <w:r w:rsidR="008904F9" w:rsidRPr="00025BBB">
        <w:rPr>
          <w:rFonts w:ascii="Helvetica" w:hAnsi="Helvetica" w:cs="Calibri"/>
          <w:bCs/>
          <w:iCs/>
          <w:sz w:val="20"/>
          <w:szCs w:val="20"/>
        </w:rPr>
        <w:t>Kot podlaga za valorizacijo se upošteva indeks cen življenjskih potrebščin, pri čemer se sprememba indeksa cen življenjskih potrebščin upošteva le v znesku, ki je naveden v prilogi k predračunu (OBR-2) kot znesek potreben za nabavo čistil.</w:t>
      </w:r>
    </w:p>
    <w:p w:rsidR="009B6E7C" w:rsidRPr="00025BBB" w:rsidRDefault="009B6E7C" w:rsidP="001B7E38">
      <w:pPr>
        <w:widowControl w:val="0"/>
        <w:spacing w:line="280" w:lineRule="atLeast"/>
        <w:jc w:val="both"/>
        <w:rPr>
          <w:rFonts w:ascii="Helvetica" w:hAnsi="Helvetica" w:cs="Calibri"/>
          <w:sz w:val="20"/>
          <w:szCs w:val="20"/>
        </w:rPr>
      </w:pPr>
    </w:p>
    <w:p w:rsidR="00D56C46" w:rsidRPr="00D56C46" w:rsidRDefault="00D56C46" w:rsidP="00D56C46">
      <w:pPr>
        <w:widowControl w:val="0"/>
        <w:spacing w:line="280" w:lineRule="atLeast"/>
        <w:jc w:val="both"/>
        <w:rPr>
          <w:rFonts w:ascii="Helvetica" w:hAnsi="Helvetica" w:cs="Calibri"/>
          <w:bCs/>
          <w:iCs/>
          <w:sz w:val="20"/>
          <w:szCs w:val="20"/>
        </w:rPr>
      </w:pPr>
      <w:r w:rsidRPr="00D56C46">
        <w:rPr>
          <w:rFonts w:ascii="Helvetica" w:hAnsi="Helvetica" w:cs="Calibri"/>
          <w:bCs/>
          <w:iCs/>
          <w:sz w:val="20"/>
          <w:szCs w:val="20"/>
        </w:rPr>
        <w:t xml:space="preserve">(5) </w:t>
      </w:r>
      <w:r w:rsidRPr="00D56C46">
        <w:rPr>
          <w:rFonts w:ascii="Helvetica" w:hAnsi="Helvetica" w:cs="Calibri" w:hint="cs"/>
          <w:bCs/>
          <w:iCs/>
          <w:sz w:val="20"/>
          <w:szCs w:val="20"/>
        </w:rPr>
        <w:t>Pogodbeni stranki se lahko v primeru nastopa spremenjenih okoliščin kot je sprememba zakonodaje (npr. Zakon o minimalni plači, Zakon o davku na dodano vrednost), ki bi imele vpliv na ponudbeno ceno, dogovorita za korekcijo ponudbene cene (tako za povišanje, kot tudi zmanjšanje).</w:t>
      </w:r>
    </w:p>
    <w:p w:rsidR="00D56C46" w:rsidRPr="00D56C46" w:rsidRDefault="00D56C46" w:rsidP="00D56C46">
      <w:pPr>
        <w:widowControl w:val="0"/>
        <w:spacing w:line="280" w:lineRule="atLeast"/>
        <w:jc w:val="both"/>
        <w:rPr>
          <w:rFonts w:ascii="Helvetica" w:hAnsi="Helvetica" w:cs="Calibri"/>
          <w:bCs/>
          <w:iCs/>
          <w:sz w:val="20"/>
          <w:szCs w:val="20"/>
        </w:rPr>
      </w:pPr>
    </w:p>
    <w:p w:rsidR="00D56C46" w:rsidRPr="00D56C46" w:rsidRDefault="00D56C46" w:rsidP="00D56C46">
      <w:pPr>
        <w:widowControl w:val="0"/>
        <w:spacing w:line="280" w:lineRule="atLeast"/>
        <w:jc w:val="both"/>
        <w:rPr>
          <w:rFonts w:ascii="Helvetica" w:hAnsi="Helvetica" w:cs="Calibri"/>
          <w:bCs/>
          <w:iCs/>
          <w:sz w:val="20"/>
          <w:szCs w:val="20"/>
        </w:rPr>
      </w:pPr>
      <w:r w:rsidRPr="00D56C46">
        <w:rPr>
          <w:rFonts w:ascii="Helvetica" w:hAnsi="Helvetica" w:cs="Calibri"/>
          <w:bCs/>
          <w:iCs/>
          <w:sz w:val="20"/>
          <w:szCs w:val="20"/>
        </w:rPr>
        <w:t>(6) Uskladitev pogodbene cene zaradi spremembe minimalne plače je dopustna največ enkrat v posameznem koledarskem letu. Uskladitev se lahko nanaša izključno na del pogodbene cene, ki predstavlja strošek dela zaposlenih, ki neposredno izvajajo predmet pogodbe, pri čemer priznani delež stroška dela ne more presegati 85 % pogodbene vrednosti, ne glede na strukturo ponudbene cene.</w:t>
      </w:r>
    </w:p>
    <w:p w:rsidR="00D56C46" w:rsidRPr="00D56C46" w:rsidRDefault="00D56C46" w:rsidP="00D56C46">
      <w:pPr>
        <w:widowControl w:val="0"/>
        <w:spacing w:line="280" w:lineRule="atLeast"/>
        <w:jc w:val="both"/>
        <w:rPr>
          <w:rFonts w:ascii="Helvetica" w:hAnsi="Helvetica" w:cs="Calibri"/>
          <w:sz w:val="20"/>
          <w:szCs w:val="20"/>
        </w:rPr>
      </w:pPr>
    </w:p>
    <w:p w:rsidR="00D56C46" w:rsidRPr="00D56C46" w:rsidRDefault="00D56C46" w:rsidP="00D56C46">
      <w:pPr>
        <w:widowControl w:val="0"/>
        <w:spacing w:line="280" w:lineRule="atLeast"/>
        <w:jc w:val="both"/>
        <w:rPr>
          <w:rFonts w:ascii="Helvetica" w:hAnsi="Helvetica" w:cs="Calibri"/>
          <w:sz w:val="20"/>
          <w:szCs w:val="20"/>
        </w:rPr>
      </w:pPr>
      <w:r w:rsidRPr="00D56C46">
        <w:rPr>
          <w:rFonts w:ascii="Helvetica" w:hAnsi="Helvetica" w:cs="Calibri"/>
          <w:sz w:val="20"/>
          <w:szCs w:val="20"/>
        </w:rPr>
        <w:t>(7) Izvajalec mora v zahtevku:</w:t>
      </w:r>
    </w:p>
    <w:p w:rsidR="00D56C46" w:rsidRPr="00D56C46" w:rsidRDefault="00D56C46" w:rsidP="00D56C46">
      <w:pPr>
        <w:widowControl w:val="0"/>
        <w:numPr>
          <w:ilvl w:val="0"/>
          <w:numId w:val="52"/>
        </w:numPr>
        <w:spacing w:line="280" w:lineRule="atLeast"/>
        <w:jc w:val="both"/>
        <w:rPr>
          <w:rFonts w:ascii="Helvetica" w:hAnsi="Helvetica" w:cs="Calibri"/>
          <w:sz w:val="20"/>
          <w:szCs w:val="20"/>
        </w:rPr>
      </w:pPr>
      <w:r w:rsidRPr="00D56C46">
        <w:rPr>
          <w:rFonts w:ascii="Helvetica" w:hAnsi="Helvetica" w:cs="Calibri"/>
          <w:sz w:val="20"/>
          <w:szCs w:val="20"/>
        </w:rPr>
        <w:t>izkazati delež stroška dela v ponudbeni ceni,</w:t>
      </w:r>
    </w:p>
    <w:p w:rsidR="00D56C46" w:rsidRPr="00D56C46" w:rsidRDefault="00D56C46" w:rsidP="00D56C46">
      <w:pPr>
        <w:widowControl w:val="0"/>
        <w:numPr>
          <w:ilvl w:val="0"/>
          <w:numId w:val="52"/>
        </w:numPr>
        <w:spacing w:line="280" w:lineRule="atLeast"/>
        <w:jc w:val="both"/>
        <w:rPr>
          <w:rFonts w:ascii="Helvetica" w:hAnsi="Helvetica" w:cs="Calibri"/>
          <w:sz w:val="20"/>
          <w:szCs w:val="20"/>
        </w:rPr>
      </w:pPr>
      <w:r w:rsidRPr="00D56C46">
        <w:rPr>
          <w:rFonts w:ascii="Helvetica" w:hAnsi="Helvetica" w:cs="Calibri"/>
          <w:sz w:val="20"/>
          <w:szCs w:val="20"/>
        </w:rPr>
        <w:t>predložiti izračun vpliva spremembe minimalne bruto plače na pogodbeno ceno,</w:t>
      </w:r>
    </w:p>
    <w:p w:rsidR="00D56C46" w:rsidRPr="00D56C46" w:rsidRDefault="00D56C46" w:rsidP="00D56C46">
      <w:pPr>
        <w:widowControl w:val="0"/>
        <w:numPr>
          <w:ilvl w:val="0"/>
          <w:numId w:val="52"/>
        </w:numPr>
        <w:spacing w:line="280" w:lineRule="atLeast"/>
        <w:jc w:val="both"/>
        <w:rPr>
          <w:rFonts w:ascii="Helvetica" w:hAnsi="Helvetica" w:cs="Calibri"/>
          <w:sz w:val="20"/>
          <w:szCs w:val="20"/>
        </w:rPr>
      </w:pPr>
      <w:r w:rsidRPr="00D56C46">
        <w:rPr>
          <w:rFonts w:ascii="Helvetica" w:hAnsi="Helvetica" w:cs="Calibri"/>
          <w:sz w:val="20"/>
          <w:szCs w:val="20"/>
        </w:rPr>
        <w:t>priložiti ustrezna dokazila o dejanskem vplivu spremembe na stroške izvajanja pogodbe.</w:t>
      </w:r>
    </w:p>
    <w:p w:rsidR="00D56C46" w:rsidRPr="00D56C46" w:rsidRDefault="00D56C46" w:rsidP="00D56C46">
      <w:pPr>
        <w:widowControl w:val="0"/>
        <w:spacing w:line="280" w:lineRule="atLeast"/>
        <w:jc w:val="both"/>
        <w:rPr>
          <w:rFonts w:ascii="Helvetica" w:hAnsi="Helvetica" w:cs="Calibri"/>
          <w:sz w:val="20"/>
          <w:szCs w:val="20"/>
        </w:rPr>
      </w:pPr>
      <w:r w:rsidRPr="00D56C46">
        <w:rPr>
          <w:rFonts w:ascii="Helvetica" w:hAnsi="Helvetica" w:cs="Calibri"/>
          <w:sz w:val="20"/>
          <w:szCs w:val="20"/>
        </w:rPr>
        <w:t>Popolna zahteva mora biti vložena najpozneje v 60 dneh od uveljavitve nove višine minimalne plače, sicer pravica do uskladitve za to obdobje preneha.</w:t>
      </w:r>
    </w:p>
    <w:p w:rsidR="00D56C46" w:rsidRPr="00D56C46" w:rsidRDefault="00D56C46" w:rsidP="00D56C46">
      <w:pPr>
        <w:widowControl w:val="0"/>
        <w:spacing w:line="280" w:lineRule="atLeast"/>
        <w:jc w:val="both"/>
        <w:rPr>
          <w:rFonts w:ascii="Helvetica" w:hAnsi="Helvetica" w:cs="Calibri"/>
          <w:sz w:val="20"/>
          <w:szCs w:val="20"/>
        </w:rPr>
      </w:pPr>
    </w:p>
    <w:p w:rsidR="00D56C46" w:rsidRPr="00D56C46" w:rsidRDefault="00D56C46" w:rsidP="00D56C46">
      <w:pPr>
        <w:widowControl w:val="0"/>
        <w:spacing w:line="280" w:lineRule="atLeast"/>
        <w:jc w:val="both"/>
        <w:rPr>
          <w:rFonts w:ascii="Helvetica" w:hAnsi="Helvetica" w:cs="Calibri"/>
          <w:sz w:val="20"/>
          <w:szCs w:val="20"/>
        </w:rPr>
      </w:pPr>
      <w:r w:rsidRPr="00D56C46">
        <w:rPr>
          <w:rFonts w:ascii="Helvetica" w:hAnsi="Helvetica" w:cs="Calibri"/>
          <w:sz w:val="20"/>
          <w:szCs w:val="20"/>
        </w:rPr>
        <w:t xml:space="preserve">(8) Povišanje pogodbene cene se določi sorazmerno z odstotkom povečanja minimalne bruto plače in izključno v obsegu dokazanega vpliva na strošek dela. Uskladitev ne sme presegati dejanskega povišanja stroškov. </w:t>
      </w:r>
    </w:p>
    <w:p w:rsidR="00D56C46" w:rsidRPr="00D56C46" w:rsidRDefault="00D56C46" w:rsidP="00D56C46">
      <w:pPr>
        <w:widowControl w:val="0"/>
        <w:spacing w:line="280" w:lineRule="atLeast"/>
        <w:jc w:val="both"/>
        <w:rPr>
          <w:rFonts w:ascii="Helvetica" w:hAnsi="Helvetica" w:cs="Calibri"/>
          <w:sz w:val="20"/>
          <w:szCs w:val="20"/>
        </w:rPr>
      </w:pPr>
    </w:p>
    <w:p w:rsidR="00D56C46" w:rsidRPr="00D56C46" w:rsidRDefault="00D56C46" w:rsidP="00D56C46">
      <w:pPr>
        <w:widowControl w:val="0"/>
        <w:spacing w:line="280" w:lineRule="atLeast"/>
        <w:jc w:val="both"/>
        <w:rPr>
          <w:rFonts w:ascii="Helvetica" w:hAnsi="Helvetica" w:cs="Calibri"/>
          <w:sz w:val="20"/>
          <w:szCs w:val="20"/>
        </w:rPr>
      </w:pPr>
      <w:r w:rsidRPr="00D56C46">
        <w:rPr>
          <w:rFonts w:ascii="Helvetica" w:hAnsi="Helvetica" w:cs="Calibri"/>
          <w:sz w:val="20"/>
          <w:szCs w:val="20"/>
        </w:rPr>
        <w:t>(9) Uskladitev se ne izvede avtomatično, temveč na podlagi pisnega aneksa k pogodbi, ki ga skleneta pogodbeni stranki.</w:t>
      </w:r>
    </w:p>
    <w:p w:rsidR="00D56C46" w:rsidRPr="00D56C46" w:rsidRDefault="00D56C46" w:rsidP="00D56C46">
      <w:pPr>
        <w:widowControl w:val="0"/>
        <w:spacing w:line="280" w:lineRule="atLeast"/>
        <w:jc w:val="both"/>
        <w:rPr>
          <w:rFonts w:ascii="Helvetica" w:hAnsi="Helvetica" w:cs="Calibri"/>
          <w:sz w:val="20"/>
          <w:szCs w:val="20"/>
        </w:rPr>
      </w:pPr>
    </w:p>
    <w:p w:rsidR="00D56C46" w:rsidRPr="00D56C46" w:rsidRDefault="00D56C46" w:rsidP="00D56C46">
      <w:pPr>
        <w:widowControl w:val="0"/>
        <w:spacing w:line="280" w:lineRule="atLeast"/>
        <w:jc w:val="both"/>
        <w:rPr>
          <w:rFonts w:ascii="Helvetica" w:hAnsi="Helvetica" w:cs="Calibri"/>
          <w:sz w:val="20"/>
          <w:szCs w:val="20"/>
        </w:rPr>
      </w:pPr>
      <w:r w:rsidRPr="00D56C46">
        <w:rPr>
          <w:rFonts w:ascii="Helvetica" w:hAnsi="Helvetica" w:cs="Calibri"/>
          <w:sz w:val="20"/>
          <w:szCs w:val="20"/>
        </w:rPr>
        <w:t>(10) Usklajena cena se uporablja od prvega dne meseca, ki sledi mesecu, v katerem je začela veljati sprememba minimalne plače, pod pogojem, da je izvajalec pravočasno in popolno vložil zahtevek za uskladitev.</w:t>
      </w:r>
    </w:p>
    <w:p w:rsidR="00D56C46" w:rsidRPr="00D56C46" w:rsidRDefault="00D56C46" w:rsidP="00D56C46">
      <w:pPr>
        <w:widowControl w:val="0"/>
        <w:spacing w:line="280" w:lineRule="atLeast"/>
        <w:jc w:val="both"/>
        <w:rPr>
          <w:rFonts w:ascii="Helvetica" w:hAnsi="Helvetica" w:cs="Calibri"/>
          <w:sz w:val="20"/>
          <w:szCs w:val="20"/>
        </w:rPr>
      </w:pPr>
    </w:p>
    <w:p w:rsidR="00D56C46" w:rsidRPr="00D56C46" w:rsidRDefault="00D56C46" w:rsidP="00D56C46">
      <w:pPr>
        <w:widowControl w:val="0"/>
        <w:spacing w:line="280" w:lineRule="atLeast"/>
        <w:jc w:val="both"/>
        <w:rPr>
          <w:rFonts w:ascii="Helvetica" w:hAnsi="Helvetica" w:cs="Calibri"/>
          <w:sz w:val="20"/>
          <w:szCs w:val="20"/>
        </w:rPr>
      </w:pPr>
      <w:r w:rsidRPr="00D56C46">
        <w:rPr>
          <w:rFonts w:ascii="Helvetica" w:hAnsi="Helvetica" w:cs="Calibri"/>
          <w:sz w:val="20"/>
          <w:szCs w:val="20"/>
        </w:rPr>
        <w:t>(11) Skupno (kumulativno) povečanje pogodbene cene iz tega naslova v celotnem obdobju trajanja pogodbe ne sme presegati 10 % prvotne pogodbene vrednosti.</w:t>
      </w:r>
    </w:p>
    <w:p w:rsidR="001B7E38" w:rsidRPr="00025BBB" w:rsidRDefault="001B7E38" w:rsidP="0063458C">
      <w:pPr>
        <w:widowControl w:val="0"/>
        <w:spacing w:line="280" w:lineRule="atLeast"/>
        <w:jc w:val="both"/>
        <w:rPr>
          <w:rFonts w:ascii="Helvetica" w:hAnsi="Helvetica" w:cs="Calibri"/>
          <w:sz w:val="20"/>
          <w:szCs w:val="20"/>
        </w:rPr>
      </w:pPr>
    </w:p>
    <w:p w:rsidR="0063458C" w:rsidRPr="00025BBB" w:rsidRDefault="0063458C" w:rsidP="0063458C">
      <w:pPr>
        <w:widowControl w:val="0"/>
        <w:spacing w:line="280" w:lineRule="atLeast"/>
        <w:jc w:val="center"/>
        <w:rPr>
          <w:rFonts w:ascii="Helvetica" w:hAnsi="Helvetica" w:cs="Calibri"/>
          <w:b/>
          <w:sz w:val="20"/>
          <w:szCs w:val="20"/>
        </w:rPr>
      </w:pPr>
      <w:r w:rsidRPr="00025BBB">
        <w:rPr>
          <w:rFonts w:ascii="Helvetica" w:hAnsi="Helvetica" w:cs="Calibri"/>
          <w:b/>
          <w:sz w:val="20"/>
          <w:szCs w:val="20"/>
        </w:rPr>
        <w:t>PLAČILNI POGOJI</w:t>
      </w:r>
    </w:p>
    <w:p w:rsidR="0063458C" w:rsidRPr="00025BBB" w:rsidRDefault="0063458C" w:rsidP="0063458C">
      <w:pPr>
        <w:widowControl w:val="0"/>
        <w:spacing w:line="280" w:lineRule="atLeast"/>
        <w:jc w:val="center"/>
        <w:rPr>
          <w:rFonts w:ascii="Helvetica" w:hAnsi="Helvetica" w:cs="Calibri"/>
          <w:b/>
          <w:sz w:val="20"/>
          <w:szCs w:val="20"/>
        </w:rPr>
      </w:pPr>
    </w:p>
    <w:p w:rsidR="0063458C" w:rsidRPr="00025BBB" w:rsidRDefault="0063458C" w:rsidP="0063458C">
      <w:pPr>
        <w:widowControl w:val="0"/>
        <w:spacing w:line="280" w:lineRule="atLeast"/>
        <w:jc w:val="center"/>
        <w:rPr>
          <w:rFonts w:ascii="Helvetica" w:hAnsi="Helvetica" w:cs="Calibri"/>
          <w:sz w:val="20"/>
          <w:szCs w:val="20"/>
        </w:rPr>
      </w:pPr>
      <w:r w:rsidRPr="00025BBB">
        <w:rPr>
          <w:rFonts w:ascii="Helvetica" w:hAnsi="Helvetica" w:cs="Calibri"/>
          <w:sz w:val="20"/>
          <w:szCs w:val="20"/>
        </w:rPr>
        <w:t>12. člen</w:t>
      </w:r>
    </w:p>
    <w:p w:rsidR="0063458C" w:rsidRPr="00025BBB" w:rsidRDefault="0063458C" w:rsidP="0063458C">
      <w:pPr>
        <w:widowControl w:val="0"/>
        <w:spacing w:line="280" w:lineRule="atLeast"/>
        <w:jc w:val="both"/>
        <w:rPr>
          <w:rFonts w:ascii="Helvetica" w:hAnsi="Helvetica" w:cs="Calibri"/>
          <w:sz w:val="20"/>
          <w:szCs w:val="20"/>
        </w:rPr>
      </w:pPr>
    </w:p>
    <w:p w:rsidR="0063458C" w:rsidRPr="00025BBB" w:rsidRDefault="0063458C" w:rsidP="0063458C">
      <w:pPr>
        <w:widowControl w:val="0"/>
        <w:spacing w:line="280" w:lineRule="atLeast"/>
        <w:jc w:val="both"/>
        <w:rPr>
          <w:rFonts w:ascii="Helvetica" w:hAnsi="Helvetica" w:cs="Calibri"/>
          <w:sz w:val="20"/>
          <w:szCs w:val="20"/>
        </w:rPr>
      </w:pPr>
      <w:r w:rsidRPr="00025BBB">
        <w:rPr>
          <w:rFonts w:ascii="Helvetica" w:hAnsi="Helvetica" w:cs="Calibri"/>
          <w:sz w:val="20"/>
          <w:szCs w:val="20"/>
        </w:rPr>
        <w:t>(1) Izvaja</w:t>
      </w:r>
      <w:r w:rsidR="000A0A83">
        <w:rPr>
          <w:rFonts w:ascii="Helvetica" w:hAnsi="Helvetica" w:cs="Calibri"/>
          <w:sz w:val="20"/>
          <w:szCs w:val="20"/>
        </w:rPr>
        <w:t>lec bo naročniku vsak mesec do 8</w:t>
      </w:r>
      <w:r w:rsidRPr="00025BBB">
        <w:rPr>
          <w:rFonts w:ascii="Helvetica" w:hAnsi="Helvetica" w:cs="Calibri"/>
          <w:sz w:val="20"/>
          <w:szCs w:val="20"/>
        </w:rPr>
        <w:t>. dne v mesecu izdal račun za pogodbene storitve, opravljene v preteklem mesecu. Izvajalec bo meseče račune izdajal v skladu s ponujenimi cenami in obsegom opravljenih storitev. Izvajalec bo računu priložil delovni nalog, ki mora izkazovati najmanj naslednje podatke: vrsto opravljenih storitev, datum opravljenih storitev, število opravljenih ur, podpis predstavnika izvajalca.</w:t>
      </w:r>
    </w:p>
    <w:p w:rsidR="0063458C" w:rsidRPr="00025BBB" w:rsidRDefault="0063458C" w:rsidP="0063458C">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 </w:t>
      </w:r>
    </w:p>
    <w:p w:rsidR="00784F81" w:rsidRPr="00025BBB" w:rsidRDefault="0063458C" w:rsidP="00784F81">
      <w:pPr>
        <w:widowControl w:val="0"/>
        <w:spacing w:line="280" w:lineRule="atLeast"/>
        <w:jc w:val="both"/>
        <w:rPr>
          <w:rFonts w:ascii="Helvetica" w:hAnsi="Helvetica" w:cs="Calibri"/>
          <w:sz w:val="20"/>
          <w:szCs w:val="20"/>
        </w:rPr>
      </w:pPr>
      <w:r w:rsidRPr="00025BBB">
        <w:rPr>
          <w:rFonts w:ascii="Helvetica" w:hAnsi="Helvetica" w:cs="Calibri"/>
          <w:sz w:val="20"/>
          <w:szCs w:val="20"/>
        </w:rPr>
        <w:t>(2) Kot datum opravljene mesečne storitve šteje zadnji delovni dan v mesecu, na katerega se nanaša račun.</w:t>
      </w:r>
    </w:p>
    <w:p w:rsidR="00A94495" w:rsidRPr="00025BBB" w:rsidRDefault="00A94495" w:rsidP="00E83CDA">
      <w:pPr>
        <w:widowControl w:val="0"/>
        <w:spacing w:line="280" w:lineRule="atLeast"/>
        <w:jc w:val="both"/>
        <w:rPr>
          <w:rFonts w:ascii="Helvetica" w:hAnsi="Helvetica" w:cs="Calibri"/>
          <w:bCs/>
          <w:iCs/>
          <w:sz w:val="20"/>
          <w:szCs w:val="20"/>
        </w:rPr>
      </w:pPr>
    </w:p>
    <w:p w:rsidR="00E83CDA" w:rsidRPr="00025BBB" w:rsidRDefault="0063458C" w:rsidP="00A94495">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lastRenderedPageBreak/>
        <w:t>13</w:t>
      </w:r>
      <w:r w:rsidR="00A94495" w:rsidRPr="00025BBB">
        <w:rPr>
          <w:rFonts w:ascii="Helvetica" w:hAnsi="Helvetica" w:cs="Calibri"/>
          <w:bCs/>
          <w:iCs/>
          <w:sz w:val="20"/>
          <w:szCs w:val="20"/>
        </w:rPr>
        <w:t>. člen</w:t>
      </w:r>
    </w:p>
    <w:p w:rsidR="00E83CDA" w:rsidRPr="00025BBB" w:rsidRDefault="00E83CDA"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w:t>
      </w:r>
      <w:r w:rsidR="003C2332" w:rsidRPr="00025BBB">
        <w:rPr>
          <w:rFonts w:ascii="Helvetica" w:hAnsi="Helvetica" w:cs="Calibri"/>
          <w:bCs/>
          <w:iCs/>
          <w:sz w:val="20"/>
          <w:szCs w:val="20"/>
        </w:rPr>
        <w:t>1</w:t>
      </w:r>
      <w:r w:rsidRPr="00025BBB">
        <w:rPr>
          <w:rFonts w:ascii="Helvetica" w:hAnsi="Helvetica" w:cs="Calibri"/>
          <w:bCs/>
          <w:iCs/>
          <w:sz w:val="20"/>
          <w:szCs w:val="20"/>
        </w:rPr>
        <w:t xml:space="preserve">) Naročnik bo izvajalcu izstavljen </w:t>
      </w:r>
      <w:r w:rsidR="003C2332" w:rsidRPr="00025BBB">
        <w:rPr>
          <w:rFonts w:ascii="Helvetica" w:hAnsi="Helvetica" w:cs="Calibri"/>
          <w:bCs/>
          <w:iCs/>
          <w:sz w:val="20"/>
          <w:szCs w:val="20"/>
        </w:rPr>
        <w:t xml:space="preserve">in potrjen </w:t>
      </w:r>
      <w:r w:rsidRPr="00025BBB">
        <w:rPr>
          <w:rFonts w:ascii="Helvetica" w:hAnsi="Helvetica" w:cs="Calibri"/>
          <w:bCs/>
          <w:iCs/>
          <w:sz w:val="20"/>
          <w:szCs w:val="20"/>
        </w:rPr>
        <w:t>račun</w:t>
      </w:r>
      <w:r w:rsidR="003C2332" w:rsidRPr="00025BBB">
        <w:rPr>
          <w:rFonts w:ascii="Helvetica" w:hAnsi="Helvetica" w:cs="Calibri"/>
          <w:bCs/>
          <w:iCs/>
          <w:sz w:val="20"/>
          <w:szCs w:val="20"/>
        </w:rPr>
        <w:t xml:space="preserve"> </w:t>
      </w:r>
      <w:r w:rsidRPr="00025BBB">
        <w:rPr>
          <w:rFonts w:ascii="Helvetica" w:hAnsi="Helvetica" w:cs="Calibri"/>
          <w:bCs/>
          <w:iCs/>
          <w:sz w:val="20"/>
          <w:szCs w:val="20"/>
        </w:rPr>
        <w:t xml:space="preserve">plačal v roku 30 dni od uradnega datuma prejema računa na transakcijski račun izvajalca številka SI56 </w:t>
      </w:r>
      <w:permStart w:id="1919244463"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919244463"/>
      <w:r w:rsidRPr="00025BBB">
        <w:rPr>
          <w:rFonts w:ascii="Helvetica" w:hAnsi="Helvetica" w:cs="Calibri"/>
          <w:bCs/>
          <w:iCs/>
          <w:sz w:val="20"/>
          <w:szCs w:val="20"/>
        </w:rPr>
        <w:t xml:space="preserve"> odprt pri </w:t>
      </w:r>
      <w:permStart w:id="1110466083"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110466083"/>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w:t>
      </w:r>
      <w:r w:rsidR="003C2332" w:rsidRPr="00025BBB">
        <w:rPr>
          <w:rFonts w:ascii="Helvetica" w:hAnsi="Helvetica" w:cs="Calibri"/>
          <w:bCs/>
          <w:iCs/>
          <w:sz w:val="20"/>
          <w:szCs w:val="20"/>
        </w:rPr>
        <w:t>2</w:t>
      </w:r>
      <w:r w:rsidRPr="00025BBB">
        <w:rPr>
          <w:rFonts w:ascii="Helvetica" w:hAnsi="Helvetica" w:cs="Calibri"/>
          <w:bCs/>
          <w:iCs/>
          <w:sz w:val="20"/>
          <w:szCs w:val="20"/>
        </w:rPr>
        <w:t>) Če je zadnji dan za plačilo dela prost dan, se šteje, da je zadnji dan za plačilo prvi naslednji delovni dan.</w:t>
      </w:r>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 xml:space="preserve">V primeru nastopa s podizvajalcem, ki zahteva neposredno plačilo: </w:t>
      </w:r>
    </w:p>
    <w:p w:rsidR="00D731AA" w:rsidRPr="00025BBB" w:rsidRDefault="00D731AA" w:rsidP="00D731AA">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 xml:space="preserve">(3)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906339176" w:edGrp="everyone"/>
      <w:r w:rsidRPr="00025BBB">
        <w:rPr>
          <w:rFonts w:ascii="Helvetica" w:hAnsi="Helvetica" w:cs="Calibri"/>
          <w:bCs/>
          <w:i/>
          <w:iCs/>
          <w:sz w:val="20"/>
          <w:szCs w:val="20"/>
        </w:rPr>
        <w:fldChar w:fldCharType="begin">
          <w:ffData>
            <w:name w:val="Besedilo5"/>
            <w:enabled/>
            <w:calcOnExit w:val="0"/>
            <w:textInput/>
          </w:ffData>
        </w:fldChar>
      </w:r>
      <w:r w:rsidRPr="00025BBB">
        <w:rPr>
          <w:rFonts w:ascii="Helvetica" w:hAnsi="Helvetica" w:cs="Calibri"/>
          <w:bCs/>
          <w:i/>
          <w:iCs/>
          <w:sz w:val="20"/>
          <w:szCs w:val="20"/>
        </w:rPr>
        <w:instrText xml:space="preserve"> FORMTEXT </w:instrText>
      </w:r>
      <w:r w:rsidRPr="00025BBB">
        <w:rPr>
          <w:rFonts w:ascii="Helvetica" w:hAnsi="Helvetica" w:cs="Calibri"/>
          <w:bCs/>
          <w:i/>
          <w:iCs/>
          <w:sz w:val="20"/>
          <w:szCs w:val="20"/>
        </w:rPr>
      </w:r>
      <w:r w:rsidRPr="00025BBB">
        <w:rPr>
          <w:rFonts w:ascii="Helvetica" w:hAnsi="Helvetica" w:cs="Calibri"/>
          <w:bCs/>
          <w:i/>
          <w:iCs/>
          <w:sz w:val="20"/>
          <w:szCs w:val="20"/>
        </w:rPr>
        <w:fldChar w:fldCharType="separate"/>
      </w:r>
      <w:r w:rsidR="009D72BB">
        <w:rPr>
          <w:rFonts w:ascii="Helvetica" w:hAnsi="Helvetica" w:cs="Calibri"/>
          <w:bCs/>
          <w:i/>
          <w:iCs/>
          <w:noProof/>
          <w:sz w:val="20"/>
          <w:szCs w:val="20"/>
        </w:rPr>
        <w:t> </w:t>
      </w:r>
      <w:r w:rsidR="009D72BB">
        <w:rPr>
          <w:rFonts w:ascii="Helvetica" w:hAnsi="Helvetica" w:cs="Calibri"/>
          <w:bCs/>
          <w:i/>
          <w:iCs/>
          <w:noProof/>
          <w:sz w:val="20"/>
          <w:szCs w:val="20"/>
        </w:rPr>
        <w:t> </w:t>
      </w:r>
      <w:r w:rsidR="009D72BB">
        <w:rPr>
          <w:rFonts w:ascii="Helvetica" w:hAnsi="Helvetica" w:cs="Calibri"/>
          <w:bCs/>
          <w:i/>
          <w:iCs/>
          <w:noProof/>
          <w:sz w:val="20"/>
          <w:szCs w:val="20"/>
        </w:rPr>
        <w:t> </w:t>
      </w:r>
      <w:r w:rsidR="009D72BB">
        <w:rPr>
          <w:rFonts w:ascii="Helvetica" w:hAnsi="Helvetica" w:cs="Calibri"/>
          <w:bCs/>
          <w:i/>
          <w:iCs/>
          <w:noProof/>
          <w:sz w:val="20"/>
          <w:szCs w:val="20"/>
        </w:rPr>
        <w:t> </w:t>
      </w:r>
      <w:r w:rsidR="009D72BB">
        <w:rPr>
          <w:rFonts w:ascii="Helvetica" w:hAnsi="Helvetica" w:cs="Calibri"/>
          <w:bCs/>
          <w:i/>
          <w:iCs/>
          <w:noProof/>
          <w:sz w:val="20"/>
          <w:szCs w:val="20"/>
        </w:rPr>
        <w:t> </w:t>
      </w:r>
      <w:r w:rsidRPr="00025BBB">
        <w:rPr>
          <w:rFonts w:ascii="Helvetica" w:hAnsi="Helvetica" w:cs="Calibri"/>
          <w:bCs/>
          <w:i/>
          <w:iCs/>
          <w:sz w:val="20"/>
          <w:szCs w:val="20"/>
        </w:rPr>
        <w:fldChar w:fldCharType="end"/>
      </w:r>
      <w:permEnd w:id="1906339176"/>
      <w:r w:rsidRPr="00025BBB">
        <w:rPr>
          <w:rFonts w:ascii="Helvetica" w:hAnsi="Helvetica" w:cs="Calibri"/>
          <w:bCs/>
          <w:i/>
          <w:iCs/>
          <w:sz w:val="20"/>
          <w:szCs w:val="20"/>
        </w:rPr>
        <w:t xml:space="preserve"> odprt pri banki </w:t>
      </w:r>
      <w:permStart w:id="1661687345" w:edGrp="everyone"/>
      <w:r w:rsidRPr="00025BBB">
        <w:rPr>
          <w:rFonts w:ascii="Helvetica" w:hAnsi="Helvetica" w:cs="Calibri"/>
          <w:bCs/>
          <w:i/>
          <w:iCs/>
          <w:sz w:val="20"/>
          <w:szCs w:val="20"/>
        </w:rPr>
        <w:fldChar w:fldCharType="begin">
          <w:ffData>
            <w:name w:val="Besedilo5"/>
            <w:enabled/>
            <w:calcOnExit w:val="0"/>
            <w:textInput/>
          </w:ffData>
        </w:fldChar>
      </w:r>
      <w:r w:rsidRPr="00025BBB">
        <w:rPr>
          <w:rFonts w:ascii="Helvetica" w:hAnsi="Helvetica" w:cs="Calibri"/>
          <w:bCs/>
          <w:i/>
          <w:iCs/>
          <w:sz w:val="20"/>
          <w:szCs w:val="20"/>
        </w:rPr>
        <w:instrText xml:space="preserve"> FORMTEXT </w:instrText>
      </w:r>
      <w:r w:rsidRPr="00025BBB">
        <w:rPr>
          <w:rFonts w:ascii="Helvetica" w:hAnsi="Helvetica" w:cs="Calibri"/>
          <w:bCs/>
          <w:i/>
          <w:iCs/>
          <w:sz w:val="20"/>
          <w:szCs w:val="20"/>
        </w:rPr>
      </w:r>
      <w:r w:rsidRPr="00025BBB">
        <w:rPr>
          <w:rFonts w:ascii="Helvetica" w:hAnsi="Helvetica" w:cs="Calibri"/>
          <w:bCs/>
          <w:i/>
          <w:iCs/>
          <w:sz w:val="20"/>
          <w:szCs w:val="20"/>
        </w:rPr>
        <w:fldChar w:fldCharType="separate"/>
      </w:r>
      <w:r w:rsidR="009D72BB">
        <w:rPr>
          <w:rFonts w:ascii="Helvetica" w:hAnsi="Helvetica" w:cs="Calibri"/>
          <w:bCs/>
          <w:i/>
          <w:iCs/>
          <w:noProof/>
          <w:sz w:val="20"/>
          <w:szCs w:val="20"/>
        </w:rPr>
        <w:t> </w:t>
      </w:r>
      <w:r w:rsidR="009D72BB">
        <w:rPr>
          <w:rFonts w:ascii="Helvetica" w:hAnsi="Helvetica" w:cs="Calibri"/>
          <w:bCs/>
          <w:i/>
          <w:iCs/>
          <w:noProof/>
          <w:sz w:val="20"/>
          <w:szCs w:val="20"/>
        </w:rPr>
        <w:t> </w:t>
      </w:r>
      <w:r w:rsidR="009D72BB">
        <w:rPr>
          <w:rFonts w:ascii="Helvetica" w:hAnsi="Helvetica" w:cs="Calibri"/>
          <w:bCs/>
          <w:i/>
          <w:iCs/>
          <w:noProof/>
          <w:sz w:val="20"/>
          <w:szCs w:val="20"/>
        </w:rPr>
        <w:t> </w:t>
      </w:r>
      <w:r w:rsidR="009D72BB">
        <w:rPr>
          <w:rFonts w:ascii="Helvetica" w:hAnsi="Helvetica" w:cs="Calibri"/>
          <w:bCs/>
          <w:i/>
          <w:iCs/>
          <w:noProof/>
          <w:sz w:val="20"/>
          <w:szCs w:val="20"/>
        </w:rPr>
        <w:t> </w:t>
      </w:r>
      <w:r w:rsidR="009D72BB">
        <w:rPr>
          <w:rFonts w:ascii="Helvetica" w:hAnsi="Helvetica" w:cs="Calibri"/>
          <w:bCs/>
          <w:i/>
          <w:iCs/>
          <w:noProof/>
          <w:sz w:val="20"/>
          <w:szCs w:val="20"/>
        </w:rPr>
        <w:t> </w:t>
      </w:r>
      <w:r w:rsidRPr="00025BBB">
        <w:rPr>
          <w:rFonts w:ascii="Helvetica" w:hAnsi="Helvetica" w:cs="Calibri"/>
          <w:bCs/>
          <w:i/>
          <w:iCs/>
          <w:sz w:val="20"/>
          <w:szCs w:val="20"/>
        </w:rPr>
        <w:fldChar w:fldCharType="end"/>
      </w:r>
      <w:permEnd w:id="1661687345"/>
      <w:r w:rsidRPr="00025BBB">
        <w:rPr>
          <w:rFonts w:ascii="Helvetica" w:hAnsi="Helvetica" w:cs="Calibri"/>
          <w:bCs/>
          <w:i/>
          <w:iCs/>
          <w:sz w:val="20"/>
          <w:szCs w:val="20"/>
        </w:rPr>
        <w:t>. Izvajalec svojemu računu ali situaciji priloži račun ali situacijo podizvajalca, ki ga je predhodno potrdil. Neposredna plačila podizvajalcem bodo izvršena v roku iz prvega odstavka tega člena.</w:t>
      </w:r>
    </w:p>
    <w:p w:rsidR="00D731AA" w:rsidRPr="00025BBB" w:rsidRDefault="00D731AA" w:rsidP="00D731AA">
      <w:pPr>
        <w:widowControl w:val="0"/>
        <w:spacing w:line="280" w:lineRule="atLeast"/>
        <w:jc w:val="both"/>
        <w:rPr>
          <w:rFonts w:ascii="Helvetica" w:hAnsi="Helvetica" w:cs="Calibri"/>
          <w:bCs/>
          <w:i/>
          <w:iCs/>
          <w:sz w:val="20"/>
          <w:szCs w:val="20"/>
        </w:rPr>
      </w:pPr>
    </w:p>
    <w:p w:rsidR="00D731AA" w:rsidRPr="00025BBB" w:rsidRDefault="00D731AA" w:rsidP="00D731AA">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(4) 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rsidR="00D731AA" w:rsidRPr="00025BBB" w:rsidRDefault="00D731AA" w:rsidP="00D731AA">
      <w:pPr>
        <w:widowControl w:val="0"/>
        <w:spacing w:line="280" w:lineRule="atLeast"/>
        <w:jc w:val="both"/>
        <w:rPr>
          <w:rFonts w:ascii="Helvetica" w:hAnsi="Helvetica" w:cs="Calibri"/>
          <w:bCs/>
          <w:i/>
          <w:iCs/>
          <w:sz w:val="20"/>
          <w:szCs w:val="20"/>
        </w:rPr>
      </w:pPr>
    </w:p>
    <w:p w:rsidR="00D731AA" w:rsidRPr="00025BBB" w:rsidRDefault="00D731AA" w:rsidP="00D731AA">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(5) 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rsidR="00784F81" w:rsidRPr="00025BBB" w:rsidRDefault="00784F81" w:rsidP="00C65BA7">
      <w:pPr>
        <w:widowControl w:val="0"/>
        <w:spacing w:line="280" w:lineRule="atLeast"/>
        <w:rPr>
          <w:rFonts w:ascii="Helvetica" w:hAnsi="Helvetica" w:cs="Calibri"/>
          <w:b/>
          <w:bCs/>
          <w:iCs/>
          <w:sz w:val="20"/>
          <w:szCs w:val="20"/>
        </w:rPr>
      </w:pPr>
    </w:p>
    <w:p w:rsidR="00AB0E44" w:rsidRPr="00025BBB" w:rsidRDefault="00AB0E44" w:rsidP="00AB0E44">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POOBLAŠČENI OSEBI</w:t>
      </w:r>
    </w:p>
    <w:p w:rsidR="00AB0E44" w:rsidRPr="00025BBB" w:rsidRDefault="00AB0E44" w:rsidP="00AB0E44">
      <w:pPr>
        <w:widowControl w:val="0"/>
        <w:spacing w:line="280" w:lineRule="atLeast"/>
        <w:jc w:val="both"/>
        <w:rPr>
          <w:rFonts w:ascii="Helvetica" w:hAnsi="Helvetica" w:cs="Calibri"/>
          <w:b/>
          <w:bCs/>
          <w:iCs/>
          <w:sz w:val="20"/>
          <w:szCs w:val="20"/>
        </w:rPr>
      </w:pPr>
    </w:p>
    <w:p w:rsidR="00AB0E44" w:rsidRPr="00025BBB" w:rsidRDefault="00AB0E44" w:rsidP="00AB0E44">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14. člen</w:t>
      </w:r>
    </w:p>
    <w:p w:rsidR="00AB0E44" w:rsidRPr="00025BBB" w:rsidRDefault="00AB0E44" w:rsidP="00AB0E44">
      <w:pPr>
        <w:widowControl w:val="0"/>
        <w:spacing w:line="280" w:lineRule="atLeast"/>
        <w:jc w:val="both"/>
        <w:rPr>
          <w:rFonts w:ascii="Helvetica" w:hAnsi="Helvetica" w:cs="Calibri"/>
          <w:bCs/>
          <w:iCs/>
          <w:sz w:val="20"/>
          <w:szCs w:val="20"/>
        </w:rPr>
      </w:pPr>
    </w:p>
    <w:p w:rsidR="00FA7A3E" w:rsidRPr="00025BBB" w:rsidRDefault="00FA7A3E" w:rsidP="00FA7A3E">
      <w:pPr>
        <w:widowControl w:val="0"/>
        <w:spacing w:line="280" w:lineRule="atLeast"/>
        <w:jc w:val="both"/>
        <w:rPr>
          <w:rFonts w:ascii="Helvetica" w:hAnsi="Helvetica" w:cs="Calibri"/>
          <w:b/>
          <w:bCs/>
          <w:iCs/>
          <w:sz w:val="20"/>
          <w:szCs w:val="20"/>
        </w:rPr>
      </w:pPr>
      <w:r w:rsidRPr="00025BBB">
        <w:rPr>
          <w:rFonts w:ascii="Helvetica" w:hAnsi="Helvetica" w:cs="Calibri"/>
          <w:bCs/>
          <w:iCs/>
          <w:sz w:val="20"/>
          <w:szCs w:val="20"/>
        </w:rPr>
        <w:t>(1) S strani naročnika je skrbnik te pogodbe</w:t>
      </w:r>
      <w:r w:rsidRPr="00025BBB">
        <w:rPr>
          <w:rFonts w:ascii="Helvetica" w:hAnsi="Helvetica" w:cs="Calibri"/>
          <w:b/>
          <w:bCs/>
          <w:iCs/>
          <w:sz w:val="20"/>
          <w:szCs w:val="20"/>
        </w:rPr>
        <w:t xml:space="preserve">: </w:t>
      </w:r>
    </w:p>
    <w:p w:rsidR="00FA7A3E" w:rsidRPr="00025BBB" w:rsidRDefault="00FA7A3E" w:rsidP="00FA7A3E">
      <w:pPr>
        <w:widowControl w:val="0"/>
        <w:spacing w:line="280" w:lineRule="atLeast"/>
        <w:jc w:val="both"/>
        <w:rPr>
          <w:rFonts w:ascii="Helvetica" w:hAnsi="Helvetica" w:cs="Calibri"/>
          <w:b/>
          <w:bCs/>
          <w:iCs/>
          <w:sz w:val="20"/>
          <w:szCs w:val="20"/>
        </w:rPr>
      </w:pPr>
      <w:r w:rsidRPr="00025BBB">
        <w:rPr>
          <w:rFonts w:ascii="Helvetica" w:hAnsi="Helvetica" w:cs="Calibri"/>
          <w:bCs/>
          <w:iCs/>
          <w:sz w:val="20"/>
          <w:szCs w:val="20"/>
        </w:rPr>
        <w:t>Ime in priimek</w:t>
      </w:r>
      <w:r w:rsidRPr="00025BBB">
        <w:rPr>
          <w:rFonts w:ascii="Helvetica" w:hAnsi="Helvetica" w:cs="Calibri"/>
          <w:b/>
          <w:bCs/>
          <w:iCs/>
          <w:sz w:val="20"/>
          <w:szCs w:val="20"/>
        </w:rPr>
        <w:t xml:space="preserve">:   </w:t>
      </w:r>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Tel.št.: </w:t>
      </w:r>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E-pošta: </w:t>
      </w:r>
    </w:p>
    <w:p w:rsidR="00FA7A3E" w:rsidRPr="00025BBB" w:rsidRDefault="00FA7A3E" w:rsidP="00FA7A3E">
      <w:pPr>
        <w:widowControl w:val="0"/>
        <w:spacing w:line="280" w:lineRule="atLeast"/>
        <w:jc w:val="both"/>
        <w:rPr>
          <w:rFonts w:ascii="Helvetica" w:hAnsi="Helvetica" w:cs="Calibri"/>
          <w:bCs/>
          <w:iCs/>
          <w:sz w:val="20"/>
          <w:szCs w:val="20"/>
        </w:rPr>
      </w:pPr>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(2) S strani izvajalca je skrbnik pogodbe: </w:t>
      </w:r>
    </w:p>
    <w:p w:rsidR="00FA7A3E" w:rsidRPr="00025BBB" w:rsidRDefault="00FA7A3E" w:rsidP="00FA7A3E">
      <w:pPr>
        <w:widowControl w:val="0"/>
        <w:spacing w:line="280" w:lineRule="atLeast"/>
        <w:jc w:val="both"/>
        <w:rPr>
          <w:rFonts w:ascii="Helvetica" w:hAnsi="Helvetica" w:cs="Calibri"/>
          <w:b/>
          <w:bCs/>
          <w:iCs/>
          <w:sz w:val="20"/>
          <w:szCs w:val="20"/>
        </w:rPr>
      </w:pPr>
      <w:r w:rsidRPr="00025BBB">
        <w:rPr>
          <w:rFonts w:ascii="Helvetica" w:hAnsi="Helvetica" w:cs="Calibri"/>
          <w:bCs/>
          <w:iCs/>
          <w:sz w:val="20"/>
          <w:szCs w:val="20"/>
        </w:rPr>
        <w:t>Ime in priimek</w:t>
      </w:r>
      <w:r w:rsidRPr="00025BBB">
        <w:rPr>
          <w:rFonts w:ascii="Helvetica" w:hAnsi="Helvetica" w:cs="Calibri"/>
          <w:b/>
          <w:bCs/>
          <w:iCs/>
          <w:sz w:val="20"/>
          <w:szCs w:val="20"/>
        </w:rPr>
        <w:t xml:space="preserve">:  </w:t>
      </w:r>
      <w:permStart w:id="724264971"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724264971"/>
      <w:r w:rsidRPr="00025BBB">
        <w:rPr>
          <w:rFonts w:ascii="Helvetica" w:hAnsi="Helvetica" w:cs="Calibri"/>
          <w:b/>
          <w:bCs/>
          <w:iCs/>
          <w:sz w:val="20"/>
          <w:szCs w:val="20"/>
        </w:rPr>
        <w:t xml:space="preserve"> </w:t>
      </w:r>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Tel.št.: </w:t>
      </w:r>
      <w:permStart w:id="941119414"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941119414"/>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E-pošta: </w:t>
      </w:r>
      <w:permStart w:id="546060458"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546060458"/>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ki je tudi odgovoren za izvedbo storitev po tej pogodbi.</w:t>
      </w:r>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AB0E44"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(3</w:t>
      </w:r>
      <w:r w:rsidR="00784F81" w:rsidRPr="00025BBB">
        <w:rPr>
          <w:rFonts w:ascii="Helvetica" w:hAnsi="Helvetica" w:cs="Calibri"/>
          <w:bCs/>
          <w:iCs/>
          <w:sz w:val="20"/>
          <w:szCs w:val="20"/>
        </w:rPr>
        <w:t>) Pogodbeni stranki sta dolžni obvestiti nasprotno stranko o zamenjavi predstavnikov v roku treh (3) dni po zamenjavi.</w:t>
      </w:r>
    </w:p>
    <w:p w:rsidR="00784F81" w:rsidRPr="00025BBB" w:rsidRDefault="00784F81" w:rsidP="00784F81">
      <w:pPr>
        <w:widowControl w:val="0"/>
        <w:spacing w:line="280" w:lineRule="atLeast"/>
        <w:jc w:val="both"/>
        <w:rPr>
          <w:rFonts w:ascii="Helvetica" w:hAnsi="Helvetica" w:cs="Calibri"/>
          <w:bCs/>
          <w:iCs/>
          <w:sz w:val="20"/>
          <w:szCs w:val="20"/>
        </w:rPr>
      </w:pPr>
    </w:p>
    <w:p w:rsidR="00562DEE" w:rsidRPr="00025BBB" w:rsidRDefault="00AB0E44"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(4</w:t>
      </w:r>
      <w:r w:rsidR="00784F81" w:rsidRPr="00025BBB">
        <w:rPr>
          <w:rFonts w:ascii="Helvetica" w:hAnsi="Helvetica" w:cs="Calibri"/>
          <w:bCs/>
          <w:iCs/>
          <w:sz w:val="20"/>
          <w:szCs w:val="20"/>
        </w:rPr>
        <w:t xml:space="preserve">) Vsa obvestila strank in ostale pomembne komunikacije morajo biti poslane nasprotni stranki po </w:t>
      </w:r>
      <w:r w:rsidR="00FB2E3E" w:rsidRPr="00025BBB">
        <w:rPr>
          <w:rFonts w:ascii="Helvetica" w:hAnsi="Helvetica" w:cs="Calibri"/>
          <w:bCs/>
          <w:iCs/>
          <w:sz w:val="20"/>
          <w:szCs w:val="20"/>
        </w:rPr>
        <w:t>e-</w:t>
      </w:r>
      <w:r w:rsidR="00784F81" w:rsidRPr="00025BBB">
        <w:rPr>
          <w:rFonts w:ascii="Helvetica" w:hAnsi="Helvetica" w:cs="Calibri"/>
          <w:bCs/>
          <w:iCs/>
          <w:sz w:val="20"/>
          <w:szCs w:val="20"/>
        </w:rPr>
        <w:t>pošti</w:t>
      </w:r>
      <w:r w:rsidR="00FB2E3E" w:rsidRPr="00025BBB">
        <w:rPr>
          <w:rFonts w:ascii="Helvetica" w:hAnsi="Helvetica" w:cs="Calibri"/>
          <w:bCs/>
          <w:iCs/>
          <w:sz w:val="20"/>
          <w:szCs w:val="20"/>
        </w:rPr>
        <w:t xml:space="preserve"> ali po navadni pošti</w:t>
      </w:r>
      <w:r w:rsidR="00784F81" w:rsidRPr="00025BBB">
        <w:rPr>
          <w:rFonts w:ascii="Helvetica" w:hAnsi="Helvetica" w:cs="Calibri"/>
          <w:bCs/>
          <w:iCs/>
          <w:sz w:val="20"/>
          <w:szCs w:val="20"/>
        </w:rPr>
        <w:t xml:space="preserve">. Pomembne komunikacije so tiste, ki zadevajo določbe te pogodbe, potek storitev ter spremembe teh, situacije, plačila, naročila, opomine in pritožbe. </w:t>
      </w:r>
    </w:p>
    <w:p w:rsidR="00562DEE" w:rsidRDefault="00562DEE" w:rsidP="00784F81">
      <w:pPr>
        <w:widowControl w:val="0"/>
        <w:spacing w:line="280" w:lineRule="atLeast"/>
        <w:rPr>
          <w:rFonts w:ascii="Helvetica" w:hAnsi="Helvetica" w:cs="Calibri"/>
          <w:b/>
          <w:bCs/>
          <w:iCs/>
          <w:sz w:val="20"/>
          <w:szCs w:val="20"/>
        </w:rPr>
      </w:pPr>
    </w:p>
    <w:p w:rsidR="00D56C46" w:rsidRDefault="00D56C46" w:rsidP="00784F81">
      <w:pPr>
        <w:widowControl w:val="0"/>
        <w:spacing w:line="280" w:lineRule="atLeast"/>
        <w:rPr>
          <w:rFonts w:ascii="Helvetica" w:hAnsi="Helvetica" w:cs="Calibri"/>
          <w:b/>
          <w:bCs/>
          <w:iCs/>
          <w:sz w:val="20"/>
          <w:szCs w:val="20"/>
        </w:rPr>
      </w:pPr>
    </w:p>
    <w:p w:rsidR="00621F81" w:rsidRPr="00025BBB" w:rsidRDefault="00621F81" w:rsidP="00784F81">
      <w:pPr>
        <w:widowControl w:val="0"/>
        <w:spacing w:line="280" w:lineRule="atLeast"/>
        <w:rPr>
          <w:rFonts w:ascii="Helvetica" w:hAnsi="Helvetica" w:cs="Calibri"/>
          <w:b/>
          <w:bCs/>
          <w:iCs/>
          <w:sz w:val="20"/>
          <w:szCs w:val="20"/>
        </w:rPr>
      </w:pPr>
    </w:p>
    <w:p w:rsidR="00784F81" w:rsidRPr="00025BBB" w:rsidRDefault="009777B8" w:rsidP="009777B8">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lastRenderedPageBreak/>
        <w:t>NADZOR NAD KVALITETO OPRAVLJANJA STORITEV</w:t>
      </w:r>
    </w:p>
    <w:p w:rsidR="009777B8" w:rsidRPr="00025BBB" w:rsidRDefault="009777B8" w:rsidP="009777B8">
      <w:pPr>
        <w:widowControl w:val="0"/>
        <w:spacing w:line="280" w:lineRule="atLeast"/>
        <w:jc w:val="center"/>
        <w:rPr>
          <w:rFonts w:ascii="Helvetica" w:hAnsi="Helvetica" w:cs="Calibri"/>
          <w:bCs/>
          <w:iCs/>
          <w:sz w:val="20"/>
          <w:szCs w:val="20"/>
        </w:rPr>
      </w:pPr>
    </w:p>
    <w:p w:rsidR="009777B8" w:rsidRPr="00025BBB" w:rsidRDefault="009777B8" w:rsidP="009777B8">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15. člen</w:t>
      </w:r>
    </w:p>
    <w:p w:rsidR="009777B8" w:rsidRPr="00025BBB" w:rsidRDefault="009777B8" w:rsidP="009777B8">
      <w:pPr>
        <w:widowControl w:val="0"/>
        <w:spacing w:line="280" w:lineRule="atLeast"/>
        <w:jc w:val="center"/>
        <w:rPr>
          <w:rFonts w:ascii="Helvetica" w:hAnsi="Helvetica" w:cs="Calibri"/>
          <w:b/>
          <w:bCs/>
          <w:iCs/>
          <w:sz w:val="20"/>
          <w:szCs w:val="20"/>
        </w:rPr>
      </w:pPr>
    </w:p>
    <w:p w:rsidR="009777B8" w:rsidRDefault="00255CA6" w:rsidP="00255CA6">
      <w:pPr>
        <w:widowControl w:val="0"/>
        <w:spacing w:line="280" w:lineRule="atLeast"/>
        <w:jc w:val="both"/>
        <w:rPr>
          <w:rFonts w:ascii="Helvetica" w:hAnsi="Helvetica" w:cs="Calibri"/>
          <w:bCs/>
          <w:iCs/>
          <w:sz w:val="20"/>
          <w:szCs w:val="20"/>
        </w:rPr>
      </w:pPr>
      <w:r w:rsidRPr="00255CA6">
        <w:rPr>
          <w:rFonts w:ascii="Helvetica" w:hAnsi="Helvetica" w:cs="Calibri"/>
          <w:bCs/>
          <w:iCs/>
          <w:sz w:val="20"/>
          <w:szCs w:val="20"/>
        </w:rPr>
        <w:t>(1</w:t>
      </w:r>
      <w:r>
        <w:rPr>
          <w:rFonts w:ascii="Helvetica" w:hAnsi="Helvetica" w:cs="Calibri"/>
          <w:bCs/>
          <w:iCs/>
          <w:sz w:val="20"/>
          <w:szCs w:val="20"/>
        </w:rPr>
        <w:t xml:space="preserve">) </w:t>
      </w:r>
      <w:r w:rsidR="005109E4" w:rsidRPr="00025BBB">
        <w:rPr>
          <w:rFonts w:ascii="Helvetica" w:hAnsi="Helvetica" w:cs="Calibri"/>
          <w:bCs/>
          <w:iCs/>
          <w:sz w:val="20"/>
          <w:szCs w:val="20"/>
        </w:rPr>
        <w:t xml:space="preserve">Izvajalec mora zagotoviti stalen nadzor storitev čiščenja in sprotno nadzorovati izvajanje dela delovnega osebja ter se o morebitnih problemih sproti dogovarjati z naročnikom. </w:t>
      </w:r>
    </w:p>
    <w:p w:rsidR="00255CA6" w:rsidRDefault="00255CA6" w:rsidP="00255CA6">
      <w:pPr>
        <w:widowControl w:val="0"/>
        <w:spacing w:line="280" w:lineRule="atLeast"/>
        <w:jc w:val="both"/>
        <w:rPr>
          <w:rFonts w:ascii="Helvetica" w:hAnsi="Helvetica" w:cs="Calibri"/>
          <w:bCs/>
          <w:iCs/>
          <w:sz w:val="20"/>
          <w:szCs w:val="20"/>
        </w:rPr>
      </w:pPr>
    </w:p>
    <w:p w:rsidR="00132C23" w:rsidRDefault="00255CA6" w:rsidP="00132C23">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(2) </w:t>
      </w:r>
      <w:r w:rsidR="00132C23" w:rsidRPr="00132C23">
        <w:rPr>
          <w:rFonts w:ascii="Helvetica" w:hAnsi="Helvetica" w:cs="Calibri"/>
          <w:bCs/>
          <w:iCs/>
          <w:sz w:val="20"/>
          <w:szCs w:val="20"/>
        </w:rPr>
        <w:t>Kontrolo kvalitete izvajanja storitve, ki je predmet te pogodbe, bo za naročnika izvajala</w:t>
      </w:r>
      <w:r>
        <w:rPr>
          <w:rFonts w:ascii="Helvetica" w:hAnsi="Helvetica" w:cs="Calibri"/>
          <w:bCs/>
          <w:iCs/>
          <w:sz w:val="20"/>
          <w:szCs w:val="20"/>
        </w:rPr>
        <w:t xml:space="preserve"> </w:t>
      </w:r>
      <w:permStart w:id="1303134530"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303134530"/>
      <w:r>
        <w:rPr>
          <w:rFonts w:ascii="Helvetica" w:hAnsi="Helvetica" w:cs="Calibri"/>
          <w:bCs/>
          <w:iCs/>
          <w:sz w:val="20"/>
          <w:szCs w:val="20"/>
        </w:rPr>
        <w:t xml:space="preserve"> </w:t>
      </w:r>
      <w:r w:rsidR="00132C23" w:rsidRPr="00132C23">
        <w:rPr>
          <w:rFonts w:ascii="Helvetica" w:hAnsi="Helvetica" w:cs="Calibri"/>
          <w:bCs/>
          <w:iCs/>
          <w:sz w:val="20"/>
          <w:szCs w:val="20"/>
        </w:rPr>
        <w:t>za izvajalca pa</w:t>
      </w:r>
      <w:r>
        <w:rPr>
          <w:rFonts w:ascii="Helvetica" w:hAnsi="Helvetica" w:cs="Calibri"/>
          <w:bCs/>
          <w:iCs/>
          <w:sz w:val="20"/>
          <w:szCs w:val="20"/>
        </w:rPr>
        <w:t xml:space="preserve"> </w:t>
      </w:r>
      <w:r w:rsidR="00132C23" w:rsidRPr="00132C23">
        <w:rPr>
          <w:rFonts w:ascii="Helvetica" w:hAnsi="Helvetica" w:cs="Calibri"/>
          <w:bCs/>
          <w:iCs/>
          <w:sz w:val="20"/>
          <w:szCs w:val="20"/>
        </w:rPr>
        <w:t xml:space="preserve"> </w:t>
      </w:r>
      <w:permStart w:id="375390317"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375390317"/>
      <w:r w:rsidR="00132C23" w:rsidRPr="00132C23">
        <w:rPr>
          <w:rFonts w:ascii="Helvetica" w:hAnsi="Helvetica" w:cs="Calibri"/>
          <w:bCs/>
          <w:iCs/>
          <w:sz w:val="20"/>
          <w:szCs w:val="20"/>
        </w:rPr>
        <w:t xml:space="preserve"> </w:t>
      </w:r>
      <w:r>
        <w:rPr>
          <w:rFonts w:ascii="Helvetica" w:hAnsi="Helvetica" w:cs="Calibri"/>
          <w:bCs/>
          <w:iCs/>
          <w:sz w:val="20"/>
          <w:szCs w:val="20"/>
        </w:rPr>
        <w:t>.</w:t>
      </w:r>
    </w:p>
    <w:p w:rsidR="00C9414D" w:rsidRPr="00132C23" w:rsidRDefault="00C9414D" w:rsidP="00132C23">
      <w:pPr>
        <w:widowControl w:val="0"/>
        <w:spacing w:line="280" w:lineRule="atLeast"/>
        <w:jc w:val="both"/>
        <w:rPr>
          <w:rFonts w:ascii="Helvetica" w:hAnsi="Helvetica" w:cs="Calibri"/>
          <w:bCs/>
          <w:iCs/>
          <w:sz w:val="20"/>
          <w:szCs w:val="20"/>
        </w:rPr>
      </w:pPr>
    </w:p>
    <w:p w:rsidR="00132C23" w:rsidRDefault="00C9414D" w:rsidP="00132C23">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(3) </w:t>
      </w:r>
      <w:r w:rsidR="00132C23" w:rsidRPr="00132C23">
        <w:rPr>
          <w:rFonts w:ascii="Helvetica" w:hAnsi="Helvetica" w:cs="Calibri"/>
          <w:bCs/>
          <w:iCs/>
          <w:sz w:val="20"/>
          <w:szCs w:val="20"/>
        </w:rPr>
        <w:t>V primeru nekvalitetno opravljenega dela ali obsega storitev, mora odgovorna oseba naročnika podati pisno ali ustno reklamacijo isti ali najkasneje naslednji dan, ko ugotovi, da je bilo delo nekvalitetno opravljeno. Izvajalec je dolžan še isti dan, od sprejetja reklamacije, skupaj z naročnikom ugotoviti upravičenost reklamacije.</w:t>
      </w:r>
    </w:p>
    <w:p w:rsidR="00C9414D" w:rsidRPr="00132C23" w:rsidRDefault="00C9414D" w:rsidP="00132C23">
      <w:pPr>
        <w:widowControl w:val="0"/>
        <w:spacing w:line="280" w:lineRule="atLeast"/>
        <w:jc w:val="both"/>
        <w:rPr>
          <w:rFonts w:ascii="Helvetica" w:hAnsi="Helvetica" w:cs="Calibri"/>
          <w:bCs/>
          <w:iCs/>
          <w:sz w:val="20"/>
          <w:szCs w:val="20"/>
        </w:rPr>
      </w:pPr>
    </w:p>
    <w:p w:rsidR="00132C23" w:rsidRDefault="00C9414D" w:rsidP="00132C23">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(4) </w:t>
      </w:r>
      <w:r w:rsidR="00132C23" w:rsidRPr="00132C23">
        <w:rPr>
          <w:rFonts w:ascii="Helvetica" w:hAnsi="Helvetica" w:cs="Calibri"/>
          <w:bCs/>
          <w:iCs/>
          <w:sz w:val="20"/>
          <w:szCs w:val="20"/>
        </w:rPr>
        <w:t xml:space="preserve">Če se izvajalec ali njegov pooblaščenec ne zglasi pri naročniku isti dan in za to nima upravičenega razloga, se upošteva, da je reklamacija upravičena. V primeru upravičene reklamacije mora </w:t>
      </w:r>
      <w:r>
        <w:rPr>
          <w:rFonts w:ascii="Helvetica" w:hAnsi="Helvetica" w:cs="Calibri"/>
          <w:bCs/>
          <w:iCs/>
          <w:sz w:val="20"/>
          <w:szCs w:val="20"/>
        </w:rPr>
        <w:t xml:space="preserve">izvajalec </w:t>
      </w:r>
      <w:r w:rsidR="00132C23" w:rsidRPr="00132C23">
        <w:rPr>
          <w:rFonts w:ascii="Helvetica" w:hAnsi="Helvetica" w:cs="Calibri"/>
          <w:bCs/>
          <w:iCs/>
          <w:sz w:val="20"/>
          <w:szCs w:val="20"/>
        </w:rPr>
        <w:t xml:space="preserve"> reklamacijo odpraviti isti dan oziroma najkasneje naslednji dan.</w:t>
      </w:r>
    </w:p>
    <w:p w:rsidR="00C9414D" w:rsidRPr="00132C23" w:rsidRDefault="00C9414D" w:rsidP="00132C23">
      <w:pPr>
        <w:widowControl w:val="0"/>
        <w:spacing w:line="280" w:lineRule="atLeast"/>
        <w:jc w:val="both"/>
        <w:rPr>
          <w:rFonts w:ascii="Helvetica" w:hAnsi="Helvetica" w:cs="Calibri"/>
          <w:bCs/>
          <w:iCs/>
          <w:sz w:val="20"/>
          <w:szCs w:val="20"/>
        </w:rPr>
      </w:pPr>
    </w:p>
    <w:p w:rsidR="00C9414D" w:rsidRDefault="00C9414D" w:rsidP="00132C23">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(5) </w:t>
      </w:r>
      <w:r w:rsidR="00132C23" w:rsidRPr="00132C23">
        <w:rPr>
          <w:rFonts w:ascii="Helvetica" w:hAnsi="Helvetica" w:cs="Calibri"/>
          <w:bCs/>
          <w:iCs/>
          <w:sz w:val="20"/>
          <w:szCs w:val="20"/>
        </w:rPr>
        <w:t xml:space="preserve">V primeru, da izvajalec ne odpravi reklamacij v dogovorjenih rokih ima naročnik pravico, da izvajalcu zaračuna pogodbeno kazen. </w:t>
      </w:r>
    </w:p>
    <w:p w:rsidR="00C9414D" w:rsidRPr="00025BBB" w:rsidRDefault="00C9414D" w:rsidP="00C9414D">
      <w:pPr>
        <w:widowControl w:val="0"/>
        <w:spacing w:line="280" w:lineRule="atLeast"/>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POGODBENA KAZEN</w:t>
      </w:r>
    </w:p>
    <w:p w:rsidR="00784F81" w:rsidRPr="00025BBB" w:rsidRDefault="00784F81" w:rsidP="00784F81">
      <w:pPr>
        <w:widowControl w:val="0"/>
        <w:spacing w:line="280" w:lineRule="atLeast"/>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w:t>
      </w:r>
      <w:r w:rsidR="001A0D27" w:rsidRPr="00025BBB">
        <w:rPr>
          <w:rFonts w:ascii="Helvetica" w:hAnsi="Helvetica" w:cs="Calibri"/>
          <w:bCs/>
          <w:iCs/>
          <w:sz w:val="20"/>
          <w:szCs w:val="20"/>
        </w:rPr>
        <w:t>6</w:t>
      </w:r>
      <w:r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
          <w:bCs/>
          <w:iCs/>
          <w:sz w:val="20"/>
          <w:szCs w:val="20"/>
        </w:rPr>
      </w:pPr>
    </w:p>
    <w:p w:rsidR="00407158" w:rsidRPr="00025BBB" w:rsidRDefault="00784F81" w:rsidP="00407158">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(1) </w:t>
      </w:r>
      <w:r w:rsidR="00407158" w:rsidRPr="00025BBB">
        <w:rPr>
          <w:rFonts w:ascii="Helvetica" w:hAnsi="Helvetica" w:cs="Calibri"/>
          <w:bCs/>
          <w:iCs/>
          <w:sz w:val="20"/>
          <w:szCs w:val="20"/>
        </w:rPr>
        <w:t xml:space="preserve">Če izvajalec po svoji krivdi ne bo izvršil pogodbenih del na dogovorjen način oz. ustrezne kakovosti, je dolžan plačati naročniku pogodbeno kazen v višini 2 % ocenjene vrednosti pogodbe za vsako nepravilnost. Skupna pogodbena kazen je lahko največ 10 % skupne pogodbene vrednosti. </w:t>
      </w:r>
    </w:p>
    <w:p w:rsidR="00784F81" w:rsidRPr="00025BBB" w:rsidRDefault="00784F81" w:rsidP="00784F81">
      <w:pPr>
        <w:widowControl w:val="0"/>
        <w:spacing w:line="280" w:lineRule="atLeast"/>
        <w:jc w:val="both"/>
        <w:rPr>
          <w:rFonts w:ascii="Helvetica" w:hAnsi="Helvetica" w:cs="Calibri"/>
          <w:bCs/>
          <w:iCs/>
          <w:sz w:val="20"/>
          <w:szCs w:val="20"/>
        </w:rPr>
      </w:pPr>
    </w:p>
    <w:p w:rsidR="00407158" w:rsidRPr="00025BBB" w:rsidRDefault="00B811EF" w:rsidP="00407158">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(2) </w:t>
      </w:r>
      <w:r w:rsidR="00407158" w:rsidRPr="00025BBB">
        <w:rPr>
          <w:rFonts w:ascii="Helvetica" w:hAnsi="Helvetica" w:cs="Calibri"/>
          <w:bCs/>
          <w:iCs/>
          <w:sz w:val="20"/>
          <w:szCs w:val="20"/>
        </w:rPr>
        <w:t xml:space="preserve">Naročnik si bo pogodbeno kazen poračunal pri plačilu računa za naslednji mesec. O višini pogodbene kazni bo naročnik obvestil izvajalca. </w:t>
      </w:r>
    </w:p>
    <w:p w:rsidR="00B811EF" w:rsidRPr="00025BBB" w:rsidRDefault="00B811EF" w:rsidP="00784F81">
      <w:pPr>
        <w:widowControl w:val="0"/>
        <w:spacing w:line="280" w:lineRule="atLeast"/>
        <w:jc w:val="both"/>
        <w:rPr>
          <w:rFonts w:ascii="Helvetica" w:hAnsi="Helvetica" w:cs="Calibri"/>
          <w:bCs/>
          <w:iCs/>
          <w:sz w:val="20"/>
          <w:szCs w:val="20"/>
        </w:rPr>
      </w:pPr>
    </w:p>
    <w:p w:rsidR="000F316C" w:rsidRPr="00025BBB" w:rsidRDefault="000F316C"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(3) Pogodbena kazen v višini 2 % skupne naročene vrednosti, se zaračuna izvajalcu za vsako dobavo, ki ne ustreza okoljskim zahtevam, podanim v dokumentaciji. Ustreznost se ugotavlja z laboratorijskim testiranjem pri neodvisni organizaciji. Skupna pogodbena kazen je lahko največ 10 % skupne pogodbene vrednosti. Pogodbena kazen se obraču</w:t>
      </w:r>
      <w:r w:rsidR="00CE30BE" w:rsidRPr="00025BBB">
        <w:rPr>
          <w:rFonts w:ascii="Helvetica" w:hAnsi="Helvetica" w:cs="Calibri"/>
          <w:bCs/>
          <w:iCs/>
          <w:sz w:val="20"/>
          <w:szCs w:val="20"/>
        </w:rPr>
        <w:t>na pri naslednjih izplačilih izvajalcu</w:t>
      </w:r>
      <w:r w:rsidRPr="00025BBB">
        <w:rPr>
          <w:rFonts w:ascii="Helvetica" w:hAnsi="Helvetica" w:cs="Calibri"/>
          <w:bCs/>
          <w:iCs/>
          <w:sz w:val="20"/>
          <w:szCs w:val="20"/>
        </w:rPr>
        <w:t>.</w:t>
      </w:r>
    </w:p>
    <w:p w:rsidR="000F316C" w:rsidRPr="00025BBB" w:rsidRDefault="000F316C" w:rsidP="00784F81">
      <w:pPr>
        <w:widowControl w:val="0"/>
        <w:spacing w:line="280" w:lineRule="atLeast"/>
        <w:jc w:val="both"/>
        <w:rPr>
          <w:rFonts w:ascii="Helvetica" w:hAnsi="Helvetica" w:cs="Calibri"/>
          <w:bCs/>
          <w:iCs/>
          <w:sz w:val="20"/>
          <w:szCs w:val="20"/>
        </w:rPr>
      </w:pPr>
    </w:p>
    <w:p w:rsidR="001A0D27" w:rsidRPr="00025BBB" w:rsidRDefault="000F316C" w:rsidP="001A0D27">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(4) </w:t>
      </w:r>
      <w:r w:rsidR="00784F81" w:rsidRPr="00025BBB">
        <w:rPr>
          <w:rFonts w:ascii="Helvetica" w:hAnsi="Helvetica" w:cs="Calibri"/>
          <w:bCs/>
          <w:iCs/>
          <w:sz w:val="20"/>
          <w:szCs w:val="20"/>
        </w:rPr>
        <w:t>Naročnik in izvajalec soglašata, da pravica zaračunati pogodbeno kazen ni pogojena z nastankom škode naročniku. Povračilo nastale škode bo naročnik uveljavil po splošnih načelih odškodninske odgovornosti, neodvisno od uveljavljanja pogodbene kazni.</w:t>
      </w:r>
    </w:p>
    <w:p w:rsidR="001A0D27" w:rsidRPr="00025BBB" w:rsidRDefault="001A0D27" w:rsidP="001A0D27">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VIŠJA SILA</w:t>
      </w:r>
    </w:p>
    <w:p w:rsidR="00784F81" w:rsidRPr="00025BBB" w:rsidRDefault="00784F81" w:rsidP="00784F81">
      <w:pPr>
        <w:widowControl w:val="0"/>
        <w:spacing w:line="280" w:lineRule="atLeast"/>
        <w:jc w:val="center"/>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w:t>
      </w:r>
      <w:r w:rsidR="001A0D27" w:rsidRPr="00025BBB">
        <w:rPr>
          <w:rFonts w:ascii="Helvetica" w:hAnsi="Helvetica" w:cs="Calibri"/>
          <w:bCs/>
          <w:iCs/>
          <w:sz w:val="20"/>
          <w:szCs w:val="20"/>
        </w:rPr>
        <w:t>7</w:t>
      </w:r>
      <w:r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lastRenderedPageBreak/>
        <w:t>(2) 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(3) Nobena od pogodbenih strank ni odgovorna za neizpolnitev katerekoli izmed svojih obveznosti iz razlogov, ki so izven njenega nadzora.</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ZAVAROVANJE DOBRE IZVEDBE POSLA</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w:t>
      </w:r>
      <w:r w:rsidR="001A0D27" w:rsidRPr="00025BBB">
        <w:rPr>
          <w:rFonts w:ascii="Helvetica" w:hAnsi="Helvetica" w:cs="Calibri"/>
          <w:bCs/>
          <w:iCs/>
          <w:sz w:val="20"/>
          <w:szCs w:val="20"/>
        </w:rPr>
        <w:t>8</w:t>
      </w:r>
      <w:r w:rsidRPr="00025BBB">
        <w:rPr>
          <w:rFonts w:ascii="Helvetica" w:hAnsi="Helvetica" w:cs="Calibri"/>
          <w:bCs/>
          <w:iCs/>
          <w:sz w:val="20"/>
          <w:szCs w:val="20"/>
        </w:rPr>
        <w:t>. člen</w:t>
      </w:r>
    </w:p>
    <w:p w:rsidR="00F265CC" w:rsidRPr="00025BBB" w:rsidRDefault="00F265CC" w:rsidP="00F265CC">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(1) Izvajalec mora najkasneje v 10-ih dneh od prejema izvoda podpisane pogodbe s strani naročnika, kot pogoj za veljavnost pogodbe, naročniku izročiti bančno garancijo za dobro izvedbo pogodbenih obveznosti oz. kavcijsko zavarovanje v višini 10% pogodbene vrednosti z DDV, </w:t>
      </w:r>
      <w:r w:rsidR="00F265CC" w:rsidRPr="00025BBB">
        <w:rPr>
          <w:rFonts w:ascii="Helvetica" w:hAnsi="Helvetica" w:cs="Calibri"/>
          <w:bCs/>
          <w:iCs/>
          <w:sz w:val="20"/>
          <w:szCs w:val="20"/>
        </w:rPr>
        <w:t>z veljavnostjo za celoten čas trajanja p</w:t>
      </w:r>
      <w:r w:rsidR="001A0D27" w:rsidRPr="00025BBB">
        <w:rPr>
          <w:rFonts w:ascii="Helvetica" w:hAnsi="Helvetica" w:cs="Calibri"/>
          <w:bCs/>
          <w:iCs/>
          <w:sz w:val="20"/>
          <w:szCs w:val="20"/>
        </w:rPr>
        <w:t>ogodbe, podaljšano za dodatnih 3</w:t>
      </w:r>
      <w:r w:rsidR="00F265CC" w:rsidRPr="00025BBB">
        <w:rPr>
          <w:rFonts w:ascii="Helvetica" w:hAnsi="Helvetica" w:cs="Calibri"/>
          <w:bCs/>
          <w:iCs/>
          <w:sz w:val="20"/>
          <w:szCs w:val="20"/>
        </w:rPr>
        <w:t xml:space="preserve">0 dni po izteku pogodbe. </w:t>
      </w:r>
      <w:r w:rsidRPr="00025BBB">
        <w:rPr>
          <w:rFonts w:ascii="Helvetica" w:hAnsi="Helvetica" w:cs="Calibri"/>
          <w:bCs/>
          <w:iCs/>
          <w:sz w:val="20"/>
          <w:szCs w:val="20"/>
        </w:rPr>
        <w:t>Naročnik po predhodnem obvestilu lahko unovči garancijo pod naslednjimi pogoji:</w:t>
      </w:r>
    </w:p>
    <w:p w:rsidR="00784F81" w:rsidRPr="00025BBB" w:rsidRDefault="00784F81" w:rsidP="00F46837">
      <w:pPr>
        <w:widowControl w:val="0"/>
        <w:numPr>
          <w:ilvl w:val="0"/>
          <w:numId w:val="22"/>
        </w:numPr>
        <w:spacing w:line="280" w:lineRule="atLeast"/>
        <w:jc w:val="both"/>
        <w:rPr>
          <w:rFonts w:ascii="Helvetica" w:hAnsi="Helvetica" w:cs="Calibri"/>
          <w:bCs/>
          <w:iCs/>
          <w:sz w:val="20"/>
          <w:szCs w:val="20"/>
        </w:rPr>
      </w:pPr>
      <w:r w:rsidRPr="00025BBB">
        <w:rPr>
          <w:rFonts w:ascii="Helvetica" w:hAnsi="Helvetica" w:cs="Calibri"/>
          <w:bCs/>
          <w:iCs/>
          <w:sz w:val="20"/>
          <w:szCs w:val="20"/>
        </w:rPr>
        <w:t>če izvajalec del ne bo opravljal v skladu z zahtevami dokumentacije v zvezi z oddajo javnega naročila;</w:t>
      </w:r>
    </w:p>
    <w:p w:rsidR="00784F81" w:rsidRPr="00025BBB" w:rsidRDefault="00784F81" w:rsidP="00F46837">
      <w:pPr>
        <w:widowControl w:val="0"/>
        <w:numPr>
          <w:ilvl w:val="0"/>
          <w:numId w:val="22"/>
        </w:numPr>
        <w:spacing w:line="280" w:lineRule="atLeast"/>
        <w:jc w:val="both"/>
        <w:rPr>
          <w:rFonts w:ascii="Helvetica" w:hAnsi="Helvetica" w:cs="Calibri"/>
          <w:bCs/>
          <w:iCs/>
          <w:sz w:val="20"/>
          <w:szCs w:val="20"/>
        </w:rPr>
      </w:pPr>
      <w:r w:rsidRPr="00025BBB">
        <w:rPr>
          <w:rFonts w:ascii="Helvetica" w:hAnsi="Helvetica" w:cs="Calibri"/>
          <w:bCs/>
          <w:iCs/>
          <w:sz w:val="20"/>
          <w:szCs w:val="20"/>
        </w:rPr>
        <w:t>če bo naročnik razdrl pogodbo zaradi kršitev ali zamude na strani izvajalca;</w:t>
      </w:r>
    </w:p>
    <w:p w:rsidR="00784F81" w:rsidRPr="00025BBB" w:rsidRDefault="00784F81" w:rsidP="00F46837">
      <w:pPr>
        <w:widowControl w:val="0"/>
        <w:numPr>
          <w:ilvl w:val="0"/>
          <w:numId w:val="22"/>
        </w:numPr>
        <w:spacing w:line="280" w:lineRule="atLeast"/>
        <w:jc w:val="both"/>
        <w:rPr>
          <w:rFonts w:ascii="Helvetica" w:hAnsi="Helvetica" w:cs="Calibri"/>
          <w:bCs/>
          <w:iCs/>
          <w:sz w:val="20"/>
          <w:szCs w:val="20"/>
        </w:rPr>
      </w:pPr>
      <w:r w:rsidRPr="00025BBB">
        <w:rPr>
          <w:rFonts w:ascii="Helvetica" w:hAnsi="Helvetica" w:cs="Calibri"/>
          <w:bCs/>
          <w:iCs/>
          <w:sz w:val="20"/>
          <w:szCs w:val="20"/>
        </w:rPr>
        <w:t>če se na zahtevo naročnika, v primernem roku, ki ga določi naročnik, pomanjkljivosti ne odpravijo;</w:t>
      </w:r>
    </w:p>
    <w:p w:rsidR="00440015" w:rsidRPr="00025BBB" w:rsidRDefault="00784F81" w:rsidP="00F46837">
      <w:pPr>
        <w:widowControl w:val="0"/>
        <w:numPr>
          <w:ilvl w:val="0"/>
          <w:numId w:val="22"/>
        </w:numPr>
        <w:spacing w:line="280" w:lineRule="atLeast"/>
        <w:jc w:val="both"/>
        <w:rPr>
          <w:rFonts w:ascii="Helvetica" w:hAnsi="Helvetica" w:cs="Calibri"/>
          <w:bCs/>
          <w:iCs/>
          <w:sz w:val="20"/>
          <w:szCs w:val="20"/>
        </w:rPr>
      </w:pPr>
      <w:r w:rsidRPr="00025BBB">
        <w:rPr>
          <w:rFonts w:ascii="Helvetica" w:hAnsi="Helvetica" w:cs="Calibri"/>
          <w:bCs/>
          <w:iCs/>
          <w:sz w:val="20"/>
          <w:szCs w:val="20"/>
        </w:rPr>
        <w:t>če bo izvajalec kršil določbe veljavne zakonodaje v zvezi z varovanjem poslovnih skrivnosti in zaupnosti podatkov</w:t>
      </w:r>
      <w:r w:rsidR="001A0D27" w:rsidRPr="00025BBB">
        <w:rPr>
          <w:rFonts w:ascii="Helvetica" w:hAnsi="Helvetica" w:cs="Calibri"/>
          <w:bCs/>
          <w:iCs/>
          <w:sz w:val="20"/>
          <w:szCs w:val="20"/>
        </w:rPr>
        <w:t>.</w:t>
      </w:r>
    </w:p>
    <w:p w:rsidR="00BE1D64" w:rsidRPr="00025BBB" w:rsidRDefault="00BE1D64" w:rsidP="00966FB0">
      <w:pPr>
        <w:widowControl w:val="0"/>
        <w:spacing w:line="280" w:lineRule="atLeast"/>
        <w:jc w:val="both"/>
        <w:rPr>
          <w:rFonts w:ascii="Helvetica" w:hAnsi="Helvetica" w:cs="Calibri"/>
          <w:bCs/>
          <w:iCs/>
          <w:sz w:val="20"/>
          <w:szCs w:val="20"/>
        </w:rPr>
      </w:pPr>
    </w:p>
    <w:p w:rsidR="0099493F" w:rsidRPr="00025BBB" w:rsidRDefault="001A0D27" w:rsidP="0099493F">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(2</w:t>
      </w:r>
      <w:r w:rsidR="0099493F" w:rsidRPr="00025BBB">
        <w:rPr>
          <w:rFonts w:ascii="Helvetica" w:hAnsi="Helvetica" w:cs="Calibri"/>
          <w:bCs/>
          <w:iCs/>
          <w:sz w:val="20"/>
          <w:szCs w:val="20"/>
        </w:rPr>
        <w:t xml:space="preserve">) V kolikor pride do podaljšanja pogodbenega roka, mora izvajalec za ustrezno obdobje podaljšati finančno zavarovanje za dobro izvedbo pogodbenih obveznosti, </w:t>
      </w:r>
      <w:r w:rsidRPr="00025BBB">
        <w:rPr>
          <w:rFonts w:ascii="Helvetica" w:hAnsi="Helvetica" w:cs="Calibri"/>
          <w:bCs/>
          <w:iCs/>
          <w:sz w:val="20"/>
          <w:szCs w:val="20"/>
        </w:rPr>
        <w:t>i</w:t>
      </w:r>
      <w:r w:rsidR="0099493F" w:rsidRPr="00025BBB">
        <w:rPr>
          <w:rFonts w:ascii="Helvetica" w:hAnsi="Helvetica" w:cs="Calibri"/>
          <w:bCs/>
          <w:iCs/>
          <w:sz w:val="20"/>
          <w:szCs w:val="20"/>
        </w:rPr>
        <w:t>n sicer v roku petnajstih (15) dni po odobritvi podaljšanja roka s strani naročnika. Stroške izvajalca za podaljšanje finanč</w:t>
      </w:r>
      <w:r w:rsidRPr="00025BBB">
        <w:rPr>
          <w:rFonts w:ascii="Helvetica" w:hAnsi="Helvetica" w:cs="Calibri"/>
          <w:bCs/>
          <w:iCs/>
          <w:sz w:val="20"/>
          <w:szCs w:val="20"/>
        </w:rPr>
        <w:t>nega</w:t>
      </w:r>
      <w:r w:rsidR="0099493F" w:rsidRPr="00025BBB">
        <w:rPr>
          <w:rFonts w:ascii="Helvetica" w:hAnsi="Helvetica" w:cs="Calibri"/>
          <w:bCs/>
          <w:iCs/>
          <w:sz w:val="20"/>
          <w:szCs w:val="20"/>
        </w:rPr>
        <w:t xml:space="preserve"> zavarovanj</w:t>
      </w:r>
      <w:r w:rsidRPr="00025BBB">
        <w:rPr>
          <w:rFonts w:ascii="Helvetica" w:hAnsi="Helvetica" w:cs="Calibri"/>
          <w:bCs/>
          <w:iCs/>
          <w:sz w:val="20"/>
          <w:szCs w:val="20"/>
        </w:rPr>
        <w:t>a</w:t>
      </w:r>
      <w:r w:rsidR="0099493F" w:rsidRPr="00025BBB">
        <w:rPr>
          <w:rFonts w:ascii="Helvetica" w:hAnsi="Helvetica" w:cs="Calibri"/>
          <w:bCs/>
          <w:iCs/>
          <w:sz w:val="20"/>
          <w:szCs w:val="20"/>
        </w:rPr>
        <w:t xml:space="preserve"> nosi tista stranka, v katere sferi je razlog za podaljšanje, v primeru višje sile pa vsaka do polovice. </w:t>
      </w:r>
    </w:p>
    <w:p w:rsidR="00722A64" w:rsidRPr="00025BBB" w:rsidRDefault="00722A64" w:rsidP="00784F81">
      <w:pPr>
        <w:widowControl w:val="0"/>
        <w:spacing w:line="280" w:lineRule="atLeast"/>
        <w:jc w:val="center"/>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PROTIKORUPCIJSKA KLAVZULA</w:t>
      </w:r>
    </w:p>
    <w:p w:rsidR="00784F81" w:rsidRPr="00025BBB" w:rsidRDefault="00784F81" w:rsidP="00784F81">
      <w:pPr>
        <w:widowControl w:val="0"/>
        <w:spacing w:line="280" w:lineRule="atLeast"/>
        <w:jc w:val="center"/>
        <w:rPr>
          <w:rFonts w:ascii="Helvetica" w:hAnsi="Helvetica" w:cs="Calibri"/>
          <w:b/>
          <w:bCs/>
          <w:iCs/>
          <w:sz w:val="20"/>
          <w:szCs w:val="20"/>
        </w:rPr>
      </w:pPr>
    </w:p>
    <w:p w:rsidR="00784F81" w:rsidRPr="00025BBB" w:rsidRDefault="001A0D27"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19</w:t>
      </w:r>
      <w:r w:rsidR="00784F81"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Pogodbeni stranki potrjujeta, da sta seznanjeni in se zavedata dejstva, da je predmetna pogodba nična, če j</w:t>
      </w:r>
      <w:r w:rsidR="004C3766">
        <w:rPr>
          <w:rFonts w:ascii="Helvetica" w:hAnsi="Helvetica" w:cs="Calibri"/>
          <w:bCs/>
          <w:iCs/>
          <w:sz w:val="20"/>
          <w:szCs w:val="20"/>
        </w:rPr>
        <w:t>e ali bo v kater</w:t>
      </w:r>
      <w:r w:rsidRPr="00025BBB">
        <w:rPr>
          <w:rFonts w:ascii="Helvetica" w:hAnsi="Helvetica" w:cs="Calibri"/>
          <w:bCs/>
          <w:iCs/>
          <w:sz w:val="20"/>
          <w:szCs w:val="20"/>
        </w:rPr>
        <w:t>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1547AF" w:rsidRPr="00025BBB" w:rsidRDefault="001547AF" w:rsidP="00784F81">
      <w:pPr>
        <w:widowControl w:val="0"/>
        <w:spacing w:line="280" w:lineRule="atLeast"/>
        <w:jc w:val="center"/>
        <w:rPr>
          <w:rFonts w:ascii="Helvetica" w:hAnsi="Helvetica" w:cs="Calibri"/>
          <w:b/>
          <w:bCs/>
          <w:iCs/>
          <w:sz w:val="20"/>
          <w:szCs w:val="20"/>
        </w:rPr>
      </w:pPr>
    </w:p>
    <w:p w:rsidR="004F3530" w:rsidRPr="00025BBB" w:rsidRDefault="0057645A"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 xml:space="preserve">TRAJANJE POGODBE IN </w:t>
      </w:r>
      <w:r w:rsidR="004F3530" w:rsidRPr="00025BBB">
        <w:rPr>
          <w:rFonts w:ascii="Helvetica" w:hAnsi="Helvetica" w:cs="Calibri"/>
          <w:b/>
          <w:bCs/>
          <w:iCs/>
          <w:sz w:val="20"/>
          <w:szCs w:val="20"/>
        </w:rPr>
        <w:t>ODSTOP OD POGODBE</w:t>
      </w:r>
    </w:p>
    <w:p w:rsidR="004F3530" w:rsidRPr="00025BBB" w:rsidRDefault="004F3530" w:rsidP="00784F81">
      <w:pPr>
        <w:widowControl w:val="0"/>
        <w:spacing w:line="280" w:lineRule="atLeast"/>
        <w:jc w:val="center"/>
        <w:rPr>
          <w:rFonts w:ascii="Helvetica" w:hAnsi="Helvetica" w:cs="Calibri"/>
          <w:b/>
          <w:bCs/>
          <w:iCs/>
          <w:sz w:val="20"/>
          <w:szCs w:val="20"/>
        </w:rPr>
      </w:pPr>
    </w:p>
    <w:p w:rsidR="00167CE4" w:rsidRPr="00025BBB" w:rsidRDefault="00167CE4"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w:t>
      </w:r>
      <w:r w:rsidR="00AA5ADF" w:rsidRPr="00025BBB">
        <w:rPr>
          <w:rFonts w:ascii="Helvetica" w:hAnsi="Helvetica" w:cs="Calibri"/>
          <w:bCs/>
          <w:iCs/>
          <w:sz w:val="20"/>
          <w:szCs w:val="20"/>
        </w:rPr>
        <w:t>0</w:t>
      </w:r>
      <w:r w:rsidRPr="00025BBB">
        <w:rPr>
          <w:rFonts w:ascii="Helvetica" w:hAnsi="Helvetica" w:cs="Calibri"/>
          <w:bCs/>
          <w:iCs/>
          <w:sz w:val="20"/>
          <w:szCs w:val="20"/>
        </w:rPr>
        <w:t>. člen</w:t>
      </w:r>
    </w:p>
    <w:p w:rsidR="00E26CDD" w:rsidRPr="00025BBB" w:rsidRDefault="00E26CDD" w:rsidP="00784F81">
      <w:pPr>
        <w:widowControl w:val="0"/>
        <w:spacing w:line="280" w:lineRule="atLeast"/>
        <w:jc w:val="center"/>
        <w:rPr>
          <w:rFonts w:ascii="Helvetica" w:hAnsi="Helvetica" w:cs="Calibri"/>
          <w:bCs/>
          <w:iCs/>
          <w:sz w:val="20"/>
          <w:szCs w:val="20"/>
        </w:rPr>
      </w:pPr>
    </w:p>
    <w:p w:rsidR="00A45452" w:rsidRPr="00A45452" w:rsidRDefault="006403F5" w:rsidP="00A45452">
      <w:pPr>
        <w:widowControl w:val="0"/>
        <w:spacing w:line="280" w:lineRule="atLeast"/>
        <w:jc w:val="both"/>
        <w:rPr>
          <w:rFonts w:ascii="Helvetica" w:hAnsi="Helvetica" w:cs="Calibri"/>
          <w:bCs/>
          <w:i/>
          <w:iCs/>
          <w:sz w:val="20"/>
          <w:szCs w:val="20"/>
        </w:rPr>
      </w:pPr>
      <w:r w:rsidRPr="00025BBB">
        <w:rPr>
          <w:rFonts w:ascii="Helvetica" w:hAnsi="Helvetica" w:cs="Calibri"/>
          <w:bCs/>
          <w:iCs/>
          <w:sz w:val="20"/>
          <w:szCs w:val="20"/>
        </w:rPr>
        <w:t xml:space="preserve">(1) </w:t>
      </w:r>
      <w:r w:rsidR="00BA6150">
        <w:rPr>
          <w:rFonts w:ascii="Helvetica" w:hAnsi="Helvetica" w:cs="Calibri"/>
          <w:bCs/>
          <w:iCs/>
          <w:sz w:val="20"/>
          <w:szCs w:val="20"/>
        </w:rPr>
        <w:t>Pogodba se sklepa za obdobje 24</w:t>
      </w:r>
      <w:r w:rsidR="00656AD5" w:rsidRPr="00025BBB">
        <w:rPr>
          <w:rFonts w:ascii="Helvetica" w:hAnsi="Helvetica" w:cs="Calibri"/>
          <w:bCs/>
          <w:iCs/>
          <w:sz w:val="20"/>
          <w:szCs w:val="20"/>
        </w:rPr>
        <w:t xml:space="preserve"> mesecev. Pogodba je sklenjena z dnem podpisa zadnje od pogodbenih strank in ko izvajalec naročniku izroči i</w:t>
      </w:r>
      <w:r w:rsidR="00E67D8F" w:rsidRPr="00025BBB">
        <w:rPr>
          <w:rFonts w:ascii="Helvetica" w:hAnsi="Helvetica" w:cs="Calibri"/>
          <w:bCs/>
          <w:iCs/>
          <w:sz w:val="20"/>
          <w:szCs w:val="20"/>
        </w:rPr>
        <w:t>nstrument finančnega zavarovanja</w:t>
      </w:r>
      <w:r w:rsidR="00656AD5" w:rsidRPr="00025BBB">
        <w:rPr>
          <w:rFonts w:ascii="Helvetica" w:hAnsi="Helvetica" w:cs="Calibri"/>
          <w:bCs/>
          <w:iCs/>
          <w:sz w:val="20"/>
          <w:szCs w:val="20"/>
        </w:rPr>
        <w:t xml:space="preserve"> iz 18. člena te pogodbe. </w:t>
      </w:r>
      <w:r w:rsidR="00A45452" w:rsidRPr="00A45452">
        <w:rPr>
          <w:rFonts w:ascii="Helvetica" w:hAnsi="Helvetica" w:cs="Calibri"/>
          <w:bCs/>
          <w:iCs/>
          <w:sz w:val="20"/>
          <w:szCs w:val="20"/>
        </w:rPr>
        <w:t xml:space="preserve">Pogodba velja od </w:t>
      </w:r>
      <w:r w:rsidR="00A45452">
        <w:rPr>
          <w:rFonts w:ascii="Helvetica" w:hAnsi="Helvetica" w:cs="Calibri"/>
          <w:bCs/>
          <w:iCs/>
          <w:sz w:val="20"/>
          <w:szCs w:val="20"/>
        </w:rPr>
        <w:t>2</w:t>
      </w:r>
      <w:r w:rsidR="00A45452" w:rsidRPr="00A45452">
        <w:rPr>
          <w:rFonts w:ascii="Helvetica" w:hAnsi="Helvetica" w:cs="Calibri"/>
          <w:bCs/>
          <w:iCs/>
          <w:sz w:val="20"/>
          <w:szCs w:val="20"/>
        </w:rPr>
        <w:t>. 1</w:t>
      </w:r>
      <w:r w:rsidR="00A45452">
        <w:rPr>
          <w:rFonts w:ascii="Helvetica" w:hAnsi="Helvetica" w:cs="Calibri"/>
          <w:bCs/>
          <w:iCs/>
          <w:sz w:val="20"/>
          <w:szCs w:val="20"/>
        </w:rPr>
        <w:t>1. 2026 do 1</w:t>
      </w:r>
      <w:r w:rsidR="00A45452" w:rsidRPr="00A45452">
        <w:rPr>
          <w:rFonts w:ascii="Helvetica" w:hAnsi="Helvetica" w:cs="Calibri"/>
          <w:bCs/>
          <w:iCs/>
          <w:sz w:val="20"/>
          <w:szCs w:val="20"/>
        </w:rPr>
        <w:t>. 1</w:t>
      </w:r>
      <w:r w:rsidR="00A45452">
        <w:rPr>
          <w:rFonts w:ascii="Helvetica" w:hAnsi="Helvetica" w:cs="Calibri"/>
          <w:bCs/>
          <w:iCs/>
          <w:sz w:val="20"/>
          <w:szCs w:val="20"/>
        </w:rPr>
        <w:t>1. 2028</w:t>
      </w:r>
      <w:r w:rsidR="00A45452" w:rsidRPr="00A45452">
        <w:rPr>
          <w:rFonts w:ascii="Helvetica" w:hAnsi="Helvetica" w:cs="Calibri"/>
          <w:bCs/>
          <w:iCs/>
          <w:sz w:val="20"/>
          <w:szCs w:val="20"/>
        </w:rPr>
        <w:t xml:space="preserve">. </w:t>
      </w:r>
    </w:p>
    <w:p w:rsidR="00656AD5" w:rsidRPr="00025BBB" w:rsidRDefault="00656AD5" w:rsidP="006403F5">
      <w:pPr>
        <w:widowControl w:val="0"/>
        <w:spacing w:line="280" w:lineRule="atLeast"/>
        <w:jc w:val="both"/>
        <w:rPr>
          <w:rFonts w:ascii="Helvetica" w:hAnsi="Helvetica" w:cs="Calibri"/>
          <w:bCs/>
          <w:iCs/>
          <w:sz w:val="20"/>
          <w:szCs w:val="20"/>
        </w:rPr>
      </w:pPr>
    </w:p>
    <w:p w:rsidR="00656AD5" w:rsidRPr="00025BBB" w:rsidRDefault="00656AD5" w:rsidP="006403F5">
      <w:pPr>
        <w:widowControl w:val="0"/>
        <w:spacing w:line="280" w:lineRule="atLeast"/>
        <w:jc w:val="both"/>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(2) Katerakoli od pogodbenih strank lahko zaradi hujših kršitev pogodbenih obveznosti s strani nasprotne stranke, če kršitve ne prenehajo po pisnem opominu, v katerem je naveden primeren rok za odpravo kršitev, odstopi od te pogodbe. V primeru odstopa sta pogodbeni stranki dolžni poravnati medsebojne obveznosti iz te pogodbe in nastalo škodo.</w:t>
      </w:r>
    </w:p>
    <w:p w:rsidR="000A474C" w:rsidRPr="00025BBB" w:rsidRDefault="000A474C" w:rsidP="000A474C">
      <w:pPr>
        <w:widowControl w:val="0"/>
        <w:spacing w:line="280" w:lineRule="atLeast"/>
        <w:jc w:val="both"/>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(3) Naročnik lahko predčasno odstopi od pogodbe v roku 30 dni od dneva, ko izvajalec prejme pisno obvestilo o odstopu od pogodbe, v naslednjih primerih: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zamuda izvajalca ali napaka v izvedbi,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ne prične z izvedbo pogodbeno dogovorjenih del v pogodbenem roku, niti v naknadnem roku, ki mu ga določi naročnik,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po svoji krivdi zamuja z deli več kot 5 dni,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ne dosega pogodbeno dogovorjene kvalitete in te ne vzpostavi niti v naknadnem roku, ki mu ga določi naročnik,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prekine z deli brez pisnega soglasja naročnika,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če je zoper izvajalca začet kakšen od postopkov po ZFPPIPP,</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če kader izvajalca ne zagotavlja zadostnega števila delavcev in se zato poraja sum, da pogodbena dela ne bodo pravočasno končana,</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izvajalec pred zamenjavo podizvajalcev ne pridobi pisnega soglasja naročnika,</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naročnik ugotovi, da izvajalec ni priglasil vseh podizvajalcev ter v zvezi z njimi kasneje tudi ni zahteval pisnega soglasja naročnika,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unovčitev finančnega zavarovanja za dobro izvedbo pogodbenih obveznosti,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ne izpolnjuje okoljskih zahtev iz dokumentacije v zvezi z oddajo javnega naročila v skladu z Uredbo o zelenem javnem naročanju,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v drugih primerih določenih z zakonom, pogodbo ali dokumentacijo v zvezi z oddajo javnega naročila.</w:t>
      </w: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V primerih iz druge do pete alineje je izvajalec dolžan plačati pogodbeno kazen v višini 10% pogodbene vrednosti.</w:t>
      </w:r>
    </w:p>
    <w:p w:rsidR="000A474C" w:rsidRPr="00025BBB" w:rsidRDefault="000A474C" w:rsidP="000A474C">
      <w:pPr>
        <w:widowControl w:val="0"/>
        <w:spacing w:line="280" w:lineRule="atLeast"/>
        <w:jc w:val="both"/>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(4) Naročnik lahko prekine to pogodbo z dnem, ko izvajalec prejme obvestilo o odpovedi pogodbe v primeru ogrožanja zdravja, življenja, varnosti ali v primeru, ko je dosežena maksimalna višina pogodbene kazni. </w:t>
      </w:r>
    </w:p>
    <w:p w:rsidR="000A474C" w:rsidRPr="00025BBB" w:rsidRDefault="000A474C" w:rsidP="000A474C">
      <w:pPr>
        <w:widowControl w:val="0"/>
        <w:spacing w:line="280" w:lineRule="atLeast"/>
        <w:jc w:val="both"/>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(5) Izvajalec sme odstopiti od pogodbe po preteku 30 dni od dneva, ko naročnik prejme pisno obvestilo o odstopu od pogodbe, v naslednjih primerih:</w:t>
      </w:r>
    </w:p>
    <w:p w:rsidR="000A474C" w:rsidRPr="00025BBB" w:rsidRDefault="000A474C" w:rsidP="00F46837">
      <w:pPr>
        <w:widowControl w:val="0"/>
        <w:numPr>
          <w:ilvl w:val="0"/>
          <w:numId w:val="21"/>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če mu naročnik tudi po naknadno postavljenem roku ne posreduje navodil v zvezi z njegovimi vprašanji, pa so ta bistvena za izvedbo del, </w:t>
      </w:r>
    </w:p>
    <w:p w:rsidR="000A474C" w:rsidRPr="00025BBB" w:rsidRDefault="000A474C" w:rsidP="00F46837">
      <w:pPr>
        <w:widowControl w:val="0"/>
        <w:numPr>
          <w:ilvl w:val="0"/>
          <w:numId w:val="21"/>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če naročnik ne poravna zapadlih obveznosti,  </w:t>
      </w:r>
    </w:p>
    <w:p w:rsidR="000A474C" w:rsidRPr="00025BBB" w:rsidRDefault="000A474C" w:rsidP="00F46837">
      <w:pPr>
        <w:widowControl w:val="0"/>
        <w:numPr>
          <w:ilvl w:val="0"/>
          <w:numId w:val="21"/>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če izvajalec pride v situacijo, zaradi katere iz objektivnih razlogov z deli ne more nadaljevati. </w:t>
      </w:r>
    </w:p>
    <w:p w:rsidR="000A474C" w:rsidRPr="00025BBB" w:rsidRDefault="000A474C" w:rsidP="000A474C">
      <w:pPr>
        <w:widowControl w:val="0"/>
        <w:spacing w:line="280" w:lineRule="atLeast"/>
        <w:jc w:val="both"/>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(6) Zgoraj naštete ukrepe lahko naročnik/izvajalec uveljavlja po opominu, po katerem izvajalec/naročnik ne odpravi kršitve oziroma je kršitev kljub opominu ponovno zagrešil. Opomin mora biti izvajalcu/naročniku poslan pisno, po telefaksu ali na elektronski način. V primeru elektronskega načina se sporočilo potrdi tudi v pisni obliki.</w:t>
      </w:r>
    </w:p>
    <w:p w:rsidR="000A474C" w:rsidRPr="00025BBB" w:rsidRDefault="000A474C" w:rsidP="006403F5">
      <w:pPr>
        <w:widowControl w:val="0"/>
        <w:spacing w:line="280" w:lineRule="atLeast"/>
        <w:jc w:val="both"/>
        <w:rPr>
          <w:rFonts w:ascii="Helvetica" w:hAnsi="Helvetica" w:cs="Calibri"/>
          <w:bCs/>
          <w:iCs/>
          <w:sz w:val="20"/>
          <w:szCs w:val="20"/>
        </w:rPr>
      </w:pPr>
    </w:p>
    <w:p w:rsidR="000A474C" w:rsidRPr="00025BBB" w:rsidRDefault="000A725C" w:rsidP="000A725C">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PRENEHANJE VELJAVNOSTI POGODBE</w:t>
      </w:r>
    </w:p>
    <w:p w:rsidR="000A474C" w:rsidRPr="00025BBB" w:rsidRDefault="000A474C" w:rsidP="000A725C">
      <w:pPr>
        <w:widowControl w:val="0"/>
        <w:spacing w:line="280" w:lineRule="atLeast"/>
        <w:jc w:val="center"/>
        <w:rPr>
          <w:rFonts w:ascii="Helvetica" w:hAnsi="Helvetica" w:cs="Calibri"/>
          <w:b/>
          <w:bCs/>
          <w:iCs/>
          <w:sz w:val="20"/>
          <w:szCs w:val="20"/>
        </w:rPr>
      </w:pPr>
    </w:p>
    <w:p w:rsidR="000A474C" w:rsidRPr="00025BBB" w:rsidRDefault="000A474C" w:rsidP="000A474C">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21. člen</w:t>
      </w:r>
    </w:p>
    <w:p w:rsidR="000A474C" w:rsidRPr="00025BBB" w:rsidRDefault="000A474C" w:rsidP="006403F5">
      <w:pPr>
        <w:widowControl w:val="0"/>
        <w:spacing w:line="280" w:lineRule="atLeast"/>
        <w:jc w:val="both"/>
        <w:rPr>
          <w:rFonts w:ascii="Helvetica" w:hAnsi="Helvetica" w:cs="Calibri"/>
          <w:bCs/>
          <w:iCs/>
          <w:sz w:val="20"/>
          <w:szCs w:val="20"/>
        </w:rPr>
      </w:pPr>
    </w:p>
    <w:p w:rsidR="00BA6150" w:rsidRPr="00425B72" w:rsidRDefault="00BA6150" w:rsidP="00BA6150">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(1) </w:t>
      </w:r>
      <w:r w:rsidRPr="00425B72">
        <w:rPr>
          <w:rFonts w:ascii="Helvetica" w:hAnsi="Helvetica" w:cs="Calibri"/>
          <w:bCs/>
          <w:iCs/>
          <w:sz w:val="20"/>
          <w:szCs w:val="20"/>
        </w:rPr>
        <w:t xml:space="preserve">Naročnik bo po izteku vsakih šest mesecev od sklenitve te pogodbe preveril, ali je na dan tega </w:t>
      </w:r>
      <w:r w:rsidRPr="00425B72">
        <w:rPr>
          <w:rFonts w:ascii="Helvetica" w:hAnsi="Helvetica" w:cs="Calibri"/>
          <w:bCs/>
          <w:iCs/>
          <w:sz w:val="20"/>
          <w:szCs w:val="20"/>
        </w:rPr>
        <w:lastRenderedPageBreak/>
        <w:t>preverjanja pri gospodarskem subjektu, izvajalcu ali podizvajalcu izpolnjena ena ali več naslednjih okoliščin:</w:t>
      </w:r>
    </w:p>
    <w:p w:rsidR="00BA6150" w:rsidRPr="00425B72" w:rsidRDefault="00BA6150" w:rsidP="00BA6150">
      <w:pPr>
        <w:widowControl w:val="0"/>
        <w:spacing w:line="280" w:lineRule="atLeast"/>
        <w:jc w:val="both"/>
        <w:rPr>
          <w:rFonts w:ascii="Helvetica" w:hAnsi="Helvetica" w:cs="Calibri"/>
          <w:bCs/>
          <w:iCs/>
          <w:sz w:val="20"/>
          <w:szCs w:val="20"/>
        </w:rPr>
      </w:pPr>
      <w:r w:rsidRPr="00425B72">
        <w:rPr>
          <w:rFonts w:ascii="Helvetica" w:hAnsi="Helvetica" w:cs="Calibri"/>
          <w:bCs/>
          <w:iCs/>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rsidR="00BA6150" w:rsidRPr="00425B72" w:rsidRDefault="00BA6150" w:rsidP="00BA6150">
      <w:pPr>
        <w:widowControl w:val="0"/>
        <w:spacing w:line="280" w:lineRule="atLeast"/>
        <w:jc w:val="both"/>
        <w:rPr>
          <w:rFonts w:ascii="Helvetica" w:hAnsi="Helvetica" w:cs="Calibri"/>
          <w:bCs/>
          <w:iCs/>
          <w:sz w:val="20"/>
          <w:szCs w:val="20"/>
        </w:rPr>
      </w:pPr>
      <w:r w:rsidRPr="00425B72">
        <w:rPr>
          <w:rFonts w:ascii="Helvetica" w:hAnsi="Helvetica" w:cs="Calibri"/>
          <w:bCs/>
          <w:iCs/>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BA6150" w:rsidRPr="00425B72" w:rsidRDefault="00BA6150" w:rsidP="00BA6150">
      <w:pPr>
        <w:widowControl w:val="0"/>
        <w:spacing w:line="280" w:lineRule="atLeast"/>
        <w:jc w:val="both"/>
        <w:rPr>
          <w:rFonts w:ascii="Helvetica" w:hAnsi="Helvetica" w:cs="Calibri"/>
          <w:bCs/>
          <w:iCs/>
          <w:sz w:val="20"/>
          <w:szCs w:val="20"/>
        </w:rPr>
      </w:pPr>
      <w:r w:rsidRPr="00425B72">
        <w:rPr>
          <w:rFonts w:ascii="Helvetica" w:hAnsi="Helvetica" w:cs="Calibri"/>
          <w:bCs/>
          <w:iCs/>
          <w:sz w:val="20"/>
          <w:szCs w:val="20"/>
        </w:rPr>
        <w:t>c) je gospodarski subjekt ali njegov podizvajalec izločen iz postopkov oddaje javnih naročil zaradi uvrstitve v evidenco gospodarskih subjektov z izrečenimi stranskimi sankcijami izločitve iz postopkov javnega naročanja;</w:t>
      </w:r>
    </w:p>
    <w:p w:rsidR="00BA6150" w:rsidRPr="00425B72" w:rsidRDefault="00BA6150" w:rsidP="00BA6150">
      <w:pPr>
        <w:widowControl w:val="0"/>
        <w:spacing w:line="280" w:lineRule="atLeast"/>
        <w:jc w:val="both"/>
        <w:rPr>
          <w:rFonts w:ascii="Helvetica" w:hAnsi="Helvetica" w:cs="Calibri"/>
          <w:bCs/>
          <w:iCs/>
          <w:sz w:val="20"/>
          <w:szCs w:val="20"/>
        </w:rPr>
      </w:pPr>
      <w:r w:rsidRPr="00425B72">
        <w:rPr>
          <w:rFonts w:ascii="Helvetica" w:hAnsi="Helvetica" w:cs="Calibri"/>
          <w:bCs/>
          <w:iCs/>
          <w:sz w:val="20"/>
          <w:szCs w:val="20"/>
        </w:rPr>
        <w:t>č) je v zadnjih treh letih pred dnevom preverjanja pristojni organ Republike Slovenije ali druge države članice ali tretje države pri gospodarskem subjektu ali njegovemu podizvajalcu ugotovil najmanj dve kršitvi v zvezi s:</w:t>
      </w:r>
    </w:p>
    <w:p w:rsidR="00BA6150" w:rsidRPr="00425B72" w:rsidRDefault="00BA6150" w:rsidP="005D20D0">
      <w:pPr>
        <w:widowControl w:val="0"/>
        <w:numPr>
          <w:ilvl w:val="0"/>
          <w:numId w:val="48"/>
        </w:numPr>
        <w:spacing w:line="280" w:lineRule="atLeast"/>
        <w:jc w:val="both"/>
        <w:rPr>
          <w:rFonts w:ascii="Helvetica" w:hAnsi="Helvetica" w:cs="Calibri"/>
          <w:bCs/>
          <w:iCs/>
          <w:sz w:val="20"/>
          <w:szCs w:val="20"/>
        </w:rPr>
      </w:pPr>
      <w:r w:rsidRPr="00425B72">
        <w:rPr>
          <w:rFonts w:ascii="Helvetica" w:hAnsi="Helvetica" w:cs="Calibri"/>
          <w:bCs/>
          <w:iCs/>
          <w:sz w:val="20"/>
          <w:szCs w:val="20"/>
        </w:rPr>
        <w:t xml:space="preserve">plačilom za delo, </w:t>
      </w:r>
    </w:p>
    <w:p w:rsidR="00BA6150" w:rsidRPr="00425B72" w:rsidRDefault="00BA6150" w:rsidP="005D20D0">
      <w:pPr>
        <w:widowControl w:val="0"/>
        <w:numPr>
          <w:ilvl w:val="0"/>
          <w:numId w:val="48"/>
        </w:numPr>
        <w:spacing w:line="280" w:lineRule="atLeast"/>
        <w:jc w:val="both"/>
        <w:rPr>
          <w:rFonts w:ascii="Helvetica" w:hAnsi="Helvetica" w:cs="Calibri"/>
          <w:bCs/>
          <w:iCs/>
          <w:sz w:val="20"/>
          <w:szCs w:val="20"/>
        </w:rPr>
      </w:pPr>
      <w:r w:rsidRPr="00425B72">
        <w:rPr>
          <w:rFonts w:ascii="Helvetica" w:hAnsi="Helvetica" w:cs="Calibri"/>
          <w:bCs/>
          <w:iCs/>
          <w:sz w:val="20"/>
          <w:szCs w:val="20"/>
        </w:rPr>
        <w:t xml:space="preserve">delovnim časom, </w:t>
      </w:r>
    </w:p>
    <w:p w:rsidR="00BA6150" w:rsidRPr="00425B72" w:rsidRDefault="00BA6150" w:rsidP="005D20D0">
      <w:pPr>
        <w:widowControl w:val="0"/>
        <w:numPr>
          <w:ilvl w:val="0"/>
          <w:numId w:val="48"/>
        </w:numPr>
        <w:spacing w:line="280" w:lineRule="atLeast"/>
        <w:jc w:val="both"/>
        <w:rPr>
          <w:rFonts w:ascii="Helvetica" w:hAnsi="Helvetica" w:cs="Calibri"/>
          <w:bCs/>
          <w:iCs/>
          <w:sz w:val="20"/>
          <w:szCs w:val="20"/>
        </w:rPr>
      </w:pPr>
      <w:r w:rsidRPr="00425B72">
        <w:rPr>
          <w:rFonts w:ascii="Helvetica" w:hAnsi="Helvetica" w:cs="Calibri"/>
          <w:bCs/>
          <w:iCs/>
          <w:sz w:val="20"/>
          <w:szCs w:val="20"/>
        </w:rPr>
        <w:t xml:space="preserve">počitki, </w:t>
      </w:r>
    </w:p>
    <w:p w:rsidR="00BA6150" w:rsidRPr="00425B72" w:rsidRDefault="00BA6150" w:rsidP="005D20D0">
      <w:pPr>
        <w:widowControl w:val="0"/>
        <w:numPr>
          <w:ilvl w:val="0"/>
          <w:numId w:val="48"/>
        </w:numPr>
        <w:spacing w:line="280" w:lineRule="atLeast"/>
        <w:jc w:val="both"/>
        <w:rPr>
          <w:rFonts w:ascii="Helvetica" w:hAnsi="Helvetica" w:cs="Calibri"/>
          <w:bCs/>
          <w:iCs/>
          <w:sz w:val="20"/>
          <w:szCs w:val="20"/>
        </w:rPr>
      </w:pPr>
      <w:r w:rsidRPr="00425B72">
        <w:rPr>
          <w:rFonts w:ascii="Helvetica" w:hAnsi="Helvetica" w:cs="Calibri"/>
          <w:bCs/>
          <w:iCs/>
          <w:sz w:val="20"/>
          <w:szCs w:val="20"/>
        </w:rPr>
        <w:t xml:space="preserve">opravljanjem dela na podlagi pogodb civilnega prava kljub obstoju elementov delovnega razmerja ali </w:t>
      </w:r>
    </w:p>
    <w:p w:rsidR="00BA6150" w:rsidRPr="00425B72" w:rsidRDefault="00BA6150" w:rsidP="005D20D0">
      <w:pPr>
        <w:widowControl w:val="0"/>
        <w:numPr>
          <w:ilvl w:val="0"/>
          <w:numId w:val="48"/>
        </w:numPr>
        <w:spacing w:line="280" w:lineRule="atLeast"/>
        <w:jc w:val="both"/>
        <w:rPr>
          <w:rFonts w:ascii="Helvetica" w:hAnsi="Helvetica" w:cs="Calibri"/>
          <w:bCs/>
          <w:iCs/>
          <w:sz w:val="20"/>
          <w:szCs w:val="20"/>
        </w:rPr>
      </w:pPr>
      <w:r w:rsidRPr="00425B72">
        <w:rPr>
          <w:rFonts w:ascii="Helvetica" w:hAnsi="Helvetica" w:cs="Calibri"/>
          <w:bCs/>
          <w:iCs/>
          <w:sz w:val="20"/>
          <w:szCs w:val="20"/>
        </w:rPr>
        <w:t xml:space="preserve">v zvezi z zaposlovanjem na črno, </w:t>
      </w:r>
    </w:p>
    <w:p w:rsidR="00BA6150" w:rsidRPr="00425B72" w:rsidRDefault="00BA6150" w:rsidP="00BA6150">
      <w:pPr>
        <w:widowControl w:val="0"/>
        <w:spacing w:line="280" w:lineRule="atLeast"/>
        <w:jc w:val="both"/>
        <w:rPr>
          <w:rFonts w:ascii="Helvetica" w:hAnsi="Helvetica" w:cs="Calibri"/>
          <w:bCs/>
          <w:iCs/>
          <w:sz w:val="20"/>
          <w:szCs w:val="20"/>
        </w:rPr>
      </w:pPr>
      <w:r w:rsidRPr="00425B72">
        <w:rPr>
          <w:rFonts w:ascii="Helvetica" w:hAnsi="Helvetica" w:cs="Calibri"/>
          <w:bCs/>
          <w:iCs/>
          <w:sz w:val="20"/>
          <w:szCs w:val="20"/>
        </w:rPr>
        <w:t>za kateri mu je bila s pravnomočno odločitvijo ali več pravnomočnimi odločitvami izrečena globa za prekršek.</w:t>
      </w:r>
    </w:p>
    <w:p w:rsidR="00BA6150" w:rsidRPr="00425B72" w:rsidRDefault="00BA6150" w:rsidP="00BA6150">
      <w:pPr>
        <w:widowControl w:val="0"/>
        <w:spacing w:line="280" w:lineRule="atLeast"/>
        <w:jc w:val="both"/>
        <w:rPr>
          <w:rFonts w:ascii="Helvetica" w:hAnsi="Helvetica" w:cs="Calibri"/>
          <w:bCs/>
          <w:iCs/>
          <w:sz w:val="20"/>
          <w:szCs w:val="20"/>
        </w:rPr>
      </w:pPr>
    </w:p>
    <w:p w:rsidR="00BA6150" w:rsidRPr="00425B72" w:rsidRDefault="00BA6150" w:rsidP="00BA6150">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(2) </w:t>
      </w:r>
      <w:r w:rsidRPr="00425B72">
        <w:rPr>
          <w:rFonts w:ascii="Helvetica" w:hAnsi="Helvetica" w:cs="Calibri"/>
          <w:bCs/>
          <w:iCs/>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rsidR="00BA6150" w:rsidRDefault="00BA6150" w:rsidP="00BA6150">
      <w:pPr>
        <w:widowControl w:val="0"/>
        <w:spacing w:line="280" w:lineRule="atLeast"/>
        <w:jc w:val="both"/>
        <w:rPr>
          <w:rFonts w:ascii="Helvetica" w:hAnsi="Helvetica" w:cs="Calibri"/>
          <w:bCs/>
          <w:iCs/>
          <w:sz w:val="20"/>
          <w:szCs w:val="20"/>
        </w:rPr>
      </w:pPr>
    </w:p>
    <w:p w:rsidR="00BA6150" w:rsidRPr="00425B72" w:rsidRDefault="00BA6150" w:rsidP="00BA6150">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(3) </w:t>
      </w:r>
      <w:r w:rsidRPr="00425B72">
        <w:rPr>
          <w:rFonts w:ascii="Helvetica" w:hAnsi="Helvetica" w:cs="Calibri"/>
          <w:bCs/>
          <w:iCs/>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w:t>
      </w:r>
      <w:r w:rsidRPr="00425B72">
        <w:rPr>
          <w:rFonts w:ascii="Helvetica" w:hAnsi="Helvetica" w:cs="Calibri"/>
          <w:bCs/>
          <w:iCs/>
          <w:sz w:val="20"/>
          <w:szCs w:val="20"/>
        </w:rPr>
        <w:lastRenderedPageBreak/>
        <w:t>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BA6150" w:rsidRDefault="00BA6150" w:rsidP="00BA6150">
      <w:pPr>
        <w:widowControl w:val="0"/>
        <w:spacing w:line="280" w:lineRule="atLeast"/>
        <w:jc w:val="both"/>
        <w:rPr>
          <w:rFonts w:ascii="Helvetica" w:hAnsi="Helvetica" w:cs="Calibri"/>
          <w:bCs/>
          <w:iCs/>
          <w:sz w:val="20"/>
          <w:szCs w:val="20"/>
        </w:rPr>
      </w:pPr>
    </w:p>
    <w:p w:rsidR="00BA6150" w:rsidRDefault="00BA6150" w:rsidP="000A725C">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(4) </w:t>
      </w:r>
      <w:r w:rsidRPr="00425B72">
        <w:rPr>
          <w:rFonts w:ascii="Helvetica" w:hAnsi="Helvetica" w:cs="Calibri"/>
          <w:bCs/>
          <w:iCs/>
          <w:sz w:val="20"/>
          <w:szCs w:val="20"/>
        </w:rPr>
        <w:t xml:space="preserve">Ta pogodba je sklenjena pod razveznim pogojem, ki se, v primeru izpolnitve okoliščin iz prvega odstavka </w:t>
      </w:r>
      <w:r>
        <w:rPr>
          <w:rFonts w:ascii="Helvetica" w:hAnsi="Helvetica" w:cs="Calibri"/>
          <w:bCs/>
          <w:iCs/>
          <w:sz w:val="20"/>
          <w:szCs w:val="20"/>
        </w:rPr>
        <w:t xml:space="preserve">tega </w:t>
      </w:r>
      <w:r w:rsidRPr="00425B72">
        <w:rPr>
          <w:rFonts w:ascii="Helvetica" w:hAnsi="Helvetica" w:cs="Calibri"/>
          <w:bCs/>
          <w:iCs/>
          <w:sz w:val="20"/>
          <w:szCs w:val="20"/>
        </w:rPr>
        <w:t>člena ter</w:t>
      </w:r>
      <w:r>
        <w:rPr>
          <w:rFonts w:ascii="Helvetica" w:hAnsi="Helvetica" w:cs="Calibri"/>
          <w:bCs/>
          <w:iCs/>
          <w:sz w:val="20"/>
          <w:szCs w:val="20"/>
        </w:rPr>
        <w:t xml:space="preserve"> ob upoštevanju prejšnjega odstavka</w:t>
      </w:r>
      <w:r w:rsidRPr="00425B72">
        <w:rPr>
          <w:rFonts w:ascii="Helvetica" w:hAnsi="Helvetica" w:cs="Calibri"/>
          <w:bCs/>
          <w:iCs/>
          <w:sz w:val="20"/>
          <w:szCs w:val="20"/>
        </w:rPr>
        <w:t xml:space="preserve">, uresniči z dnem sklenitve nove pogodbe o izvedbi javnega naročila za predmetno naročilo. O datumu sklenitve nove pogodbe bo naročnik obvestil gospodarski subjekt. </w:t>
      </w:r>
    </w:p>
    <w:p w:rsidR="00BA6150" w:rsidRPr="00025BBB" w:rsidRDefault="00BA6150" w:rsidP="000A725C">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REŠEVANJE SPOROV</w:t>
      </w:r>
    </w:p>
    <w:p w:rsidR="00784F81" w:rsidRPr="00025BBB" w:rsidRDefault="00784F81" w:rsidP="00784F81">
      <w:pPr>
        <w:widowControl w:val="0"/>
        <w:spacing w:line="280" w:lineRule="atLeast"/>
        <w:jc w:val="center"/>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w:t>
      </w:r>
      <w:r w:rsidR="000B4703" w:rsidRPr="00025BBB">
        <w:rPr>
          <w:rFonts w:ascii="Helvetica" w:hAnsi="Helvetica" w:cs="Calibri"/>
          <w:bCs/>
          <w:iCs/>
          <w:sz w:val="20"/>
          <w:szCs w:val="20"/>
        </w:rPr>
        <w:t>2</w:t>
      </w:r>
      <w:r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(1) Morebitne spore, ki bi nastali v zvezi z izvajanjem te pogodbe, bosta pogodbeni stranki skušali rešiti sporazumno.</w:t>
      </w:r>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(2) Če spornega vprašanja ne bi mogli rešiti sporazumno, lahko vsaka pogodbena stranka sproži spor pri stvarno pristojnem sodišču v </w:t>
      </w:r>
      <w:r w:rsidR="00BA6150">
        <w:rPr>
          <w:rFonts w:ascii="Helvetica" w:hAnsi="Helvetica" w:cs="Calibri"/>
          <w:bCs/>
          <w:iCs/>
          <w:sz w:val="20"/>
          <w:szCs w:val="20"/>
        </w:rPr>
        <w:t>Kranju</w:t>
      </w:r>
      <w:r w:rsidR="000A725C" w:rsidRPr="00025BBB">
        <w:rPr>
          <w:rFonts w:ascii="Helvetica" w:hAnsi="Helvetica" w:cs="Calibri"/>
          <w:bCs/>
          <w:iCs/>
          <w:sz w:val="20"/>
          <w:szCs w:val="20"/>
        </w:rPr>
        <w:t xml:space="preserve">. </w:t>
      </w:r>
      <w:r w:rsidR="008C3DA1" w:rsidRPr="00025BBB">
        <w:rPr>
          <w:rFonts w:ascii="Helvetica" w:hAnsi="Helvetica" w:cs="Calibri"/>
          <w:bCs/>
          <w:iCs/>
          <w:sz w:val="20"/>
          <w:szCs w:val="20"/>
        </w:rPr>
        <w:t xml:space="preserve"> </w:t>
      </w:r>
    </w:p>
    <w:p w:rsidR="000B4703" w:rsidRPr="00025BBB" w:rsidRDefault="000B4703"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KONČNE DOLOČBE</w:t>
      </w:r>
    </w:p>
    <w:p w:rsidR="00784F81" w:rsidRPr="00025BBB" w:rsidRDefault="00784F81" w:rsidP="00784F81">
      <w:pPr>
        <w:widowControl w:val="0"/>
        <w:spacing w:line="280" w:lineRule="atLeast"/>
        <w:jc w:val="center"/>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w:t>
      </w:r>
      <w:r w:rsidR="005C5F6A" w:rsidRPr="00025BBB">
        <w:rPr>
          <w:rFonts w:ascii="Helvetica" w:hAnsi="Helvetica" w:cs="Calibri"/>
          <w:bCs/>
          <w:iCs/>
          <w:sz w:val="20"/>
          <w:szCs w:val="20"/>
        </w:rPr>
        <w:t>3</w:t>
      </w:r>
      <w:r w:rsidRPr="00025BBB">
        <w:rPr>
          <w:rFonts w:ascii="Helvetica" w:hAnsi="Helvetica" w:cs="Calibri"/>
          <w:bCs/>
          <w:iCs/>
          <w:sz w:val="20"/>
          <w:szCs w:val="20"/>
        </w:rPr>
        <w:t>. člen</w:t>
      </w:r>
    </w:p>
    <w:p w:rsidR="00825025" w:rsidRPr="00025BBB" w:rsidRDefault="00825025"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w:t>
      </w:r>
      <w:r w:rsidR="005C5F6A" w:rsidRPr="00025BBB">
        <w:rPr>
          <w:rFonts w:ascii="Helvetica" w:hAnsi="Helvetica" w:cs="Calibri"/>
          <w:bCs/>
          <w:iCs/>
          <w:sz w:val="20"/>
          <w:szCs w:val="20"/>
        </w:rPr>
        <w:t>1</w:t>
      </w:r>
      <w:r w:rsidRPr="00025BBB">
        <w:rPr>
          <w:rFonts w:ascii="Helvetica" w:hAnsi="Helvetica" w:cs="Calibri"/>
          <w:bCs/>
          <w:iCs/>
          <w:sz w:val="20"/>
          <w:szCs w:val="20"/>
        </w:rPr>
        <w:t>) 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84F81" w:rsidRPr="00025BBB" w:rsidRDefault="00784F81" w:rsidP="00784F81">
      <w:pPr>
        <w:widowControl w:val="0"/>
        <w:spacing w:line="280" w:lineRule="atLeast"/>
        <w:jc w:val="both"/>
        <w:rPr>
          <w:rFonts w:ascii="Helvetica" w:hAnsi="Helvetica" w:cs="Calibri"/>
          <w:bCs/>
          <w:iCs/>
          <w:sz w:val="20"/>
          <w:szCs w:val="20"/>
        </w:rPr>
      </w:pPr>
    </w:p>
    <w:p w:rsidR="000A725C" w:rsidRPr="00025BBB" w:rsidRDefault="00784F81" w:rsidP="000A725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w:t>
      </w:r>
      <w:r w:rsidR="005C5F6A" w:rsidRPr="00025BBB">
        <w:rPr>
          <w:rFonts w:ascii="Helvetica" w:hAnsi="Helvetica" w:cs="Calibri"/>
          <w:bCs/>
          <w:iCs/>
          <w:sz w:val="20"/>
          <w:szCs w:val="20"/>
        </w:rPr>
        <w:t>2</w:t>
      </w:r>
      <w:r w:rsidRPr="00025BBB">
        <w:rPr>
          <w:rFonts w:ascii="Helvetica" w:hAnsi="Helvetica" w:cs="Calibri"/>
          <w:bCs/>
          <w:iCs/>
          <w:sz w:val="20"/>
          <w:szCs w:val="20"/>
        </w:rPr>
        <w:t>) Odstop pogodbe tretjemu je možen samo s pisnim soglasjem obeh pogodbenih strank.</w:t>
      </w:r>
    </w:p>
    <w:p w:rsidR="00375A61" w:rsidRPr="00025BBB" w:rsidRDefault="00375A6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w:t>
      </w:r>
      <w:r w:rsidR="005C5F6A" w:rsidRPr="00025BBB">
        <w:rPr>
          <w:rFonts w:ascii="Helvetica" w:hAnsi="Helvetica" w:cs="Calibri"/>
          <w:bCs/>
          <w:iCs/>
          <w:sz w:val="20"/>
          <w:szCs w:val="20"/>
        </w:rPr>
        <w:t>4</w:t>
      </w:r>
      <w:r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Za urejanje razmerij, ki niso izrecno določena s to pogodbo, se uporabljajo določila zakona, ki ureja obligacijska razmerja in drugih veljavnih predpisov, ki urejajo s pogodbo opredeljena medsebojna razmerja.</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w:t>
      </w:r>
      <w:r w:rsidR="005C5F6A" w:rsidRPr="00025BBB">
        <w:rPr>
          <w:rFonts w:ascii="Helvetica" w:hAnsi="Helvetica" w:cs="Calibri"/>
          <w:bCs/>
          <w:iCs/>
          <w:sz w:val="20"/>
          <w:szCs w:val="20"/>
        </w:rPr>
        <w:t>5</w:t>
      </w:r>
      <w:r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Pogodba je sestavljena v </w:t>
      </w:r>
      <w:r w:rsidR="000A725C" w:rsidRPr="00025BBB">
        <w:rPr>
          <w:rFonts w:ascii="Helvetica" w:hAnsi="Helvetica" w:cs="Calibri"/>
          <w:bCs/>
          <w:iCs/>
          <w:sz w:val="20"/>
          <w:szCs w:val="20"/>
        </w:rPr>
        <w:t>dveh (2</w:t>
      </w:r>
      <w:r w:rsidRPr="00025BBB">
        <w:rPr>
          <w:rFonts w:ascii="Helvetica" w:hAnsi="Helvetica" w:cs="Calibri"/>
          <w:bCs/>
          <w:iCs/>
          <w:sz w:val="20"/>
          <w:szCs w:val="20"/>
        </w:rPr>
        <w:t>) enakih izvodih, od katerih prej</w:t>
      </w:r>
      <w:r w:rsidR="000A725C" w:rsidRPr="00025BBB">
        <w:rPr>
          <w:rFonts w:ascii="Helvetica" w:hAnsi="Helvetica" w:cs="Calibri"/>
          <w:bCs/>
          <w:iCs/>
          <w:sz w:val="20"/>
          <w:szCs w:val="20"/>
        </w:rPr>
        <w:t xml:space="preserve">me vsaka pogodbena stranka po en </w:t>
      </w:r>
      <w:r w:rsidR="000A725C" w:rsidRPr="00025BBB">
        <w:rPr>
          <w:rFonts w:ascii="Helvetica" w:hAnsi="Helvetica" w:cs="Calibri"/>
          <w:bCs/>
          <w:iCs/>
          <w:sz w:val="20"/>
          <w:szCs w:val="20"/>
        </w:rPr>
        <w:lastRenderedPageBreak/>
        <w:t>(1) izvod</w:t>
      </w:r>
      <w:r w:rsidRPr="00025BBB">
        <w:rPr>
          <w:rFonts w:ascii="Helvetica" w:hAnsi="Helvetica" w:cs="Calibri"/>
          <w:bCs/>
          <w:iCs/>
          <w:sz w:val="20"/>
          <w:szCs w:val="20"/>
        </w:rPr>
        <w:t>.</w:t>
      </w:r>
    </w:p>
    <w:p w:rsidR="00784F81" w:rsidRPr="00025BBB" w:rsidRDefault="00784F81" w:rsidP="00784F81">
      <w:pPr>
        <w:widowControl w:val="0"/>
        <w:spacing w:line="280" w:lineRule="atLeast"/>
        <w:rPr>
          <w:rFonts w:ascii="Helvetica" w:hAnsi="Helvetica" w:cs="Calibri"/>
          <w:bCs/>
          <w:iCs/>
          <w:sz w:val="20"/>
          <w:szCs w:val="20"/>
        </w:rPr>
      </w:pPr>
    </w:p>
    <w:tbl>
      <w:tblPr>
        <w:tblW w:w="0" w:type="auto"/>
        <w:tblInd w:w="108" w:type="dxa"/>
        <w:tblLook w:val="04A0" w:firstRow="1" w:lastRow="0" w:firstColumn="1" w:lastColumn="0" w:noHBand="0" w:noVBand="1"/>
      </w:tblPr>
      <w:tblGrid>
        <w:gridCol w:w="4685"/>
        <w:gridCol w:w="4277"/>
      </w:tblGrid>
      <w:tr w:rsidR="00784F81" w:rsidRPr="00025BBB" w:rsidTr="00F97B02">
        <w:tc>
          <w:tcPr>
            <w:tcW w:w="4743" w:type="dxa"/>
          </w:tcPr>
          <w:p w:rsidR="00784F81" w:rsidRPr="00025BBB" w:rsidRDefault="009828CC" w:rsidP="00F97B02">
            <w:pPr>
              <w:widowControl w:val="0"/>
              <w:spacing w:line="280" w:lineRule="atLeast"/>
              <w:rPr>
                <w:rFonts w:ascii="Helvetica" w:hAnsi="Helvetica" w:cs="Calibri"/>
                <w:bCs/>
                <w:iCs/>
                <w:sz w:val="20"/>
                <w:szCs w:val="20"/>
              </w:rPr>
            </w:pPr>
            <w:r w:rsidRPr="00025BBB">
              <w:rPr>
                <w:rFonts w:ascii="Helvetica" w:hAnsi="Helvetica" w:cs="Calibri"/>
                <w:bCs/>
                <w:iCs/>
                <w:sz w:val="20"/>
                <w:szCs w:val="20"/>
              </w:rPr>
              <w:t>NAROČNIK</w:t>
            </w:r>
            <w:r w:rsidR="00784F81" w:rsidRPr="00025BBB">
              <w:rPr>
                <w:rFonts w:ascii="Helvetica" w:hAnsi="Helvetica" w:cs="Calibri"/>
                <w:bCs/>
                <w:iCs/>
                <w:sz w:val="20"/>
                <w:szCs w:val="20"/>
              </w:rPr>
              <w:t>:</w:t>
            </w:r>
          </w:p>
          <w:p w:rsidR="009828CC" w:rsidRPr="00025BBB" w:rsidRDefault="00BA6150" w:rsidP="00F97B02">
            <w:pPr>
              <w:widowControl w:val="0"/>
              <w:spacing w:line="280" w:lineRule="atLeast"/>
              <w:rPr>
                <w:rFonts w:ascii="Helvetica" w:hAnsi="Helvetica" w:cs="Calibri"/>
                <w:b/>
                <w:bCs/>
                <w:iCs/>
                <w:sz w:val="20"/>
                <w:szCs w:val="20"/>
              </w:rPr>
            </w:pPr>
            <w:r>
              <w:rPr>
                <w:rFonts w:ascii="Helvetica" w:hAnsi="Helvetica" w:cs="Calibri"/>
                <w:b/>
                <w:bCs/>
                <w:iCs/>
                <w:sz w:val="20"/>
                <w:szCs w:val="20"/>
              </w:rPr>
              <w:t>Mestna knjižnica Kranj</w:t>
            </w:r>
          </w:p>
          <w:p w:rsidR="00784F81" w:rsidRPr="00025BBB" w:rsidRDefault="00784F81" w:rsidP="00F97B02">
            <w:pPr>
              <w:widowControl w:val="0"/>
              <w:spacing w:line="280" w:lineRule="atLeast"/>
              <w:rPr>
                <w:rFonts w:ascii="Helvetica" w:hAnsi="Helvetica" w:cs="Calibri"/>
                <w:b/>
                <w:bCs/>
                <w:iCs/>
                <w:sz w:val="20"/>
                <w:szCs w:val="20"/>
              </w:rPr>
            </w:pPr>
          </w:p>
        </w:tc>
        <w:tc>
          <w:tcPr>
            <w:tcW w:w="4329" w:type="dxa"/>
          </w:tcPr>
          <w:p w:rsidR="00784F81" w:rsidRPr="00025BBB" w:rsidRDefault="009828CC" w:rsidP="00F97B02">
            <w:pPr>
              <w:widowControl w:val="0"/>
              <w:spacing w:line="280" w:lineRule="atLeast"/>
              <w:rPr>
                <w:rFonts w:ascii="Helvetica" w:hAnsi="Helvetica" w:cs="Calibri"/>
                <w:bCs/>
                <w:iCs/>
                <w:sz w:val="20"/>
                <w:szCs w:val="20"/>
              </w:rPr>
            </w:pPr>
            <w:r w:rsidRPr="00025BBB">
              <w:rPr>
                <w:rFonts w:ascii="Helvetica" w:hAnsi="Helvetica" w:cs="Calibri"/>
                <w:bCs/>
                <w:iCs/>
                <w:sz w:val="20"/>
                <w:szCs w:val="20"/>
              </w:rPr>
              <w:t>IZVAJALEC</w:t>
            </w:r>
            <w:r w:rsidR="00784F81" w:rsidRPr="00025BBB">
              <w:rPr>
                <w:rFonts w:ascii="Helvetica" w:hAnsi="Helvetica" w:cs="Calibri"/>
                <w:bCs/>
                <w:iCs/>
                <w:sz w:val="20"/>
                <w:szCs w:val="20"/>
              </w:rPr>
              <w:t>:</w:t>
            </w:r>
          </w:p>
          <w:permStart w:id="1626941311" w:edGrp="everyone"/>
          <w:p w:rsidR="00784F81" w:rsidRPr="00025BBB" w:rsidRDefault="009828CC" w:rsidP="00F97B02">
            <w:pPr>
              <w:widowControl w:val="0"/>
              <w:spacing w:line="280" w:lineRule="atLeast"/>
              <w:rPr>
                <w:rFonts w:ascii="Helvetica" w:hAnsi="Helvetica" w:cs="Calibri"/>
                <w:bCs/>
                <w:iCs/>
                <w:sz w:val="20"/>
                <w:szCs w:val="20"/>
              </w:rPr>
            </w:pPr>
            <w:r w:rsidRPr="00025BBB">
              <w:rPr>
                <w:rFonts w:ascii="Helvetica" w:hAnsi="Helvetica" w:cs="Calibri"/>
                <w:b/>
                <w:bCs/>
                <w:i/>
                <w:iCs/>
                <w:sz w:val="20"/>
                <w:szCs w:val="20"/>
              </w:rPr>
              <w:fldChar w:fldCharType="begin">
                <w:ffData>
                  <w:name w:val="Besedilo12"/>
                  <w:enabled/>
                  <w:calcOnExit w:val="0"/>
                  <w:textInput/>
                </w:ffData>
              </w:fldChar>
            </w:r>
            <w:r w:rsidRPr="00025BBB">
              <w:rPr>
                <w:rFonts w:ascii="Helvetica" w:hAnsi="Helvetica" w:cs="Calibri"/>
                <w:b/>
                <w:bCs/>
                <w:i/>
                <w:iCs/>
                <w:sz w:val="20"/>
                <w:szCs w:val="20"/>
              </w:rPr>
              <w:instrText xml:space="preserve"> FORMTEXT </w:instrText>
            </w:r>
            <w:r w:rsidRPr="00025BBB">
              <w:rPr>
                <w:rFonts w:ascii="Helvetica" w:hAnsi="Helvetica" w:cs="Calibri"/>
                <w:b/>
                <w:bCs/>
                <w:i/>
                <w:iCs/>
                <w:sz w:val="20"/>
                <w:szCs w:val="20"/>
              </w:rPr>
            </w:r>
            <w:r w:rsidRPr="00025BBB">
              <w:rPr>
                <w:rFonts w:ascii="Helvetica" w:hAnsi="Helvetica" w:cs="Calibri"/>
                <w:b/>
                <w:bCs/>
                <w:i/>
                <w:iCs/>
                <w:sz w:val="20"/>
                <w:szCs w:val="20"/>
              </w:rPr>
              <w:fldChar w:fldCharType="separate"/>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Pr="00025BBB">
              <w:rPr>
                <w:rFonts w:ascii="Helvetica" w:hAnsi="Helvetica" w:cs="Calibri"/>
                <w:bCs/>
                <w:iCs/>
                <w:sz w:val="20"/>
                <w:szCs w:val="20"/>
              </w:rPr>
              <w:fldChar w:fldCharType="end"/>
            </w:r>
            <w:permEnd w:id="1626941311"/>
          </w:p>
        </w:tc>
      </w:tr>
      <w:tr w:rsidR="00784F81" w:rsidRPr="00025BBB" w:rsidTr="00F97B02">
        <w:tc>
          <w:tcPr>
            <w:tcW w:w="4743" w:type="dxa"/>
          </w:tcPr>
          <w:p w:rsidR="00784F81" w:rsidRPr="00650C76" w:rsidRDefault="00650C76" w:rsidP="00F97B02">
            <w:pPr>
              <w:widowControl w:val="0"/>
              <w:spacing w:line="280" w:lineRule="atLeast"/>
              <w:rPr>
                <w:rFonts w:ascii="Helvetica" w:hAnsi="Helvetica" w:cs="Calibri"/>
                <w:bCs/>
                <w:iCs/>
                <w:sz w:val="20"/>
                <w:szCs w:val="20"/>
              </w:rPr>
            </w:pPr>
            <w:r w:rsidRPr="00650C76">
              <w:rPr>
                <w:rFonts w:ascii="Helvetica" w:hAnsi="Helvetica" w:cs="Calibri"/>
                <w:bCs/>
                <w:iCs/>
                <w:sz w:val="20"/>
                <w:szCs w:val="20"/>
              </w:rPr>
              <w:t>Aleš Sladojević</w:t>
            </w:r>
          </w:p>
          <w:p w:rsidR="009828CC" w:rsidRDefault="00650C76" w:rsidP="00F97B02">
            <w:pPr>
              <w:widowControl w:val="0"/>
              <w:spacing w:line="280" w:lineRule="atLeast"/>
              <w:rPr>
                <w:rFonts w:ascii="Helvetica" w:hAnsi="Helvetica" w:cs="Calibri"/>
                <w:bCs/>
                <w:iCs/>
                <w:sz w:val="20"/>
                <w:szCs w:val="20"/>
              </w:rPr>
            </w:pPr>
            <w:r>
              <w:rPr>
                <w:rFonts w:ascii="Helvetica" w:hAnsi="Helvetica" w:cs="Calibri"/>
                <w:bCs/>
                <w:iCs/>
                <w:sz w:val="20"/>
                <w:szCs w:val="20"/>
              </w:rPr>
              <w:t>v. d. direktorja</w:t>
            </w:r>
          </w:p>
          <w:p w:rsidR="00650C76" w:rsidRPr="00025BBB" w:rsidRDefault="00650C76" w:rsidP="00F97B02">
            <w:pPr>
              <w:widowControl w:val="0"/>
              <w:spacing w:line="280" w:lineRule="atLeast"/>
              <w:rPr>
                <w:rFonts w:ascii="Helvetica" w:hAnsi="Helvetica" w:cs="Calibri"/>
                <w:bCs/>
                <w:iCs/>
                <w:sz w:val="20"/>
                <w:szCs w:val="20"/>
              </w:rPr>
            </w:pPr>
          </w:p>
        </w:tc>
        <w:permStart w:id="1655535869" w:edGrp="everyone"/>
        <w:tc>
          <w:tcPr>
            <w:tcW w:w="4329" w:type="dxa"/>
          </w:tcPr>
          <w:p w:rsidR="009828CC" w:rsidRPr="00025BBB" w:rsidRDefault="009828CC" w:rsidP="009828CC">
            <w:pPr>
              <w:widowControl w:val="0"/>
              <w:spacing w:line="280" w:lineRule="atLeast"/>
              <w:rPr>
                <w:rFonts w:ascii="Helvetica" w:hAnsi="Helvetica" w:cs="Calibri"/>
                <w:bCs/>
                <w:iCs/>
                <w:sz w:val="20"/>
                <w:szCs w:val="20"/>
              </w:rPr>
            </w:pPr>
            <w:r w:rsidRPr="00025BBB">
              <w:rPr>
                <w:rFonts w:ascii="Helvetica" w:hAnsi="Helvetica" w:cs="Calibri"/>
                <w:b/>
                <w:bCs/>
                <w:i/>
                <w:iCs/>
                <w:sz w:val="20"/>
                <w:szCs w:val="20"/>
              </w:rPr>
              <w:fldChar w:fldCharType="begin">
                <w:ffData>
                  <w:name w:val="Besedilo12"/>
                  <w:enabled/>
                  <w:calcOnExit w:val="0"/>
                  <w:textInput/>
                </w:ffData>
              </w:fldChar>
            </w:r>
            <w:r w:rsidRPr="00025BBB">
              <w:rPr>
                <w:rFonts w:ascii="Helvetica" w:hAnsi="Helvetica" w:cs="Calibri"/>
                <w:b/>
                <w:bCs/>
                <w:i/>
                <w:iCs/>
                <w:sz w:val="20"/>
                <w:szCs w:val="20"/>
              </w:rPr>
              <w:instrText xml:space="preserve"> FORMTEXT </w:instrText>
            </w:r>
            <w:r w:rsidRPr="00025BBB">
              <w:rPr>
                <w:rFonts w:ascii="Helvetica" w:hAnsi="Helvetica" w:cs="Calibri"/>
                <w:b/>
                <w:bCs/>
                <w:i/>
                <w:iCs/>
                <w:sz w:val="20"/>
                <w:szCs w:val="20"/>
              </w:rPr>
            </w:r>
            <w:r w:rsidRPr="00025BBB">
              <w:rPr>
                <w:rFonts w:ascii="Helvetica" w:hAnsi="Helvetica" w:cs="Calibri"/>
                <w:b/>
                <w:bCs/>
                <w:i/>
                <w:iCs/>
                <w:sz w:val="20"/>
                <w:szCs w:val="20"/>
              </w:rPr>
              <w:fldChar w:fldCharType="separate"/>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Pr="00025BBB">
              <w:rPr>
                <w:rFonts w:ascii="Helvetica" w:hAnsi="Helvetica" w:cs="Calibri"/>
                <w:bCs/>
                <w:iCs/>
                <w:sz w:val="20"/>
                <w:szCs w:val="20"/>
              </w:rPr>
              <w:fldChar w:fldCharType="end"/>
            </w:r>
            <w:permEnd w:id="1655535869"/>
          </w:p>
          <w:permStart w:id="1640522033" w:edGrp="everyone"/>
          <w:p w:rsidR="009828CC" w:rsidRPr="00025BBB" w:rsidRDefault="009828CC" w:rsidP="009828CC">
            <w:pPr>
              <w:widowControl w:val="0"/>
              <w:spacing w:line="280" w:lineRule="atLeast"/>
              <w:rPr>
                <w:rFonts w:ascii="Helvetica" w:hAnsi="Helvetica" w:cs="Calibri"/>
                <w:bCs/>
                <w:iCs/>
                <w:sz w:val="20"/>
                <w:szCs w:val="20"/>
              </w:rPr>
            </w:pPr>
            <w:r w:rsidRPr="00025BBB">
              <w:rPr>
                <w:rFonts w:ascii="Helvetica" w:hAnsi="Helvetica" w:cs="Calibri"/>
                <w:b/>
                <w:bCs/>
                <w:i/>
                <w:iCs/>
                <w:sz w:val="20"/>
                <w:szCs w:val="20"/>
              </w:rPr>
              <w:fldChar w:fldCharType="begin">
                <w:ffData>
                  <w:name w:val="Besedilo12"/>
                  <w:enabled/>
                  <w:calcOnExit w:val="0"/>
                  <w:textInput/>
                </w:ffData>
              </w:fldChar>
            </w:r>
            <w:r w:rsidRPr="00025BBB">
              <w:rPr>
                <w:rFonts w:ascii="Helvetica" w:hAnsi="Helvetica" w:cs="Calibri"/>
                <w:b/>
                <w:bCs/>
                <w:i/>
                <w:iCs/>
                <w:sz w:val="20"/>
                <w:szCs w:val="20"/>
              </w:rPr>
              <w:instrText xml:space="preserve"> FORMTEXT </w:instrText>
            </w:r>
            <w:r w:rsidRPr="00025BBB">
              <w:rPr>
                <w:rFonts w:ascii="Helvetica" w:hAnsi="Helvetica" w:cs="Calibri"/>
                <w:b/>
                <w:bCs/>
                <w:i/>
                <w:iCs/>
                <w:sz w:val="20"/>
                <w:szCs w:val="20"/>
              </w:rPr>
            </w:r>
            <w:r w:rsidRPr="00025BBB">
              <w:rPr>
                <w:rFonts w:ascii="Helvetica" w:hAnsi="Helvetica" w:cs="Calibri"/>
                <w:b/>
                <w:bCs/>
                <w:i/>
                <w:iCs/>
                <w:sz w:val="20"/>
                <w:szCs w:val="20"/>
              </w:rPr>
              <w:fldChar w:fldCharType="separate"/>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Pr="00025BBB">
              <w:rPr>
                <w:rFonts w:ascii="Helvetica" w:hAnsi="Helvetica" w:cs="Calibri"/>
                <w:bCs/>
                <w:iCs/>
                <w:sz w:val="20"/>
                <w:szCs w:val="20"/>
              </w:rPr>
              <w:fldChar w:fldCharType="end"/>
            </w:r>
            <w:permEnd w:id="1640522033"/>
          </w:p>
          <w:p w:rsidR="00784F81" w:rsidRPr="00025BBB" w:rsidRDefault="00784F81" w:rsidP="009828CC">
            <w:pPr>
              <w:widowControl w:val="0"/>
              <w:spacing w:line="280" w:lineRule="atLeast"/>
              <w:rPr>
                <w:rFonts w:ascii="Helvetica" w:hAnsi="Helvetica" w:cs="Calibri"/>
                <w:bCs/>
                <w:iCs/>
                <w:sz w:val="20"/>
                <w:szCs w:val="20"/>
              </w:rPr>
            </w:pPr>
          </w:p>
        </w:tc>
      </w:tr>
      <w:tr w:rsidR="00784F81" w:rsidRPr="00025BBB" w:rsidTr="00F97B02">
        <w:tc>
          <w:tcPr>
            <w:tcW w:w="4743" w:type="dxa"/>
          </w:tcPr>
          <w:p w:rsidR="00784F81" w:rsidRPr="00025BBB" w:rsidRDefault="00784F81" w:rsidP="00F97B02">
            <w:pPr>
              <w:widowControl w:val="0"/>
              <w:spacing w:line="280" w:lineRule="atLeast"/>
              <w:rPr>
                <w:rFonts w:ascii="Helvetica" w:hAnsi="Helvetica" w:cs="Calibri"/>
                <w:bCs/>
                <w:iCs/>
                <w:sz w:val="20"/>
                <w:szCs w:val="20"/>
              </w:rPr>
            </w:pPr>
          </w:p>
          <w:p w:rsidR="00784F81" w:rsidRPr="00025BBB" w:rsidRDefault="00784F81" w:rsidP="00F97B02">
            <w:pPr>
              <w:widowControl w:val="0"/>
              <w:spacing w:line="280" w:lineRule="atLeast"/>
              <w:rPr>
                <w:rFonts w:ascii="Helvetica" w:hAnsi="Helvetica" w:cs="Calibri"/>
                <w:bCs/>
                <w:iCs/>
                <w:sz w:val="20"/>
                <w:szCs w:val="20"/>
              </w:rPr>
            </w:pPr>
            <w:r w:rsidRPr="00025BBB">
              <w:rPr>
                <w:rFonts w:ascii="Helvetica" w:hAnsi="Helvetica" w:cs="Calibri"/>
                <w:bCs/>
                <w:iCs/>
                <w:sz w:val="20"/>
                <w:szCs w:val="20"/>
              </w:rPr>
              <w:t>V</w:t>
            </w:r>
            <w:r w:rsidR="009828CC" w:rsidRPr="00025BBB">
              <w:rPr>
                <w:rFonts w:ascii="Helvetica" w:hAnsi="Helvetica" w:cs="Calibri"/>
                <w:bCs/>
                <w:iCs/>
                <w:sz w:val="20"/>
                <w:szCs w:val="20"/>
              </w:rPr>
              <w:t xml:space="preserve"> </w:t>
            </w:r>
            <w:r w:rsidR="00BA6150">
              <w:rPr>
                <w:rFonts w:ascii="Helvetica" w:hAnsi="Helvetica" w:cs="Calibri"/>
                <w:bCs/>
                <w:iCs/>
                <w:sz w:val="20"/>
                <w:szCs w:val="20"/>
              </w:rPr>
              <w:t>Kranju</w:t>
            </w:r>
            <w:r w:rsidRPr="00025BBB">
              <w:rPr>
                <w:rFonts w:ascii="Helvetica" w:hAnsi="Helvetica" w:cs="Calibri"/>
                <w:bCs/>
                <w:iCs/>
                <w:sz w:val="20"/>
                <w:szCs w:val="20"/>
              </w:rPr>
              <w:t>, dne ………………..</w:t>
            </w:r>
          </w:p>
        </w:tc>
        <w:tc>
          <w:tcPr>
            <w:tcW w:w="4329" w:type="dxa"/>
          </w:tcPr>
          <w:p w:rsidR="00784F81" w:rsidRPr="00025BBB" w:rsidRDefault="00784F81" w:rsidP="00F97B02">
            <w:pPr>
              <w:widowControl w:val="0"/>
              <w:spacing w:line="280" w:lineRule="atLeast"/>
              <w:rPr>
                <w:rFonts w:ascii="Helvetica" w:hAnsi="Helvetica" w:cs="Calibri"/>
                <w:bCs/>
                <w:iCs/>
                <w:sz w:val="20"/>
                <w:szCs w:val="20"/>
              </w:rPr>
            </w:pPr>
          </w:p>
          <w:p w:rsidR="00784F81" w:rsidRPr="00025BBB" w:rsidRDefault="00784F81" w:rsidP="00F97B02">
            <w:pPr>
              <w:widowControl w:val="0"/>
              <w:spacing w:line="280" w:lineRule="atLeast"/>
              <w:rPr>
                <w:rFonts w:ascii="Helvetica" w:hAnsi="Helvetica" w:cs="Calibri"/>
                <w:bCs/>
                <w:iCs/>
                <w:sz w:val="20"/>
                <w:szCs w:val="20"/>
              </w:rPr>
            </w:pPr>
            <w:r w:rsidRPr="00025BBB">
              <w:rPr>
                <w:rFonts w:ascii="Helvetica" w:hAnsi="Helvetica" w:cs="Calibri"/>
                <w:bCs/>
                <w:iCs/>
                <w:sz w:val="20"/>
                <w:szCs w:val="20"/>
              </w:rPr>
              <w:t xml:space="preserve">V </w:t>
            </w:r>
            <w:r w:rsidR="009828CC" w:rsidRPr="00025BBB">
              <w:rPr>
                <w:rFonts w:ascii="Helvetica" w:hAnsi="Helvetica" w:cs="Calibri"/>
                <w:bCs/>
                <w:iCs/>
                <w:sz w:val="20"/>
                <w:szCs w:val="20"/>
              </w:rPr>
              <w:t>..............</w:t>
            </w:r>
            <w:r w:rsidRPr="00025BBB">
              <w:rPr>
                <w:rFonts w:ascii="Helvetica" w:hAnsi="Helvetica" w:cs="Calibri"/>
                <w:bCs/>
                <w:iCs/>
                <w:sz w:val="20"/>
                <w:szCs w:val="20"/>
              </w:rPr>
              <w:t>,  dne  ……………….</w:t>
            </w:r>
          </w:p>
          <w:p w:rsidR="00784F81" w:rsidRPr="00025BBB" w:rsidRDefault="00784F81" w:rsidP="00F97B02">
            <w:pPr>
              <w:widowControl w:val="0"/>
              <w:spacing w:line="280" w:lineRule="atLeast"/>
              <w:rPr>
                <w:rFonts w:ascii="Helvetica" w:hAnsi="Helvetica" w:cs="Calibri"/>
                <w:bCs/>
                <w:iCs/>
                <w:sz w:val="20"/>
                <w:szCs w:val="20"/>
              </w:rPr>
            </w:pPr>
          </w:p>
          <w:p w:rsidR="00784F81" w:rsidRPr="00025BBB" w:rsidRDefault="00784F81" w:rsidP="00F97B02">
            <w:pPr>
              <w:widowControl w:val="0"/>
              <w:spacing w:line="280" w:lineRule="atLeast"/>
              <w:rPr>
                <w:rFonts w:ascii="Helvetica" w:hAnsi="Helvetica" w:cs="Calibri"/>
                <w:bCs/>
                <w:iCs/>
                <w:sz w:val="20"/>
                <w:szCs w:val="20"/>
              </w:rPr>
            </w:pPr>
          </w:p>
        </w:tc>
      </w:tr>
    </w:tbl>
    <w:p w:rsidR="00784F81" w:rsidRPr="00025BBB" w:rsidRDefault="00784F81" w:rsidP="00784F81">
      <w:pPr>
        <w:widowControl w:val="0"/>
        <w:spacing w:line="280" w:lineRule="atLeast"/>
        <w:rPr>
          <w:rFonts w:ascii="Helvetica" w:hAnsi="Helvetica" w:cs="Calibri"/>
          <w:bCs/>
          <w:iCs/>
          <w:sz w:val="20"/>
          <w:szCs w:val="20"/>
        </w:rPr>
      </w:pPr>
      <w:r w:rsidRPr="00025BBB">
        <w:rPr>
          <w:rFonts w:ascii="Helvetica" w:hAnsi="Helvetica" w:cs="Calibri"/>
          <w:bCs/>
          <w:iCs/>
          <w:sz w:val="20"/>
          <w:szCs w:val="20"/>
        </w:rPr>
        <w:t xml:space="preserve">Priloge: </w:t>
      </w:r>
    </w:p>
    <w:p w:rsidR="00784F81" w:rsidRPr="00025BBB" w:rsidRDefault="00A13B95" w:rsidP="00AB3567">
      <w:pPr>
        <w:widowControl w:val="0"/>
        <w:numPr>
          <w:ilvl w:val="0"/>
          <w:numId w:val="19"/>
        </w:numPr>
        <w:spacing w:line="280" w:lineRule="atLeast"/>
        <w:rPr>
          <w:rFonts w:ascii="Helvetica" w:hAnsi="Helvetica" w:cs="Calibri"/>
          <w:bCs/>
          <w:iCs/>
          <w:sz w:val="20"/>
          <w:szCs w:val="20"/>
        </w:rPr>
      </w:pPr>
      <w:r w:rsidRPr="00025BBB">
        <w:rPr>
          <w:rFonts w:ascii="Helvetica" w:hAnsi="Helvetica" w:cs="Calibri"/>
          <w:bCs/>
          <w:iCs/>
          <w:sz w:val="20"/>
          <w:szCs w:val="20"/>
        </w:rPr>
        <w:t>P</w:t>
      </w:r>
      <w:r w:rsidR="00784F81" w:rsidRPr="00025BBB">
        <w:rPr>
          <w:rFonts w:ascii="Helvetica" w:hAnsi="Helvetica" w:cs="Calibri"/>
          <w:bCs/>
          <w:iCs/>
          <w:sz w:val="20"/>
          <w:szCs w:val="20"/>
        </w:rPr>
        <w:t xml:space="preserve">onudba z dne </w:t>
      </w:r>
      <w:permStart w:id="1261767862" w:edGrp="everyone"/>
      <w:r w:rsidR="00784F81" w:rsidRPr="00025BBB">
        <w:rPr>
          <w:rFonts w:ascii="Helvetica" w:hAnsi="Helvetica" w:cs="Calibri"/>
          <w:bCs/>
          <w:iCs/>
          <w:sz w:val="20"/>
          <w:szCs w:val="20"/>
        </w:rPr>
        <w:fldChar w:fldCharType="begin">
          <w:ffData>
            <w:name w:val="Besedilo5"/>
            <w:enabled/>
            <w:calcOnExit w:val="0"/>
            <w:textInput/>
          </w:ffData>
        </w:fldChar>
      </w:r>
      <w:r w:rsidR="00784F81" w:rsidRPr="00025BBB">
        <w:rPr>
          <w:rFonts w:ascii="Helvetica" w:hAnsi="Helvetica" w:cs="Calibri"/>
          <w:bCs/>
          <w:iCs/>
          <w:sz w:val="20"/>
          <w:szCs w:val="20"/>
        </w:rPr>
        <w:instrText xml:space="preserve"> FORMTEXT </w:instrText>
      </w:r>
      <w:r w:rsidR="00784F81" w:rsidRPr="00025BBB">
        <w:rPr>
          <w:rFonts w:ascii="Helvetica" w:hAnsi="Helvetica" w:cs="Calibri"/>
          <w:bCs/>
          <w:iCs/>
          <w:sz w:val="20"/>
          <w:szCs w:val="20"/>
        </w:rPr>
      </w:r>
      <w:r w:rsidR="00784F81"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784F81" w:rsidRPr="00025BBB">
        <w:rPr>
          <w:rFonts w:ascii="Helvetica" w:hAnsi="Helvetica" w:cs="Calibri"/>
          <w:bCs/>
          <w:iCs/>
          <w:sz w:val="20"/>
          <w:szCs w:val="20"/>
        </w:rPr>
        <w:fldChar w:fldCharType="end"/>
      </w:r>
      <w:permEnd w:id="1261767862"/>
      <w:r w:rsidR="00784F81" w:rsidRPr="00025BBB">
        <w:rPr>
          <w:rFonts w:ascii="Helvetica" w:hAnsi="Helvetica" w:cs="Calibri"/>
          <w:bCs/>
          <w:iCs/>
          <w:sz w:val="20"/>
          <w:szCs w:val="20"/>
        </w:rPr>
        <w:t>, katere del je predračun,</w:t>
      </w:r>
    </w:p>
    <w:p w:rsidR="009B5CD7" w:rsidRPr="00BA6150" w:rsidRDefault="00A13B95" w:rsidP="00BA6150">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D</w:t>
      </w:r>
      <w:r w:rsidR="00784F81" w:rsidRPr="00025BBB">
        <w:rPr>
          <w:rFonts w:ascii="Helvetica" w:hAnsi="Helvetica" w:cs="Calibri"/>
          <w:bCs/>
          <w:iCs/>
          <w:sz w:val="20"/>
          <w:szCs w:val="20"/>
        </w:rPr>
        <w:t xml:space="preserve">okumentacija v zvezi z oddajo javnega naročila, št. </w:t>
      </w:r>
      <w:r w:rsidR="0097020A">
        <w:rPr>
          <w:rFonts w:ascii="Helvetica" w:hAnsi="Helvetica" w:cs="Calibri"/>
          <w:bCs/>
          <w:iCs/>
          <w:sz w:val="20"/>
          <w:szCs w:val="20"/>
        </w:rPr>
        <w:t>2</w:t>
      </w:r>
      <w:r w:rsidR="00B6457D">
        <w:rPr>
          <w:rFonts w:ascii="Helvetica" w:hAnsi="Helvetica" w:cs="Calibri"/>
          <w:bCs/>
          <w:iCs/>
          <w:sz w:val="20"/>
          <w:szCs w:val="20"/>
        </w:rPr>
        <w:t>-2026/JN</w:t>
      </w:r>
      <w:r w:rsidR="00BA6150" w:rsidRPr="00BA6150">
        <w:rPr>
          <w:rFonts w:ascii="Helvetica" w:hAnsi="Helvetica" w:cs="Calibri"/>
          <w:bCs/>
          <w:iCs/>
          <w:sz w:val="20"/>
          <w:szCs w:val="20"/>
        </w:rPr>
        <w:t>/2</w:t>
      </w:r>
      <w:r w:rsidR="0097020A">
        <w:rPr>
          <w:rFonts w:ascii="Helvetica" w:hAnsi="Helvetica" w:cs="Calibri"/>
          <w:bCs/>
          <w:iCs/>
          <w:sz w:val="20"/>
          <w:szCs w:val="20"/>
        </w:rPr>
        <w:t xml:space="preserve"> z dne 5. 8</w:t>
      </w:r>
      <w:r w:rsidR="00B729A3">
        <w:rPr>
          <w:rFonts w:ascii="Helvetica" w:hAnsi="Helvetica" w:cs="Calibri"/>
          <w:bCs/>
          <w:iCs/>
          <w:sz w:val="20"/>
          <w:szCs w:val="20"/>
        </w:rPr>
        <w:t>. 2026</w:t>
      </w:r>
    </w:p>
    <w:p w:rsidR="00A13B95" w:rsidRPr="00025BBB" w:rsidRDefault="000A725C"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Zavarovanje</w:t>
      </w:r>
      <w:r w:rsidR="00A13B95" w:rsidRPr="00025BBB">
        <w:rPr>
          <w:rFonts w:ascii="Helvetica" w:hAnsi="Helvetica" w:cs="Calibri"/>
          <w:bCs/>
          <w:iCs/>
          <w:sz w:val="20"/>
          <w:szCs w:val="20"/>
        </w:rPr>
        <w:t xml:space="preserve"> za dobro izvedbo pogodbenih obveznosti</w:t>
      </w:r>
    </w:p>
    <w:p w:rsidR="00A13B95" w:rsidRPr="00025BBB" w:rsidRDefault="00A13B95"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Izjava </w:t>
      </w:r>
      <w:r w:rsidRPr="00025BBB">
        <w:rPr>
          <w:rFonts w:ascii="Helvetica" w:hAnsi="Helvetica" w:cs="Calibri"/>
          <w:sz w:val="20"/>
          <w:szCs w:val="20"/>
        </w:rPr>
        <w:t>o udeležbi fizičnih in pravnih oseb v lastništvu ponudnika</w:t>
      </w:r>
    </w:p>
    <w:p w:rsidR="00EF1A01" w:rsidRPr="00025BBB" w:rsidRDefault="00EF1A01"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sz w:val="20"/>
          <w:szCs w:val="20"/>
        </w:rPr>
        <w:t xml:space="preserve">Seznam </w:t>
      </w:r>
      <w:r w:rsidRPr="00025BBB">
        <w:rPr>
          <w:rFonts w:ascii="Helvetica" w:hAnsi="Helvetica" w:cs="Calibri"/>
          <w:sz w:val="20"/>
          <w:szCs w:val="20"/>
        </w:rPr>
        <w:t>čistil, ki jih bo izvajalec uporabljal za izvedbo storitev</w:t>
      </w:r>
    </w:p>
    <w:p w:rsidR="000A725C" w:rsidRPr="00025BBB" w:rsidRDefault="000A725C"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sz w:val="20"/>
          <w:szCs w:val="20"/>
        </w:rPr>
        <w:t>Operativni načrt čiščenja</w:t>
      </w:r>
    </w:p>
    <w:p w:rsidR="00AD47B8" w:rsidRPr="00025BBB" w:rsidRDefault="00AD47B8"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Cenik dodatnih del</w:t>
      </w:r>
    </w:p>
    <w:p w:rsidR="00DA2047" w:rsidRPr="00025BBB" w:rsidRDefault="00DA2047" w:rsidP="00AB3567">
      <w:pPr>
        <w:widowControl w:val="0"/>
        <w:numPr>
          <w:ilvl w:val="0"/>
          <w:numId w:val="19"/>
        </w:numPr>
        <w:tabs>
          <w:tab w:val="num" w:pos="720"/>
        </w:tabs>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Soglasje podizvajalca za neposredna plačila </w:t>
      </w:r>
      <w:r w:rsidRPr="00025BBB">
        <w:rPr>
          <w:rFonts w:ascii="Helvetica" w:hAnsi="Helvetica" w:cs="Calibri"/>
          <w:bCs/>
          <w:i/>
          <w:iCs/>
          <w:sz w:val="20"/>
          <w:szCs w:val="20"/>
        </w:rPr>
        <w:t>(zgolj v primeru, da ponudnik nastopa s podizvajalci, ki zahtevajo direktna plačila)</w:t>
      </w:r>
    </w:p>
    <w:p w:rsidR="00DA2047" w:rsidRPr="00025BBB" w:rsidRDefault="00DA2047" w:rsidP="00AB3567">
      <w:pPr>
        <w:widowControl w:val="0"/>
        <w:numPr>
          <w:ilvl w:val="0"/>
          <w:numId w:val="19"/>
        </w:numPr>
        <w:tabs>
          <w:tab w:val="num" w:pos="720"/>
        </w:tabs>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Pravni akt o skupni izvedbi javnega naročila </w:t>
      </w:r>
      <w:r w:rsidRPr="00025BBB">
        <w:rPr>
          <w:rFonts w:ascii="Helvetica" w:hAnsi="Helvetica" w:cs="Calibri"/>
          <w:bCs/>
          <w:i/>
          <w:iCs/>
          <w:sz w:val="20"/>
          <w:szCs w:val="20"/>
        </w:rPr>
        <w:t>(zgolj v primeru, da ponudnik nastopa v skupni ponudbi)</w:t>
      </w:r>
    </w:p>
    <w:p w:rsidR="000A725C" w:rsidRPr="00025BBB" w:rsidRDefault="000A725C" w:rsidP="000A725C">
      <w:pPr>
        <w:widowControl w:val="0"/>
        <w:spacing w:line="280" w:lineRule="atLeast"/>
        <w:ind w:left="360"/>
        <w:jc w:val="both"/>
        <w:rPr>
          <w:rFonts w:ascii="Helvetica" w:hAnsi="Helvetica" w:cs="Calibri"/>
          <w:bCs/>
          <w:iCs/>
          <w:sz w:val="20"/>
          <w:szCs w:val="20"/>
        </w:rPr>
      </w:pPr>
    </w:p>
    <w:p w:rsidR="00A13B95" w:rsidRPr="00025BBB" w:rsidRDefault="00A13B95" w:rsidP="00DA2047">
      <w:pPr>
        <w:widowControl w:val="0"/>
        <w:spacing w:line="280" w:lineRule="atLeast"/>
        <w:ind w:left="720"/>
        <w:jc w:val="both"/>
        <w:rPr>
          <w:rFonts w:ascii="Helvetica" w:hAnsi="Helvetica" w:cs="Calibri"/>
          <w:bCs/>
          <w:iCs/>
          <w:sz w:val="20"/>
          <w:szCs w:val="20"/>
        </w:rPr>
      </w:pPr>
    </w:p>
    <w:p w:rsidR="00AF0863" w:rsidRPr="00025BBB" w:rsidRDefault="00AF0863" w:rsidP="00322F51">
      <w:pPr>
        <w:widowControl w:val="0"/>
        <w:spacing w:line="280" w:lineRule="atLeast"/>
        <w:jc w:val="both"/>
        <w:rPr>
          <w:rFonts w:ascii="Helvetica" w:hAnsi="Helvetica" w:cs="Calibri"/>
          <w:bCs/>
          <w:iCs/>
          <w:sz w:val="20"/>
          <w:szCs w:val="20"/>
        </w:rPr>
      </w:pPr>
    </w:p>
    <w:p w:rsidR="00E202D8" w:rsidRPr="00025BBB" w:rsidRDefault="00E202D8" w:rsidP="00322F51">
      <w:pPr>
        <w:widowControl w:val="0"/>
        <w:spacing w:line="280" w:lineRule="atLeast"/>
        <w:jc w:val="both"/>
        <w:rPr>
          <w:rFonts w:ascii="Helvetica" w:hAnsi="Helvetica" w:cs="Calibri"/>
          <w:bCs/>
          <w:iCs/>
          <w:sz w:val="20"/>
          <w:szCs w:val="20"/>
        </w:rPr>
      </w:pPr>
    </w:p>
    <w:p w:rsidR="00E202D8" w:rsidRPr="00025BBB" w:rsidRDefault="00E202D8" w:rsidP="00322F51">
      <w:pPr>
        <w:widowControl w:val="0"/>
        <w:spacing w:line="280" w:lineRule="atLeast"/>
        <w:jc w:val="both"/>
        <w:rPr>
          <w:rFonts w:ascii="Helvetica" w:hAnsi="Helvetica" w:cs="Calibri"/>
          <w:bCs/>
          <w:iCs/>
          <w:sz w:val="20"/>
          <w:szCs w:val="20"/>
        </w:rPr>
      </w:pPr>
    </w:p>
    <w:p w:rsidR="00E202D8" w:rsidRPr="00025BBB" w:rsidRDefault="00E202D8" w:rsidP="00322F51">
      <w:pPr>
        <w:widowControl w:val="0"/>
        <w:spacing w:line="280" w:lineRule="atLeast"/>
        <w:jc w:val="both"/>
        <w:rPr>
          <w:rFonts w:ascii="Helvetica" w:hAnsi="Helvetica" w:cs="Calibri"/>
          <w:bCs/>
          <w:iCs/>
          <w:sz w:val="20"/>
          <w:szCs w:val="20"/>
        </w:rPr>
      </w:pPr>
    </w:p>
    <w:p w:rsidR="00E202D8" w:rsidRPr="00025BBB" w:rsidRDefault="00E202D8" w:rsidP="00322F51">
      <w:pPr>
        <w:widowControl w:val="0"/>
        <w:spacing w:line="280" w:lineRule="atLeast"/>
        <w:jc w:val="both"/>
        <w:rPr>
          <w:rFonts w:ascii="Helvetica" w:hAnsi="Helvetica" w:cs="Calibri"/>
          <w:bCs/>
          <w:iCs/>
          <w:sz w:val="20"/>
          <w:szCs w:val="20"/>
        </w:rPr>
      </w:pPr>
    </w:p>
    <w:p w:rsidR="00E202D8" w:rsidRPr="00025BBB" w:rsidRDefault="00E202D8" w:rsidP="00322F51">
      <w:pPr>
        <w:widowControl w:val="0"/>
        <w:spacing w:line="280" w:lineRule="atLeast"/>
        <w:jc w:val="both"/>
        <w:rPr>
          <w:rFonts w:ascii="Helvetica" w:hAnsi="Helvetica" w:cs="Calibri"/>
          <w:bCs/>
          <w:iCs/>
          <w:sz w:val="20"/>
          <w:szCs w:val="20"/>
        </w:rPr>
      </w:pPr>
    </w:p>
    <w:p w:rsidR="00E202D8" w:rsidRPr="00025BBB" w:rsidRDefault="00E202D8"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722A64" w:rsidRPr="00025BBB" w:rsidRDefault="00722A64" w:rsidP="00322F51">
      <w:pPr>
        <w:widowControl w:val="0"/>
        <w:spacing w:line="280" w:lineRule="atLeast"/>
        <w:jc w:val="both"/>
        <w:rPr>
          <w:rFonts w:ascii="Helvetica" w:hAnsi="Helvetica" w:cs="Calibri"/>
          <w:bCs/>
          <w:iCs/>
          <w:sz w:val="20"/>
          <w:szCs w:val="20"/>
        </w:rPr>
      </w:pPr>
    </w:p>
    <w:p w:rsidR="00134F9D" w:rsidRPr="00025BBB" w:rsidRDefault="00134F9D" w:rsidP="00322F51">
      <w:pPr>
        <w:widowControl w:val="0"/>
        <w:spacing w:line="280" w:lineRule="atLeast"/>
        <w:jc w:val="both"/>
        <w:rPr>
          <w:rFonts w:ascii="Helvetica" w:hAnsi="Helvetica" w:cs="Calibri"/>
          <w:bCs/>
          <w:iCs/>
          <w:sz w:val="20"/>
          <w:szCs w:val="20"/>
        </w:rPr>
      </w:pPr>
    </w:p>
    <w:p w:rsidR="00134F9D" w:rsidRPr="00025BBB" w:rsidRDefault="00134F9D" w:rsidP="00322F51">
      <w:pPr>
        <w:widowControl w:val="0"/>
        <w:spacing w:line="280" w:lineRule="atLeast"/>
        <w:jc w:val="both"/>
        <w:rPr>
          <w:rFonts w:ascii="Helvetica" w:hAnsi="Helvetica" w:cs="Calibri"/>
          <w:iCs/>
          <w:sz w:val="20"/>
          <w:szCs w:val="20"/>
        </w:rPr>
      </w:pPr>
      <w:r w:rsidRPr="00025BBB">
        <w:rPr>
          <w:rFonts w:ascii="Helvetica" w:hAnsi="Helvetica" w:cs="Calibri"/>
          <w:bCs/>
          <w:iCs/>
          <w:sz w:val="20"/>
          <w:szCs w:val="20"/>
        </w:rPr>
        <w:lastRenderedPageBreak/>
        <w:t xml:space="preserve">                                                                                                                           </w:t>
      </w:r>
      <w:r w:rsidRPr="00025BBB">
        <w:rPr>
          <w:rFonts w:ascii="Helvetica" w:hAnsi="Helvetica" w:cs="Calibri"/>
          <w:iCs/>
          <w:sz w:val="20"/>
          <w:szCs w:val="20"/>
        </w:rPr>
        <w:t xml:space="preserve">                    </w:t>
      </w:r>
      <w:r w:rsidR="009E60A9" w:rsidRPr="00025BBB">
        <w:rPr>
          <w:rFonts w:ascii="Helvetica" w:hAnsi="Helvetica" w:cs="Calibri"/>
          <w:iCs/>
          <w:sz w:val="20"/>
          <w:szCs w:val="20"/>
        </w:rPr>
        <w:t xml:space="preserve">         </w:t>
      </w:r>
      <w:r w:rsidRPr="00025BBB">
        <w:rPr>
          <w:rFonts w:ascii="Helvetica" w:hAnsi="Helvetica" w:cs="Calibri"/>
          <w:iCs/>
          <w:sz w:val="20"/>
          <w:szCs w:val="20"/>
        </w:rPr>
        <w:t>OBR-4</w:t>
      </w:r>
      <w:bookmarkEnd w:id="14"/>
    </w:p>
    <w:p w:rsidR="00134F9D" w:rsidRPr="00025BBB" w:rsidRDefault="00134F9D" w:rsidP="00322F51">
      <w:pPr>
        <w:widowControl w:val="0"/>
        <w:spacing w:line="280" w:lineRule="atLeast"/>
        <w:jc w:val="both"/>
        <w:rPr>
          <w:rFonts w:ascii="Helvetica" w:hAnsi="Helvetica" w:cs="Calibri"/>
          <w:b/>
          <w:iCs/>
          <w:sz w:val="20"/>
          <w:szCs w:val="20"/>
        </w:rPr>
      </w:pPr>
    </w:p>
    <w:p w:rsidR="009E60A9" w:rsidRPr="00025BBB" w:rsidRDefault="009E60A9" w:rsidP="00322F51">
      <w:pPr>
        <w:widowControl w:val="0"/>
        <w:spacing w:line="280" w:lineRule="atLeast"/>
        <w:jc w:val="both"/>
        <w:rPr>
          <w:rFonts w:ascii="Helvetica" w:hAnsi="Helvetica" w:cs="Calibri"/>
          <w:b/>
          <w:iCs/>
          <w:sz w:val="20"/>
          <w:szCs w:val="20"/>
        </w:rPr>
      </w:pPr>
    </w:p>
    <w:p w:rsidR="00134F9D" w:rsidRPr="00025BBB" w:rsidRDefault="00134F9D" w:rsidP="00322F51">
      <w:pPr>
        <w:widowControl w:val="0"/>
        <w:spacing w:line="280" w:lineRule="atLeast"/>
        <w:jc w:val="center"/>
        <w:rPr>
          <w:rFonts w:ascii="Helvetica" w:hAnsi="Helvetica" w:cs="Calibri"/>
          <w:b/>
          <w:iCs/>
          <w:sz w:val="20"/>
          <w:szCs w:val="20"/>
        </w:rPr>
      </w:pPr>
      <w:r w:rsidRPr="00025BBB">
        <w:rPr>
          <w:rFonts w:ascii="Helvetica" w:hAnsi="Helvetica" w:cs="Calibri"/>
          <w:b/>
          <w:iCs/>
          <w:sz w:val="20"/>
          <w:szCs w:val="20"/>
        </w:rPr>
        <w:t>STANDARDNI OBRAZEC ZA ENOTNI EVROPSKI DOKUMENT V ZVEZI Z ODDAJO JAVNEGA NAROČILA</w:t>
      </w:r>
    </w:p>
    <w:p w:rsidR="00134F9D" w:rsidRPr="00025BBB" w:rsidRDefault="00134F9D" w:rsidP="00322F51">
      <w:pPr>
        <w:widowControl w:val="0"/>
        <w:spacing w:line="280" w:lineRule="atLeast"/>
        <w:jc w:val="both"/>
        <w:rPr>
          <w:rFonts w:ascii="Helvetica" w:hAnsi="Helvetica" w:cs="Calibri"/>
          <w:b/>
          <w: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453FD" w:rsidRPr="00025BBB" w:rsidRDefault="00B453FD" w:rsidP="00B453FD">
      <w:pPr>
        <w:widowControl w:val="0"/>
        <w:spacing w:line="280" w:lineRule="atLeast"/>
        <w:jc w:val="both"/>
        <w:rPr>
          <w:rFonts w:ascii="Helvetica" w:hAnsi="Helvetica" w:cs="Calibr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Navedbe v ESPD in/ali dokazila, ki ji predloži gospodarski subjekt, morajo biti veljavni.</w:t>
      </w:r>
    </w:p>
    <w:p w:rsidR="00B453FD" w:rsidRPr="00025BBB" w:rsidRDefault="00B453FD" w:rsidP="00B453FD">
      <w:pPr>
        <w:widowControl w:val="0"/>
        <w:spacing w:line="280" w:lineRule="atLeast"/>
        <w:jc w:val="both"/>
        <w:rPr>
          <w:rFonts w:ascii="Helvetica" w:hAnsi="Helvetica" w:cs="Calibr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 xml:space="preserve">Gospodarski subjekt naročnikov obrazec ESPD (datoteka XML) uvozi na spletni povezavi: </w:t>
      </w:r>
      <w:hyperlink r:id="rId16" w:history="1">
        <w:r w:rsidRPr="00025BBB">
          <w:rPr>
            <w:rStyle w:val="Hyperlink"/>
            <w:rFonts w:ascii="Helvetica" w:hAnsi="Helvetica" w:cs="Calibri"/>
            <w:bCs/>
            <w:iCs/>
            <w:sz w:val="20"/>
            <w:szCs w:val="20"/>
          </w:rPr>
          <w:t>https://ejn.gov.si/espd</w:t>
        </w:r>
      </w:hyperlink>
      <w:r w:rsidRPr="00025BBB">
        <w:rPr>
          <w:rFonts w:ascii="Helvetica" w:hAnsi="Helvetica" w:cs="Calibri"/>
          <w:iCs/>
          <w:sz w:val="20"/>
          <w:szCs w:val="20"/>
        </w:rPr>
        <w:t xml:space="preserve"> in v njega neposredno vnese zahtevane podatke.</w:t>
      </w:r>
    </w:p>
    <w:p w:rsidR="00B453FD" w:rsidRPr="00025BBB" w:rsidRDefault="00B453FD" w:rsidP="00B453FD">
      <w:pPr>
        <w:widowControl w:val="0"/>
        <w:spacing w:line="280" w:lineRule="atLeast"/>
        <w:jc w:val="both"/>
        <w:rPr>
          <w:rFonts w:ascii="Helvetica" w:hAnsi="Helvetica" w:cs="Calibr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453FD" w:rsidRPr="00025BBB" w:rsidRDefault="00B453FD" w:rsidP="00B453FD">
      <w:pPr>
        <w:widowControl w:val="0"/>
        <w:spacing w:line="280" w:lineRule="atLeast"/>
        <w:jc w:val="both"/>
        <w:rPr>
          <w:rFonts w:ascii="Helvetica" w:hAnsi="Helvetica" w:cs="Calibr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bookmarkStart w:id="15" w:name="_Toc466382905"/>
      <w:bookmarkStart w:id="16" w:name="_Toc466382906"/>
      <w:bookmarkStart w:id="17" w:name="_Hlk511905322"/>
      <w:bookmarkEnd w:id="15"/>
      <w:bookmarkEnd w:id="16"/>
      <w:r w:rsidRPr="00025BBB">
        <w:rPr>
          <w:rFonts w:ascii="Helvetica" w:hAnsi="Helvetica" w:cs="Calibri"/>
          <w:i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8" w:name="_Hlk531606225"/>
      <w:r w:rsidRPr="00025BBB">
        <w:rPr>
          <w:rFonts w:ascii="Helvetica" w:hAnsi="Helvetica" w:cs="Calibri"/>
          <w:iCs/>
          <w:sz w:val="20"/>
          <w:szCs w:val="20"/>
        </w:rPr>
        <w:t>pri čemer se v slednjem primeru v skladu Splošnimi pogoji uporabe sistema e-JN šteje, da je oddan pravno zavezujoč dokument, ki ima enako veljavnost kot podpisan</w:t>
      </w:r>
      <w:bookmarkEnd w:id="18"/>
      <w:r w:rsidRPr="00025BBB">
        <w:rPr>
          <w:rFonts w:ascii="Helvetica" w:hAnsi="Helvetica" w:cs="Calibri"/>
          <w:iCs/>
          <w:sz w:val="20"/>
          <w:szCs w:val="20"/>
        </w:rPr>
        <w:t xml:space="preserve">. </w:t>
      </w:r>
    </w:p>
    <w:bookmarkEnd w:id="17"/>
    <w:p w:rsidR="00B453FD" w:rsidRPr="00025BBB" w:rsidRDefault="00B453FD" w:rsidP="00B453FD">
      <w:pPr>
        <w:widowControl w:val="0"/>
        <w:spacing w:line="280" w:lineRule="atLeast"/>
        <w:jc w:val="both"/>
        <w:rPr>
          <w:rFonts w:ascii="Helvetica" w:hAnsi="Helvetica" w:cs="Calibr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 xml:space="preserve">Za ostale sodelujoče ponudnik v razdelek »Sodelujoči«, del »ESPD – ostali sodelujoči« priloži podpisane ESPD v pdf. obliki, ali v elektronski obliki podpisan xml. </w:t>
      </w:r>
    </w:p>
    <w:p w:rsidR="00302A21" w:rsidRPr="00025BBB" w:rsidRDefault="00302A21" w:rsidP="00322F51">
      <w:pPr>
        <w:widowControl w:val="0"/>
        <w:spacing w:line="280" w:lineRule="atLeast"/>
        <w:jc w:val="both"/>
        <w:rPr>
          <w:rFonts w:ascii="Helvetica" w:hAnsi="Helvetica" w:cs="Calibri"/>
          <w:iCs/>
          <w:sz w:val="20"/>
          <w:szCs w:val="20"/>
        </w:rPr>
      </w:pPr>
    </w:p>
    <w:p w:rsidR="00134F9D" w:rsidRPr="00025BBB" w:rsidRDefault="00134F9D" w:rsidP="00322F51">
      <w:pPr>
        <w:widowControl w:val="0"/>
        <w:spacing w:line="280" w:lineRule="atLeast"/>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250CA8" w:rsidRDefault="00250CA8" w:rsidP="00322F51">
      <w:pPr>
        <w:widowControl w:val="0"/>
        <w:spacing w:line="280" w:lineRule="atLeast"/>
        <w:ind w:left="8496"/>
        <w:jc w:val="both"/>
        <w:rPr>
          <w:rFonts w:ascii="Helvetica" w:hAnsi="Helvetica" w:cs="Calibri"/>
          <w:iCs/>
          <w:sz w:val="20"/>
          <w:szCs w:val="20"/>
        </w:rPr>
      </w:pPr>
    </w:p>
    <w:p w:rsidR="00837FB9" w:rsidRDefault="00837FB9" w:rsidP="00322F51">
      <w:pPr>
        <w:widowControl w:val="0"/>
        <w:spacing w:line="280" w:lineRule="atLeast"/>
        <w:ind w:left="8496"/>
        <w:jc w:val="both"/>
        <w:rPr>
          <w:rFonts w:ascii="Helvetica" w:hAnsi="Helvetica" w:cs="Calibri"/>
          <w:iCs/>
          <w:sz w:val="20"/>
          <w:szCs w:val="20"/>
        </w:rPr>
      </w:pPr>
    </w:p>
    <w:p w:rsidR="0097020A" w:rsidRDefault="0097020A" w:rsidP="00322F51">
      <w:pPr>
        <w:widowControl w:val="0"/>
        <w:spacing w:line="280" w:lineRule="atLeast"/>
        <w:ind w:left="8496"/>
        <w:jc w:val="both"/>
        <w:rPr>
          <w:rFonts w:ascii="Helvetica" w:hAnsi="Helvetica" w:cs="Calibri"/>
          <w:iCs/>
          <w:sz w:val="20"/>
          <w:szCs w:val="20"/>
        </w:rPr>
      </w:pPr>
    </w:p>
    <w:p w:rsidR="003B24F2" w:rsidRDefault="003B24F2" w:rsidP="00322F51">
      <w:pPr>
        <w:widowControl w:val="0"/>
        <w:spacing w:line="280" w:lineRule="atLeast"/>
        <w:ind w:left="8496"/>
        <w:jc w:val="both"/>
        <w:rPr>
          <w:rFonts w:ascii="Helvetica" w:hAnsi="Helvetica" w:cs="Calibri"/>
          <w:iCs/>
          <w:sz w:val="20"/>
          <w:szCs w:val="20"/>
        </w:rPr>
      </w:pPr>
    </w:p>
    <w:p w:rsidR="00F348A0" w:rsidRPr="00025BBB" w:rsidRDefault="00F348A0"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7788"/>
        <w:jc w:val="both"/>
        <w:rPr>
          <w:rFonts w:ascii="Helvetica" w:hAnsi="Helvetica" w:cs="Calibri"/>
          <w:iCs/>
          <w:sz w:val="20"/>
          <w:szCs w:val="20"/>
        </w:rPr>
      </w:pPr>
      <w:r w:rsidRPr="00025BBB">
        <w:rPr>
          <w:rFonts w:ascii="Helvetica" w:hAnsi="Helvetica" w:cs="Calibri"/>
          <w:iCs/>
          <w:sz w:val="20"/>
          <w:szCs w:val="20"/>
        </w:rPr>
        <w:lastRenderedPageBreak/>
        <w:t xml:space="preserve">            OBR-5</w:t>
      </w:r>
    </w:p>
    <w:p w:rsidR="00644670" w:rsidRPr="00025BBB" w:rsidRDefault="00644670" w:rsidP="00322F51">
      <w:pPr>
        <w:spacing w:line="280" w:lineRule="atLeast"/>
        <w:jc w:val="both"/>
        <w:rPr>
          <w:rFonts w:ascii="Helvetica" w:hAnsi="Helvetica" w:cs="Calibri"/>
          <w:iCs/>
          <w:sz w:val="20"/>
          <w:szCs w:val="20"/>
        </w:rPr>
      </w:pPr>
    </w:p>
    <w:p w:rsidR="00134F9D" w:rsidRPr="00025BBB" w:rsidRDefault="00134F9D" w:rsidP="00322F51">
      <w:pPr>
        <w:spacing w:line="280" w:lineRule="atLeast"/>
        <w:jc w:val="both"/>
        <w:rPr>
          <w:rFonts w:ascii="Helvetica" w:hAnsi="Helvetica"/>
          <w:sz w:val="20"/>
          <w:szCs w:val="20"/>
        </w:rPr>
      </w:pPr>
      <w:r w:rsidRPr="00025BBB">
        <w:rPr>
          <w:rFonts w:ascii="Helvetica" w:hAnsi="Helvetica"/>
          <w:sz w:val="20"/>
          <w:szCs w:val="20"/>
        </w:rPr>
        <w:t xml:space="preserve">PONUDNIK </w:t>
      </w:r>
    </w:p>
    <w:permStart w:id="645364221" w:edGrp="everyone"/>
    <w:p w:rsidR="00134F9D" w:rsidRPr="00025BBB" w:rsidRDefault="00134F9D" w:rsidP="00322F51">
      <w:pPr>
        <w:spacing w:line="280" w:lineRule="atLeast"/>
        <w:jc w:val="both"/>
        <w:rPr>
          <w:rFonts w:ascii="Helvetica" w:hAnsi="Helvetica"/>
          <w:b/>
          <w:sz w:val="20"/>
          <w:szCs w:val="20"/>
        </w:rPr>
      </w:pPr>
      <w:r w:rsidRPr="00025BBB">
        <w:rPr>
          <w:rFonts w:ascii="Helvetica" w:hAnsi="Helvetica"/>
          <w:b/>
          <w:bCs/>
          <w:iCs/>
          <w:sz w:val="20"/>
          <w:szCs w:val="20"/>
        </w:rPr>
        <w:fldChar w:fldCharType="begin">
          <w:ffData>
            <w:name w:val="Besedilo12"/>
            <w:enabled/>
            <w:calcOnExit w:val="0"/>
            <w:textInput/>
          </w:ffData>
        </w:fldChar>
      </w:r>
      <w:r w:rsidRPr="00025BBB">
        <w:rPr>
          <w:rFonts w:ascii="Helvetica" w:hAnsi="Helvetica"/>
          <w:b/>
          <w:bCs/>
          <w:iCs/>
          <w:sz w:val="20"/>
          <w:szCs w:val="20"/>
        </w:rPr>
        <w:instrText xml:space="preserve"> FORMTEXT </w:instrText>
      </w:r>
      <w:r w:rsidRPr="00025BBB">
        <w:rPr>
          <w:rFonts w:ascii="Helvetica" w:hAnsi="Helvetica"/>
          <w:b/>
          <w:bCs/>
          <w:iCs/>
          <w:sz w:val="20"/>
          <w:szCs w:val="20"/>
        </w:rPr>
      </w:r>
      <w:r w:rsidRPr="00025BBB">
        <w:rPr>
          <w:rFonts w:ascii="Helvetica" w:hAnsi="Helvetica"/>
          <w:b/>
          <w:bCs/>
          <w:iCs/>
          <w:sz w:val="20"/>
          <w:szCs w:val="20"/>
        </w:rPr>
        <w:fldChar w:fldCharType="separate"/>
      </w:r>
      <w:r w:rsidR="009D72BB">
        <w:rPr>
          <w:rFonts w:ascii="Helvetica" w:hAnsi="Helvetica"/>
          <w:b/>
          <w:bCs/>
          <w:iCs/>
          <w:noProof/>
          <w:sz w:val="20"/>
          <w:szCs w:val="20"/>
        </w:rPr>
        <w:t> </w:t>
      </w:r>
      <w:r w:rsidR="009D72BB">
        <w:rPr>
          <w:rFonts w:ascii="Helvetica" w:hAnsi="Helvetica"/>
          <w:b/>
          <w:bCs/>
          <w:iCs/>
          <w:noProof/>
          <w:sz w:val="20"/>
          <w:szCs w:val="20"/>
        </w:rPr>
        <w:t> </w:t>
      </w:r>
      <w:r w:rsidR="009D72BB">
        <w:rPr>
          <w:rFonts w:ascii="Helvetica" w:hAnsi="Helvetica"/>
          <w:b/>
          <w:bCs/>
          <w:iCs/>
          <w:noProof/>
          <w:sz w:val="20"/>
          <w:szCs w:val="20"/>
        </w:rPr>
        <w:t> </w:t>
      </w:r>
      <w:r w:rsidR="009D72BB">
        <w:rPr>
          <w:rFonts w:ascii="Helvetica" w:hAnsi="Helvetica"/>
          <w:b/>
          <w:bCs/>
          <w:iCs/>
          <w:noProof/>
          <w:sz w:val="20"/>
          <w:szCs w:val="20"/>
        </w:rPr>
        <w:t> </w:t>
      </w:r>
      <w:r w:rsidR="009D72BB">
        <w:rPr>
          <w:rFonts w:ascii="Helvetica" w:hAnsi="Helvetica"/>
          <w:b/>
          <w:bCs/>
          <w:iCs/>
          <w:noProof/>
          <w:sz w:val="20"/>
          <w:szCs w:val="20"/>
        </w:rPr>
        <w:t> </w:t>
      </w:r>
      <w:r w:rsidRPr="00025BBB">
        <w:rPr>
          <w:rFonts w:ascii="Helvetica" w:hAnsi="Helvetica"/>
          <w:sz w:val="20"/>
          <w:szCs w:val="20"/>
        </w:rPr>
        <w:fldChar w:fldCharType="end"/>
      </w:r>
      <w:permEnd w:id="645364221"/>
    </w:p>
    <w:p w:rsidR="00644670" w:rsidRPr="00025BBB" w:rsidRDefault="00644670" w:rsidP="00322F51">
      <w:pPr>
        <w:spacing w:line="280" w:lineRule="atLeast"/>
        <w:jc w:val="both"/>
        <w:rPr>
          <w:rFonts w:ascii="Helvetica" w:hAnsi="Helvetica"/>
          <w:sz w:val="20"/>
          <w:szCs w:val="20"/>
        </w:rPr>
      </w:pPr>
    </w:p>
    <w:p w:rsidR="00134F9D" w:rsidRPr="00025BBB" w:rsidRDefault="00134F9D" w:rsidP="00322F51">
      <w:pPr>
        <w:spacing w:line="280" w:lineRule="atLeast"/>
        <w:jc w:val="center"/>
        <w:rPr>
          <w:rFonts w:ascii="Helvetica" w:hAnsi="Helvetica"/>
          <w:b/>
          <w:sz w:val="20"/>
          <w:szCs w:val="20"/>
        </w:rPr>
      </w:pPr>
      <w:r w:rsidRPr="00025BBB">
        <w:rPr>
          <w:rFonts w:ascii="Helvetica" w:hAnsi="Helvetica"/>
          <w:b/>
          <w:sz w:val="20"/>
          <w:szCs w:val="20"/>
        </w:rPr>
        <w:t>REFERENCE PONUDNIKA</w:t>
      </w:r>
    </w:p>
    <w:p w:rsidR="00644670" w:rsidRPr="00025BBB" w:rsidRDefault="00644670" w:rsidP="00322F51">
      <w:pPr>
        <w:spacing w:line="280" w:lineRule="atLeast"/>
        <w:jc w:val="both"/>
        <w:rPr>
          <w:rFonts w:ascii="Helvetica" w:hAnsi="Helvetica"/>
          <w:sz w:val="20"/>
          <w:szCs w:val="20"/>
        </w:rPr>
      </w:pPr>
    </w:p>
    <w:p w:rsidR="00644670" w:rsidRPr="00025BBB" w:rsidRDefault="00644670" w:rsidP="00322F51">
      <w:pPr>
        <w:spacing w:line="280" w:lineRule="atLeast"/>
        <w:jc w:val="both"/>
        <w:rPr>
          <w:rFonts w:ascii="Helvetica" w:hAnsi="Helvetica"/>
          <w:sz w:val="20"/>
          <w:szCs w:val="20"/>
        </w:rPr>
      </w:pPr>
    </w:p>
    <w:p w:rsidR="008629C0" w:rsidRPr="008629C0" w:rsidRDefault="008629C0" w:rsidP="008629C0">
      <w:pPr>
        <w:spacing w:line="280" w:lineRule="atLeast"/>
        <w:jc w:val="both"/>
        <w:rPr>
          <w:rFonts w:ascii="Helvetica" w:hAnsi="Helvetica"/>
          <w:bCs/>
          <w:iCs/>
          <w:sz w:val="20"/>
          <w:szCs w:val="20"/>
        </w:rPr>
      </w:pPr>
      <w:r>
        <w:rPr>
          <w:rFonts w:ascii="Helvetica" w:hAnsi="Helvetica"/>
          <w:bCs/>
          <w:iCs/>
          <w:sz w:val="20"/>
          <w:szCs w:val="20"/>
        </w:rPr>
        <w:t xml:space="preserve">Ponudnik izkazuje, </w:t>
      </w:r>
      <w:r w:rsidRPr="008629C0">
        <w:rPr>
          <w:rFonts w:ascii="Helvetica" w:hAnsi="Helvetica"/>
          <w:bCs/>
          <w:iCs/>
          <w:sz w:val="20"/>
          <w:szCs w:val="20"/>
        </w:rPr>
        <w:t>da je v zadnjih petih letih pred rokom za prejem ponudb že uspešno in kakovostno izvedel storitev čiščenja prostorov pri najmanj dveh (2) javnih naročnikih, in sicer tako, da je pri posameznem naročniku čistil poslovne prostore v skupni izmeri najmanj 3.500 m</w:t>
      </w:r>
      <w:r w:rsidRPr="008629C0">
        <w:rPr>
          <w:rFonts w:ascii="Helvetica" w:hAnsi="Helvetica"/>
          <w:bCs/>
          <w:iCs/>
          <w:sz w:val="20"/>
          <w:szCs w:val="20"/>
          <w:vertAlign w:val="superscript"/>
        </w:rPr>
        <w:t>2</w:t>
      </w:r>
      <w:r w:rsidRPr="008629C0">
        <w:rPr>
          <w:rFonts w:ascii="Helvetica" w:hAnsi="Helvetica"/>
          <w:bCs/>
          <w:iCs/>
          <w:sz w:val="20"/>
          <w:szCs w:val="20"/>
        </w:rPr>
        <w:t>, v trajanju nepretrgoma najmanj 12 mesecev, pri čemer se je čiščenje izvajalo vsaj 5 dni na teden.</w:t>
      </w:r>
    </w:p>
    <w:p w:rsidR="004105DA" w:rsidRPr="00025BBB" w:rsidRDefault="004105DA" w:rsidP="00322F51">
      <w:pPr>
        <w:spacing w:line="280" w:lineRule="atLeast"/>
        <w:jc w:val="both"/>
        <w:rPr>
          <w:rFonts w:ascii="Helvetica" w:hAnsi="Helvetica"/>
          <w:bCs/>
          <w:iCs/>
          <w:sz w:val="20"/>
          <w:szCs w:val="20"/>
        </w:rPr>
      </w:pPr>
    </w:p>
    <w:p w:rsidR="00644670" w:rsidRPr="00025BBB" w:rsidRDefault="00644670" w:rsidP="00322F51">
      <w:pPr>
        <w:spacing w:line="280" w:lineRule="atLeast"/>
        <w:jc w:val="both"/>
        <w:rPr>
          <w:rFonts w:ascii="Helvetica" w:hAnsi="Helvetica"/>
          <w:bCs/>
          <w:iCs/>
          <w:sz w:val="20"/>
          <w:szCs w:val="20"/>
        </w:rPr>
      </w:pPr>
      <w:r w:rsidRPr="00025BBB">
        <w:rPr>
          <w:rFonts w:ascii="Helvetica" w:hAnsi="Helvetica"/>
          <w:bCs/>
          <w:iCs/>
          <w:sz w:val="20"/>
          <w:szCs w:val="20"/>
        </w:rPr>
        <w:t xml:space="preserve">Izpolnite preglednico s podatki v skladu z zahtevami iz točke 8.4.1. II. poglavja Navodil ponudnikom za izdelavo ponudbe. </w:t>
      </w:r>
    </w:p>
    <w:p w:rsidR="006E4A0B" w:rsidRPr="00025BBB" w:rsidRDefault="006E4A0B" w:rsidP="00AC7B91">
      <w:pPr>
        <w:spacing w:line="280" w:lineRule="atLeast"/>
        <w:jc w:val="both"/>
        <w:rPr>
          <w:rFonts w:ascii="Helvetica" w:hAnsi="Helvetica"/>
          <w:bCs/>
          <w:iCs/>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6059"/>
      </w:tblGrid>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4F26AE" w:rsidP="004F26AE">
            <w:pPr>
              <w:spacing w:line="280" w:lineRule="atLeast"/>
              <w:jc w:val="both"/>
              <w:rPr>
                <w:rFonts w:ascii="Helvetica" w:hAnsi="Helvetica"/>
                <w:b/>
                <w:bCs/>
                <w:iCs/>
                <w:sz w:val="20"/>
                <w:szCs w:val="20"/>
              </w:rPr>
            </w:pPr>
            <w:r w:rsidRPr="00025BBB">
              <w:rPr>
                <w:rFonts w:ascii="Helvetica" w:hAnsi="Helvetica"/>
                <w:b/>
                <w:bCs/>
                <w:iCs/>
                <w:sz w:val="20"/>
                <w:szCs w:val="20"/>
              </w:rPr>
              <w:t xml:space="preserve">Naročnik referenčnega posla (naziv in naslov) </w:t>
            </w:r>
          </w:p>
          <w:p w:rsidR="004F26AE" w:rsidRPr="00025BBB" w:rsidRDefault="004F26AE" w:rsidP="004F26AE">
            <w:pPr>
              <w:spacing w:line="280" w:lineRule="atLeast"/>
              <w:jc w:val="both"/>
              <w:rPr>
                <w:rFonts w:ascii="Helvetica" w:hAnsi="Helvetica"/>
                <w:b/>
                <w:bCs/>
                <w:iCs/>
                <w:sz w:val="20"/>
                <w:szCs w:val="20"/>
              </w:rPr>
            </w:pPr>
          </w:p>
        </w:tc>
        <w:permStart w:id="1917414876"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1917414876"/>
          </w:p>
        </w:tc>
      </w:tr>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DE532F" w:rsidP="004F26AE">
            <w:pPr>
              <w:spacing w:line="280" w:lineRule="atLeast"/>
              <w:jc w:val="both"/>
              <w:rPr>
                <w:rFonts w:ascii="Helvetica" w:hAnsi="Helvetica"/>
                <w:b/>
                <w:bCs/>
                <w:iCs/>
                <w:sz w:val="20"/>
                <w:szCs w:val="20"/>
              </w:rPr>
            </w:pPr>
            <w:r w:rsidRPr="00025BBB">
              <w:rPr>
                <w:rFonts w:ascii="Helvetica" w:hAnsi="Helvetica"/>
                <w:b/>
                <w:bCs/>
                <w:iCs/>
                <w:sz w:val="20"/>
                <w:szCs w:val="20"/>
              </w:rPr>
              <w:t>Predmet</w:t>
            </w:r>
            <w:r w:rsidR="004F26AE" w:rsidRPr="00025BBB">
              <w:rPr>
                <w:rFonts w:ascii="Helvetica" w:hAnsi="Helvetica"/>
                <w:b/>
                <w:bCs/>
                <w:iCs/>
                <w:sz w:val="20"/>
                <w:szCs w:val="20"/>
              </w:rPr>
              <w:t xml:space="preserve"> referenčnega posla </w:t>
            </w:r>
          </w:p>
          <w:p w:rsidR="004F26AE" w:rsidRPr="00025BBB" w:rsidRDefault="004F26AE" w:rsidP="004F26AE">
            <w:pPr>
              <w:spacing w:line="280" w:lineRule="atLeast"/>
              <w:jc w:val="both"/>
              <w:rPr>
                <w:rFonts w:ascii="Helvetica" w:hAnsi="Helvetica"/>
                <w:b/>
                <w:bCs/>
                <w:iCs/>
                <w:sz w:val="20"/>
                <w:szCs w:val="20"/>
              </w:rPr>
            </w:pPr>
          </w:p>
        </w:tc>
        <w:permStart w:id="1934305395"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1934305395"/>
          </w:p>
        </w:tc>
      </w:tr>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4F26AE" w:rsidP="004F26AE">
            <w:pPr>
              <w:spacing w:line="280" w:lineRule="atLeast"/>
              <w:jc w:val="both"/>
              <w:rPr>
                <w:rFonts w:ascii="Helvetica" w:hAnsi="Helvetica"/>
                <w:b/>
                <w:bCs/>
                <w:iCs/>
                <w:sz w:val="20"/>
                <w:szCs w:val="20"/>
              </w:rPr>
            </w:pPr>
            <w:r w:rsidRPr="00025BBB">
              <w:rPr>
                <w:rFonts w:ascii="Helvetica" w:hAnsi="Helvetica"/>
                <w:b/>
                <w:bCs/>
                <w:iCs/>
                <w:sz w:val="20"/>
                <w:szCs w:val="20"/>
              </w:rPr>
              <w:t>Izvajalec referenčnega posla (navedite tudi, ali ste nastopali kot izvajalec, podizvajalec ali partner v skupni ponudbi in v kolikšnem odstotku)</w:t>
            </w:r>
          </w:p>
          <w:p w:rsidR="004F26AE" w:rsidRPr="00025BBB" w:rsidRDefault="004F26AE" w:rsidP="004F26AE">
            <w:pPr>
              <w:spacing w:line="280" w:lineRule="atLeast"/>
              <w:jc w:val="both"/>
              <w:rPr>
                <w:rFonts w:ascii="Helvetica" w:hAnsi="Helvetica"/>
                <w:b/>
                <w:bCs/>
                <w:iCs/>
                <w:sz w:val="20"/>
                <w:szCs w:val="20"/>
              </w:rPr>
            </w:pPr>
          </w:p>
        </w:tc>
        <w:permStart w:id="973233356"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
                <w:bCs/>
                <w:i/>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973233356"/>
          </w:p>
        </w:tc>
      </w:tr>
      <w:tr w:rsidR="004F26AE" w:rsidRPr="00025BBB" w:rsidTr="00F46837">
        <w:tc>
          <w:tcPr>
            <w:tcW w:w="1617" w:type="pct"/>
            <w:shd w:val="clear" w:color="auto" w:fill="D9D9D9"/>
            <w:vAlign w:val="center"/>
          </w:tcPr>
          <w:p w:rsidR="00DE532F" w:rsidRPr="00025BBB" w:rsidRDefault="00DE532F" w:rsidP="00DE532F">
            <w:pPr>
              <w:autoSpaceDE w:val="0"/>
              <w:autoSpaceDN w:val="0"/>
              <w:adjustRightInd w:val="0"/>
              <w:spacing w:after="120"/>
              <w:jc w:val="both"/>
              <w:rPr>
                <w:rFonts w:ascii="Helvetica" w:hAnsi="Helvetica" w:cs="Tahoma"/>
                <w:b/>
                <w:sz w:val="18"/>
                <w:szCs w:val="18"/>
              </w:rPr>
            </w:pPr>
          </w:p>
          <w:p w:rsidR="00DE532F" w:rsidRPr="00025BBB" w:rsidRDefault="0009058F" w:rsidP="00DE532F">
            <w:pPr>
              <w:autoSpaceDE w:val="0"/>
              <w:autoSpaceDN w:val="0"/>
              <w:adjustRightInd w:val="0"/>
              <w:spacing w:after="120"/>
              <w:jc w:val="both"/>
              <w:rPr>
                <w:rFonts w:ascii="Helvetica" w:hAnsi="Helvetica" w:cs="Tahoma"/>
                <w:b/>
                <w:sz w:val="20"/>
                <w:szCs w:val="20"/>
                <w:vertAlign w:val="superscript"/>
              </w:rPr>
            </w:pPr>
            <w:r w:rsidRPr="00025BBB">
              <w:rPr>
                <w:rFonts w:ascii="Helvetica" w:hAnsi="Helvetica" w:cs="Tahoma"/>
                <w:b/>
                <w:sz w:val="20"/>
                <w:szCs w:val="20"/>
              </w:rPr>
              <w:t xml:space="preserve">Čistilna površina v </w:t>
            </w:r>
            <w:r w:rsidR="00DE532F" w:rsidRPr="00025BBB">
              <w:rPr>
                <w:rFonts w:ascii="Helvetica" w:hAnsi="Helvetica" w:cs="Tahoma"/>
                <w:b/>
                <w:sz w:val="20"/>
                <w:szCs w:val="20"/>
              </w:rPr>
              <w:t>m</w:t>
            </w:r>
            <w:r w:rsidR="00DE532F" w:rsidRPr="00025BBB">
              <w:rPr>
                <w:rFonts w:ascii="Helvetica" w:hAnsi="Helvetica" w:cs="Tahoma"/>
                <w:b/>
                <w:sz w:val="20"/>
                <w:szCs w:val="20"/>
                <w:vertAlign w:val="superscript"/>
              </w:rPr>
              <w:t xml:space="preserve">2 </w:t>
            </w:r>
          </w:p>
          <w:p w:rsidR="004F26AE" w:rsidRPr="00025BBB" w:rsidRDefault="004F26AE" w:rsidP="00DE532F">
            <w:pPr>
              <w:spacing w:line="280" w:lineRule="atLeast"/>
              <w:jc w:val="both"/>
              <w:rPr>
                <w:rFonts w:ascii="Helvetica" w:hAnsi="Helvetica"/>
                <w:b/>
                <w:bCs/>
                <w:iCs/>
                <w:sz w:val="20"/>
                <w:szCs w:val="20"/>
              </w:rPr>
            </w:pPr>
          </w:p>
        </w:tc>
        <w:permStart w:id="31008623"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31008623"/>
          </w:p>
        </w:tc>
      </w:tr>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4F26AE" w:rsidP="004F26AE">
            <w:pPr>
              <w:spacing w:line="280" w:lineRule="atLeast"/>
              <w:jc w:val="both"/>
              <w:rPr>
                <w:rFonts w:ascii="Helvetica" w:hAnsi="Helvetica"/>
                <w:b/>
                <w:bCs/>
                <w:iCs/>
                <w:sz w:val="20"/>
                <w:szCs w:val="20"/>
              </w:rPr>
            </w:pPr>
            <w:r w:rsidRPr="00025BBB">
              <w:rPr>
                <w:rFonts w:ascii="Helvetica" w:hAnsi="Helvetica"/>
                <w:b/>
                <w:bCs/>
                <w:iCs/>
                <w:sz w:val="20"/>
                <w:szCs w:val="20"/>
              </w:rPr>
              <w:t>Datum začetka in končanja posla</w:t>
            </w:r>
          </w:p>
          <w:p w:rsidR="004F26AE" w:rsidRPr="00025BBB" w:rsidRDefault="004F26AE" w:rsidP="004F26AE">
            <w:pPr>
              <w:spacing w:line="280" w:lineRule="atLeast"/>
              <w:jc w:val="both"/>
              <w:rPr>
                <w:rFonts w:ascii="Helvetica" w:hAnsi="Helvetica"/>
                <w:b/>
                <w:bCs/>
                <w:iCs/>
                <w:sz w:val="20"/>
                <w:szCs w:val="20"/>
              </w:rPr>
            </w:pPr>
          </w:p>
        </w:tc>
        <w:permStart w:id="619189796"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619189796"/>
          </w:p>
        </w:tc>
      </w:tr>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4F26AE" w:rsidP="004F26AE">
            <w:pPr>
              <w:spacing w:line="280" w:lineRule="atLeast"/>
              <w:jc w:val="both"/>
              <w:rPr>
                <w:rFonts w:ascii="Helvetica" w:hAnsi="Helvetica"/>
                <w:b/>
                <w:bCs/>
                <w:iCs/>
                <w:sz w:val="20"/>
                <w:szCs w:val="20"/>
              </w:rPr>
            </w:pPr>
            <w:r w:rsidRPr="00025BBB">
              <w:rPr>
                <w:rFonts w:ascii="Helvetica" w:hAnsi="Helvetica"/>
                <w:b/>
                <w:bCs/>
                <w:iCs/>
                <w:sz w:val="20"/>
                <w:szCs w:val="20"/>
              </w:rPr>
              <w:t xml:space="preserve">Kontaktna oseba pri naročniku, ki lahko potrdi referenco </w:t>
            </w:r>
          </w:p>
          <w:p w:rsidR="004F26AE" w:rsidRPr="00025BBB" w:rsidRDefault="004F26AE" w:rsidP="004F26AE">
            <w:pPr>
              <w:spacing w:line="280" w:lineRule="atLeast"/>
              <w:jc w:val="both"/>
              <w:rPr>
                <w:rFonts w:ascii="Helvetica" w:hAnsi="Helvetica"/>
                <w:b/>
                <w:bCs/>
                <w:iCs/>
                <w:sz w:val="20"/>
                <w:szCs w:val="20"/>
              </w:rPr>
            </w:pPr>
          </w:p>
        </w:tc>
        <w:tc>
          <w:tcPr>
            <w:tcW w:w="3383" w:type="pct"/>
            <w:shd w:val="clear" w:color="auto" w:fill="auto"/>
            <w:vAlign w:val="center"/>
          </w:tcPr>
          <w:p w:rsidR="004F26AE" w:rsidRPr="00025BBB" w:rsidRDefault="004F26AE" w:rsidP="004F26AE">
            <w:pPr>
              <w:spacing w:line="280" w:lineRule="atLeast"/>
              <w:jc w:val="both"/>
              <w:rPr>
                <w:rFonts w:ascii="Helvetica" w:hAnsi="Helvetica"/>
                <w:bCs/>
                <w:iCs/>
                <w:sz w:val="20"/>
                <w:szCs w:val="20"/>
              </w:rPr>
            </w:pPr>
          </w:p>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Cs/>
                <w:iCs/>
                <w:sz w:val="20"/>
                <w:szCs w:val="20"/>
              </w:rPr>
              <w:t xml:space="preserve">Ime in priimek: </w:t>
            </w:r>
            <w:permStart w:id="693180431" w:edGrp="everyone"/>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693180431"/>
          </w:p>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Cs/>
                <w:iCs/>
                <w:sz w:val="20"/>
                <w:szCs w:val="20"/>
              </w:rPr>
              <w:t xml:space="preserve">E-pošta:  </w:t>
            </w:r>
            <w:permStart w:id="598751166" w:edGrp="everyone"/>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598751166"/>
          </w:p>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Cs/>
                <w:iCs/>
                <w:sz w:val="20"/>
                <w:szCs w:val="20"/>
              </w:rPr>
              <w:t xml:space="preserve">Tel. št.:  </w:t>
            </w:r>
            <w:permStart w:id="1786006955" w:edGrp="everyone"/>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1786006955"/>
          </w:p>
        </w:tc>
      </w:tr>
    </w:tbl>
    <w:p w:rsidR="004F26AE" w:rsidRPr="00025BBB" w:rsidRDefault="004F26AE" w:rsidP="004F26AE">
      <w:pPr>
        <w:spacing w:line="280" w:lineRule="atLeast"/>
        <w:jc w:val="both"/>
        <w:rPr>
          <w:rFonts w:ascii="Helvetica" w:hAnsi="Helvetica"/>
          <w:bCs/>
          <w:i/>
          <w:iCs/>
          <w:sz w:val="20"/>
          <w:szCs w:val="20"/>
        </w:rPr>
      </w:pPr>
      <w:r w:rsidRPr="00025BBB">
        <w:rPr>
          <w:rFonts w:ascii="Helvetica" w:hAnsi="Helvetica"/>
          <w:bCs/>
          <w:i/>
          <w:iCs/>
          <w:sz w:val="20"/>
          <w:szCs w:val="20"/>
        </w:rPr>
        <w:t xml:space="preserve">Za vsako referenco se izpolni ločena tabela. </w:t>
      </w:r>
    </w:p>
    <w:p w:rsidR="008629C0" w:rsidRDefault="008629C0" w:rsidP="00D44B05">
      <w:pPr>
        <w:spacing w:line="280" w:lineRule="atLeast"/>
        <w:jc w:val="both"/>
        <w:rPr>
          <w:rFonts w:ascii="Helvetica" w:eastAsia="Calibri" w:hAnsi="Helvetica" w:cs="Tahoma"/>
          <w:i/>
          <w:iCs/>
          <w:sz w:val="20"/>
          <w:szCs w:val="20"/>
        </w:rPr>
      </w:pPr>
    </w:p>
    <w:p w:rsidR="008629C0" w:rsidRDefault="008629C0" w:rsidP="00D44B05">
      <w:pPr>
        <w:spacing w:line="280" w:lineRule="atLeast"/>
        <w:jc w:val="both"/>
        <w:rPr>
          <w:rFonts w:ascii="Helvetica" w:eastAsia="Calibri" w:hAnsi="Helvetica" w:cs="Tahoma"/>
          <w:i/>
          <w:iCs/>
          <w:sz w:val="20"/>
          <w:szCs w:val="20"/>
        </w:rPr>
      </w:pPr>
    </w:p>
    <w:p w:rsidR="008629C0" w:rsidRDefault="008629C0" w:rsidP="00D44B05">
      <w:pPr>
        <w:spacing w:line="280" w:lineRule="atLeast"/>
        <w:jc w:val="both"/>
        <w:rPr>
          <w:rFonts w:ascii="Helvetica" w:eastAsia="Calibri" w:hAnsi="Helvetica" w:cs="Tahoma"/>
          <w:i/>
          <w:iCs/>
          <w:sz w:val="20"/>
          <w:szCs w:val="20"/>
        </w:rPr>
      </w:pPr>
    </w:p>
    <w:p w:rsidR="008629C0" w:rsidRDefault="008629C0" w:rsidP="00D44B05">
      <w:pPr>
        <w:spacing w:line="280" w:lineRule="atLeast"/>
        <w:jc w:val="both"/>
        <w:rPr>
          <w:rFonts w:ascii="Helvetica" w:eastAsia="Calibri" w:hAnsi="Helvetica" w:cs="Tahoma"/>
          <w:i/>
          <w:iCs/>
          <w:sz w:val="20"/>
          <w:szCs w:val="20"/>
        </w:rPr>
      </w:pPr>
    </w:p>
    <w:p w:rsidR="008629C0" w:rsidRDefault="008629C0" w:rsidP="00D44B05">
      <w:pPr>
        <w:spacing w:line="280" w:lineRule="atLeast"/>
        <w:jc w:val="both"/>
        <w:rPr>
          <w:rFonts w:ascii="Helvetica" w:eastAsia="Calibri" w:hAnsi="Helvetica" w:cs="Tahoma"/>
          <w:i/>
          <w:iCs/>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6059"/>
      </w:tblGrid>
      <w:tr w:rsidR="008629C0" w:rsidRPr="00025BBB" w:rsidTr="005D20D0">
        <w:tc>
          <w:tcPr>
            <w:tcW w:w="1617" w:type="pct"/>
            <w:shd w:val="clear" w:color="auto" w:fill="D9D9D9"/>
            <w:vAlign w:val="center"/>
          </w:tcPr>
          <w:p w:rsidR="008629C0" w:rsidRPr="00025BBB" w:rsidRDefault="008629C0" w:rsidP="005D20D0">
            <w:pPr>
              <w:spacing w:line="280" w:lineRule="atLeast"/>
              <w:jc w:val="both"/>
              <w:rPr>
                <w:rFonts w:ascii="Helvetica" w:hAnsi="Helvetica"/>
                <w:b/>
                <w:bCs/>
                <w:iCs/>
                <w:sz w:val="20"/>
                <w:szCs w:val="20"/>
              </w:rPr>
            </w:pPr>
          </w:p>
          <w:p w:rsidR="008629C0" w:rsidRPr="00025BBB" w:rsidRDefault="008629C0" w:rsidP="005D20D0">
            <w:pPr>
              <w:spacing w:line="280" w:lineRule="atLeast"/>
              <w:jc w:val="both"/>
              <w:rPr>
                <w:rFonts w:ascii="Helvetica" w:hAnsi="Helvetica"/>
                <w:b/>
                <w:bCs/>
                <w:iCs/>
                <w:sz w:val="20"/>
                <w:szCs w:val="20"/>
              </w:rPr>
            </w:pPr>
            <w:r w:rsidRPr="00025BBB">
              <w:rPr>
                <w:rFonts w:ascii="Helvetica" w:hAnsi="Helvetica"/>
                <w:b/>
                <w:bCs/>
                <w:iCs/>
                <w:sz w:val="20"/>
                <w:szCs w:val="20"/>
              </w:rPr>
              <w:t xml:space="preserve">Naročnik referenčnega posla (naziv in naslov) </w:t>
            </w:r>
          </w:p>
          <w:p w:rsidR="008629C0" w:rsidRPr="00025BBB" w:rsidRDefault="008629C0" w:rsidP="005D20D0">
            <w:pPr>
              <w:spacing w:line="280" w:lineRule="atLeast"/>
              <w:jc w:val="both"/>
              <w:rPr>
                <w:rFonts w:ascii="Helvetica" w:hAnsi="Helvetica"/>
                <w:b/>
                <w:bCs/>
                <w:iCs/>
                <w:sz w:val="20"/>
                <w:szCs w:val="20"/>
              </w:rPr>
            </w:pPr>
          </w:p>
        </w:tc>
        <w:permStart w:id="1918707260" w:edGrp="everyone"/>
        <w:tc>
          <w:tcPr>
            <w:tcW w:w="3383" w:type="pct"/>
            <w:shd w:val="clear" w:color="auto" w:fill="auto"/>
            <w:vAlign w:val="center"/>
          </w:tcPr>
          <w:p w:rsidR="008629C0" w:rsidRPr="00025BBB" w:rsidRDefault="008629C0" w:rsidP="005D20D0">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1918707260"/>
          </w:p>
        </w:tc>
      </w:tr>
      <w:tr w:rsidR="008629C0" w:rsidRPr="00025BBB" w:rsidTr="005D20D0">
        <w:tc>
          <w:tcPr>
            <w:tcW w:w="1617" w:type="pct"/>
            <w:shd w:val="clear" w:color="auto" w:fill="D9D9D9"/>
            <w:vAlign w:val="center"/>
          </w:tcPr>
          <w:p w:rsidR="008629C0" w:rsidRPr="00025BBB" w:rsidRDefault="008629C0" w:rsidP="005D20D0">
            <w:pPr>
              <w:spacing w:line="280" w:lineRule="atLeast"/>
              <w:jc w:val="both"/>
              <w:rPr>
                <w:rFonts w:ascii="Helvetica" w:hAnsi="Helvetica"/>
                <w:b/>
                <w:bCs/>
                <w:iCs/>
                <w:sz w:val="20"/>
                <w:szCs w:val="20"/>
              </w:rPr>
            </w:pPr>
          </w:p>
          <w:p w:rsidR="008629C0" w:rsidRPr="00025BBB" w:rsidRDefault="008629C0" w:rsidP="005D20D0">
            <w:pPr>
              <w:spacing w:line="280" w:lineRule="atLeast"/>
              <w:jc w:val="both"/>
              <w:rPr>
                <w:rFonts w:ascii="Helvetica" w:hAnsi="Helvetica"/>
                <w:b/>
                <w:bCs/>
                <w:iCs/>
                <w:sz w:val="20"/>
                <w:szCs w:val="20"/>
              </w:rPr>
            </w:pPr>
            <w:r w:rsidRPr="00025BBB">
              <w:rPr>
                <w:rFonts w:ascii="Helvetica" w:hAnsi="Helvetica"/>
                <w:b/>
                <w:bCs/>
                <w:iCs/>
                <w:sz w:val="20"/>
                <w:szCs w:val="20"/>
              </w:rPr>
              <w:t xml:space="preserve">Predmet referenčnega posla </w:t>
            </w:r>
          </w:p>
          <w:p w:rsidR="008629C0" w:rsidRPr="00025BBB" w:rsidRDefault="008629C0" w:rsidP="005D20D0">
            <w:pPr>
              <w:spacing w:line="280" w:lineRule="atLeast"/>
              <w:jc w:val="both"/>
              <w:rPr>
                <w:rFonts w:ascii="Helvetica" w:hAnsi="Helvetica"/>
                <w:b/>
                <w:bCs/>
                <w:iCs/>
                <w:sz w:val="20"/>
                <w:szCs w:val="20"/>
              </w:rPr>
            </w:pPr>
          </w:p>
        </w:tc>
        <w:permStart w:id="912275657" w:edGrp="everyone"/>
        <w:tc>
          <w:tcPr>
            <w:tcW w:w="3383" w:type="pct"/>
            <w:shd w:val="clear" w:color="auto" w:fill="auto"/>
            <w:vAlign w:val="center"/>
          </w:tcPr>
          <w:p w:rsidR="008629C0" w:rsidRPr="00025BBB" w:rsidRDefault="008629C0" w:rsidP="005D20D0">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912275657"/>
          </w:p>
        </w:tc>
      </w:tr>
      <w:tr w:rsidR="008629C0" w:rsidRPr="00025BBB" w:rsidTr="005D20D0">
        <w:tc>
          <w:tcPr>
            <w:tcW w:w="1617" w:type="pct"/>
            <w:shd w:val="clear" w:color="auto" w:fill="D9D9D9"/>
            <w:vAlign w:val="center"/>
          </w:tcPr>
          <w:p w:rsidR="008629C0" w:rsidRPr="00025BBB" w:rsidRDefault="008629C0" w:rsidP="005D20D0">
            <w:pPr>
              <w:spacing w:line="280" w:lineRule="atLeast"/>
              <w:jc w:val="both"/>
              <w:rPr>
                <w:rFonts w:ascii="Helvetica" w:hAnsi="Helvetica"/>
                <w:b/>
                <w:bCs/>
                <w:iCs/>
                <w:sz w:val="20"/>
                <w:szCs w:val="20"/>
              </w:rPr>
            </w:pPr>
          </w:p>
          <w:p w:rsidR="008629C0" w:rsidRPr="00025BBB" w:rsidRDefault="008629C0" w:rsidP="005D20D0">
            <w:pPr>
              <w:spacing w:line="280" w:lineRule="atLeast"/>
              <w:jc w:val="both"/>
              <w:rPr>
                <w:rFonts w:ascii="Helvetica" w:hAnsi="Helvetica"/>
                <w:b/>
                <w:bCs/>
                <w:iCs/>
                <w:sz w:val="20"/>
                <w:szCs w:val="20"/>
              </w:rPr>
            </w:pPr>
            <w:r w:rsidRPr="00025BBB">
              <w:rPr>
                <w:rFonts w:ascii="Helvetica" w:hAnsi="Helvetica"/>
                <w:b/>
                <w:bCs/>
                <w:iCs/>
                <w:sz w:val="20"/>
                <w:szCs w:val="20"/>
              </w:rPr>
              <w:t>Izvajalec referenčnega posla (navedite tudi, ali ste nastopali kot izvajalec, podizvajalec ali partner v skupni ponudbi in v kolikšnem odstotku)</w:t>
            </w:r>
          </w:p>
          <w:p w:rsidR="008629C0" w:rsidRPr="00025BBB" w:rsidRDefault="008629C0" w:rsidP="005D20D0">
            <w:pPr>
              <w:spacing w:line="280" w:lineRule="atLeast"/>
              <w:jc w:val="both"/>
              <w:rPr>
                <w:rFonts w:ascii="Helvetica" w:hAnsi="Helvetica"/>
                <w:b/>
                <w:bCs/>
                <w:iCs/>
                <w:sz w:val="20"/>
                <w:szCs w:val="20"/>
              </w:rPr>
            </w:pPr>
          </w:p>
        </w:tc>
        <w:permStart w:id="702366685" w:edGrp="everyone"/>
        <w:tc>
          <w:tcPr>
            <w:tcW w:w="3383" w:type="pct"/>
            <w:shd w:val="clear" w:color="auto" w:fill="auto"/>
            <w:vAlign w:val="center"/>
          </w:tcPr>
          <w:p w:rsidR="008629C0" w:rsidRPr="00025BBB" w:rsidRDefault="008629C0" w:rsidP="005D20D0">
            <w:pPr>
              <w:spacing w:line="280" w:lineRule="atLeast"/>
              <w:jc w:val="both"/>
              <w:rPr>
                <w:rFonts w:ascii="Helvetica" w:hAnsi="Helvetica"/>
                <w:b/>
                <w:bCs/>
                <w:i/>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702366685"/>
          </w:p>
        </w:tc>
      </w:tr>
      <w:tr w:rsidR="008629C0" w:rsidRPr="00025BBB" w:rsidTr="005D20D0">
        <w:tc>
          <w:tcPr>
            <w:tcW w:w="1617" w:type="pct"/>
            <w:shd w:val="clear" w:color="auto" w:fill="D9D9D9"/>
            <w:vAlign w:val="center"/>
          </w:tcPr>
          <w:p w:rsidR="008629C0" w:rsidRPr="00025BBB" w:rsidRDefault="008629C0" w:rsidP="005D20D0">
            <w:pPr>
              <w:autoSpaceDE w:val="0"/>
              <w:autoSpaceDN w:val="0"/>
              <w:adjustRightInd w:val="0"/>
              <w:spacing w:after="120"/>
              <w:jc w:val="both"/>
              <w:rPr>
                <w:rFonts w:ascii="Helvetica" w:hAnsi="Helvetica" w:cs="Tahoma"/>
                <w:b/>
                <w:sz w:val="18"/>
                <w:szCs w:val="18"/>
              </w:rPr>
            </w:pPr>
          </w:p>
          <w:p w:rsidR="008629C0" w:rsidRPr="00025BBB" w:rsidRDefault="008629C0" w:rsidP="005D20D0">
            <w:pPr>
              <w:autoSpaceDE w:val="0"/>
              <w:autoSpaceDN w:val="0"/>
              <w:adjustRightInd w:val="0"/>
              <w:spacing w:after="120"/>
              <w:jc w:val="both"/>
              <w:rPr>
                <w:rFonts w:ascii="Helvetica" w:hAnsi="Helvetica" w:cs="Tahoma"/>
                <w:b/>
                <w:sz w:val="20"/>
                <w:szCs w:val="20"/>
                <w:vertAlign w:val="superscript"/>
              </w:rPr>
            </w:pPr>
            <w:r w:rsidRPr="00025BBB">
              <w:rPr>
                <w:rFonts w:ascii="Helvetica" w:hAnsi="Helvetica" w:cs="Tahoma"/>
                <w:b/>
                <w:sz w:val="20"/>
                <w:szCs w:val="20"/>
              </w:rPr>
              <w:t>Čistilna površina v m</w:t>
            </w:r>
            <w:r w:rsidRPr="00025BBB">
              <w:rPr>
                <w:rFonts w:ascii="Helvetica" w:hAnsi="Helvetica" w:cs="Tahoma"/>
                <w:b/>
                <w:sz w:val="20"/>
                <w:szCs w:val="20"/>
                <w:vertAlign w:val="superscript"/>
              </w:rPr>
              <w:t xml:space="preserve">2 </w:t>
            </w:r>
          </w:p>
          <w:p w:rsidR="008629C0" w:rsidRPr="00025BBB" w:rsidRDefault="008629C0" w:rsidP="005D20D0">
            <w:pPr>
              <w:spacing w:line="280" w:lineRule="atLeast"/>
              <w:jc w:val="both"/>
              <w:rPr>
                <w:rFonts w:ascii="Helvetica" w:hAnsi="Helvetica"/>
                <w:b/>
                <w:bCs/>
                <w:iCs/>
                <w:sz w:val="20"/>
                <w:szCs w:val="20"/>
              </w:rPr>
            </w:pPr>
          </w:p>
        </w:tc>
        <w:permStart w:id="232733596" w:edGrp="everyone"/>
        <w:tc>
          <w:tcPr>
            <w:tcW w:w="3383" w:type="pct"/>
            <w:shd w:val="clear" w:color="auto" w:fill="auto"/>
            <w:vAlign w:val="center"/>
          </w:tcPr>
          <w:p w:rsidR="008629C0" w:rsidRPr="00025BBB" w:rsidRDefault="008629C0" w:rsidP="005D20D0">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232733596"/>
          </w:p>
        </w:tc>
      </w:tr>
      <w:tr w:rsidR="008629C0" w:rsidRPr="00025BBB" w:rsidTr="005D20D0">
        <w:tc>
          <w:tcPr>
            <w:tcW w:w="1617" w:type="pct"/>
            <w:shd w:val="clear" w:color="auto" w:fill="D9D9D9"/>
            <w:vAlign w:val="center"/>
          </w:tcPr>
          <w:p w:rsidR="008629C0" w:rsidRPr="00025BBB" w:rsidRDefault="008629C0" w:rsidP="005D20D0">
            <w:pPr>
              <w:spacing w:line="280" w:lineRule="atLeast"/>
              <w:jc w:val="both"/>
              <w:rPr>
                <w:rFonts w:ascii="Helvetica" w:hAnsi="Helvetica"/>
                <w:b/>
                <w:bCs/>
                <w:iCs/>
                <w:sz w:val="20"/>
                <w:szCs w:val="20"/>
              </w:rPr>
            </w:pPr>
          </w:p>
          <w:p w:rsidR="008629C0" w:rsidRPr="00025BBB" w:rsidRDefault="008629C0" w:rsidP="005D20D0">
            <w:pPr>
              <w:spacing w:line="280" w:lineRule="atLeast"/>
              <w:jc w:val="both"/>
              <w:rPr>
                <w:rFonts w:ascii="Helvetica" w:hAnsi="Helvetica"/>
                <w:b/>
                <w:bCs/>
                <w:iCs/>
                <w:sz w:val="20"/>
                <w:szCs w:val="20"/>
              </w:rPr>
            </w:pPr>
            <w:r w:rsidRPr="00025BBB">
              <w:rPr>
                <w:rFonts w:ascii="Helvetica" w:hAnsi="Helvetica"/>
                <w:b/>
                <w:bCs/>
                <w:iCs/>
                <w:sz w:val="20"/>
                <w:szCs w:val="20"/>
              </w:rPr>
              <w:t>Datum začetka in končanja posla</w:t>
            </w:r>
          </w:p>
          <w:p w:rsidR="008629C0" w:rsidRPr="00025BBB" w:rsidRDefault="008629C0" w:rsidP="005D20D0">
            <w:pPr>
              <w:spacing w:line="280" w:lineRule="atLeast"/>
              <w:jc w:val="both"/>
              <w:rPr>
                <w:rFonts w:ascii="Helvetica" w:hAnsi="Helvetica"/>
                <w:b/>
                <w:bCs/>
                <w:iCs/>
                <w:sz w:val="20"/>
                <w:szCs w:val="20"/>
              </w:rPr>
            </w:pPr>
          </w:p>
        </w:tc>
        <w:permStart w:id="2026989374" w:edGrp="everyone"/>
        <w:tc>
          <w:tcPr>
            <w:tcW w:w="3383" w:type="pct"/>
            <w:shd w:val="clear" w:color="auto" w:fill="auto"/>
            <w:vAlign w:val="center"/>
          </w:tcPr>
          <w:p w:rsidR="008629C0" w:rsidRPr="00025BBB" w:rsidRDefault="008629C0" w:rsidP="005D20D0">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2026989374"/>
          </w:p>
        </w:tc>
      </w:tr>
      <w:tr w:rsidR="008629C0" w:rsidRPr="00025BBB" w:rsidTr="005D20D0">
        <w:tc>
          <w:tcPr>
            <w:tcW w:w="1617" w:type="pct"/>
            <w:shd w:val="clear" w:color="auto" w:fill="D9D9D9"/>
            <w:vAlign w:val="center"/>
          </w:tcPr>
          <w:p w:rsidR="008629C0" w:rsidRPr="00025BBB" w:rsidRDefault="008629C0" w:rsidP="005D20D0">
            <w:pPr>
              <w:spacing w:line="280" w:lineRule="atLeast"/>
              <w:jc w:val="both"/>
              <w:rPr>
                <w:rFonts w:ascii="Helvetica" w:hAnsi="Helvetica"/>
                <w:b/>
                <w:bCs/>
                <w:iCs/>
                <w:sz w:val="20"/>
                <w:szCs w:val="20"/>
              </w:rPr>
            </w:pPr>
          </w:p>
          <w:p w:rsidR="008629C0" w:rsidRPr="00025BBB" w:rsidRDefault="008629C0" w:rsidP="005D20D0">
            <w:pPr>
              <w:spacing w:line="280" w:lineRule="atLeast"/>
              <w:jc w:val="both"/>
              <w:rPr>
                <w:rFonts w:ascii="Helvetica" w:hAnsi="Helvetica"/>
                <w:b/>
                <w:bCs/>
                <w:iCs/>
                <w:sz w:val="20"/>
                <w:szCs w:val="20"/>
              </w:rPr>
            </w:pPr>
            <w:r w:rsidRPr="00025BBB">
              <w:rPr>
                <w:rFonts w:ascii="Helvetica" w:hAnsi="Helvetica"/>
                <w:b/>
                <w:bCs/>
                <w:iCs/>
                <w:sz w:val="20"/>
                <w:szCs w:val="20"/>
              </w:rPr>
              <w:t xml:space="preserve">Kontaktna oseba pri naročniku, ki lahko potrdi referenco </w:t>
            </w:r>
          </w:p>
          <w:p w:rsidR="008629C0" w:rsidRPr="00025BBB" w:rsidRDefault="008629C0" w:rsidP="005D20D0">
            <w:pPr>
              <w:spacing w:line="280" w:lineRule="atLeast"/>
              <w:jc w:val="both"/>
              <w:rPr>
                <w:rFonts w:ascii="Helvetica" w:hAnsi="Helvetica"/>
                <w:b/>
                <w:bCs/>
                <w:iCs/>
                <w:sz w:val="20"/>
                <w:szCs w:val="20"/>
              </w:rPr>
            </w:pPr>
          </w:p>
        </w:tc>
        <w:tc>
          <w:tcPr>
            <w:tcW w:w="3383" w:type="pct"/>
            <w:shd w:val="clear" w:color="auto" w:fill="auto"/>
            <w:vAlign w:val="center"/>
          </w:tcPr>
          <w:p w:rsidR="008629C0" w:rsidRPr="00025BBB" w:rsidRDefault="008629C0" w:rsidP="005D20D0">
            <w:pPr>
              <w:spacing w:line="280" w:lineRule="atLeast"/>
              <w:jc w:val="both"/>
              <w:rPr>
                <w:rFonts w:ascii="Helvetica" w:hAnsi="Helvetica"/>
                <w:bCs/>
                <w:iCs/>
                <w:sz w:val="20"/>
                <w:szCs w:val="20"/>
              </w:rPr>
            </w:pPr>
          </w:p>
          <w:p w:rsidR="008629C0" w:rsidRPr="00025BBB" w:rsidRDefault="008629C0" w:rsidP="005D20D0">
            <w:pPr>
              <w:spacing w:line="280" w:lineRule="atLeast"/>
              <w:jc w:val="both"/>
              <w:rPr>
                <w:rFonts w:ascii="Helvetica" w:hAnsi="Helvetica"/>
                <w:bCs/>
                <w:iCs/>
                <w:sz w:val="20"/>
                <w:szCs w:val="20"/>
              </w:rPr>
            </w:pPr>
            <w:r w:rsidRPr="00025BBB">
              <w:rPr>
                <w:rFonts w:ascii="Helvetica" w:hAnsi="Helvetica"/>
                <w:bCs/>
                <w:iCs/>
                <w:sz w:val="20"/>
                <w:szCs w:val="20"/>
              </w:rPr>
              <w:t xml:space="preserve">Ime in priimek: </w:t>
            </w:r>
            <w:permStart w:id="39207409" w:edGrp="everyone"/>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39207409"/>
          </w:p>
          <w:p w:rsidR="008629C0" w:rsidRPr="00025BBB" w:rsidRDefault="008629C0" w:rsidP="005D20D0">
            <w:pPr>
              <w:spacing w:line="280" w:lineRule="atLeast"/>
              <w:jc w:val="both"/>
              <w:rPr>
                <w:rFonts w:ascii="Helvetica" w:hAnsi="Helvetica"/>
                <w:bCs/>
                <w:iCs/>
                <w:sz w:val="20"/>
                <w:szCs w:val="20"/>
              </w:rPr>
            </w:pPr>
            <w:r w:rsidRPr="00025BBB">
              <w:rPr>
                <w:rFonts w:ascii="Helvetica" w:hAnsi="Helvetica"/>
                <w:bCs/>
                <w:iCs/>
                <w:sz w:val="20"/>
                <w:szCs w:val="20"/>
              </w:rPr>
              <w:t xml:space="preserve">E-pošta:  </w:t>
            </w:r>
            <w:permStart w:id="1163279558" w:edGrp="everyone"/>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1163279558"/>
          </w:p>
          <w:p w:rsidR="008629C0" w:rsidRPr="00025BBB" w:rsidRDefault="008629C0" w:rsidP="005D20D0">
            <w:pPr>
              <w:spacing w:line="280" w:lineRule="atLeast"/>
              <w:jc w:val="both"/>
              <w:rPr>
                <w:rFonts w:ascii="Helvetica" w:hAnsi="Helvetica"/>
                <w:bCs/>
                <w:iCs/>
                <w:sz w:val="20"/>
                <w:szCs w:val="20"/>
              </w:rPr>
            </w:pPr>
            <w:r w:rsidRPr="00025BBB">
              <w:rPr>
                <w:rFonts w:ascii="Helvetica" w:hAnsi="Helvetica"/>
                <w:bCs/>
                <w:iCs/>
                <w:sz w:val="20"/>
                <w:szCs w:val="20"/>
              </w:rPr>
              <w:t xml:space="preserve">Tel. št.:  </w:t>
            </w:r>
            <w:permStart w:id="418987892" w:edGrp="everyone"/>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009D72BB">
              <w:rPr>
                <w:rFonts w:ascii="Helvetica" w:hAnsi="Helvetica"/>
                <w:b/>
                <w:bCs/>
                <w:i/>
                <w:iCs/>
                <w:noProof/>
                <w:sz w:val="20"/>
                <w:szCs w:val="20"/>
              </w:rPr>
              <w:t> </w:t>
            </w:r>
            <w:r w:rsidRPr="00025BBB">
              <w:rPr>
                <w:rFonts w:ascii="Helvetica" w:hAnsi="Helvetica"/>
                <w:bCs/>
                <w:iCs/>
                <w:sz w:val="20"/>
                <w:szCs w:val="20"/>
              </w:rPr>
              <w:fldChar w:fldCharType="end"/>
            </w:r>
            <w:permEnd w:id="418987892"/>
          </w:p>
        </w:tc>
      </w:tr>
    </w:tbl>
    <w:p w:rsidR="008629C0" w:rsidRDefault="008629C0" w:rsidP="00D44B05">
      <w:pPr>
        <w:spacing w:line="280" w:lineRule="atLeast"/>
        <w:jc w:val="both"/>
        <w:rPr>
          <w:rFonts w:ascii="Helvetica" w:eastAsia="Calibri" w:hAnsi="Helvetica" w:cs="Tahoma"/>
          <w:i/>
          <w:iCs/>
          <w:sz w:val="20"/>
          <w:szCs w:val="20"/>
        </w:rPr>
      </w:pPr>
    </w:p>
    <w:p w:rsidR="00D44B05" w:rsidRPr="00025BBB" w:rsidRDefault="00D44B05" w:rsidP="00D44B05">
      <w:pPr>
        <w:spacing w:line="280" w:lineRule="atLeast"/>
        <w:jc w:val="both"/>
        <w:rPr>
          <w:rFonts w:ascii="Helvetica" w:eastAsia="Calibri" w:hAnsi="Helvetica" w:cs="Tahoma"/>
          <w:sz w:val="20"/>
          <w:szCs w:val="20"/>
        </w:rPr>
      </w:pPr>
      <w:r w:rsidRPr="00025BBB">
        <w:rPr>
          <w:rFonts w:ascii="Helvetica" w:eastAsia="Calibri" w:hAnsi="Helvetica" w:cs="Tahoma"/>
          <w:i/>
          <w:iCs/>
          <w:sz w:val="20"/>
          <w:szCs w:val="20"/>
        </w:rPr>
        <w:t>Pod kazensko in materialno odgovornostjo izjavljamo, da so zgoraj navedeni podatki točni in resnični.</w:t>
      </w:r>
      <w:r w:rsidRPr="00025BBB">
        <w:rPr>
          <w:rFonts w:ascii="Helvetica" w:eastAsia="Calibri" w:hAnsi="Helvetica" w:cs="Tahoma"/>
          <w:bCs/>
          <w:i/>
          <w:iCs/>
          <w:sz w:val="20"/>
          <w:szCs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AC7B91" w:rsidRPr="00025BBB" w:rsidRDefault="00AC7B91" w:rsidP="00AC7B91">
      <w:pPr>
        <w:spacing w:line="280" w:lineRule="atLeast"/>
        <w:jc w:val="both"/>
        <w:rPr>
          <w:rFonts w:ascii="Helvetica" w:hAnsi="Helvetica"/>
          <w:bCs/>
          <w:iCs/>
          <w:sz w:val="20"/>
          <w:szCs w:val="20"/>
        </w:rPr>
      </w:pPr>
    </w:p>
    <w:p w:rsidR="00C22FCB" w:rsidRPr="00025BBB" w:rsidRDefault="00C22FCB" w:rsidP="00322F51">
      <w:pPr>
        <w:spacing w:line="280" w:lineRule="atLeast"/>
        <w:jc w:val="both"/>
        <w:rPr>
          <w:rFonts w:ascii="Helvetica" w:hAnsi="Helvetica"/>
          <w:sz w:val="20"/>
          <w:szCs w:val="20"/>
        </w:rPr>
      </w:pPr>
    </w:p>
    <w:p w:rsidR="00134F9D" w:rsidRPr="00025BBB" w:rsidRDefault="00441AEE" w:rsidP="00322F51">
      <w:pPr>
        <w:spacing w:line="280" w:lineRule="atLeast"/>
        <w:jc w:val="both"/>
        <w:rPr>
          <w:rFonts w:ascii="Helvetica" w:hAnsi="Helvetica"/>
          <w:sz w:val="20"/>
          <w:szCs w:val="20"/>
        </w:rPr>
      </w:pPr>
      <w:r w:rsidRPr="00025BBB">
        <w:rPr>
          <w:rFonts w:ascii="Helvetica" w:hAnsi="Helvetica" w:cs="Arial"/>
          <w:bCs/>
          <w:sz w:val="20"/>
          <w:szCs w:val="20"/>
        </w:rPr>
        <w:t xml:space="preserve">Dne: </w:t>
      </w:r>
      <w:permStart w:id="1462513038" w:edGrp="everyone"/>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462513038"/>
      <w:r w:rsidRPr="00025BBB">
        <w:rPr>
          <w:rFonts w:ascii="Helvetica" w:hAnsi="Helvetica" w:cs="Arial"/>
          <w:bCs/>
          <w:sz w:val="20"/>
          <w:szCs w:val="20"/>
        </w:rPr>
        <w:tab/>
      </w:r>
      <w:r w:rsidR="00067CB9" w:rsidRPr="00025BBB">
        <w:rPr>
          <w:rFonts w:ascii="Helvetica" w:hAnsi="Helvetica"/>
          <w:sz w:val="20"/>
          <w:szCs w:val="20"/>
        </w:rPr>
        <w:tab/>
      </w:r>
      <w:r w:rsidR="00067CB9" w:rsidRPr="00025BBB">
        <w:rPr>
          <w:rFonts w:ascii="Helvetica" w:hAnsi="Helvetica"/>
          <w:sz w:val="20"/>
          <w:szCs w:val="20"/>
        </w:rPr>
        <w:tab/>
      </w:r>
      <w:r w:rsidR="00067CB9" w:rsidRPr="00025BBB">
        <w:rPr>
          <w:rFonts w:ascii="Helvetica" w:hAnsi="Helvetica"/>
          <w:sz w:val="20"/>
          <w:szCs w:val="20"/>
        </w:rPr>
        <w:tab/>
      </w:r>
      <w:r w:rsidR="00067CB9" w:rsidRPr="00025BBB">
        <w:rPr>
          <w:rFonts w:ascii="Helvetica" w:hAnsi="Helvetica"/>
          <w:sz w:val="20"/>
          <w:szCs w:val="20"/>
        </w:rPr>
        <w:tab/>
      </w:r>
      <w:r w:rsidR="00067CB9"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00134F9D" w:rsidRPr="00025BBB">
        <w:rPr>
          <w:rFonts w:ascii="Helvetica" w:hAnsi="Helvetica"/>
          <w:sz w:val="20"/>
          <w:szCs w:val="20"/>
        </w:rPr>
        <w:t>Podpis ponudnika in žig:</w:t>
      </w:r>
    </w:p>
    <w:p w:rsidR="00C36C0C" w:rsidRPr="00025BBB" w:rsidRDefault="00C36C0C" w:rsidP="00322F51">
      <w:pPr>
        <w:spacing w:line="280" w:lineRule="atLeast"/>
        <w:jc w:val="both"/>
        <w:rPr>
          <w:rFonts w:ascii="Helvetica" w:hAnsi="Helvetica"/>
          <w:sz w:val="20"/>
          <w:szCs w:val="20"/>
        </w:rPr>
      </w:pPr>
    </w:p>
    <w:p w:rsidR="00F0217F" w:rsidRPr="00025BBB" w:rsidRDefault="00C36C0C" w:rsidP="00322F51">
      <w:pPr>
        <w:spacing w:line="280" w:lineRule="atLeast"/>
        <w:jc w:val="both"/>
        <w:rPr>
          <w:rFonts w:ascii="Helvetica" w:hAnsi="Helvetica"/>
          <w:sz w:val="20"/>
          <w:szCs w:val="20"/>
        </w:rPr>
      </w:pP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t>____________________</w:t>
      </w:r>
    </w:p>
    <w:p w:rsidR="00250CA8" w:rsidRPr="00025BBB" w:rsidRDefault="00250CA8" w:rsidP="00322F51">
      <w:pPr>
        <w:spacing w:line="280" w:lineRule="atLeast"/>
        <w:jc w:val="both"/>
        <w:rPr>
          <w:rFonts w:ascii="Helvetica" w:hAnsi="Helvetica"/>
          <w:sz w:val="20"/>
          <w:szCs w:val="20"/>
        </w:rPr>
      </w:pPr>
    </w:p>
    <w:p w:rsidR="00250CA8" w:rsidRPr="00025BBB" w:rsidRDefault="00250CA8" w:rsidP="00322F51">
      <w:pPr>
        <w:spacing w:line="280" w:lineRule="atLeast"/>
        <w:jc w:val="both"/>
        <w:rPr>
          <w:rFonts w:ascii="Helvetica" w:hAnsi="Helvetica"/>
          <w:sz w:val="20"/>
          <w:szCs w:val="20"/>
        </w:rPr>
      </w:pPr>
    </w:p>
    <w:p w:rsidR="00441AEE" w:rsidRPr="00025BBB" w:rsidRDefault="00441AEE" w:rsidP="00322F51">
      <w:pPr>
        <w:spacing w:line="280" w:lineRule="atLeast"/>
        <w:jc w:val="both"/>
        <w:rPr>
          <w:rFonts w:ascii="Helvetica" w:hAnsi="Helvetica"/>
          <w:sz w:val="20"/>
          <w:szCs w:val="20"/>
        </w:rPr>
      </w:pPr>
    </w:p>
    <w:p w:rsidR="00F76BC8" w:rsidRPr="00025BBB" w:rsidRDefault="00F76BC8" w:rsidP="00322F51">
      <w:pPr>
        <w:spacing w:line="280" w:lineRule="atLeast"/>
        <w:jc w:val="both"/>
        <w:rPr>
          <w:rFonts w:ascii="Helvetica" w:hAnsi="Helvetica"/>
          <w:sz w:val="20"/>
          <w:szCs w:val="20"/>
        </w:rPr>
      </w:pPr>
    </w:p>
    <w:p w:rsidR="00CD5E8D" w:rsidRPr="00025BBB" w:rsidRDefault="00CD5E8D" w:rsidP="00322F51">
      <w:pPr>
        <w:spacing w:line="280" w:lineRule="atLeast"/>
        <w:jc w:val="both"/>
        <w:rPr>
          <w:rFonts w:ascii="Helvetica" w:hAnsi="Helvetica"/>
          <w:sz w:val="20"/>
          <w:szCs w:val="20"/>
        </w:rPr>
      </w:pPr>
    </w:p>
    <w:p w:rsidR="00D44B05" w:rsidRPr="00025BBB" w:rsidRDefault="00D44B05" w:rsidP="00322F51">
      <w:pPr>
        <w:spacing w:line="280" w:lineRule="atLeast"/>
        <w:jc w:val="both"/>
        <w:rPr>
          <w:rFonts w:ascii="Helvetica" w:hAnsi="Helvetica"/>
          <w:sz w:val="20"/>
          <w:szCs w:val="20"/>
        </w:rPr>
      </w:pPr>
    </w:p>
    <w:p w:rsidR="00D44B05" w:rsidRPr="00025BBB" w:rsidRDefault="00D44B05"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AC7B91" w:rsidRPr="00025BBB" w:rsidRDefault="00AC7B91" w:rsidP="00AC7B91">
      <w:pPr>
        <w:spacing w:line="280" w:lineRule="atLeast"/>
        <w:jc w:val="both"/>
        <w:rPr>
          <w:rFonts w:ascii="Helvetica" w:hAnsi="Helvetica"/>
          <w:iCs/>
          <w:sz w:val="20"/>
          <w:szCs w:val="20"/>
        </w:rPr>
      </w:pPr>
      <w:r w:rsidRPr="00025BBB">
        <w:rPr>
          <w:rFonts w:ascii="Helvetica" w:hAnsi="Helvetica"/>
          <w:iCs/>
          <w:sz w:val="20"/>
          <w:szCs w:val="20"/>
        </w:rPr>
        <w:lastRenderedPageBreak/>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t xml:space="preserve">            OBR-6</w:t>
      </w:r>
    </w:p>
    <w:p w:rsidR="00AC7B91" w:rsidRPr="00025BBB" w:rsidRDefault="00AC7B91" w:rsidP="00AC7B91">
      <w:pPr>
        <w:spacing w:line="280" w:lineRule="atLeast"/>
        <w:jc w:val="both"/>
        <w:rPr>
          <w:rFonts w:ascii="Helvetica" w:hAnsi="Helvetica"/>
          <w:sz w:val="20"/>
          <w:szCs w:val="20"/>
        </w:rPr>
      </w:pPr>
      <w:r w:rsidRPr="00025BBB">
        <w:rPr>
          <w:rFonts w:ascii="Helvetica" w:hAnsi="Helvetica"/>
          <w:sz w:val="20"/>
          <w:szCs w:val="20"/>
        </w:rPr>
        <w:t xml:space="preserve">PONUDNIK </w:t>
      </w:r>
    </w:p>
    <w:p w:rsidR="00AC7B91" w:rsidRPr="00025BBB" w:rsidRDefault="00AC7B91" w:rsidP="00AC7B91">
      <w:pPr>
        <w:spacing w:line="280" w:lineRule="atLeast"/>
        <w:jc w:val="both"/>
        <w:rPr>
          <w:rFonts w:ascii="Helvetica" w:hAnsi="Helvetica"/>
          <w:iCs/>
          <w:sz w:val="20"/>
          <w:szCs w:val="20"/>
        </w:rPr>
      </w:pPr>
    </w:p>
    <w:permStart w:id="1359965997" w:edGrp="everyone"/>
    <w:p w:rsidR="00AC7B91" w:rsidRPr="00025BBB" w:rsidRDefault="00AC7B91" w:rsidP="00AC7B91">
      <w:pPr>
        <w:spacing w:line="280" w:lineRule="atLeast"/>
        <w:jc w:val="both"/>
        <w:rPr>
          <w:rFonts w:ascii="Helvetica" w:hAnsi="Helvetica"/>
          <w:b/>
          <w:sz w:val="20"/>
          <w:szCs w:val="20"/>
        </w:rPr>
      </w:pPr>
      <w:r w:rsidRPr="00025BBB">
        <w:rPr>
          <w:rFonts w:ascii="Helvetica" w:hAnsi="Helvetica"/>
          <w:b/>
          <w:bCs/>
          <w:iCs/>
          <w:sz w:val="20"/>
          <w:szCs w:val="20"/>
        </w:rPr>
        <w:fldChar w:fldCharType="begin">
          <w:ffData>
            <w:name w:val="Besedilo12"/>
            <w:enabled/>
            <w:calcOnExit w:val="0"/>
            <w:textInput/>
          </w:ffData>
        </w:fldChar>
      </w:r>
      <w:r w:rsidRPr="00025BBB">
        <w:rPr>
          <w:rFonts w:ascii="Helvetica" w:hAnsi="Helvetica"/>
          <w:b/>
          <w:bCs/>
          <w:iCs/>
          <w:sz w:val="20"/>
          <w:szCs w:val="20"/>
        </w:rPr>
        <w:instrText xml:space="preserve"> FORMTEXT </w:instrText>
      </w:r>
      <w:r w:rsidRPr="00025BBB">
        <w:rPr>
          <w:rFonts w:ascii="Helvetica" w:hAnsi="Helvetica"/>
          <w:b/>
          <w:bCs/>
          <w:iCs/>
          <w:sz w:val="20"/>
          <w:szCs w:val="20"/>
        </w:rPr>
      </w:r>
      <w:r w:rsidRPr="00025BBB">
        <w:rPr>
          <w:rFonts w:ascii="Helvetica" w:hAnsi="Helvetica"/>
          <w:b/>
          <w:bCs/>
          <w:iCs/>
          <w:sz w:val="20"/>
          <w:szCs w:val="20"/>
        </w:rPr>
        <w:fldChar w:fldCharType="separate"/>
      </w:r>
      <w:r w:rsidR="009D72BB">
        <w:rPr>
          <w:rFonts w:ascii="Helvetica" w:hAnsi="Helvetica"/>
          <w:b/>
          <w:bCs/>
          <w:iCs/>
          <w:noProof/>
          <w:sz w:val="20"/>
          <w:szCs w:val="20"/>
        </w:rPr>
        <w:t> </w:t>
      </w:r>
      <w:r w:rsidR="009D72BB">
        <w:rPr>
          <w:rFonts w:ascii="Helvetica" w:hAnsi="Helvetica"/>
          <w:b/>
          <w:bCs/>
          <w:iCs/>
          <w:noProof/>
          <w:sz w:val="20"/>
          <w:szCs w:val="20"/>
        </w:rPr>
        <w:t> </w:t>
      </w:r>
      <w:r w:rsidR="009D72BB">
        <w:rPr>
          <w:rFonts w:ascii="Helvetica" w:hAnsi="Helvetica"/>
          <w:b/>
          <w:bCs/>
          <w:iCs/>
          <w:noProof/>
          <w:sz w:val="20"/>
          <w:szCs w:val="20"/>
        </w:rPr>
        <w:t> </w:t>
      </w:r>
      <w:r w:rsidR="009D72BB">
        <w:rPr>
          <w:rFonts w:ascii="Helvetica" w:hAnsi="Helvetica"/>
          <w:b/>
          <w:bCs/>
          <w:iCs/>
          <w:noProof/>
          <w:sz w:val="20"/>
          <w:szCs w:val="20"/>
        </w:rPr>
        <w:t> </w:t>
      </w:r>
      <w:r w:rsidR="009D72BB">
        <w:rPr>
          <w:rFonts w:ascii="Helvetica" w:hAnsi="Helvetica"/>
          <w:b/>
          <w:bCs/>
          <w:iCs/>
          <w:noProof/>
          <w:sz w:val="20"/>
          <w:szCs w:val="20"/>
        </w:rPr>
        <w:t> </w:t>
      </w:r>
      <w:r w:rsidRPr="00025BBB">
        <w:rPr>
          <w:rFonts w:ascii="Helvetica" w:hAnsi="Helvetica"/>
          <w:sz w:val="20"/>
          <w:szCs w:val="20"/>
        </w:rPr>
        <w:fldChar w:fldCharType="end"/>
      </w:r>
      <w:permEnd w:id="1359965997"/>
    </w:p>
    <w:p w:rsidR="00AC7B91" w:rsidRPr="00025BBB" w:rsidRDefault="00AC7B91" w:rsidP="00AC7B91">
      <w:pPr>
        <w:spacing w:line="280" w:lineRule="atLeast"/>
        <w:jc w:val="both"/>
        <w:rPr>
          <w:rFonts w:ascii="Helvetica" w:hAnsi="Helvetica"/>
          <w:sz w:val="20"/>
          <w:szCs w:val="20"/>
        </w:rPr>
      </w:pPr>
    </w:p>
    <w:p w:rsidR="00F906F0" w:rsidRPr="00025BBB" w:rsidRDefault="00F906F0" w:rsidP="00F906F0">
      <w:pPr>
        <w:spacing w:line="280" w:lineRule="atLeast"/>
        <w:jc w:val="center"/>
        <w:rPr>
          <w:rFonts w:ascii="Helvetica" w:hAnsi="Helvetica"/>
          <w:b/>
          <w:sz w:val="20"/>
          <w:szCs w:val="20"/>
        </w:rPr>
      </w:pPr>
      <w:r w:rsidRPr="00025BBB">
        <w:rPr>
          <w:rFonts w:ascii="Helvetica" w:hAnsi="Helvetica"/>
          <w:b/>
          <w:sz w:val="20"/>
          <w:szCs w:val="20"/>
        </w:rPr>
        <w:t>IZJAV</w:t>
      </w:r>
      <w:r w:rsidR="00062376">
        <w:rPr>
          <w:rFonts w:ascii="Helvetica" w:hAnsi="Helvetica"/>
          <w:b/>
          <w:sz w:val="20"/>
          <w:szCs w:val="20"/>
        </w:rPr>
        <w:t xml:space="preserve">A O IZPOLNJEVANJU KADROVSKIH, </w:t>
      </w:r>
      <w:r w:rsidRPr="00025BBB">
        <w:rPr>
          <w:rFonts w:ascii="Helvetica" w:hAnsi="Helvetica"/>
          <w:b/>
          <w:sz w:val="20"/>
          <w:szCs w:val="20"/>
        </w:rPr>
        <w:t>TEHNIČNIH</w:t>
      </w:r>
      <w:r w:rsidR="00062376">
        <w:rPr>
          <w:rFonts w:ascii="Helvetica" w:hAnsi="Helvetica"/>
          <w:b/>
          <w:sz w:val="20"/>
          <w:szCs w:val="20"/>
        </w:rPr>
        <w:t xml:space="preserve"> IN OKOLJSKIH</w:t>
      </w:r>
      <w:r w:rsidRPr="00025BBB">
        <w:rPr>
          <w:rFonts w:ascii="Helvetica" w:hAnsi="Helvetica"/>
          <w:b/>
          <w:sz w:val="20"/>
          <w:szCs w:val="20"/>
        </w:rPr>
        <w:t xml:space="preserve"> ZAHTEV</w:t>
      </w:r>
    </w:p>
    <w:p w:rsidR="00F906F0" w:rsidRPr="00025BBB" w:rsidRDefault="00F906F0" w:rsidP="00F906F0">
      <w:pPr>
        <w:spacing w:line="280" w:lineRule="atLeast"/>
        <w:jc w:val="both"/>
        <w:rPr>
          <w:rFonts w:ascii="Helvetica" w:hAnsi="Helvetica"/>
          <w:b/>
          <w:sz w:val="20"/>
          <w:szCs w:val="20"/>
        </w:rPr>
      </w:pPr>
    </w:p>
    <w:p w:rsidR="003D6351" w:rsidRPr="003D6351" w:rsidRDefault="00F906F0" w:rsidP="003D6351">
      <w:pPr>
        <w:spacing w:line="280" w:lineRule="atLeast"/>
        <w:jc w:val="both"/>
        <w:rPr>
          <w:rFonts w:ascii="Helvetica" w:hAnsi="Helvetica"/>
          <w:b/>
          <w:bCs/>
          <w:sz w:val="20"/>
          <w:szCs w:val="20"/>
        </w:rPr>
      </w:pPr>
      <w:r w:rsidRPr="00025BBB">
        <w:rPr>
          <w:rFonts w:ascii="Helvetica" w:hAnsi="Helvetica"/>
          <w:b/>
          <w:sz w:val="20"/>
          <w:szCs w:val="20"/>
        </w:rPr>
        <w:t xml:space="preserve">PREDMET JAVNEGA NAROČILA: </w:t>
      </w:r>
      <w:r w:rsidR="003D6351" w:rsidRPr="003D6351">
        <w:rPr>
          <w:rFonts w:ascii="Helvetica" w:hAnsi="Helvetica"/>
          <w:b/>
          <w:bCs/>
          <w:sz w:val="20"/>
          <w:szCs w:val="20"/>
        </w:rPr>
        <w:t>OKOLJU PRIJAZNE STORITVE ČIŠČENJA POSLOVNIH PROSTOROV MESTNE KNJIŽNICE KRANJ</w:t>
      </w:r>
    </w:p>
    <w:p w:rsidR="003D6351" w:rsidRPr="003D6351" w:rsidRDefault="003D6351" w:rsidP="00F906F0">
      <w:pPr>
        <w:spacing w:line="280" w:lineRule="atLeast"/>
        <w:jc w:val="both"/>
        <w:rPr>
          <w:rFonts w:ascii="Helvetica" w:hAnsi="Helvetica"/>
          <w:b/>
          <w:bCs/>
          <w:sz w:val="20"/>
          <w:szCs w:val="20"/>
        </w:rPr>
      </w:pPr>
    </w:p>
    <w:p w:rsidR="00F906F0" w:rsidRPr="003D6351" w:rsidRDefault="00F906F0" w:rsidP="003D6351">
      <w:pPr>
        <w:spacing w:line="280" w:lineRule="atLeast"/>
        <w:contextualSpacing/>
        <w:jc w:val="both"/>
        <w:rPr>
          <w:rFonts w:ascii="Helvetica" w:hAnsi="Helvetica" w:cs="Calibri"/>
          <w:bCs/>
          <w:sz w:val="20"/>
          <w:szCs w:val="20"/>
        </w:rPr>
      </w:pPr>
      <w:r w:rsidRPr="003D6351">
        <w:rPr>
          <w:rFonts w:ascii="Helvetica" w:hAnsi="Helvetica"/>
          <w:sz w:val="20"/>
          <w:szCs w:val="20"/>
        </w:rPr>
        <w:t>Pod kazensko in materialno odgovornostjo izjavljamo, da bomo pri izvedbi predmeta javnega naročila »</w:t>
      </w:r>
      <w:r w:rsidR="007E51F5" w:rsidRPr="003D6351">
        <w:rPr>
          <w:rFonts w:ascii="Helvetica" w:hAnsi="Helvetica" w:cs="Arial"/>
          <w:bCs/>
          <w:sz w:val="20"/>
          <w:szCs w:val="20"/>
        </w:rPr>
        <w:t>OKOLJU PRIJAZNE STORITVE ČIŠČENJA</w:t>
      </w:r>
      <w:r w:rsidR="003D6351" w:rsidRPr="003D6351">
        <w:rPr>
          <w:rFonts w:ascii="Helvetica" w:hAnsi="Helvetica" w:cs="Arial"/>
          <w:bCs/>
          <w:sz w:val="20"/>
          <w:szCs w:val="20"/>
        </w:rPr>
        <w:t xml:space="preserve"> </w:t>
      </w:r>
      <w:r w:rsidR="003D6351" w:rsidRPr="003D6351">
        <w:rPr>
          <w:rFonts w:ascii="Helvetica" w:hAnsi="Helvetica" w:cs="Calibri"/>
          <w:bCs/>
          <w:sz w:val="20"/>
          <w:szCs w:val="20"/>
        </w:rPr>
        <w:t>POSLOVNIH PROSTOROV MESTNE KNJIŽNICE KRANJ</w:t>
      </w:r>
      <w:r w:rsidRPr="003D6351">
        <w:rPr>
          <w:rFonts w:ascii="Helvetica" w:hAnsi="Helvetica"/>
          <w:sz w:val="20"/>
          <w:szCs w:val="20"/>
        </w:rPr>
        <w:t>«</w:t>
      </w:r>
      <w:r w:rsidRPr="003D6351">
        <w:rPr>
          <w:rFonts w:ascii="Helvetica" w:hAnsi="Helvetica"/>
          <w:bCs/>
          <w:sz w:val="20"/>
          <w:szCs w:val="20"/>
        </w:rPr>
        <w:t xml:space="preserve"> </w:t>
      </w:r>
      <w:r w:rsidRPr="003D6351">
        <w:rPr>
          <w:rFonts w:ascii="Helvetica" w:hAnsi="Helvetica"/>
          <w:sz w:val="20"/>
          <w:szCs w:val="20"/>
        </w:rPr>
        <w:t xml:space="preserve">zagotovili ustrezne tehnične zmogljivosti (opremo) za kvalitetno izvedbo celotnega naročila v predvidenem roku, skladno z zahtevami iz dokumentacije (tehnični del), pravili stroke ter določili predpisov in standardov s področja predmeta javnega naročila. </w:t>
      </w:r>
    </w:p>
    <w:p w:rsidR="00F906F0" w:rsidRPr="00025BBB" w:rsidRDefault="00F906F0" w:rsidP="00F906F0">
      <w:pPr>
        <w:spacing w:line="280" w:lineRule="atLeast"/>
        <w:jc w:val="both"/>
        <w:rPr>
          <w:rFonts w:ascii="Helvetica" w:hAnsi="Helvetica"/>
          <w:sz w:val="20"/>
          <w:szCs w:val="20"/>
        </w:rPr>
      </w:pPr>
    </w:p>
    <w:p w:rsidR="00F906F0" w:rsidRPr="00025BBB" w:rsidRDefault="00F906F0" w:rsidP="00F906F0">
      <w:pPr>
        <w:spacing w:line="280" w:lineRule="atLeast"/>
        <w:jc w:val="both"/>
        <w:rPr>
          <w:rFonts w:ascii="Helvetica" w:hAnsi="Helvetica"/>
          <w:b/>
          <w:sz w:val="20"/>
          <w:szCs w:val="20"/>
          <w:u w:val="single"/>
        </w:rPr>
      </w:pPr>
      <w:r w:rsidRPr="00025BBB">
        <w:rPr>
          <w:rFonts w:ascii="Helvetica" w:hAnsi="Helvetica"/>
          <w:b/>
          <w:sz w:val="20"/>
          <w:szCs w:val="20"/>
          <w:u w:val="single"/>
        </w:rPr>
        <w:t>Kadrovske zmogljivosti</w:t>
      </w:r>
    </w:p>
    <w:p w:rsidR="00F906F0" w:rsidRPr="00025BBB" w:rsidRDefault="00F906F0" w:rsidP="00F906F0">
      <w:pPr>
        <w:spacing w:line="280" w:lineRule="atLeast"/>
        <w:jc w:val="both"/>
        <w:rPr>
          <w:rFonts w:ascii="Helvetica" w:hAnsi="Helvetica"/>
          <w:sz w:val="20"/>
          <w:szCs w:val="20"/>
        </w:rPr>
      </w:pPr>
      <w:r w:rsidRPr="00025BBB">
        <w:rPr>
          <w:rFonts w:ascii="Helvetica" w:hAnsi="Helvetica"/>
          <w:sz w:val="20"/>
          <w:szCs w:val="20"/>
          <w:u w:val="single"/>
        </w:rPr>
        <w:t>Izjavljamo, da imamo zagotovljene potrebne kadrovske zmogljivosti za kvalitetno izvedbo</w:t>
      </w:r>
      <w:r w:rsidRPr="00025BBB">
        <w:rPr>
          <w:rFonts w:ascii="Helvetica" w:hAnsi="Helvetica"/>
          <w:sz w:val="20"/>
          <w:szCs w:val="20"/>
        </w:rPr>
        <w:t xml:space="preserve"> celotnega naročila v predvidenem roku, skladno z zahtevami iz dokumentacije, predpisi in standardi s področja predmeta naročila ter delovnopravno zakonodajo. </w:t>
      </w:r>
    </w:p>
    <w:p w:rsidR="00F76BC8" w:rsidRPr="00025BBB" w:rsidRDefault="00F76BC8" w:rsidP="00F906F0">
      <w:pPr>
        <w:spacing w:line="280" w:lineRule="atLeast"/>
        <w:jc w:val="both"/>
        <w:rPr>
          <w:rFonts w:ascii="Helvetica" w:hAnsi="Helvetica"/>
          <w:sz w:val="20"/>
          <w:szCs w:val="20"/>
        </w:rPr>
      </w:pPr>
    </w:p>
    <w:p w:rsidR="000B65D3" w:rsidRPr="00025BBB" w:rsidRDefault="000B65D3" w:rsidP="00F906F0">
      <w:pPr>
        <w:spacing w:line="280" w:lineRule="atLeast"/>
        <w:jc w:val="both"/>
        <w:rPr>
          <w:rFonts w:ascii="Helvetica" w:hAnsi="Helvetica"/>
          <w:sz w:val="20"/>
          <w:szCs w:val="20"/>
        </w:rPr>
      </w:pPr>
      <w:r w:rsidRPr="00025BBB">
        <w:rPr>
          <w:rFonts w:ascii="Helvetica" w:hAnsi="Helvetica"/>
          <w:sz w:val="20"/>
          <w:szCs w:val="20"/>
        </w:rPr>
        <w:t>Priglašamo naslednji strokovni kader</w:t>
      </w:r>
      <w:r w:rsidR="009E1218" w:rsidRPr="00025BBB">
        <w:rPr>
          <w:rFonts w:ascii="Helvetica" w:hAnsi="Helvetica"/>
          <w:sz w:val="20"/>
          <w:szCs w:val="20"/>
        </w:rPr>
        <w:t xml:space="preserve"> v skladu s točko 8.4.3. II. poglavja dokumentacije: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585"/>
        <w:gridCol w:w="3166"/>
        <w:gridCol w:w="1636"/>
      </w:tblGrid>
      <w:tr w:rsidR="000B65D3" w:rsidRPr="00025BBB" w:rsidTr="005D20D0">
        <w:trPr>
          <w:trHeight w:val="790"/>
        </w:trPr>
        <w:tc>
          <w:tcPr>
            <w:tcW w:w="567" w:type="dxa"/>
            <w:shd w:val="clear" w:color="auto" w:fill="BFBFBF"/>
            <w:vAlign w:val="center"/>
          </w:tcPr>
          <w:p w:rsidR="000B65D3" w:rsidRPr="00025BBB" w:rsidRDefault="000B65D3" w:rsidP="00AB3567">
            <w:pPr>
              <w:spacing w:line="280" w:lineRule="atLeast"/>
              <w:jc w:val="center"/>
              <w:rPr>
                <w:rFonts w:ascii="Helvetica" w:hAnsi="Helvetica"/>
                <w:b/>
                <w:sz w:val="20"/>
                <w:szCs w:val="20"/>
              </w:rPr>
            </w:pPr>
            <w:r w:rsidRPr="00025BBB">
              <w:rPr>
                <w:rFonts w:ascii="Helvetica" w:hAnsi="Helvetica"/>
                <w:b/>
                <w:sz w:val="20"/>
                <w:szCs w:val="20"/>
              </w:rPr>
              <w:t>ZŠ.</w:t>
            </w:r>
          </w:p>
        </w:tc>
        <w:tc>
          <w:tcPr>
            <w:tcW w:w="3686" w:type="dxa"/>
            <w:shd w:val="clear" w:color="auto" w:fill="BFBFBF"/>
            <w:vAlign w:val="center"/>
          </w:tcPr>
          <w:p w:rsidR="000B65D3" w:rsidRPr="00025BBB" w:rsidRDefault="000B65D3" w:rsidP="00AB3567">
            <w:pPr>
              <w:spacing w:line="280" w:lineRule="atLeast"/>
              <w:jc w:val="center"/>
              <w:rPr>
                <w:rFonts w:ascii="Helvetica" w:hAnsi="Helvetica"/>
                <w:b/>
                <w:sz w:val="20"/>
                <w:szCs w:val="20"/>
              </w:rPr>
            </w:pPr>
            <w:r w:rsidRPr="00025BBB">
              <w:rPr>
                <w:rFonts w:ascii="Helvetica" w:hAnsi="Helvetica"/>
                <w:b/>
                <w:sz w:val="20"/>
                <w:szCs w:val="20"/>
              </w:rPr>
              <w:t>Ime in priimek</w:t>
            </w:r>
          </w:p>
          <w:p w:rsidR="000B65D3" w:rsidRPr="00025BBB" w:rsidRDefault="000B65D3" w:rsidP="00AB3567">
            <w:pPr>
              <w:spacing w:line="280" w:lineRule="atLeast"/>
              <w:jc w:val="center"/>
              <w:rPr>
                <w:rFonts w:ascii="Helvetica" w:hAnsi="Helvetica"/>
                <w:b/>
                <w:sz w:val="20"/>
                <w:szCs w:val="20"/>
              </w:rPr>
            </w:pPr>
            <w:r w:rsidRPr="00025BBB">
              <w:rPr>
                <w:rFonts w:ascii="Helvetica" w:hAnsi="Helvetica"/>
                <w:b/>
                <w:sz w:val="20"/>
                <w:szCs w:val="20"/>
              </w:rPr>
              <w:t>strokovnega kadra</w:t>
            </w:r>
          </w:p>
        </w:tc>
        <w:tc>
          <w:tcPr>
            <w:tcW w:w="3260" w:type="dxa"/>
            <w:shd w:val="clear" w:color="auto" w:fill="BFBFBF"/>
            <w:vAlign w:val="center"/>
          </w:tcPr>
          <w:p w:rsidR="000B65D3" w:rsidRPr="00025BBB" w:rsidRDefault="000B65D3" w:rsidP="00AB3567">
            <w:pPr>
              <w:spacing w:line="280" w:lineRule="atLeast"/>
              <w:jc w:val="center"/>
              <w:rPr>
                <w:rFonts w:ascii="Helvetica" w:hAnsi="Helvetica"/>
                <w:b/>
                <w:sz w:val="20"/>
                <w:szCs w:val="20"/>
              </w:rPr>
            </w:pPr>
            <w:r w:rsidRPr="00025BBB">
              <w:rPr>
                <w:rFonts w:ascii="Helvetica" w:hAnsi="Helvetica"/>
                <w:b/>
                <w:sz w:val="20"/>
                <w:szCs w:val="20"/>
              </w:rPr>
              <w:t>Izobrazba</w:t>
            </w:r>
            <w:r w:rsidR="00171934" w:rsidRPr="00025BBB">
              <w:rPr>
                <w:rFonts w:ascii="Helvetica" w:hAnsi="Helvetica"/>
                <w:b/>
                <w:sz w:val="20"/>
                <w:szCs w:val="20"/>
              </w:rPr>
              <w:t xml:space="preserve"> in smer </w:t>
            </w:r>
          </w:p>
        </w:tc>
        <w:tc>
          <w:tcPr>
            <w:tcW w:w="1665" w:type="dxa"/>
            <w:shd w:val="clear" w:color="auto" w:fill="BFBFBF"/>
            <w:vAlign w:val="center"/>
          </w:tcPr>
          <w:p w:rsidR="000B65D3" w:rsidRPr="00025BBB" w:rsidRDefault="000B65D3" w:rsidP="00AB3567">
            <w:pPr>
              <w:spacing w:line="280" w:lineRule="atLeast"/>
              <w:jc w:val="center"/>
              <w:rPr>
                <w:rFonts w:ascii="Helvetica" w:hAnsi="Helvetica"/>
                <w:b/>
                <w:sz w:val="20"/>
                <w:szCs w:val="20"/>
              </w:rPr>
            </w:pPr>
            <w:r w:rsidRPr="00025BBB">
              <w:rPr>
                <w:rFonts w:ascii="Helvetica" w:hAnsi="Helvetica"/>
                <w:b/>
                <w:sz w:val="20"/>
                <w:szCs w:val="20"/>
              </w:rPr>
              <w:t>Delovne izkušnje (leta)</w:t>
            </w:r>
          </w:p>
        </w:tc>
      </w:tr>
      <w:tr w:rsidR="000B65D3" w:rsidRPr="00025BBB" w:rsidTr="00AB3567">
        <w:trPr>
          <w:trHeight w:val="419"/>
        </w:trPr>
        <w:tc>
          <w:tcPr>
            <w:tcW w:w="567" w:type="dxa"/>
            <w:shd w:val="clear" w:color="auto" w:fill="auto"/>
            <w:vAlign w:val="center"/>
          </w:tcPr>
          <w:p w:rsidR="000B65D3" w:rsidRPr="00025BBB" w:rsidRDefault="000B65D3" w:rsidP="00AB3567">
            <w:pPr>
              <w:spacing w:line="280" w:lineRule="atLeast"/>
              <w:jc w:val="center"/>
              <w:rPr>
                <w:rFonts w:ascii="Helvetica" w:hAnsi="Helvetica"/>
                <w:sz w:val="20"/>
                <w:szCs w:val="20"/>
              </w:rPr>
            </w:pPr>
            <w:r w:rsidRPr="00025BBB">
              <w:rPr>
                <w:rFonts w:ascii="Helvetica" w:hAnsi="Helvetica"/>
                <w:sz w:val="20"/>
                <w:szCs w:val="20"/>
              </w:rPr>
              <w:t>1.</w:t>
            </w:r>
          </w:p>
        </w:tc>
        <w:permStart w:id="236417645" w:edGrp="everyone"/>
        <w:tc>
          <w:tcPr>
            <w:tcW w:w="3686"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236417645"/>
          </w:p>
        </w:tc>
        <w:permStart w:id="1229860938" w:edGrp="everyone"/>
        <w:tc>
          <w:tcPr>
            <w:tcW w:w="3260"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229860938"/>
          </w:p>
        </w:tc>
        <w:permStart w:id="1015117589" w:edGrp="everyone"/>
        <w:tc>
          <w:tcPr>
            <w:tcW w:w="1665"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015117589"/>
          </w:p>
        </w:tc>
      </w:tr>
      <w:tr w:rsidR="000B65D3" w:rsidRPr="00025BBB" w:rsidTr="00AB3567">
        <w:trPr>
          <w:trHeight w:val="425"/>
        </w:trPr>
        <w:tc>
          <w:tcPr>
            <w:tcW w:w="567" w:type="dxa"/>
            <w:shd w:val="clear" w:color="auto" w:fill="auto"/>
            <w:vAlign w:val="center"/>
          </w:tcPr>
          <w:p w:rsidR="000B65D3" w:rsidRPr="00025BBB" w:rsidRDefault="000B65D3" w:rsidP="00AB3567">
            <w:pPr>
              <w:spacing w:line="280" w:lineRule="atLeast"/>
              <w:jc w:val="center"/>
              <w:rPr>
                <w:rFonts w:ascii="Helvetica" w:hAnsi="Helvetica"/>
                <w:sz w:val="20"/>
                <w:szCs w:val="20"/>
              </w:rPr>
            </w:pPr>
            <w:r w:rsidRPr="00025BBB">
              <w:rPr>
                <w:rFonts w:ascii="Helvetica" w:hAnsi="Helvetica"/>
                <w:sz w:val="20"/>
                <w:szCs w:val="20"/>
              </w:rPr>
              <w:t>2.</w:t>
            </w:r>
          </w:p>
        </w:tc>
        <w:permStart w:id="141650777" w:edGrp="everyone"/>
        <w:tc>
          <w:tcPr>
            <w:tcW w:w="3686"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41650777"/>
          </w:p>
        </w:tc>
        <w:permStart w:id="2097381053" w:edGrp="everyone"/>
        <w:tc>
          <w:tcPr>
            <w:tcW w:w="3260"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2097381053"/>
          </w:p>
        </w:tc>
        <w:permStart w:id="910763505" w:edGrp="everyone"/>
        <w:tc>
          <w:tcPr>
            <w:tcW w:w="1665"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910763505"/>
          </w:p>
        </w:tc>
      </w:tr>
    </w:tbl>
    <w:p w:rsidR="006A11D4" w:rsidRPr="00025BBB" w:rsidRDefault="006A11D4" w:rsidP="00F906F0">
      <w:pPr>
        <w:spacing w:line="280" w:lineRule="atLeast"/>
        <w:jc w:val="both"/>
        <w:rPr>
          <w:rFonts w:ascii="Helvetica" w:hAnsi="Helvetica"/>
          <w:sz w:val="20"/>
          <w:szCs w:val="20"/>
        </w:rPr>
      </w:pPr>
    </w:p>
    <w:p w:rsidR="00F76BC8" w:rsidRPr="00025BBB" w:rsidRDefault="00F76BC8" w:rsidP="00F76BC8">
      <w:pPr>
        <w:spacing w:line="280" w:lineRule="atLeast"/>
        <w:jc w:val="both"/>
        <w:rPr>
          <w:rFonts w:ascii="Helvetica" w:hAnsi="Helvetica"/>
          <w:sz w:val="20"/>
          <w:szCs w:val="20"/>
        </w:rPr>
      </w:pPr>
      <w:r w:rsidRPr="00025BBB">
        <w:rPr>
          <w:rFonts w:ascii="Helvetica" w:hAnsi="Helvetica"/>
          <w:sz w:val="20"/>
          <w:szCs w:val="20"/>
        </w:rPr>
        <w:t xml:space="preserve">Priglašamo naslednje osebe, ki bodo čistile na objektu, v skladu s točko </w:t>
      </w:r>
      <w:r w:rsidR="00F91159" w:rsidRPr="00025BBB">
        <w:rPr>
          <w:rFonts w:ascii="Helvetica" w:hAnsi="Helvetica"/>
          <w:sz w:val="20"/>
          <w:szCs w:val="20"/>
        </w:rPr>
        <w:t>8.4.4.</w:t>
      </w:r>
      <w:r w:rsidR="001C764F" w:rsidRPr="00025BBB">
        <w:rPr>
          <w:rFonts w:ascii="Helvetica" w:hAnsi="Helvetica"/>
          <w:sz w:val="20"/>
          <w:szCs w:val="20"/>
        </w:rPr>
        <w:t xml:space="preserve">, 8.4.5. in </w:t>
      </w:r>
      <w:r w:rsidRPr="00025BBB">
        <w:rPr>
          <w:rFonts w:ascii="Helvetica" w:hAnsi="Helvetica"/>
          <w:sz w:val="20"/>
          <w:szCs w:val="20"/>
        </w:rPr>
        <w:t>8.4.6. II. poglavja dokumentacije: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573"/>
        <w:gridCol w:w="2213"/>
        <w:gridCol w:w="2601"/>
      </w:tblGrid>
      <w:tr w:rsidR="00F76BC8" w:rsidRPr="00025BBB" w:rsidTr="005D20D0">
        <w:trPr>
          <w:trHeight w:val="790"/>
        </w:trPr>
        <w:tc>
          <w:tcPr>
            <w:tcW w:w="567" w:type="dxa"/>
            <w:shd w:val="clear" w:color="auto" w:fill="BFBFBF"/>
            <w:vAlign w:val="center"/>
          </w:tcPr>
          <w:p w:rsidR="00F76BC8" w:rsidRPr="00025BBB" w:rsidRDefault="00F76BC8" w:rsidP="00AB3567">
            <w:pPr>
              <w:spacing w:line="280" w:lineRule="atLeast"/>
              <w:jc w:val="center"/>
              <w:rPr>
                <w:rFonts w:ascii="Helvetica" w:hAnsi="Helvetica"/>
                <w:b/>
                <w:sz w:val="20"/>
                <w:szCs w:val="20"/>
              </w:rPr>
            </w:pPr>
            <w:r w:rsidRPr="00025BBB">
              <w:rPr>
                <w:rFonts w:ascii="Helvetica" w:hAnsi="Helvetica"/>
                <w:b/>
                <w:sz w:val="20"/>
                <w:szCs w:val="20"/>
              </w:rPr>
              <w:t>ZŠ.</w:t>
            </w:r>
          </w:p>
        </w:tc>
        <w:tc>
          <w:tcPr>
            <w:tcW w:w="3686" w:type="dxa"/>
            <w:shd w:val="clear" w:color="auto" w:fill="BFBFBF"/>
            <w:vAlign w:val="center"/>
          </w:tcPr>
          <w:p w:rsidR="00F76BC8" w:rsidRPr="00025BBB" w:rsidRDefault="00F76BC8" w:rsidP="00AB3567">
            <w:pPr>
              <w:spacing w:line="280" w:lineRule="atLeast"/>
              <w:jc w:val="center"/>
              <w:rPr>
                <w:rFonts w:ascii="Helvetica" w:hAnsi="Helvetica"/>
                <w:b/>
                <w:sz w:val="20"/>
                <w:szCs w:val="20"/>
              </w:rPr>
            </w:pPr>
            <w:r w:rsidRPr="00025BBB">
              <w:rPr>
                <w:rFonts w:ascii="Helvetica" w:hAnsi="Helvetica"/>
                <w:b/>
                <w:sz w:val="20"/>
                <w:szCs w:val="20"/>
              </w:rPr>
              <w:t>Ime in priimek</w:t>
            </w:r>
          </w:p>
          <w:p w:rsidR="00F76BC8" w:rsidRPr="00025BBB" w:rsidRDefault="00F76BC8" w:rsidP="00AB3567">
            <w:pPr>
              <w:spacing w:line="280" w:lineRule="atLeast"/>
              <w:jc w:val="center"/>
              <w:rPr>
                <w:rFonts w:ascii="Helvetica" w:hAnsi="Helvetica"/>
                <w:b/>
                <w:sz w:val="20"/>
                <w:szCs w:val="20"/>
              </w:rPr>
            </w:pPr>
            <w:r w:rsidRPr="00025BBB">
              <w:rPr>
                <w:rFonts w:ascii="Helvetica" w:hAnsi="Helvetica"/>
                <w:b/>
                <w:sz w:val="20"/>
                <w:szCs w:val="20"/>
              </w:rPr>
              <w:t>zaposlenega delavca</w:t>
            </w:r>
          </w:p>
        </w:tc>
        <w:tc>
          <w:tcPr>
            <w:tcW w:w="2268" w:type="dxa"/>
            <w:shd w:val="clear" w:color="auto" w:fill="BFBFBF"/>
            <w:vAlign w:val="center"/>
          </w:tcPr>
          <w:p w:rsidR="00F76BC8" w:rsidRPr="00025BBB" w:rsidRDefault="00E62A5B" w:rsidP="00AB3567">
            <w:pPr>
              <w:spacing w:line="280" w:lineRule="atLeast"/>
              <w:jc w:val="center"/>
              <w:rPr>
                <w:rFonts w:ascii="Helvetica" w:hAnsi="Helvetica"/>
                <w:b/>
                <w:sz w:val="20"/>
                <w:szCs w:val="20"/>
                <w:highlight w:val="yellow"/>
              </w:rPr>
            </w:pPr>
            <w:r>
              <w:rPr>
                <w:rFonts w:ascii="Helvetica" w:hAnsi="Helvetica"/>
                <w:b/>
                <w:sz w:val="20"/>
                <w:szCs w:val="20"/>
              </w:rPr>
              <w:t>Število ur na dan na objektu</w:t>
            </w:r>
            <w:r w:rsidR="009A1850" w:rsidRPr="00025BBB">
              <w:rPr>
                <w:rFonts w:ascii="Helvetica" w:hAnsi="Helvetica"/>
                <w:b/>
                <w:sz w:val="20"/>
                <w:szCs w:val="20"/>
              </w:rPr>
              <w:t xml:space="preserve"> naročnika</w:t>
            </w:r>
          </w:p>
        </w:tc>
        <w:tc>
          <w:tcPr>
            <w:tcW w:w="2657" w:type="dxa"/>
            <w:shd w:val="clear" w:color="auto" w:fill="BFBFBF"/>
            <w:vAlign w:val="center"/>
          </w:tcPr>
          <w:p w:rsidR="00F76BC8" w:rsidRPr="00025BBB" w:rsidRDefault="00340D37" w:rsidP="00AB3567">
            <w:pPr>
              <w:spacing w:line="280" w:lineRule="atLeast"/>
              <w:jc w:val="center"/>
              <w:rPr>
                <w:rFonts w:ascii="Helvetica" w:hAnsi="Helvetica"/>
                <w:b/>
                <w:sz w:val="20"/>
                <w:szCs w:val="20"/>
              </w:rPr>
            </w:pPr>
            <w:r w:rsidRPr="00025BBB">
              <w:rPr>
                <w:rFonts w:ascii="Helvetica" w:hAnsi="Helvetica"/>
                <w:b/>
                <w:sz w:val="20"/>
                <w:szCs w:val="20"/>
              </w:rPr>
              <w:t>Izvedeno izob</w:t>
            </w:r>
            <w:r w:rsidR="00601315" w:rsidRPr="00025BBB">
              <w:rPr>
                <w:rFonts w:ascii="Helvetica" w:hAnsi="Helvetica"/>
                <w:b/>
                <w:sz w:val="20"/>
                <w:szCs w:val="20"/>
              </w:rPr>
              <w:t>raževanje iz varnosti in zdravju</w:t>
            </w:r>
            <w:r w:rsidRPr="00025BBB">
              <w:rPr>
                <w:rFonts w:ascii="Helvetica" w:hAnsi="Helvetica"/>
                <w:b/>
                <w:sz w:val="20"/>
                <w:szCs w:val="20"/>
              </w:rPr>
              <w:t xml:space="preserve"> pri delu</w:t>
            </w:r>
            <w:r w:rsidR="006E2BA9" w:rsidRPr="00025BBB">
              <w:rPr>
                <w:rFonts w:ascii="Helvetica" w:hAnsi="Helvetica"/>
                <w:b/>
                <w:sz w:val="20"/>
                <w:szCs w:val="20"/>
              </w:rPr>
              <w:t xml:space="preserve">, </w:t>
            </w:r>
            <w:r w:rsidR="006E2BA9" w:rsidRPr="00025BBB">
              <w:rPr>
                <w:rFonts w:ascii="Helvetica" w:hAnsi="Helvetica" w:cs="Calibri"/>
                <w:b/>
                <w:iCs/>
                <w:sz w:val="20"/>
                <w:szCs w:val="20"/>
              </w:rPr>
              <w:t>varnega dela z nevarnimi snovmi ter s področja varstva pred požarom</w:t>
            </w:r>
          </w:p>
        </w:tc>
      </w:tr>
      <w:tr w:rsidR="00F76BC8" w:rsidRPr="00025BBB" w:rsidTr="00AB3567">
        <w:trPr>
          <w:trHeight w:val="419"/>
        </w:trPr>
        <w:tc>
          <w:tcPr>
            <w:tcW w:w="567" w:type="dxa"/>
            <w:shd w:val="clear" w:color="auto" w:fill="auto"/>
            <w:vAlign w:val="center"/>
          </w:tcPr>
          <w:p w:rsidR="00F76BC8" w:rsidRPr="00025BBB" w:rsidRDefault="00F76BC8" w:rsidP="00AB3567">
            <w:pPr>
              <w:spacing w:line="280" w:lineRule="atLeast"/>
              <w:jc w:val="center"/>
              <w:rPr>
                <w:rFonts w:ascii="Helvetica" w:hAnsi="Helvetica"/>
                <w:sz w:val="20"/>
                <w:szCs w:val="20"/>
              </w:rPr>
            </w:pPr>
            <w:r w:rsidRPr="00025BBB">
              <w:rPr>
                <w:rFonts w:ascii="Helvetica" w:hAnsi="Helvetica"/>
                <w:sz w:val="20"/>
                <w:szCs w:val="20"/>
              </w:rPr>
              <w:t>1.</w:t>
            </w:r>
          </w:p>
        </w:tc>
        <w:permStart w:id="1768967118" w:edGrp="everyone"/>
        <w:tc>
          <w:tcPr>
            <w:tcW w:w="3686" w:type="dxa"/>
            <w:shd w:val="clear" w:color="auto" w:fill="auto"/>
            <w:vAlign w:val="center"/>
          </w:tcPr>
          <w:p w:rsidR="00F76BC8"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768967118"/>
          </w:p>
        </w:tc>
        <w:permStart w:id="873213038" w:edGrp="everyone"/>
        <w:tc>
          <w:tcPr>
            <w:tcW w:w="2268" w:type="dxa"/>
            <w:shd w:val="clear" w:color="auto" w:fill="auto"/>
            <w:vAlign w:val="center"/>
          </w:tcPr>
          <w:p w:rsidR="00F76BC8" w:rsidRPr="00025BBB" w:rsidRDefault="001C6260"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873213038"/>
          </w:p>
        </w:tc>
        <w:tc>
          <w:tcPr>
            <w:tcW w:w="2657" w:type="dxa"/>
            <w:shd w:val="clear" w:color="auto" w:fill="auto"/>
            <w:vAlign w:val="center"/>
          </w:tcPr>
          <w:p w:rsidR="00F76BC8" w:rsidRPr="00025BBB" w:rsidRDefault="00340D37" w:rsidP="00AB3567">
            <w:pPr>
              <w:spacing w:line="280" w:lineRule="atLeast"/>
              <w:jc w:val="center"/>
              <w:rPr>
                <w:rFonts w:ascii="Helvetica" w:hAnsi="Helvetica"/>
                <w:sz w:val="20"/>
                <w:szCs w:val="20"/>
              </w:rPr>
            </w:pPr>
            <w:r w:rsidRPr="00025BBB">
              <w:rPr>
                <w:rFonts w:ascii="Helvetica" w:hAnsi="Helvetica"/>
                <w:sz w:val="20"/>
                <w:szCs w:val="20"/>
              </w:rPr>
              <w:t>DA/NE</w:t>
            </w:r>
            <w:r w:rsidR="002871DB" w:rsidRPr="00025BBB">
              <w:rPr>
                <w:rFonts w:ascii="Helvetica" w:hAnsi="Helvetica"/>
                <w:sz w:val="20"/>
                <w:szCs w:val="20"/>
              </w:rPr>
              <w:t>*</w:t>
            </w:r>
          </w:p>
        </w:tc>
      </w:tr>
      <w:tr w:rsidR="00F76BC8" w:rsidRPr="00025BBB" w:rsidTr="00AB3567">
        <w:trPr>
          <w:trHeight w:val="425"/>
        </w:trPr>
        <w:tc>
          <w:tcPr>
            <w:tcW w:w="567" w:type="dxa"/>
            <w:shd w:val="clear" w:color="auto" w:fill="auto"/>
            <w:vAlign w:val="center"/>
          </w:tcPr>
          <w:p w:rsidR="00F76BC8" w:rsidRPr="00025BBB" w:rsidRDefault="00F76BC8" w:rsidP="00AB3567">
            <w:pPr>
              <w:spacing w:line="280" w:lineRule="atLeast"/>
              <w:jc w:val="center"/>
              <w:rPr>
                <w:rFonts w:ascii="Helvetica" w:hAnsi="Helvetica"/>
                <w:sz w:val="20"/>
                <w:szCs w:val="20"/>
              </w:rPr>
            </w:pPr>
            <w:r w:rsidRPr="00025BBB">
              <w:rPr>
                <w:rFonts w:ascii="Helvetica" w:hAnsi="Helvetica"/>
                <w:sz w:val="20"/>
                <w:szCs w:val="20"/>
              </w:rPr>
              <w:t>2.</w:t>
            </w:r>
          </w:p>
        </w:tc>
        <w:permStart w:id="413360575" w:edGrp="everyone"/>
        <w:tc>
          <w:tcPr>
            <w:tcW w:w="3686" w:type="dxa"/>
            <w:shd w:val="clear" w:color="auto" w:fill="auto"/>
            <w:vAlign w:val="center"/>
          </w:tcPr>
          <w:p w:rsidR="00F76BC8"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413360575"/>
          </w:p>
        </w:tc>
        <w:permStart w:id="973034382" w:edGrp="everyone"/>
        <w:tc>
          <w:tcPr>
            <w:tcW w:w="2268" w:type="dxa"/>
            <w:shd w:val="clear" w:color="auto" w:fill="auto"/>
            <w:vAlign w:val="center"/>
          </w:tcPr>
          <w:p w:rsidR="00F76BC8" w:rsidRPr="00025BBB" w:rsidRDefault="001C6260"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973034382"/>
          </w:p>
        </w:tc>
        <w:tc>
          <w:tcPr>
            <w:tcW w:w="2657" w:type="dxa"/>
            <w:shd w:val="clear" w:color="auto" w:fill="auto"/>
            <w:vAlign w:val="center"/>
          </w:tcPr>
          <w:p w:rsidR="00F76BC8" w:rsidRPr="00025BBB" w:rsidRDefault="00340D37" w:rsidP="00AB3567">
            <w:pPr>
              <w:spacing w:line="280" w:lineRule="atLeast"/>
              <w:jc w:val="center"/>
              <w:rPr>
                <w:rFonts w:ascii="Helvetica" w:hAnsi="Helvetica"/>
                <w:sz w:val="20"/>
                <w:szCs w:val="20"/>
              </w:rPr>
            </w:pPr>
            <w:r w:rsidRPr="00025BBB">
              <w:rPr>
                <w:rFonts w:ascii="Helvetica" w:hAnsi="Helvetica"/>
                <w:sz w:val="20"/>
                <w:szCs w:val="20"/>
              </w:rPr>
              <w:t>DA/NE</w:t>
            </w:r>
            <w:r w:rsidR="002871DB" w:rsidRPr="00025BBB">
              <w:rPr>
                <w:rFonts w:ascii="Helvetica" w:hAnsi="Helvetica"/>
                <w:sz w:val="20"/>
                <w:szCs w:val="20"/>
              </w:rPr>
              <w:t>*</w:t>
            </w:r>
          </w:p>
        </w:tc>
      </w:tr>
      <w:tr w:rsidR="00F76BC8" w:rsidRPr="00025BBB" w:rsidTr="00AB3567">
        <w:trPr>
          <w:trHeight w:val="417"/>
        </w:trPr>
        <w:tc>
          <w:tcPr>
            <w:tcW w:w="567" w:type="dxa"/>
            <w:shd w:val="clear" w:color="auto" w:fill="auto"/>
            <w:vAlign w:val="center"/>
          </w:tcPr>
          <w:p w:rsidR="00F76BC8" w:rsidRPr="00025BBB" w:rsidRDefault="00F76BC8" w:rsidP="00AB3567">
            <w:pPr>
              <w:spacing w:line="280" w:lineRule="atLeast"/>
              <w:jc w:val="center"/>
              <w:rPr>
                <w:rFonts w:ascii="Helvetica" w:hAnsi="Helvetica"/>
                <w:sz w:val="20"/>
                <w:szCs w:val="20"/>
              </w:rPr>
            </w:pPr>
            <w:r w:rsidRPr="00025BBB">
              <w:rPr>
                <w:rFonts w:ascii="Helvetica" w:hAnsi="Helvetica"/>
                <w:sz w:val="20"/>
                <w:szCs w:val="20"/>
              </w:rPr>
              <w:t>3.</w:t>
            </w:r>
          </w:p>
        </w:tc>
        <w:permStart w:id="1894328111" w:edGrp="everyone"/>
        <w:tc>
          <w:tcPr>
            <w:tcW w:w="3686" w:type="dxa"/>
            <w:shd w:val="clear" w:color="auto" w:fill="auto"/>
            <w:vAlign w:val="center"/>
          </w:tcPr>
          <w:p w:rsidR="00F76BC8"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894328111"/>
          </w:p>
        </w:tc>
        <w:permStart w:id="1191803116" w:edGrp="everyone"/>
        <w:tc>
          <w:tcPr>
            <w:tcW w:w="2268" w:type="dxa"/>
            <w:shd w:val="clear" w:color="auto" w:fill="auto"/>
            <w:vAlign w:val="center"/>
          </w:tcPr>
          <w:p w:rsidR="00F76BC8" w:rsidRPr="00025BBB" w:rsidRDefault="001C6260"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191803116"/>
          </w:p>
        </w:tc>
        <w:tc>
          <w:tcPr>
            <w:tcW w:w="2657" w:type="dxa"/>
            <w:shd w:val="clear" w:color="auto" w:fill="auto"/>
            <w:vAlign w:val="center"/>
          </w:tcPr>
          <w:p w:rsidR="00F76BC8" w:rsidRPr="00025BBB" w:rsidRDefault="00340D37" w:rsidP="00AB3567">
            <w:pPr>
              <w:spacing w:line="280" w:lineRule="atLeast"/>
              <w:jc w:val="center"/>
              <w:rPr>
                <w:rFonts w:ascii="Helvetica" w:hAnsi="Helvetica"/>
                <w:sz w:val="20"/>
                <w:szCs w:val="20"/>
              </w:rPr>
            </w:pPr>
            <w:r w:rsidRPr="00025BBB">
              <w:rPr>
                <w:rFonts w:ascii="Helvetica" w:hAnsi="Helvetica"/>
                <w:sz w:val="20"/>
                <w:szCs w:val="20"/>
              </w:rPr>
              <w:t>DA/NE</w:t>
            </w:r>
            <w:r w:rsidR="002871DB" w:rsidRPr="00025BBB">
              <w:rPr>
                <w:rFonts w:ascii="Helvetica" w:hAnsi="Helvetica"/>
                <w:sz w:val="20"/>
                <w:szCs w:val="20"/>
              </w:rPr>
              <w:t>*</w:t>
            </w:r>
          </w:p>
        </w:tc>
      </w:tr>
      <w:tr w:rsidR="00F76BC8" w:rsidRPr="00025BBB" w:rsidTr="00AB3567">
        <w:trPr>
          <w:trHeight w:val="417"/>
        </w:trPr>
        <w:tc>
          <w:tcPr>
            <w:tcW w:w="567" w:type="dxa"/>
            <w:shd w:val="clear" w:color="auto" w:fill="auto"/>
            <w:vAlign w:val="center"/>
          </w:tcPr>
          <w:p w:rsidR="00F76BC8" w:rsidRPr="00025BBB" w:rsidRDefault="00F76BC8" w:rsidP="00AB3567">
            <w:pPr>
              <w:spacing w:line="280" w:lineRule="atLeast"/>
              <w:jc w:val="center"/>
              <w:rPr>
                <w:rFonts w:ascii="Helvetica" w:hAnsi="Helvetica"/>
                <w:sz w:val="20"/>
                <w:szCs w:val="20"/>
              </w:rPr>
            </w:pPr>
            <w:r w:rsidRPr="00025BBB">
              <w:rPr>
                <w:rFonts w:ascii="Helvetica" w:hAnsi="Helvetica"/>
                <w:sz w:val="20"/>
                <w:szCs w:val="20"/>
              </w:rPr>
              <w:t>4.</w:t>
            </w:r>
          </w:p>
        </w:tc>
        <w:permStart w:id="1571248366" w:edGrp="everyone"/>
        <w:tc>
          <w:tcPr>
            <w:tcW w:w="3686" w:type="dxa"/>
            <w:shd w:val="clear" w:color="auto" w:fill="auto"/>
            <w:vAlign w:val="center"/>
          </w:tcPr>
          <w:p w:rsidR="00F76BC8"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571248366"/>
          </w:p>
        </w:tc>
        <w:permStart w:id="1450709675" w:edGrp="everyone"/>
        <w:tc>
          <w:tcPr>
            <w:tcW w:w="2268" w:type="dxa"/>
            <w:shd w:val="clear" w:color="auto" w:fill="auto"/>
            <w:vAlign w:val="center"/>
          </w:tcPr>
          <w:p w:rsidR="00F76BC8" w:rsidRPr="00025BBB" w:rsidRDefault="001C6260"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450709675"/>
          </w:p>
        </w:tc>
        <w:tc>
          <w:tcPr>
            <w:tcW w:w="2657" w:type="dxa"/>
            <w:shd w:val="clear" w:color="auto" w:fill="auto"/>
            <w:vAlign w:val="center"/>
          </w:tcPr>
          <w:p w:rsidR="00F76BC8" w:rsidRPr="00025BBB" w:rsidRDefault="00340D37" w:rsidP="00AB3567">
            <w:pPr>
              <w:spacing w:line="280" w:lineRule="atLeast"/>
              <w:jc w:val="center"/>
              <w:rPr>
                <w:rFonts w:ascii="Helvetica" w:hAnsi="Helvetica"/>
                <w:sz w:val="20"/>
                <w:szCs w:val="20"/>
              </w:rPr>
            </w:pPr>
            <w:r w:rsidRPr="00025BBB">
              <w:rPr>
                <w:rFonts w:ascii="Helvetica" w:hAnsi="Helvetica"/>
                <w:sz w:val="20"/>
                <w:szCs w:val="20"/>
              </w:rPr>
              <w:t>DA/NE</w:t>
            </w:r>
            <w:r w:rsidR="002871DB" w:rsidRPr="00025BBB">
              <w:rPr>
                <w:rFonts w:ascii="Helvetica" w:hAnsi="Helvetica"/>
                <w:sz w:val="20"/>
                <w:szCs w:val="20"/>
              </w:rPr>
              <w:t>*</w:t>
            </w:r>
          </w:p>
        </w:tc>
      </w:tr>
      <w:tr w:rsidR="00F76BC8" w:rsidRPr="00025BBB" w:rsidTr="00AB3567">
        <w:trPr>
          <w:trHeight w:val="417"/>
        </w:trPr>
        <w:tc>
          <w:tcPr>
            <w:tcW w:w="567" w:type="dxa"/>
            <w:shd w:val="clear" w:color="auto" w:fill="auto"/>
            <w:vAlign w:val="center"/>
          </w:tcPr>
          <w:p w:rsidR="00F76BC8" w:rsidRPr="00025BBB" w:rsidRDefault="00F76BC8" w:rsidP="00AB3567">
            <w:pPr>
              <w:spacing w:line="280" w:lineRule="atLeast"/>
              <w:jc w:val="center"/>
              <w:rPr>
                <w:rFonts w:ascii="Helvetica" w:hAnsi="Helvetica"/>
                <w:sz w:val="20"/>
                <w:szCs w:val="20"/>
              </w:rPr>
            </w:pPr>
            <w:r w:rsidRPr="00025BBB">
              <w:rPr>
                <w:rFonts w:ascii="Helvetica" w:hAnsi="Helvetica"/>
                <w:sz w:val="20"/>
                <w:szCs w:val="20"/>
              </w:rPr>
              <w:t xml:space="preserve">5. </w:t>
            </w:r>
          </w:p>
        </w:tc>
        <w:permStart w:id="1272448942" w:edGrp="everyone"/>
        <w:tc>
          <w:tcPr>
            <w:tcW w:w="3686" w:type="dxa"/>
            <w:shd w:val="clear" w:color="auto" w:fill="auto"/>
            <w:vAlign w:val="center"/>
          </w:tcPr>
          <w:p w:rsidR="00F76BC8"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1272448942"/>
          </w:p>
        </w:tc>
        <w:permStart w:id="6705503" w:edGrp="everyone"/>
        <w:tc>
          <w:tcPr>
            <w:tcW w:w="2268" w:type="dxa"/>
            <w:shd w:val="clear" w:color="auto" w:fill="auto"/>
            <w:vAlign w:val="center"/>
          </w:tcPr>
          <w:p w:rsidR="00F76BC8" w:rsidRPr="00025BBB" w:rsidRDefault="001C6260"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009D72BB">
              <w:rPr>
                <w:rFonts w:ascii="Helvetica" w:hAnsi="Helvetica" w:cs="Calibri"/>
                <w:bCs/>
                <w:iCs/>
                <w:noProof/>
                <w:sz w:val="20"/>
                <w:szCs w:val="20"/>
              </w:rPr>
              <w:t> </w:t>
            </w:r>
            <w:r w:rsidRPr="00025BBB">
              <w:rPr>
                <w:rFonts w:ascii="Helvetica" w:hAnsi="Helvetica" w:cs="Calibri"/>
                <w:bCs/>
                <w:iCs/>
                <w:sz w:val="20"/>
                <w:szCs w:val="20"/>
              </w:rPr>
              <w:fldChar w:fldCharType="end"/>
            </w:r>
            <w:permEnd w:id="6705503"/>
          </w:p>
        </w:tc>
        <w:tc>
          <w:tcPr>
            <w:tcW w:w="2657" w:type="dxa"/>
            <w:shd w:val="clear" w:color="auto" w:fill="auto"/>
            <w:vAlign w:val="center"/>
          </w:tcPr>
          <w:p w:rsidR="00F76BC8" w:rsidRPr="00025BBB" w:rsidRDefault="00340D37" w:rsidP="00AB3567">
            <w:pPr>
              <w:spacing w:line="280" w:lineRule="atLeast"/>
              <w:jc w:val="center"/>
              <w:rPr>
                <w:rFonts w:ascii="Helvetica" w:hAnsi="Helvetica"/>
                <w:sz w:val="20"/>
                <w:szCs w:val="20"/>
              </w:rPr>
            </w:pPr>
            <w:r w:rsidRPr="00025BBB">
              <w:rPr>
                <w:rFonts w:ascii="Helvetica" w:hAnsi="Helvetica"/>
                <w:sz w:val="20"/>
                <w:szCs w:val="20"/>
              </w:rPr>
              <w:t>DA/NE</w:t>
            </w:r>
            <w:r w:rsidR="002871DB" w:rsidRPr="00025BBB">
              <w:rPr>
                <w:rFonts w:ascii="Helvetica" w:hAnsi="Helvetica"/>
                <w:sz w:val="20"/>
                <w:szCs w:val="20"/>
              </w:rPr>
              <w:t>*</w:t>
            </w:r>
          </w:p>
        </w:tc>
      </w:tr>
    </w:tbl>
    <w:p w:rsidR="00F76BC8" w:rsidRDefault="002871DB" w:rsidP="00F76BC8">
      <w:pPr>
        <w:spacing w:line="280" w:lineRule="atLeast"/>
        <w:jc w:val="both"/>
        <w:rPr>
          <w:rFonts w:ascii="Helvetica" w:hAnsi="Helvetica"/>
          <w:sz w:val="20"/>
          <w:szCs w:val="20"/>
        </w:rPr>
      </w:pPr>
      <w:r w:rsidRPr="00025BBB">
        <w:rPr>
          <w:rFonts w:ascii="Helvetica" w:hAnsi="Helvetica"/>
          <w:sz w:val="20"/>
          <w:szCs w:val="20"/>
        </w:rPr>
        <w:t xml:space="preserve">*Ustrezno obkrožiti. </w:t>
      </w:r>
    </w:p>
    <w:p w:rsidR="003062BB" w:rsidRPr="00025BBB" w:rsidRDefault="003062BB" w:rsidP="00F76BC8">
      <w:pPr>
        <w:spacing w:line="280" w:lineRule="atLeast"/>
        <w:jc w:val="both"/>
        <w:rPr>
          <w:rFonts w:ascii="Helvetica" w:hAnsi="Helvetica"/>
          <w:sz w:val="20"/>
          <w:szCs w:val="20"/>
        </w:rPr>
      </w:pPr>
    </w:p>
    <w:p w:rsidR="00283D7F" w:rsidRDefault="00283D7F" w:rsidP="00F906F0">
      <w:pPr>
        <w:spacing w:line="280" w:lineRule="atLeast"/>
        <w:jc w:val="both"/>
        <w:rPr>
          <w:rFonts w:ascii="Helvetica" w:hAnsi="Helvetica"/>
          <w:bCs/>
          <w:iCs/>
          <w:sz w:val="20"/>
          <w:szCs w:val="20"/>
        </w:rPr>
      </w:pPr>
    </w:p>
    <w:p w:rsidR="00A44C39" w:rsidRDefault="00A44C39" w:rsidP="00F906F0">
      <w:pPr>
        <w:spacing w:line="280" w:lineRule="atLeast"/>
        <w:jc w:val="both"/>
        <w:rPr>
          <w:rFonts w:ascii="Helvetica" w:hAnsi="Helvetica"/>
          <w:bCs/>
          <w:iCs/>
          <w:sz w:val="20"/>
          <w:szCs w:val="20"/>
        </w:rPr>
      </w:pPr>
    </w:p>
    <w:p w:rsidR="00A44C39" w:rsidRDefault="00A44C39" w:rsidP="00F906F0">
      <w:pPr>
        <w:spacing w:line="280" w:lineRule="atLeast"/>
        <w:jc w:val="both"/>
        <w:rPr>
          <w:rFonts w:ascii="Helvetica" w:hAnsi="Helvetica"/>
          <w:bCs/>
          <w:iCs/>
          <w:sz w:val="20"/>
          <w:szCs w:val="20"/>
        </w:rPr>
      </w:pPr>
    </w:p>
    <w:p w:rsidR="00A44C39" w:rsidRDefault="00A44C39" w:rsidP="00F906F0">
      <w:pPr>
        <w:spacing w:line="280" w:lineRule="atLeast"/>
        <w:jc w:val="both"/>
        <w:rPr>
          <w:rFonts w:ascii="Helvetica" w:hAnsi="Helvetica"/>
          <w:bCs/>
          <w:iCs/>
          <w:sz w:val="20"/>
          <w:szCs w:val="20"/>
        </w:rPr>
      </w:pPr>
    </w:p>
    <w:p w:rsidR="00EA3EC9" w:rsidRDefault="00EA3EC9" w:rsidP="00EA3EC9">
      <w:pPr>
        <w:spacing w:line="280" w:lineRule="atLeast"/>
        <w:jc w:val="both"/>
        <w:rPr>
          <w:rFonts w:ascii="Helvetica" w:hAnsi="Helvetica"/>
          <w:b/>
          <w:bCs/>
          <w:iCs/>
          <w:sz w:val="20"/>
          <w:szCs w:val="20"/>
          <w:u w:val="single"/>
        </w:rPr>
      </w:pPr>
      <w:r w:rsidRPr="006D18FE">
        <w:rPr>
          <w:rFonts w:ascii="Helvetica" w:hAnsi="Helvetica"/>
          <w:b/>
          <w:bCs/>
          <w:iCs/>
          <w:sz w:val="20"/>
          <w:szCs w:val="20"/>
          <w:u w:val="single"/>
        </w:rPr>
        <w:t>Okoljske zahteve</w:t>
      </w:r>
    </w:p>
    <w:p w:rsidR="00EA3EC9" w:rsidRDefault="00EA3EC9" w:rsidP="00EA3EC9">
      <w:pPr>
        <w:spacing w:line="280" w:lineRule="atLeast"/>
        <w:jc w:val="both"/>
        <w:rPr>
          <w:rFonts w:ascii="Helvetica" w:hAnsi="Helvetica"/>
          <w:b/>
          <w:bCs/>
          <w:iCs/>
          <w:sz w:val="20"/>
          <w:szCs w:val="20"/>
          <w:u w:val="single"/>
        </w:rPr>
      </w:pPr>
    </w:p>
    <w:p w:rsidR="00EA3EC9" w:rsidRDefault="00EA3EC9" w:rsidP="00EA3EC9">
      <w:pPr>
        <w:spacing w:line="280" w:lineRule="atLeast"/>
        <w:jc w:val="both"/>
        <w:rPr>
          <w:rFonts w:ascii="Helvetica" w:hAnsi="Helvetica"/>
          <w:iCs/>
          <w:sz w:val="20"/>
          <w:szCs w:val="20"/>
        </w:rPr>
      </w:pPr>
      <w:r w:rsidRPr="00350DF4">
        <w:rPr>
          <w:rFonts w:ascii="Helvetica" w:hAnsi="Helvetica"/>
          <w:sz w:val="20"/>
          <w:szCs w:val="20"/>
        </w:rPr>
        <w:t>V zvezi s predmetnim javnim naročilom izjavljamo, da smo seznanjeni z določili Uredbe o zelenem javnem naročanju (</w:t>
      </w:r>
      <w:r w:rsidRPr="004B4D3C">
        <w:rPr>
          <w:rFonts w:ascii="Helvetica" w:hAnsi="Helvetica" w:cs="Calibri"/>
          <w:bCs/>
          <w:sz w:val="20"/>
          <w:szCs w:val="20"/>
        </w:rPr>
        <w:t>Uradni list RS, št. 51/17</w:t>
      </w:r>
      <w:r>
        <w:rPr>
          <w:rFonts w:ascii="Helvetica" w:hAnsi="Helvetica" w:cs="Calibri"/>
          <w:bCs/>
          <w:sz w:val="20"/>
          <w:szCs w:val="20"/>
        </w:rPr>
        <w:t>, 64/19, 121/21, 132/23 in 43/25</w:t>
      </w:r>
      <w:r w:rsidRPr="00350DF4">
        <w:rPr>
          <w:rFonts w:ascii="Helvetica" w:hAnsi="Helvetica"/>
          <w:sz w:val="20"/>
          <w:szCs w:val="20"/>
        </w:rPr>
        <w:t xml:space="preserve">) in </w:t>
      </w:r>
      <w:r w:rsidRPr="00350DF4">
        <w:rPr>
          <w:rFonts w:ascii="Helvetica" w:hAnsi="Helvetica"/>
          <w:iCs/>
          <w:sz w:val="20"/>
          <w:szCs w:val="20"/>
        </w:rPr>
        <w:t xml:space="preserve">da </w:t>
      </w:r>
      <w:r>
        <w:rPr>
          <w:rFonts w:ascii="Helvetica" w:hAnsi="Helvetica"/>
          <w:iCs/>
          <w:sz w:val="20"/>
          <w:szCs w:val="20"/>
        </w:rPr>
        <w:t xml:space="preserve">bomo </w:t>
      </w:r>
      <w:r w:rsidRPr="006D18FE">
        <w:rPr>
          <w:rFonts w:ascii="Helvetica" w:hAnsi="Helvetica"/>
          <w:iCs/>
          <w:sz w:val="20"/>
          <w:szCs w:val="20"/>
        </w:rPr>
        <w:t>dela izvajal</w:t>
      </w:r>
      <w:r>
        <w:rPr>
          <w:rFonts w:ascii="Helvetica" w:hAnsi="Helvetica"/>
          <w:iCs/>
          <w:sz w:val="20"/>
          <w:szCs w:val="20"/>
        </w:rPr>
        <w:t>i</w:t>
      </w:r>
      <w:r w:rsidRPr="006D18FE">
        <w:rPr>
          <w:rFonts w:ascii="Helvetica" w:hAnsi="Helvetica"/>
          <w:iCs/>
          <w:sz w:val="20"/>
          <w:szCs w:val="20"/>
        </w:rPr>
        <w:t xml:space="preserve"> v celoti v skladu z Uredbo o zelenem javnem naročanju</w:t>
      </w:r>
      <w:r>
        <w:rPr>
          <w:rFonts w:ascii="Helvetica" w:hAnsi="Helvetica"/>
          <w:iCs/>
          <w:sz w:val="20"/>
          <w:szCs w:val="20"/>
        </w:rPr>
        <w:t xml:space="preserve"> ter da čistila</w:t>
      </w:r>
      <w:r w:rsidRPr="006D18FE">
        <w:rPr>
          <w:rFonts w:ascii="Helvetica" w:hAnsi="Helvetica"/>
          <w:iCs/>
          <w:sz w:val="20"/>
          <w:szCs w:val="20"/>
        </w:rPr>
        <w:t xml:space="preserve"> v celoti izpolnjuje</w:t>
      </w:r>
      <w:r>
        <w:rPr>
          <w:rFonts w:ascii="Helvetica" w:hAnsi="Helvetica"/>
          <w:iCs/>
          <w:sz w:val="20"/>
          <w:szCs w:val="20"/>
        </w:rPr>
        <w:t>jo</w:t>
      </w:r>
      <w:r w:rsidRPr="006D18FE">
        <w:rPr>
          <w:rFonts w:ascii="Helvetica" w:hAnsi="Helvetica"/>
          <w:iCs/>
          <w:sz w:val="20"/>
          <w:szCs w:val="20"/>
        </w:rPr>
        <w:t xml:space="preserve"> zahteve iz Uredbe o zelenem javnem naročanju. </w:t>
      </w:r>
    </w:p>
    <w:p w:rsidR="00EA3EC9" w:rsidRPr="00360F89" w:rsidRDefault="00EA3EC9" w:rsidP="00EA3EC9">
      <w:pPr>
        <w:spacing w:line="280" w:lineRule="atLeast"/>
        <w:jc w:val="both"/>
        <w:rPr>
          <w:rFonts w:ascii="Helvetica" w:hAnsi="Helvetica"/>
          <w:sz w:val="20"/>
          <w:szCs w:val="20"/>
          <w:highlight w:val="yellow"/>
        </w:rPr>
      </w:pPr>
    </w:p>
    <w:p w:rsidR="00EA3EC9" w:rsidRPr="004A1839" w:rsidRDefault="00EA3EC9" w:rsidP="00EA3EC9">
      <w:pPr>
        <w:spacing w:line="280" w:lineRule="atLeast"/>
        <w:jc w:val="both"/>
        <w:rPr>
          <w:rFonts w:ascii="Helvetica" w:hAnsi="Helvetica"/>
          <w:sz w:val="20"/>
          <w:szCs w:val="20"/>
        </w:rPr>
      </w:pPr>
      <w:r w:rsidRPr="006F5B8F">
        <w:rPr>
          <w:rFonts w:ascii="Helvetica" w:hAnsi="Helvetica"/>
          <w:sz w:val="20"/>
          <w:szCs w:val="20"/>
        </w:rPr>
        <w:t xml:space="preserve">Pod kazensko in materialno odgovornostjo izjavljamo, da bomo pri </w:t>
      </w:r>
      <w:r>
        <w:rPr>
          <w:rFonts w:ascii="Helvetica" w:hAnsi="Helvetica"/>
          <w:sz w:val="20"/>
          <w:szCs w:val="20"/>
        </w:rPr>
        <w:t xml:space="preserve">izvajanju storitve čiščenja </w:t>
      </w:r>
      <w:r w:rsidRPr="000A6AFD">
        <w:rPr>
          <w:rFonts w:ascii="Helvetica" w:hAnsi="Helvetica"/>
          <w:sz w:val="20"/>
          <w:szCs w:val="20"/>
        </w:rPr>
        <w:t xml:space="preserve">upoštevali </w:t>
      </w:r>
      <w:r w:rsidRPr="000A6AFD">
        <w:rPr>
          <w:rFonts w:ascii="Helvetica" w:hAnsi="Helvetica"/>
          <w:iCs/>
          <w:sz w:val="20"/>
          <w:szCs w:val="20"/>
        </w:rPr>
        <w:t xml:space="preserve">zahteve naročnika iz </w:t>
      </w:r>
      <w:r>
        <w:rPr>
          <w:rFonts w:ascii="Helvetica" w:hAnsi="Helvetica"/>
          <w:iCs/>
          <w:sz w:val="20"/>
          <w:szCs w:val="20"/>
        </w:rPr>
        <w:t>tehničnih specifikacij</w:t>
      </w:r>
      <w:r w:rsidRPr="000A6AFD">
        <w:rPr>
          <w:rFonts w:ascii="Helvetica" w:hAnsi="Helvetica"/>
          <w:iCs/>
          <w:sz w:val="20"/>
          <w:szCs w:val="20"/>
        </w:rPr>
        <w:t xml:space="preserve">, </w:t>
      </w:r>
      <w:r w:rsidRPr="000A6AFD">
        <w:rPr>
          <w:rFonts w:ascii="Helvetica" w:hAnsi="Helvetica"/>
          <w:sz w:val="20"/>
          <w:szCs w:val="20"/>
        </w:rPr>
        <w:t>temeljne okoljske zahteve, kot jih določa Uredba</w:t>
      </w:r>
      <w:r>
        <w:rPr>
          <w:rFonts w:ascii="Helvetica" w:hAnsi="Helvetica"/>
          <w:sz w:val="20"/>
          <w:szCs w:val="20"/>
        </w:rPr>
        <w:t xml:space="preserve"> o zelenem javnem naročanju in </w:t>
      </w:r>
      <w:r w:rsidRPr="002D0FB6">
        <w:rPr>
          <w:rFonts w:ascii="Helvetica" w:hAnsi="Helvetica"/>
          <w:sz w:val="20"/>
          <w:szCs w:val="20"/>
        </w:rPr>
        <w:t>Primere okoljskih zahtev in meril ČISTILA, STORITVE ČIŠČENJA IN STO</w:t>
      </w:r>
      <w:r>
        <w:rPr>
          <w:rFonts w:ascii="Helvetica" w:hAnsi="Helvetica"/>
          <w:sz w:val="20"/>
          <w:szCs w:val="20"/>
        </w:rPr>
        <w:t>RITVE PRANJA PERILA, Verzija 3.0, september 2025</w:t>
      </w:r>
      <w:r w:rsidRPr="004A1839">
        <w:rPr>
          <w:rFonts w:ascii="Helvetica" w:hAnsi="Helvetica"/>
          <w:sz w:val="20"/>
          <w:szCs w:val="20"/>
        </w:rPr>
        <w:t>.</w:t>
      </w:r>
      <w:r w:rsidRPr="002D0FB6">
        <w:rPr>
          <w:rFonts w:ascii="Helvetica" w:hAnsi="Helvetica"/>
          <w:sz w:val="20"/>
          <w:szCs w:val="20"/>
          <w:vertAlign w:val="superscript"/>
        </w:rPr>
        <w:footnoteReference w:id="2"/>
      </w:r>
    </w:p>
    <w:p w:rsidR="00EA3EC9" w:rsidRDefault="00EA3EC9" w:rsidP="00EA3EC9">
      <w:pPr>
        <w:spacing w:line="280" w:lineRule="atLeast"/>
        <w:jc w:val="both"/>
        <w:rPr>
          <w:rFonts w:ascii="Helvetica" w:hAnsi="Helvetica"/>
          <w:b/>
          <w:bCs/>
          <w:iCs/>
          <w:sz w:val="20"/>
          <w:szCs w:val="20"/>
          <w:u w:val="single"/>
        </w:rPr>
      </w:pPr>
    </w:p>
    <w:p w:rsidR="00EA3EC9" w:rsidRPr="005773F8" w:rsidRDefault="00EA3EC9" w:rsidP="00EA3EC9">
      <w:pPr>
        <w:spacing w:line="280" w:lineRule="atLeast"/>
        <w:jc w:val="both"/>
        <w:rPr>
          <w:rFonts w:ascii="Helvetica" w:hAnsi="Helvetica"/>
          <w:bCs/>
          <w:iCs/>
          <w:sz w:val="20"/>
          <w:szCs w:val="20"/>
        </w:rPr>
      </w:pPr>
      <w:r w:rsidRPr="005773F8">
        <w:rPr>
          <w:rFonts w:ascii="Helvetica" w:hAnsi="Helvetica"/>
          <w:bCs/>
          <w:iCs/>
          <w:sz w:val="20"/>
          <w:szCs w:val="20"/>
        </w:rPr>
        <w:t xml:space="preserve">Naročnik si pridržuje pravico, da tako po prejemu ponudbe kot tudi v času izvajanja naročila od </w:t>
      </w:r>
      <w:r>
        <w:rPr>
          <w:rFonts w:ascii="Helvetica" w:hAnsi="Helvetica"/>
          <w:bCs/>
          <w:iCs/>
          <w:sz w:val="20"/>
          <w:szCs w:val="20"/>
        </w:rPr>
        <w:t>izvajalca</w:t>
      </w:r>
      <w:r w:rsidRPr="005773F8">
        <w:rPr>
          <w:rFonts w:ascii="Helvetica" w:hAnsi="Helvetica"/>
          <w:bCs/>
          <w:iCs/>
          <w:sz w:val="20"/>
          <w:szCs w:val="20"/>
        </w:rPr>
        <w:t xml:space="preserve"> zahteva, da za vsak artikel, za katerega se zahteva izpolnjevanje okoljskih zahtev, poleg izjave predloži tudi druga dokazila v skladu z Uredbo o zelenem javnem naročanju (certifikate, tehnične liste in varnostne liste v slovenskem jeziku, jasna navodila za doziranje v slovenskem jeziku ipd.). </w:t>
      </w:r>
    </w:p>
    <w:p w:rsidR="00EA3EC9" w:rsidRPr="006D18FE" w:rsidRDefault="00EA3EC9" w:rsidP="00EA3EC9">
      <w:pPr>
        <w:spacing w:line="280" w:lineRule="atLeast"/>
        <w:jc w:val="both"/>
        <w:rPr>
          <w:rFonts w:ascii="Helvetica" w:hAnsi="Helvetica"/>
          <w:b/>
          <w:bCs/>
          <w:iCs/>
          <w:sz w:val="20"/>
          <w:szCs w:val="20"/>
          <w:u w:val="single"/>
        </w:rPr>
      </w:pPr>
    </w:p>
    <w:p w:rsidR="00EA3EC9" w:rsidRDefault="00EA3EC9" w:rsidP="00EA3EC9">
      <w:pPr>
        <w:spacing w:line="280" w:lineRule="atLeast"/>
        <w:jc w:val="both"/>
        <w:rPr>
          <w:rFonts w:ascii="Helvetica" w:hAnsi="Helvetica"/>
          <w:bCs/>
          <w:iCs/>
          <w:sz w:val="20"/>
          <w:szCs w:val="20"/>
        </w:rPr>
      </w:pPr>
      <w:r w:rsidRPr="006D18FE">
        <w:rPr>
          <w:rFonts w:ascii="Helvetica" w:hAnsi="Helvetica"/>
          <w:bCs/>
          <w:iCs/>
          <w:sz w:val="20"/>
          <w:szCs w:val="20"/>
        </w:rPr>
        <w:t>Pri vsakem čistilu, za katerega se zahteva izpolnjevanje okoljskih zahtev, in ki ga bo</w:t>
      </w:r>
      <w:r>
        <w:rPr>
          <w:rFonts w:ascii="Helvetica" w:hAnsi="Helvetica"/>
          <w:bCs/>
          <w:iCs/>
          <w:sz w:val="20"/>
          <w:szCs w:val="20"/>
        </w:rPr>
        <w:t>mo</w:t>
      </w:r>
      <w:r w:rsidRPr="006D18FE">
        <w:rPr>
          <w:rFonts w:ascii="Helvetica" w:hAnsi="Helvetica"/>
          <w:bCs/>
          <w:iCs/>
          <w:sz w:val="20"/>
          <w:szCs w:val="20"/>
        </w:rPr>
        <w:t xml:space="preserve"> ponudil</w:t>
      </w:r>
      <w:r>
        <w:rPr>
          <w:rFonts w:ascii="Helvetica" w:hAnsi="Helvetica"/>
          <w:bCs/>
          <w:iCs/>
          <w:sz w:val="20"/>
          <w:szCs w:val="20"/>
        </w:rPr>
        <w:t>i</w:t>
      </w:r>
      <w:r w:rsidRPr="006D18FE">
        <w:rPr>
          <w:rFonts w:ascii="Helvetica" w:hAnsi="Helvetica"/>
          <w:bCs/>
          <w:iCs/>
          <w:sz w:val="20"/>
          <w:szCs w:val="20"/>
        </w:rPr>
        <w:t>, bo</w:t>
      </w:r>
      <w:r>
        <w:rPr>
          <w:rFonts w:ascii="Helvetica" w:hAnsi="Helvetica"/>
          <w:bCs/>
          <w:iCs/>
          <w:sz w:val="20"/>
          <w:szCs w:val="20"/>
        </w:rPr>
        <w:t>mo</w:t>
      </w:r>
      <w:r w:rsidRPr="006D18FE">
        <w:rPr>
          <w:rFonts w:ascii="Helvetica" w:hAnsi="Helvetica"/>
          <w:bCs/>
          <w:iCs/>
          <w:sz w:val="20"/>
          <w:szCs w:val="20"/>
        </w:rPr>
        <w:t xml:space="preserve"> najkasneje v dveh delovnih dneh od pre</w:t>
      </w:r>
      <w:r>
        <w:rPr>
          <w:rFonts w:ascii="Helvetica" w:hAnsi="Helvetica"/>
          <w:bCs/>
          <w:iCs/>
          <w:sz w:val="20"/>
          <w:szCs w:val="20"/>
        </w:rPr>
        <w:t>jema poziva naročnika dostavili</w:t>
      </w:r>
      <w:r w:rsidRPr="006D18FE">
        <w:rPr>
          <w:rFonts w:ascii="Helvetica" w:hAnsi="Helvetica"/>
          <w:bCs/>
          <w:iCs/>
          <w:sz w:val="20"/>
          <w:szCs w:val="20"/>
        </w:rPr>
        <w:t xml:space="preserve"> zahtevano dokazilo, če bo naročnik to zahteval. </w:t>
      </w:r>
    </w:p>
    <w:p w:rsidR="00A44C39" w:rsidRPr="00025BBB" w:rsidRDefault="00A44C39" w:rsidP="00F906F0">
      <w:pPr>
        <w:spacing w:line="280" w:lineRule="atLeast"/>
        <w:jc w:val="both"/>
        <w:rPr>
          <w:rFonts w:ascii="Helvetica" w:hAnsi="Helvetica"/>
          <w:bCs/>
          <w:iCs/>
          <w:sz w:val="20"/>
          <w:szCs w:val="20"/>
        </w:rPr>
      </w:pPr>
    </w:p>
    <w:p w:rsidR="00F906F0" w:rsidRPr="00025BBB" w:rsidRDefault="00F906F0" w:rsidP="00F906F0">
      <w:pPr>
        <w:spacing w:line="280" w:lineRule="atLeast"/>
        <w:jc w:val="both"/>
        <w:rPr>
          <w:rFonts w:ascii="Helvetica" w:hAnsi="Helvetica"/>
          <w:bCs/>
          <w:iCs/>
          <w:sz w:val="20"/>
          <w:szCs w:val="20"/>
        </w:rPr>
      </w:pPr>
      <w:r w:rsidRPr="00025BBB">
        <w:rPr>
          <w:rFonts w:ascii="Helvetica" w:hAnsi="Helvetica"/>
          <w:bCs/>
          <w:iCs/>
          <w:sz w:val="20"/>
          <w:szCs w:val="20"/>
        </w:rPr>
        <w:t xml:space="preserve">Dne: </w:t>
      </w:r>
      <w:r w:rsidRPr="00025BBB">
        <w:rPr>
          <w:rFonts w:ascii="Helvetica" w:hAnsi="Helvetica"/>
          <w:bCs/>
          <w:iCs/>
          <w:sz w:val="20"/>
          <w:szCs w:val="20"/>
        </w:rPr>
        <w:tab/>
      </w:r>
      <w:permStart w:id="331089456" w:edGrp="everyone"/>
      <w:r w:rsidRPr="00025BBB">
        <w:rPr>
          <w:rFonts w:ascii="Helvetica" w:hAnsi="Helvetica"/>
          <w:sz w:val="20"/>
          <w:szCs w:val="20"/>
        </w:rPr>
        <w:fldChar w:fldCharType="begin">
          <w:ffData>
            <w:name w:val="Besedilo4"/>
            <w:enabled/>
            <w:calcOnExit w:val="0"/>
            <w:textInput/>
          </w:ffData>
        </w:fldChar>
      </w:r>
      <w:r w:rsidRPr="00025BBB">
        <w:rPr>
          <w:rFonts w:ascii="Helvetica" w:hAnsi="Helvetica"/>
          <w:sz w:val="20"/>
          <w:szCs w:val="20"/>
        </w:rPr>
        <w:instrText xml:space="preserve"> FORMTEXT </w:instrText>
      </w:r>
      <w:r w:rsidRPr="00025BBB">
        <w:rPr>
          <w:rFonts w:ascii="Helvetica" w:hAnsi="Helvetica"/>
          <w:sz w:val="20"/>
          <w:szCs w:val="20"/>
        </w:rPr>
      </w:r>
      <w:r w:rsidRPr="00025BBB">
        <w:rPr>
          <w:rFonts w:ascii="Helvetica" w:hAnsi="Helvetica"/>
          <w:sz w:val="20"/>
          <w:szCs w:val="20"/>
        </w:rPr>
        <w:fldChar w:fldCharType="separate"/>
      </w:r>
      <w:r w:rsidR="009D72BB">
        <w:rPr>
          <w:rFonts w:ascii="Helvetica" w:hAnsi="Helvetica"/>
          <w:noProof/>
          <w:sz w:val="20"/>
          <w:szCs w:val="20"/>
        </w:rPr>
        <w:t> </w:t>
      </w:r>
      <w:r w:rsidR="009D72BB">
        <w:rPr>
          <w:rFonts w:ascii="Helvetica" w:hAnsi="Helvetica"/>
          <w:noProof/>
          <w:sz w:val="20"/>
          <w:szCs w:val="20"/>
        </w:rPr>
        <w:t> </w:t>
      </w:r>
      <w:r w:rsidR="009D72BB">
        <w:rPr>
          <w:rFonts w:ascii="Helvetica" w:hAnsi="Helvetica"/>
          <w:noProof/>
          <w:sz w:val="20"/>
          <w:szCs w:val="20"/>
        </w:rPr>
        <w:t> </w:t>
      </w:r>
      <w:r w:rsidR="009D72BB">
        <w:rPr>
          <w:rFonts w:ascii="Helvetica" w:hAnsi="Helvetica"/>
          <w:noProof/>
          <w:sz w:val="20"/>
          <w:szCs w:val="20"/>
        </w:rPr>
        <w:t> </w:t>
      </w:r>
      <w:r w:rsidR="009D72BB">
        <w:rPr>
          <w:rFonts w:ascii="Helvetica" w:hAnsi="Helvetica"/>
          <w:noProof/>
          <w:sz w:val="20"/>
          <w:szCs w:val="20"/>
        </w:rPr>
        <w:t> </w:t>
      </w:r>
      <w:r w:rsidRPr="00025BBB">
        <w:rPr>
          <w:rFonts w:ascii="Helvetica" w:hAnsi="Helvetica"/>
          <w:sz w:val="20"/>
          <w:szCs w:val="20"/>
        </w:rPr>
        <w:fldChar w:fldCharType="end"/>
      </w:r>
      <w:permEnd w:id="331089456"/>
      <w:r w:rsidRPr="00025BBB">
        <w:rPr>
          <w:rFonts w:ascii="Helvetica" w:hAnsi="Helvetica"/>
          <w:bCs/>
          <w:iCs/>
          <w:sz w:val="20"/>
          <w:szCs w:val="20"/>
        </w:rPr>
        <w:tab/>
      </w:r>
      <w:r w:rsidRPr="00025BBB">
        <w:rPr>
          <w:rFonts w:ascii="Helvetica" w:hAnsi="Helvetica"/>
          <w:bCs/>
          <w:iCs/>
          <w:sz w:val="20"/>
          <w:szCs w:val="20"/>
        </w:rPr>
        <w:tab/>
      </w:r>
      <w:r w:rsidRPr="00025BBB">
        <w:rPr>
          <w:rFonts w:ascii="Helvetica" w:hAnsi="Helvetica"/>
          <w:bCs/>
          <w:iCs/>
          <w:sz w:val="20"/>
          <w:szCs w:val="20"/>
        </w:rPr>
        <w:tab/>
        <w:t xml:space="preserve">             </w:t>
      </w:r>
      <w:r w:rsidRPr="00025BBB">
        <w:rPr>
          <w:rFonts w:ascii="Helvetica" w:hAnsi="Helvetica"/>
          <w:bCs/>
          <w:iCs/>
          <w:sz w:val="20"/>
          <w:szCs w:val="20"/>
        </w:rPr>
        <w:tab/>
      </w:r>
      <w:r w:rsidRPr="00025BBB">
        <w:rPr>
          <w:rFonts w:ascii="Helvetica" w:hAnsi="Helvetica"/>
          <w:bCs/>
          <w:iCs/>
          <w:sz w:val="20"/>
          <w:szCs w:val="20"/>
        </w:rPr>
        <w:tab/>
        <w:t xml:space="preserve">             Žig in podpis ponudnika</w:t>
      </w:r>
    </w:p>
    <w:p w:rsidR="00BA39C4" w:rsidRPr="00025BBB" w:rsidRDefault="00F91159" w:rsidP="00C54C1F">
      <w:pPr>
        <w:spacing w:line="280" w:lineRule="atLeast"/>
        <w:ind w:left="4956" w:firstLine="708"/>
        <w:jc w:val="both"/>
        <w:rPr>
          <w:rFonts w:ascii="Helvetica" w:hAnsi="Helvetica"/>
          <w:bCs/>
          <w:iCs/>
          <w:sz w:val="20"/>
          <w:szCs w:val="20"/>
        </w:rPr>
      </w:pPr>
      <w:r w:rsidRPr="00025BBB">
        <w:rPr>
          <w:rFonts w:ascii="Helvetica" w:hAnsi="Helvetica"/>
          <w:bCs/>
          <w:iCs/>
          <w:sz w:val="20"/>
          <w:szCs w:val="20"/>
        </w:rPr>
        <w:t>__________________</w:t>
      </w:r>
      <w:r w:rsidR="00C54C1F" w:rsidRPr="00025BBB">
        <w:rPr>
          <w:rFonts w:ascii="Helvetica" w:hAnsi="Helvetica"/>
          <w:bCs/>
          <w:iCs/>
          <w:sz w:val="20"/>
          <w:szCs w:val="20"/>
        </w:rPr>
        <w:t>_</w:t>
      </w:r>
    </w:p>
    <w:p w:rsidR="0068013D" w:rsidRDefault="0068013D"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Default="00EA3EC9" w:rsidP="00322F51">
      <w:pPr>
        <w:spacing w:line="280" w:lineRule="atLeast"/>
        <w:jc w:val="both"/>
        <w:rPr>
          <w:rFonts w:ascii="Helvetica" w:hAnsi="Helvetica" w:cs="Arial"/>
          <w:b/>
          <w:sz w:val="22"/>
          <w:szCs w:val="22"/>
        </w:rPr>
      </w:pPr>
    </w:p>
    <w:p w:rsidR="00EA3EC9" w:rsidRPr="00025BBB" w:rsidRDefault="00EA3EC9" w:rsidP="00322F51">
      <w:pPr>
        <w:spacing w:line="280" w:lineRule="atLeast"/>
        <w:jc w:val="both"/>
        <w:rPr>
          <w:rFonts w:ascii="Helvetica" w:hAnsi="Helvetica" w:cs="Arial"/>
          <w:b/>
          <w:sz w:val="22"/>
          <w:szCs w:val="22"/>
        </w:rPr>
      </w:pPr>
    </w:p>
    <w:p w:rsidR="00524A17" w:rsidRPr="00025BBB" w:rsidRDefault="00FC159D" w:rsidP="00524A17">
      <w:pPr>
        <w:ind w:left="7920"/>
        <w:rPr>
          <w:rFonts w:ascii="Helvetica" w:hAnsi="Helvetica" w:cs="Arial"/>
          <w:sz w:val="20"/>
          <w:szCs w:val="20"/>
        </w:rPr>
      </w:pPr>
      <w:r w:rsidRPr="00025BBB">
        <w:rPr>
          <w:rFonts w:ascii="Helvetica" w:hAnsi="Helvetica" w:cs="Arial"/>
          <w:sz w:val="20"/>
          <w:szCs w:val="20"/>
        </w:rPr>
        <w:lastRenderedPageBreak/>
        <w:t xml:space="preserve">         OBR-7</w:t>
      </w:r>
    </w:p>
    <w:p w:rsidR="00524A17" w:rsidRPr="00025BBB" w:rsidRDefault="00524A17" w:rsidP="00524A17">
      <w:pPr>
        <w:ind w:left="7200" w:firstLine="720"/>
        <w:rPr>
          <w:rFonts w:ascii="Helvetica" w:hAnsi="Helvetica" w:cs="Arial"/>
          <w:sz w:val="20"/>
          <w:szCs w:val="20"/>
        </w:rPr>
      </w:pPr>
    </w:p>
    <w:p w:rsidR="00C54C1F"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Zaradi namena iz šestega odstavka 14. člena Zakona o integriteti in preprečevanju korupcije (Uradni list RS, št. 69/11 s spremembami in dopolnitvami), t.j. zaradi zagotovitve transparentnosti posla in preprečitve korupcijskih tveganj pri sklepanju pravnih poslov, kot zakoniti zastopnik ponudnika v postopku javnega naročanja podajam naslednjo</w:t>
      </w:r>
    </w:p>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center"/>
        <w:rPr>
          <w:rFonts w:ascii="Helvetica" w:hAnsi="Helvetica" w:cs="Arial"/>
          <w:b/>
          <w:sz w:val="20"/>
          <w:szCs w:val="20"/>
          <w:lang w:eastAsia="sl-SI"/>
        </w:rPr>
      </w:pPr>
      <w:r w:rsidRPr="00025BBB">
        <w:rPr>
          <w:rFonts w:ascii="Helvetica" w:hAnsi="Helvetica" w:cs="Arial"/>
          <w:b/>
          <w:sz w:val="20"/>
          <w:szCs w:val="20"/>
          <w:lang w:eastAsia="sl-SI"/>
        </w:rPr>
        <w:t>IZJAVO O UDELEŽBI FIZIČNIH IN PRAVNIH OSEB V LASTNIŠTVU PONUDNIKA</w:t>
      </w:r>
    </w:p>
    <w:p w:rsidR="00C54C1F" w:rsidRPr="00025BBB" w:rsidRDefault="00C54C1F" w:rsidP="00C54C1F">
      <w:pPr>
        <w:spacing w:line="280" w:lineRule="atLeast"/>
        <w:jc w:val="both"/>
        <w:rPr>
          <w:rFonts w:ascii="Helvetica" w:hAnsi="Helvetica" w:cs="Arial"/>
          <w:b/>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14"/>
        <w:gridCol w:w="6346"/>
      </w:tblGrid>
      <w:tr w:rsidR="00C54C1F" w:rsidRPr="00025BBB" w:rsidTr="00F94C69">
        <w:trPr>
          <w:trHeight w:val="20"/>
          <w:jc w:val="center"/>
        </w:trPr>
        <w:tc>
          <w:tcPr>
            <w:tcW w:w="5000" w:type="pct"/>
            <w:gridSpan w:val="2"/>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Javno naročilo</w:t>
            </w:r>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Naročnik</w:t>
            </w:r>
          </w:p>
        </w:tc>
        <w:tc>
          <w:tcPr>
            <w:tcW w:w="3502" w:type="pct"/>
            <w:shd w:val="clear" w:color="auto" w:fill="auto"/>
            <w:vAlign w:val="center"/>
          </w:tcPr>
          <w:p w:rsidR="00E62A5B" w:rsidRPr="00E62A5B" w:rsidRDefault="00E62A5B" w:rsidP="00E62A5B">
            <w:pPr>
              <w:pStyle w:val="BodyText21"/>
              <w:spacing w:line="280" w:lineRule="atLeast"/>
              <w:contextualSpacing/>
              <w:jc w:val="both"/>
              <w:rPr>
                <w:rFonts w:ascii="Helvetica" w:hAnsi="Helvetica" w:cs="Calibri"/>
                <w:b/>
                <w:bCs/>
                <w:sz w:val="20"/>
              </w:rPr>
            </w:pPr>
            <w:r w:rsidRPr="00E62A5B">
              <w:rPr>
                <w:rFonts w:ascii="Helvetica" w:hAnsi="Helvetica" w:cs="Calibri"/>
                <w:b/>
                <w:bCs/>
                <w:sz w:val="20"/>
              </w:rPr>
              <w:t>MESTNA KNJIŽNICA KRANJ</w:t>
            </w:r>
          </w:p>
          <w:p w:rsidR="00E62A5B" w:rsidRPr="00E62A5B" w:rsidRDefault="00E62A5B" w:rsidP="00E62A5B">
            <w:pPr>
              <w:pStyle w:val="BodyText21"/>
              <w:spacing w:line="280" w:lineRule="atLeast"/>
              <w:contextualSpacing/>
              <w:jc w:val="both"/>
              <w:rPr>
                <w:rFonts w:ascii="Helvetica" w:hAnsi="Helvetica" w:cs="Calibri"/>
                <w:b/>
                <w:bCs/>
                <w:sz w:val="20"/>
              </w:rPr>
            </w:pPr>
            <w:r w:rsidRPr="00E62A5B">
              <w:rPr>
                <w:rFonts w:ascii="Helvetica" w:hAnsi="Helvetica" w:cs="Calibri"/>
                <w:b/>
                <w:bCs/>
                <w:sz w:val="20"/>
              </w:rPr>
              <w:t xml:space="preserve">Gregorčičeva ulica 1 </w:t>
            </w:r>
          </w:p>
          <w:p w:rsidR="00C54C1F" w:rsidRPr="00E62A5B" w:rsidRDefault="00E62A5B" w:rsidP="00E62A5B">
            <w:pPr>
              <w:pStyle w:val="BodyText21"/>
              <w:spacing w:line="280" w:lineRule="atLeast"/>
              <w:contextualSpacing/>
              <w:jc w:val="both"/>
              <w:rPr>
                <w:rFonts w:ascii="Helvetica" w:hAnsi="Helvetica" w:cs="Calibri"/>
                <w:bCs/>
                <w:sz w:val="20"/>
              </w:rPr>
            </w:pPr>
            <w:r w:rsidRPr="00E62A5B">
              <w:rPr>
                <w:rFonts w:ascii="Helvetica" w:hAnsi="Helvetica" w:cs="Calibri"/>
                <w:b/>
                <w:bCs/>
                <w:sz w:val="20"/>
              </w:rPr>
              <w:t>4000 Kranj</w:t>
            </w:r>
            <w:r>
              <w:rPr>
                <w:rFonts w:ascii="Helvetica" w:hAnsi="Helvetica" w:cs="Calibri"/>
                <w:bCs/>
                <w:sz w:val="20"/>
              </w:rPr>
              <w:t xml:space="preserve"> </w:t>
            </w:r>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Oznaka javnega naročila</w:t>
            </w:r>
          </w:p>
        </w:tc>
        <w:tc>
          <w:tcPr>
            <w:tcW w:w="3502" w:type="pct"/>
            <w:shd w:val="clear" w:color="auto" w:fill="auto"/>
            <w:vAlign w:val="center"/>
          </w:tcPr>
          <w:p w:rsidR="00C54C1F" w:rsidRPr="00E62A5B" w:rsidRDefault="0097020A" w:rsidP="00F94C69">
            <w:pPr>
              <w:spacing w:line="280" w:lineRule="atLeast"/>
              <w:jc w:val="both"/>
              <w:rPr>
                <w:rFonts w:ascii="Helvetica" w:hAnsi="Helvetica" w:cs="Arial"/>
                <w:sz w:val="20"/>
                <w:szCs w:val="20"/>
              </w:rPr>
            </w:pPr>
            <w:r>
              <w:rPr>
                <w:rFonts w:ascii="Helvetica" w:hAnsi="Helvetica"/>
                <w:sz w:val="20"/>
                <w:szCs w:val="20"/>
              </w:rPr>
              <w:t>2</w:t>
            </w:r>
            <w:r w:rsidR="00B6457D">
              <w:rPr>
                <w:rFonts w:ascii="Helvetica" w:hAnsi="Helvetica"/>
                <w:sz w:val="20"/>
                <w:szCs w:val="20"/>
              </w:rPr>
              <w:t>-2026</w:t>
            </w:r>
            <w:r w:rsidR="003062BB">
              <w:rPr>
                <w:rFonts w:ascii="Helvetica" w:hAnsi="Helvetica"/>
                <w:sz w:val="20"/>
                <w:szCs w:val="20"/>
              </w:rPr>
              <w:t>/</w:t>
            </w:r>
            <w:r w:rsidR="00B6457D">
              <w:rPr>
                <w:rFonts w:ascii="Helvetica" w:hAnsi="Helvetica"/>
                <w:sz w:val="20"/>
                <w:szCs w:val="20"/>
              </w:rPr>
              <w:t>JN</w:t>
            </w:r>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Predmet javnega naročila</w:t>
            </w:r>
          </w:p>
        </w:tc>
        <w:tc>
          <w:tcPr>
            <w:tcW w:w="3502" w:type="pct"/>
            <w:shd w:val="clear" w:color="auto" w:fill="auto"/>
            <w:vAlign w:val="center"/>
          </w:tcPr>
          <w:p w:rsidR="00C54C1F" w:rsidRPr="00E62A5B" w:rsidRDefault="00E62A5B" w:rsidP="00E62A5B">
            <w:pPr>
              <w:spacing w:line="280" w:lineRule="atLeast"/>
              <w:contextualSpacing/>
              <w:rPr>
                <w:rFonts w:ascii="Helvetica" w:hAnsi="Helvetica" w:cs="Calibri"/>
                <w:b/>
                <w:bCs/>
                <w:sz w:val="20"/>
                <w:szCs w:val="20"/>
              </w:rPr>
            </w:pPr>
            <w:r w:rsidRPr="00396DBF">
              <w:rPr>
                <w:rFonts w:ascii="Helvetica" w:hAnsi="Helvetica" w:cs="Calibri"/>
                <w:b/>
                <w:bCs/>
                <w:sz w:val="20"/>
                <w:szCs w:val="20"/>
              </w:rPr>
              <w:t>OKOLJU PRIJAZNE STORITVE ČIŠČENJA POSLOVNIH PROSTOROV MESTNE KNJIŽNICE KRANJ</w:t>
            </w:r>
          </w:p>
        </w:tc>
      </w:tr>
      <w:tr w:rsidR="00C54C1F" w:rsidRPr="00025BBB" w:rsidTr="00F94C69">
        <w:trPr>
          <w:trHeight w:val="20"/>
          <w:jc w:val="center"/>
        </w:trPr>
        <w:tc>
          <w:tcPr>
            <w:tcW w:w="5000" w:type="pct"/>
            <w:gridSpan w:val="2"/>
            <w:shd w:val="clear" w:color="auto" w:fill="auto"/>
            <w:vAlign w:val="center"/>
          </w:tcPr>
          <w:p w:rsidR="00C54C1F" w:rsidRPr="00025BBB" w:rsidRDefault="00C54C1F" w:rsidP="00F94C69">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Podatki o ponudniku </w:t>
            </w:r>
            <w:r w:rsidRPr="00025BBB">
              <w:rPr>
                <w:rFonts w:ascii="Helvetica" w:hAnsi="Helvetica" w:cs="Arial"/>
                <w:b/>
                <w:sz w:val="20"/>
                <w:szCs w:val="20"/>
              </w:rPr>
              <w:t xml:space="preserve">(pravna oseba, podjetnik, društvo ali drug pravni subjekt, ki nastopa v postopku javnega naročanja): </w:t>
            </w:r>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Firma ponudnika</w:t>
            </w:r>
          </w:p>
        </w:tc>
        <w:permStart w:id="2118141942" w:edGrp="everyone"/>
        <w:tc>
          <w:tcPr>
            <w:tcW w:w="350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2118141942"/>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Sedež ponudnika </w:t>
            </w:r>
            <w:r w:rsidRPr="00025BBB">
              <w:rPr>
                <w:rFonts w:ascii="Helvetica" w:hAnsi="Helvetica" w:cs="Arial"/>
                <w:b/>
                <w:sz w:val="20"/>
                <w:szCs w:val="20"/>
              </w:rPr>
              <w:t>(država, ulica in hišna številka, naselje, občina, poštna številka in kraj)</w:t>
            </w:r>
          </w:p>
        </w:tc>
        <w:permStart w:id="1598630693" w:edGrp="everyone"/>
        <w:tc>
          <w:tcPr>
            <w:tcW w:w="350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598630693"/>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Matična številka </w:t>
            </w:r>
            <w:r w:rsidRPr="00025BBB">
              <w:rPr>
                <w:rFonts w:ascii="Helvetica" w:hAnsi="Helvetica" w:cs="Arial"/>
                <w:b/>
                <w:sz w:val="20"/>
                <w:szCs w:val="20"/>
              </w:rPr>
              <w:t>ponudnika oziroma davčna številka za druge fizične in pravne osebe - ponudnike, ki niso vpisane v poslovnem registru</w:t>
            </w:r>
          </w:p>
        </w:tc>
        <w:permStart w:id="1735540575" w:edGrp="everyone"/>
        <w:tc>
          <w:tcPr>
            <w:tcW w:w="350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735540575"/>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Ponudnik je nosilec tihe družbe</w:t>
            </w:r>
            <w:r w:rsidRPr="00025BBB">
              <w:rPr>
                <w:rStyle w:val="FootnoteReference"/>
                <w:rFonts w:ascii="Helvetica" w:hAnsi="Helvetica" w:cs="Arial"/>
                <w:sz w:val="20"/>
                <w:szCs w:val="20"/>
              </w:rPr>
              <w:t xml:space="preserve">* </w:t>
            </w:r>
            <w:r w:rsidRPr="00025BBB">
              <w:rPr>
                <w:rFonts w:ascii="Helvetica" w:hAnsi="Helvetica" w:cs="Arial"/>
                <w:b/>
                <w:sz w:val="20"/>
                <w:szCs w:val="20"/>
                <w:lang w:eastAsia="sl-SI"/>
              </w:rPr>
              <w:t>(ustrezno obkroži)</w:t>
            </w:r>
          </w:p>
        </w:tc>
        <w:tc>
          <w:tcPr>
            <w:tcW w:w="3502" w:type="pct"/>
            <w:shd w:val="clear" w:color="auto" w:fill="auto"/>
            <w:vAlign w:val="center"/>
          </w:tcPr>
          <w:p w:rsidR="00C54C1F" w:rsidRPr="00025BBB" w:rsidRDefault="00C54C1F" w:rsidP="00F94C69">
            <w:pPr>
              <w:spacing w:line="280" w:lineRule="atLeast"/>
              <w:jc w:val="both"/>
              <w:rPr>
                <w:rFonts w:ascii="Helvetica" w:hAnsi="Helvetica" w:cs="Arial"/>
                <w:bCs/>
                <w:iCs/>
                <w:sz w:val="20"/>
                <w:szCs w:val="20"/>
                <w:lang w:eastAsia="sl-SI"/>
              </w:rPr>
            </w:pP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 xml:space="preserve">DA    NE        </w:t>
            </w:r>
          </w:p>
          <w:p w:rsidR="00C54C1F" w:rsidRPr="00025BBB" w:rsidRDefault="00C54C1F" w:rsidP="00F94C69">
            <w:pPr>
              <w:spacing w:line="280" w:lineRule="atLeast"/>
              <w:jc w:val="both"/>
              <w:rPr>
                <w:rFonts w:ascii="Helvetica" w:hAnsi="Helvetica" w:cs="Arial"/>
                <w:bCs/>
                <w:iCs/>
                <w:sz w:val="20"/>
                <w:szCs w:val="20"/>
                <w:lang w:eastAsia="sl-SI"/>
              </w:rPr>
            </w:pPr>
          </w:p>
        </w:tc>
      </w:tr>
    </w:tbl>
    <w:p w:rsidR="00C54C1F" w:rsidRDefault="00C54C1F" w:rsidP="00C54C1F">
      <w:pPr>
        <w:spacing w:line="280" w:lineRule="atLeast"/>
        <w:jc w:val="both"/>
        <w:rPr>
          <w:rFonts w:ascii="Helvetica" w:hAnsi="Helvetica" w:cs="Arial"/>
          <w:sz w:val="20"/>
          <w:szCs w:val="20"/>
          <w:lang w:eastAsia="sl-SI"/>
        </w:rPr>
      </w:pPr>
    </w:p>
    <w:p w:rsidR="00E62A5B" w:rsidRPr="00025BBB" w:rsidRDefault="00E62A5B"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 xml:space="preserve">Lastniška struktura ponudnika: </w:t>
      </w:r>
    </w:p>
    <w:p w:rsidR="00C54C1F" w:rsidRPr="00025BBB" w:rsidRDefault="00C54C1F" w:rsidP="00C54C1F">
      <w:pPr>
        <w:spacing w:line="280" w:lineRule="atLeast"/>
        <w:jc w:val="both"/>
        <w:rPr>
          <w:rFonts w:ascii="Helvetica" w:hAnsi="Helvetica" w:cs="Arial"/>
          <w:b/>
          <w:sz w:val="20"/>
          <w:szCs w:val="20"/>
        </w:rPr>
      </w:pPr>
      <w:r w:rsidRPr="00025BBB">
        <w:rPr>
          <w:rFonts w:ascii="Helvetica" w:hAnsi="Helvetica" w:cs="Arial"/>
          <w:b/>
          <w:sz w:val="20"/>
          <w:szCs w:val="20"/>
          <w:lang w:eastAsia="sl-SI"/>
        </w:rPr>
        <w:t>1.</w:t>
      </w:r>
      <w:r w:rsidRPr="00025BBB">
        <w:rPr>
          <w:rFonts w:ascii="Helvetica" w:hAnsi="Helvetica" w:cs="Arial"/>
          <w:b/>
          <w:sz w:val="20"/>
          <w:szCs w:val="20"/>
        </w:rPr>
        <w:t xml:space="preserve"> Podatki o udeležbi fizičnih oseb v lastništvu ponudnika, vključno s tihimi družbeniki*: </w:t>
      </w:r>
    </w:p>
    <w:p w:rsidR="00C54C1F" w:rsidRPr="00025BBB" w:rsidRDefault="00C54C1F" w:rsidP="00C54C1F">
      <w:pPr>
        <w:spacing w:line="280" w:lineRule="atLeast"/>
        <w:jc w:val="both"/>
        <w:rPr>
          <w:rFonts w:ascii="Helvetica" w:hAnsi="Helvetica" w:cs="Arial"/>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8"/>
        <w:gridCol w:w="1703"/>
        <w:gridCol w:w="1991"/>
        <w:gridCol w:w="2434"/>
        <w:gridCol w:w="2434"/>
      </w:tblGrid>
      <w:tr w:rsidR="00C54C1F" w:rsidRPr="00025BBB" w:rsidTr="00F94C69">
        <w:trPr>
          <w:trHeight w:val="20"/>
          <w:jc w:val="center"/>
        </w:trPr>
        <w:tc>
          <w:tcPr>
            <w:tcW w:w="275"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940"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Ime in priimek</w:t>
            </w:r>
          </w:p>
        </w:tc>
        <w:tc>
          <w:tcPr>
            <w:tcW w:w="109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Naslov prebivališča</w:t>
            </w:r>
          </w:p>
        </w:tc>
        <w:tc>
          <w:tcPr>
            <w:tcW w:w="1343" w:type="pct"/>
            <w:vAlign w:val="center"/>
          </w:tcPr>
          <w:p w:rsidR="00C54C1F" w:rsidRPr="00025BBB" w:rsidDel="004E2DD6"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Delež lastništva v %</w:t>
            </w:r>
          </w:p>
        </w:tc>
        <w:tc>
          <w:tcPr>
            <w:tcW w:w="1343"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Tihi družbenik</w:t>
            </w:r>
          </w:p>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(ustrezno obkroži)</w:t>
            </w:r>
          </w:p>
        </w:tc>
      </w:tr>
      <w:tr w:rsidR="00C54C1F" w:rsidRPr="00025BBB" w:rsidTr="00F94C69">
        <w:trPr>
          <w:trHeight w:val="20"/>
          <w:jc w:val="center"/>
        </w:trPr>
        <w:tc>
          <w:tcPr>
            <w:tcW w:w="275"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1680817258" w:edGrp="everyone"/>
        <w:tc>
          <w:tcPr>
            <w:tcW w:w="940"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680817258"/>
          </w:p>
        </w:tc>
        <w:permStart w:id="739849320" w:edGrp="everyone"/>
        <w:tc>
          <w:tcPr>
            <w:tcW w:w="1099"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739849320"/>
          </w:p>
        </w:tc>
        <w:permStart w:id="1105201553" w:edGrp="everyone"/>
        <w:tc>
          <w:tcPr>
            <w:tcW w:w="1343" w:type="pct"/>
            <w:vAlign w:val="center"/>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105201553"/>
          </w:p>
        </w:tc>
        <w:tc>
          <w:tcPr>
            <w:tcW w:w="134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lastRenderedPageBreak/>
              <w:t>Če DA, navedite nosilca tihe družbe*</w:t>
            </w:r>
          </w:p>
          <w:permStart w:id="2118939021" w:edGrp="everyone"/>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2118939021"/>
          </w:p>
        </w:tc>
      </w:tr>
      <w:tr w:rsidR="00C54C1F" w:rsidRPr="00025BBB" w:rsidTr="00F94C69">
        <w:trPr>
          <w:trHeight w:val="20"/>
          <w:jc w:val="center"/>
        </w:trPr>
        <w:tc>
          <w:tcPr>
            <w:tcW w:w="275"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lastRenderedPageBreak/>
              <w:t>2.</w:t>
            </w:r>
          </w:p>
        </w:tc>
        <w:permStart w:id="1287392928" w:edGrp="everyone"/>
        <w:tc>
          <w:tcPr>
            <w:tcW w:w="940"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287392928"/>
          </w:p>
        </w:tc>
        <w:permStart w:id="841354948" w:edGrp="everyone"/>
        <w:tc>
          <w:tcPr>
            <w:tcW w:w="1099"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841354948"/>
          </w:p>
        </w:tc>
        <w:permStart w:id="1455229694" w:edGrp="everyone"/>
        <w:tc>
          <w:tcPr>
            <w:tcW w:w="1343"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i/>
                <w:sz w:val="20"/>
                <w:szCs w:val="20"/>
                <w:lang w:eastAsia="sl-SI"/>
              </w:rPr>
              <w:fldChar w:fldCharType="end"/>
            </w:r>
            <w:permEnd w:id="1455229694"/>
          </w:p>
        </w:tc>
        <w:tc>
          <w:tcPr>
            <w:tcW w:w="134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1830378981" w:edGrp="everyone"/>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830378981"/>
          </w:p>
        </w:tc>
      </w:tr>
      <w:tr w:rsidR="00C54C1F" w:rsidRPr="00025BBB" w:rsidTr="00F94C69">
        <w:trPr>
          <w:trHeight w:val="20"/>
          <w:jc w:val="center"/>
        </w:trPr>
        <w:tc>
          <w:tcPr>
            <w:tcW w:w="275"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3.</w:t>
            </w:r>
          </w:p>
        </w:tc>
        <w:permStart w:id="449130752" w:edGrp="everyone"/>
        <w:tc>
          <w:tcPr>
            <w:tcW w:w="940"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449130752"/>
          </w:p>
        </w:tc>
        <w:permStart w:id="1761754738" w:edGrp="everyone"/>
        <w:tc>
          <w:tcPr>
            <w:tcW w:w="1099"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761754738"/>
          </w:p>
        </w:tc>
        <w:permStart w:id="134692480" w:edGrp="everyone"/>
        <w:tc>
          <w:tcPr>
            <w:tcW w:w="1343"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i/>
                <w:sz w:val="20"/>
                <w:szCs w:val="20"/>
                <w:lang w:eastAsia="sl-SI"/>
              </w:rPr>
              <w:fldChar w:fldCharType="end"/>
            </w:r>
            <w:permEnd w:id="134692480"/>
          </w:p>
        </w:tc>
        <w:tc>
          <w:tcPr>
            <w:tcW w:w="134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55122248" w:edGrp="everyone"/>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55122248"/>
          </w:p>
        </w:tc>
      </w:tr>
      <w:tr w:rsidR="00C54C1F" w:rsidRPr="00025BBB" w:rsidTr="00F94C69">
        <w:trPr>
          <w:trHeight w:val="20"/>
          <w:jc w:val="center"/>
        </w:trPr>
        <w:tc>
          <w:tcPr>
            <w:tcW w:w="275"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4.</w:t>
            </w:r>
          </w:p>
        </w:tc>
        <w:permStart w:id="1709851544" w:edGrp="everyone"/>
        <w:tc>
          <w:tcPr>
            <w:tcW w:w="940"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709851544"/>
          </w:p>
        </w:tc>
        <w:permStart w:id="1754988582" w:edGrp="everyone"/>
        <w:tc>
          <w:tcPr>
            <w:tcW w:w="1099"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754988582"/>
          </w:p>
        </w:tc>
        <w:permStart w:id="710755239" w:edGrp="everyone"/>
        <w:tc>
          <w:tcPr>
            <w:tcW w:w="1343"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i/>
                <w:sz w:val="20"/>
                <w:szCs w:val="20"/>
                <w:lang w:eastAsia="sl-SI"/>
              </w:rPr>
              <w:fldChar w:fldCharType="end"/>
            </w:r>
            <w:permEnd w:id="710755239"/>
          </w:p>
        </w:tc>
        <w:tc>
          <w:tcPr>
            <w:tcW w:w="134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555966500" w:edGrp="everyone"/>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555966500"/>
          </w:p>
        </w:tc>
      </w:tr>
    </w:tbl>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2. </w:t>
      </w:r>
      <w:r w:rsidRPr="00025BBB">
        <w:rPr>
          <w:rFonts w:ascii="Helvetica" w:hAnsi="Helvetica" w:cs="Arial"/>
          <w:b/>
          <w:sz w:val="20"/>
          <w:szCs w:val="20"/>
        </w:rPr>
        <w:t xml:space="preserve">Podatki o udeležbi pravnih oseb v lastništvu ponudnika, vključno z navedbo, ali je pravna oseba nosilec tihe družbe*: </w:t>
      </w:r>
    </w:p>
    <w:p w:rsidR="00C54C1F" w:rsidRPr="00025BBB" w:rsidRDefault="00C54C1F" w:rsidP="00C54C1F">
      <w:pPr>
        <w:spacing w:line="280" w:lineRule="atLeast"/>
        <w:jc w:val="both"/>
        <w:rPr>
          <w:rFonts w:ascii="Helvetica" w:hAnsi="Helvetica"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0"/>
        <w:gridCol w:w="1705"/>
        <w:gridCol w:w="1489"/>
        <w:gridCol w:w="1364"/>
        <w:gridCol w:w="1986"/>
        <w:gridCol w:w="1986"/>
      </w:tblGrid>
      <w:tr w:rsidR="00C54C1F" w:rsidRPr="00025BBB" w:rsidTr="00F94C69">
        <w:trPr>
          <w:trHeight w:val="20"/>
        </w:trPr>
        <w:tc>
          <w:tcPr>
            <w:tcW w:w="29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941"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822"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Sedež pravne osebe</w:t>
            </w:r>
          </w:p>
        </w:tc>
        <w:tc>
          <w:tcPr>
            <w:tcW w:w="753"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Delež lastništva ponudnika v %</w:t>
            </w:r>
          </w:p>
        </w:tc>
        <w:tc>
          <w:tcPr>
            <w:tcW w:w="1096"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Matična številka pravne osebe oziroma davčna številka za druge pravne osebe, ki niso vpisane v poslovnem registru</w:t>
            </w:r>
          </w:p>
        </w:tc>
        <w:tc>
          <w:tcPr>
            <w:tcW w:w="1096"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Pravna oseba je hkrati nosilec tihe družbe* (ustrezno obkroži)</w:t>
            </w:r>
          </w:p>
        </w:tc>
      </w:tr>
      <w:tr w:rsidR="00C54C1F" w:rsidRPr="00025BBB" w:rsidTr="00F94C69">
        <w:trPr>
          <w:trHeight w:val="20"/>
        </w:trPr>
        <w:tc>
          <w:tcPr>
            <w:tcW w:w="29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1789488281" w:edGrp="everyone"/>
        <w:tc>
          <w:tcPr>
            <w:tcW w:w="941"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789488281"/>
          </w:p>
        </w:tc>
        <w:permStart w:id="1839019527" w:edGrp="everyone"/>
        <w:tc>
          <w:tcPr>
            <w:tcW w:w="82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839019527"/>
          </w:p>
        </w:tc>
        <w:permStart w:id="1221819051" w:edGrp="everyone"/>
        <w:tc>
          <w:tcPr>
            <w:tcW w:w="753"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221819051"/>
          </w:p>
        </w:tc>
        <w:permStart w:id="458193605" w:edGrp="everyone"/>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458193605"/>
          </w:p>
        </w:tc>
        <w:tc>
          <w:tcPr>
            <w:tcW w:w="1096"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tc>
      </w:tr>
      <w:tr w:rsidR="00C54C1F" w:rsidRPr="00025BBB" w:rsidTr="00F94C69">
        <w:trPr>
          <w:trHeight w:val="20"/>
        </w:trPr>
        <w:tc>
          <w:tcPr>
            <w:tcW w:w="29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2.</w:t>
            </w:r>
          </w:p>
        </w:tc>
        <w:permStart w:id="235495477" w:edGrp="everyone"/>
        <w:tc>
          <w:tcPr>
            <w:tcW w:w="941"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235495477"/>
          </w:p>
        </w:tc>
        <w:permStart w:id="787877956" w:edGrp="everyone"/>
        <w:tc>
          <w:tcPr>
            <w:tcW w:w="82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787877956"/>
          </w:p>
        </w:tc>
        <w:permStart w:id="828200466" w:edGrp="everyone"/>
        <w:tc>
          <w:tcPr>
            <w:tcW w:w="753"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828200466"/>
          </w:p>
        </w:tc>
        <w:permStart w:id="790891274" w:edGrp="everyone"/>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790891274"/>
          </w:p>
        </w:tc>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Cs/>
                <w:iCs/>
                <w:sz w:val="20"/>
                <w:szCs w:val="20"/>
                <w:lang w:eastAsia="sl-SI"/>
              </w:rPr>
              <w:t>DA        NE</w:t>
            </w:r>
          </w:p>
        </w:tc>
      </w:tr>
      <w:tr w:rsidR="00C54C1F" w:rsidRPr="00025BBB" w:rsidTr="00F94C69">
        <w:trPr>
          <w:trHeight w:val="20"/>
        </w:trPr>
        <w:tc>
          <w:tcPr>
            <w:tcW w:w="29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3.</w:t>
            </w:r>
          </w:p>
        </w:tc>
        <w:permStart w:id="1569602415" w:edGrp="everyone"/>
        <w:tc>
          <w:tcPr>
            <w:tcW w:w="941"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569602415"/>
          </w:p>
        </w:tc>
        <w:permStart w:id="946099476" w:edGrp="everyone"/>
        <w:tc>
          <w:tcPr>
            <w:tcW w:w="82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946099476"/>
          </w:p>
        </w:tc>
        <w:permStart w:id="1202591466" w:edGrp="everyone"/>
        <w:tc>
          <w:tcPr>
            <w:tcW w:w="753"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202591466"/>
          </w:p>
        </w:tc>
        <w:permStart w:id="1224684055" w:edGrp="everyone"/>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224684055"/>
          </w:p>
        </w:tc>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Cs/>
                <w:iCs/>
                <w:sz w:val="20"/>
                <w:szCs w:val="20"/>
                <w:lang w:eastAsia="sl-SI"/>
              </w:rPr>
              <w:t>DA        NE</w:t>
            </w:r>
          </w:p>
        </w:tc>
      </w:tr>
      <w:tr w:rsidR="00C54C1F" w:rsidRPr="00025BBB" w:rsidTr="00F94C69">
        <w:trPr>
          <w:trHeight w:val="20"/>
        </w:trPr>
        <w:tc>
          <w:tcPr>
            <w:tcW w:w="29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4.</w:t>
            </w:r>
          </w:p>
        </w:tc>
        <w:permStart w:id="1469716493" w:edGrp="everyone"/>
        <w:tc>
          <w:tcPr>
            <w:tcW w:w="941"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469716493"/>
          </w:p>
        </w:tc>
        <w:permStart w:id="1575777810" w:edGrp="everyone"/>
        <w:tc>
          <w:tcPr>
            <w:tcW w:w="82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575777810"/>
          </w:p>
        </w:tc>
        <w:permStart w:id="886337421" w:edGrp="everyone"/>
        <w:tc>
          <w:tcPr>
            <w:tcW w:w="753"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886337421"/>
          </w:p>
        </w:tc>
        <w:permStart w:id="1918333091" w:edGrp="everyone"/>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918333091"/>
          </w:p>
        </w:tc>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Cs/>
                <w:iCs/>
                <w:sz w:val="20"/>
                <w:szCs w:val="20"/>
                <w:lang w:eastAsia="sl-SI"/>
              </w:rPr>
              <w:t>DA        NE</w:t>
            </w:r>
          </w:p>
        </w:tc>
      </w:tr>
    </w:tbl>
    <w:p w:rsidR="00C54C1F" w:rsidRPr="00025BBB" w:rsidRDefault="00C54C1F" w:rsidP="00C54C1F">
      <w:pPr>
        <w:spacing w:line="280" w:lineRule="atLeast"/>
        <w:jc w:val="both"/>
        <w:rPr>
          <w:rFonts w:ascii="Helvetica" w:hAnsi="Helvetica" w:cs="Arial"/>
          <w:b/>
          <w:sz w:val="20"/>
          <w:szCs w:val="20"/>
        </w:rPr>
      </w:pPr>
    </w:p>
    <w:p w:rsidR="00C54C1F" w:rsidRPr="00025BBB" w:rsidRDefault="00C54C1F" w:rsidP="00C54C1F">
      <w:pPr>
        <w:spacing w:line="280" w:lineRule="atLeast"/>
        <w:jc w:val="both"/>
        <w:rPr>
          <w:rFonts w:ascii="Helvetica" w:hAnsi="Helvetica" w:cs="Arial"/>
          <w:b/>
          <w:sz w:val="20"/>
          <w:szCs w:val="20"/>
        </w:rPr>
      </w:pPr>
      <w:r w:rsidRPr="00025BBB">
        <w:rPr>
          <w:rFonts w:ascii="Helvetica" w:hAnsi="Helvetica" w:cs="Arial"/>
          <w:b/>
          <w:sz w:val="20"/>
          <w:szCs w:val="20"/>
        </w:rPr>
        <w:t xml:space="preserve">pri čemer je pravna oseba v lasti naslednjih fizičnih oseb: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5"/>
        <w:gridCol w:w="1680"/>
        <w:gridCol w:w="1779"/>
        <w:gridCol w:w="1560"/>
        <w:gridCol w:w="1575"/>
        <w:gridCol w:w="1961"/>
      </w:tblGrid>
      <w:tr w:rsidR="00C54C1F" w:rsidRPr="00025BBB" w:rsidTr="00F94C69">
        <w:trPr>
          <w:trHeight w:val="20"/>
        </w:trPr>
        <w:tc>
          <w:tcPr>
            <w:tcW w:w="27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927"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982"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 xml:space="preserve">Ime in priimek fizične osebe </w:t>
            </w:r>
          </w:p>
        </w:tc>
        <w:tc>
          <w:tcPr>
            <w:tcW w:w="861"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Naslov prebivališča</w:t>
            </w:r>
          </w:p>
          <w:p w:rsidR="00C54C1F" w:rsidRPr="00025BBB" w:rsidRDefault="00C54C1F" w:rsidP="00F94C69">
            <w:pPr>
              <w:spacing w:line="280" w:lineRule="atLeast"/>
              <w:jc w:val="both"/>
              <w:rPr>
                <w:rFonts w:ascii="Helvetica" w:hAnsi="Helvetica" w:cs="Arial"/>
                <w:b/>
                <w:sz w:val="20"/>
                <w:szCs w:val="20"/>
                <w:lang w:eastAsia="sl-SI"/>
              </w:rPr>
            </w:pPr>
          </w:p>
        </w:tc>
        <w:tc>
          <w:tcPr>
            <w:tcW w:w="869"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Delež lastništva v %</w:t>
            </w:r>
          </w:p>
        </w:tc>
        <w:tc>
          <w:tcPr>
            <w:tcW w:w="1083"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Tihi družbenik</w:t>
            </w:r>
          </w:p>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(ustrezno obkroži)</w:t>
            </w:r>
          </w:p>
        </w:tc>
      </w:tr>
      <w:tr w:rsidR="00C54C1F" w:rsidRPr="00025BBB" w:rsidTr="00F94C69">
        <w:trPr>
          <w:trHeight w:val="20"/>
        </w:trPr>
        <w:tc>
          <w:tcPr>
            <w:tcW w:w="27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710432584" w:edGrp="everyone"/>
        <w:tc>
          <w:tcPr>
            <w:tcW w:w="927"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710432584"/>
          </w:p>
        </w:tc>
        <w:permStart w:id="1974350810" w:edGrp="everyone"/>
        <w:tc>
          <w:tcPr>
            <w:tcW w:w="98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974350810"/>
          </w:p>
        </w:tc>
        <w:permStart w:id="1645573190" w:edGrp="everyone"/>
        <w:tc>
          <w:tcPr>
            <w:tcW w:w="861"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645573190"/>
          </w:p>
        </w:tc>
        <w:permStart w:id="318642551" w:edGrp="everyone"/>
        <w:tc>
          <w:tcPr>
            <w:tcW w:w="869"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318642551"/>
          </w:p>
        </w:tc>
        <w:tc>
          <w:tcPr>
            <w:tcW w:w="108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1786465103" w:edGrp="everyone"/>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bCs/>
                <w:iCs/>
                <w:sz w:val="20"/>
                <w:szCs w:val="20"/>
                <w:lang w:eastAsia="sl-SI"/>
              </w:rPr>
              <w:fldChar w:fldCharType="end"/>
            </w:r>
            <w:permEnd w:id="1786465103"/>
          </w:p>
        </w:tc>
      </w:tr>
      <w:tr w:rsidR="00C54C1F" w:rsidRPr="00025BBB" w:rsidTr="00F94C69">
        <w:trPr>
          <w:trHeight w:val="20"/>
        </w:trPr>
        <w:tc>
          <w:tcPr>
            <w:tcW w:w="27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lastRenderedPageBreak/>
              <w:t>2.</w:t>
            </w:r>
          </w:p>
        </w:tc>
        <w:permStart w:id="1079132172" w:edGrp="everyone"/>
        <w:tc>
          <w:tcPr>
            <w:tcW w:w="927"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079132172"/>
          </w:p>
        </w:tc>
        <w:permStart w:id="1212959173" w:edGrp="everyone"/>
        <w:tc>
          <w:tcPr>
            <w:tcW w:w="98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212959173"/>
          </w:p>
        </w:tc>
        <w:permStart w:id="661739092" w:edGrp="everyone"/>
        <w:tc>
          <w:tcPr>
            <w:tcW w:w="861"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661739092"/>
          </w:p>
        </w:tc>
        <w:permStart w:id="386098720" w:edGrp="everyone"/>
        <w:tc>
          <w:tcPr>
            <w:tcW w:w="869"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386098720"/>
          </w:p>
        </w:tc>
        <w:tc>
          <w:tcPr>
            <w:tcW w:w="108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1064964721" w:edGrp="everyone"/>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bCs/>
                <w:iCs/>
                <w:sz w:val="20"/>
                <w:szCs w:val="20"/>
                <w:lang w:eastAsia="sl-SI"/>
              </w:rPr>
              <w:fldChar w:fldCharType="end"/>
            </w:r>
            <w:permEnd w:id="1064964721"/>
          </w:p>
        </w:tc>
      </w:tr>
      <w:tr w:rsidR="00C54C1F" w:rsidRPr="00025BBB" w:rsidTr="00F94C69">
        <w:trPr>
          <w:trHeight w:val="20"/>
        </w:trPr>
        <w:tc>
          <w:tcPr>
            <w:tcW w:w="27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3.</w:t>
            </w:r>
          </w:p>
        </w:tc>
        <w:permStart w:id="1507287478" w:edGrp="everyone"/>
        <w:tc>
          <w:tcPr>
            <w:tcW w:w="927"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507287478"/>
          </w:p>
        </w:tc>
        <w:permStart w:id="592076613" w:edGrp="everyone"/>
        <w:tc>
          <w:tcPr>
            <w:tcW w:w="98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592076613"/>
          </w:p>
        </w:tc>
        <w:permStart w:id="473566732" w:edGrp="everyone"/>
        <w:tc>
          <w:tcPr>
            <w:tcW w:w="861"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473566732"/>
          </w:p>
        </w:tc>
        <w:permStart w:id="370284188" w:edGrp="everyone"/>
        <w:tc>
          <w:tcPr>
            <w:tcW w:w="869"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370284188"/>
          </w:p>
        </w:tc>
        <w:tc>
          <w:tcPr>
            <w:tcW w:w="108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685338572" w:edGrp="everyone"/>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fldChar w:fldCharType="begin">
                <w:ffData>
                  <w:name w:val="Besedilo12"/>
                  <w:enabled/>
                  <w:calcOnExit w:val="0"/>
                  <w:textInput/>
                </w:ffData>
              </w:fldChar>
            </w:r>
            <w:r w:rsidRPr="00025BBB">
              <w:rPr>
                <w:rFonts w:ascii="Helvetica" w:hAnsi="Helvetica" w:cs="Arial"/>
                <w:bCs/>
                <w:iCs/>
                <w:sz w:val="20"/>
                <w:szCs w:val="20"/>
                <w:lang w:eastAsia="sl-SI"/>
              </w:rPr>
              <w:instrText xml:space="preserve"> FORMTEXT </w:instrText>
            </w:r>
            <w:r w:rsidRPr="00025BBB">
              <w:rPr>
                <w:rFonts w:ascii="Helvetica" w:hAnsi="Helvetica" w:cs="Arial"/>
                <w:bCs/>
                <w:iCs/>
                <w:sz w:val="20"/>
                <w:szCs w:val="20"/>
                <w:lang w:eastAsia="sl-SI"/>
              </w:rPr>
            </w:r>
            <w:r w:rsidRPr="00025BBB">
              <w:rPr>
                <w:rFonts w:ascii="Helvetica" w:hAnsi="Helvetica" w:cs="Arial"/>
                <w:bCs/>
                <w:iCs/>
                <w:sz w:val="20"/>
                <w:szCs w:val="20"/>
                <w:lang w:eastAsia="sl-SI"/>
              </w:rPr>
              <w:fldChar w:fldCharType="separate"/>
            </w:r>
            <w:r w:rsidR="009D72BB">
              <w:rPr>
                <w:rFonts w:ascii="Helvetica" w:hAnsi="Helvetica" w:cs="Arial"/>
                <w:bCs/>
                <w:iCs/>
                <w:noProof/>
                <w:sz w:val="20"/>
                <w:szCs w:val="20"/>
                <w:lang w:eastAsia="sl-SI"/>
              </w:rPr>
              <w:t> </w:t>
            </w:r>
            <w:r w:rsidR="009D72BB">
              <w:rPr>
                <w:rFonts w:ascii="Helvetica" w:hAnsi="Helvetica" w:cs="Arial"/>
                <w:bCs/>
                <w:iCs/>
                <w:noProof/>
                <w:sz w:val="20"/>
                <w:szCs w:val="20"/>
                <w:lang w:eastAsia="sl-SI"/>
              </w:rPr>
              <w:t> </w:t>
            </w:r>
            <w:r w:rsidR="009D72BB">
              <w:rPr>
                <w:rFonts w:ascii="Helvetica" w:hAnsi="Helvetica" w:cs="Arial"/>
                <w:bCs/>
                <w:iCs/>
                <w:noProof/>
                <w:sz w:val="20"/>
                <w:szCs w:val="20"/>
                <w:lang w:eastAsia="sl-SI"/>
              </w:rPr>
              <w:t> </w:t>
            </w:r>
            <w:r w:rsidR="009D72BB">
              <w:rPr>
                <w:rFonts w:ascii="Helvetica" w:hAnsi="Helvetica" w:cs="Arial"/>
                <w:bCs/>
                <w:iCs/>
                <w:noProof/>
                <w:sz w:val="20"/>
                <w:szCs w:val="20"/>
                <w:lang w:eastAsia="sl-SI"/>
              </w:rPr>
              <w:t> </w:t>
            </w:r>
            <w:r w:rsidR="009D72BB">
              <w:rPr>
                <w:rFonts w:ascii="Helvetica" w:hAnsi="Helvetica" w:cs="Arial"/>
                <w:bCs/>
                <w:iCs/>
                <w:noProof/>
                <w:sz w:val="20"/>
                <w:szCs w:val="20"/>
                <w:lang w:eastAsia="sl-SI"/>
              </w:rPr>
              <w:t> </w:t>
            </w:r>
            <w:r w:rsidRPr="00025BBB">
              <w:rPr>
                <w:rFonts w:ascii="Helvetica" w:hAnsi="Helvetica" w:cs="Arial"/>
                <w:bCs/>
                <w:iCs/>
                <w:sz w:val="20"/>
                <w:szCs w:val="20"/>
                <w:lang w:eastAsia="sl-SI"/>
              </w:rPr>
              <w:fldChar w:fldCharType="end"/>
            </w:r>
            <w:permEnd w:id="685338572"/>
          </w:p>
        </w:tc>
      </w:tr>
      <w:tr w:rsidR="00C54C1F" w:rsidRPr="00025BBB" w:rsidTr="00F94C69">
        <w:trPr>
          <w:trHeight w:val="20"/>
        </w:trPr>
        <w:tc>
          <w:tcPr>
            <w:tcW w:w="27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4.</w:t>
            </w:r>
          </w:p>
        </w:tc>
        <w:permStart w:id="890394891" w:edGrp="everyone"/>
        <w:tc>
          <w:tcPr>
            <w:tcW w:w="927"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890394891"/>
          </w:p>
        </w:tc>
        <w:permStart w:id="107362170" w:edGrp="everyone"/>
        <w:tc>
          <w:tcPr>
            <w:tcW w:w="98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07362170"/>
          </w:p>
        </w:tc>
        <w:permStart w:id="1321931968" w:edGrp="everyone"/>
        <w:tc>
          <w:tcPr>
            <w:tcW w:w="861"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321931968"/>
          </w:p>
        </w:tc>
        <w:permStart w:id="1608190918" w:edGrp="everyone"/>
        <w:tc>
          <w:tcPr>
            <w:tcW w:w="869"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608190918"/>
          </w:p>
        </w:tc>
        <w:tc>
          <w:tcPr>
            <w:tcW w:w="1083" w:type="pct"/>
            <w:vAlign w:val="center"/>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461513857" w:edGrp="everyone"/>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fldChar w:fldCharType="begin">
                <w:ffData>
                  <w:name w:val="Besedilo12"/>
                  <w:enabled/>
                  <w:calcOnExit w:val="0"/>
                  <w:textInput/>
                </w:ffData>
              </w:fldChar>
            </w:r>
            <w:r w:rsidRPr="00025BBB">
              <w:rPr>
                <w:rFonts w:ascii="Helvetica" w:hAnsi="Helvetica" w:cs="Arial"/>
                <w:bCs/>
                <w:iCs/>
                <w:sz w:val="20"/>
                <w:szCs w:val="20"/>
                <w:lang w:eastAsia="sl-SI"/>
              </w:rPr>
              <w:instrText xml:space="preserve"> FORMTEXT </w:instrText>
            </w:r>
            <w:r w:rsidRPr="00025BBB">
              <w:rPr>
                <w:rFonts w:ascii="Helvetica" w:hAnsi="Helvetica" w:cs="Arial"/>
                <w:bCs/>
                <w:iCs/>
                <w:sz w:val="20"/>
                <w:szCs w:val="20"/>
                <w:lang w:eastAsia="sl-SI"/>
              </w:rPr>
            </w:r>
            <w:r w:rsidRPr="00025BBB">
              <w:rPr>
                <w:rFonts w:ascii="Helvetica" w:hAnsi="Helvetica" w:cs="Arial"/>
                <w:bCs/>
                <w:iCs/>
                <w:sz w:val="20"/>
                <w:szCs w:val="20"/>
                <w:lang w:eastAsia="sl-SI"/>
              </w:rPr>
              <w:fldChar w:fldCharType="separate"/>
            </w:r>
            <w:r w:rsidR="009D72BB">
              <w:rPr>
                <w:rFonts w:ascii="Helvetica" w:hAnsi="Helvetica" w:cs="Arial"/>
                <w:bCs/>
                <w:iCs/>
                <w:noProof/>
                <w:sz w:val="20"/>
                <w:szCs w:val="20"/>
                <w:lang w:eastAsia="sl-SI"/>
              </w:rPr>
              <w:t> </w:t>
            </w:r>
            <w:r w:rsidR="009D72BB">
              <w:rPr>
                <w:rFonts w:ascii="Helvetica" w:hAnsi="Helvetica" w:cs="Arial"/>
                <w:bCs/>
                <w:iCs/>
                <w:noProof/>
                <w:sz w:val="20"/>
                <w:szCs w:val="20"/>
                <w:lang w:eastAsia="sl-SI"/>
              </w:rPr>
              <w:t> </w:t>
            </w:r>
            <w:r w:rsidR="009D72BB">
              <w:rPr>
                <w:rFonts w:ascii="Helvetica" w:hAnsi="Helvetica" w:cs="Arial"/>
                <w:bCs/>
                <w:iCs/>
                <w:noProof/>
                <w:sz w:val="20"/>
                <w:szCs w:val="20"/>
                <w:lang w:eastAsia="sl-SI"/>
              </w:rPr>
              <w:t> </w:t>
            </w:r>
            <w:r w:rsidR="009D72BB">
              <w:rPr>
                <w:rFonts w:ascii="Helvetica" w:hAnsi="Helvetica" w:cs="Arial"/>
                <w:bCs/>
                <w:iCs/>
                <w:noProof/>
                <w:sz w:val="20"/>
                <w:szCs w:val="20"/>
                <w:lang w:eastAsia="sl-SI"/>
              </w:rPr>
              <w:t> </w:t>
            </w:r>
            <w:r w:rsidR="009D72BB">
              <w:rPr>
                <w:rFonts w:ascii="Helvetica" w:hAnsi="Helvetica" w:cs="Arial"/>
                <w:bCs/>
                <w:iCs/>
                <w:noProof/>
                <w:sz w:val="20"/>
                <w:szCs w:val="20"/>
                <w:lang w:eastAsia="sl-SI"/>
              </w:rPr>
              <w:t> </w:t>
            </w:r>
            <w:r w:rsidRPr="00025BBB">
              <w:rPr>
                <w:rFonts w:ascii="Helvetica" w:hAnsi="Helvetica" w:cs="Arial"/>
                <w:bCs/>
                <w:iCs/>
                <w:sz w:val="20"/>
                <w:szCs w:val="20"/>
                <w:lang w:eastAsia="sl-SI"/>
              </w:rPr>
              <w:fldChar w:fldCharType="end"/>
            </w:r>
            <w:permEnd w:id="461513857"/>
          </w:p>
        </w:tc>
      </w:tr>
    </w:tbl>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3. </w:t>
      </w:r>
      <w:r w:rsidRPr="00025BBB">
        <w:rPr>
          <w:rFonts w:ascii="Helvetica" w:hAnsi="Helvetica" w:cs="Arial"/>
          <w:b/>
          <w:sz w:val="20"/>
          <w:szCs w:val="20"/>
        </w:rPr>
        <w:t xml:space="preserve">Podatki o družbah, za katere se po določbah zakona, ki ureja gospodarske družbe, šteje, da so povezane družbe s ponudnikom: </w:t>
      </w:r>
    </w:p>
    <w:p w:rsidR="00C54C1F" w:rsidRPr="00025BBB" w:rsidRDefault="00C54C1F" w:rsidP="00C54C1F">
      <w:pPr>
        <w:spacing w:line="280" w:lineRule="atLeast"/>
        <w:jc w:val="both"/>
        <w:rPr>
          <w:rFonts w:ascii="Helvetica" w:hAnsi="Helvetica"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9"/>
        <w:gridCol w:w="1898"/>
        <w:gridCol w:w="3535"/>
      </w:tblGrid>
      <w:tr w:rsidR="00C54C1F" w:rsidRPr="00025BBB" w:rsidTr="00F94C69">
        <w:trPr>
          <w:trHeight w:val="20"/>
        </w:trPr>
        <w:tc>
          <w:tcPr>
            <w:tcW w:w="42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1572"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1047"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Sedež pravne osebe</w:t>
            </w:r>
          </w:p>
        </w:tc>
        <w:tc>
          <w:tcPr>
            <w:tcW w:w="1951"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Matična številka ponudnika oziroma davčna številka za druge pravne osebe, ki niso vpisane v poslovnem registru</w:t>
            </w:r>
          </w:p>
        </w:tc>
      </w:tr>
      <w:tr w:rsidR="00C54C1F" w:rsidRPr="00025BBB" w:rsidTr="00F94C69">
        <w:trPr>
          <w:trHeight w:val="20"/>
        </w:trPr>
        <w:tc>
          <w:tcPr>
            <w:tcW w:w="42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920154791" w:edGrp="everyone"/>
        <w:tc>
          <w:tcPr>
            <w:tcW w:w="157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920154791"/>
          </w:p>
        </w:tc>
        <w:permStart w:id="680739398" w:edGrp="everyone"/>
        <w:tc>
          <w:tcPr>
            <w:tcW w:w="1047"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680739398"/>
          </w:p>
        </w:tc>
        <w:permStart w:id="1492468088" w:edGrp="everyone"/>
        <w:tc>
          <w:tcPr>
            <w:tcW w:w="1951"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492468088"/>
          </w:p>
        </w:tc>
      </w:tr>
    </w:tbl>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je v medsebojnem razmerju, v skladu s 527. členom ZGD-1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99"/>
        <w:gridCol w:w="1466"/>
        <w:gridCol w:w="1787"/>
        <w:gridCol w:w="2555"/>
        <w:gridCol w:w="2553"/>
      </w:tblGrid>
      <w:tr w:rsidR="00C54C1F" w:rsidRPr="00025BBB" w:rsidTr="00F94C69">
        <w:trPr>
          <w:trHeight w:val="20"/>
        </w:trPr>
        <w:tc>
          <w:tcPr>
            <w:tcW w:w="386"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809"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986"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Sedež pravne osebe</w:t>
            </w:r>
          </w:p>
        </w:tc>
        <w:tc>
          <w:tcPr>
            <w:tcW w:w="1410"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Matična številka ponudnika oziroma davčna številka za druge pravne osebe, ki niso vpisane v poslovnem registru</w:t>
            </w:r>
          </w:p>
        </w:tc>
        <w:tc>
          <w:tcPr>
            <w:tcW w:w="1409"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Povezana na način</w:t>
            </w:r>
          </w:p>
        </w:tc>
      </w:tr>
      <w:tr w:rsidR="00C54C1F" w:rsidRPr="00025BBB" w:rsidTr="00F94C69">
        <w:trPr>
          <w:trHeight w:val="20"/>
        </w:trPr>
        <w:tc>
          <w:tcPr>
            <w:tcW w:w="386"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1338340608" w:edGrp="everyone"/>
        <w:tc>
          <w:tcPr>
            <w:tcW w:w="809"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338340608"/>
          </w:p>
        </w:tc>
        <w:permStart w:id="770965861" w:edGrp="everyone"/>
        <w:tc>
          <w:tcPr>
            <w:tcW w:w="986"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770965861"/>
          </w:p>
        </w:tc>
        <w:permStart w:id="870785981" w:edGrp="everyone"/>
        <w:tc>
          <w:tcPr>
            <w:tcW w:w="1410"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870785981"/>
          </w:p>
        </w:tc>
        <w:permStart w:id="1658803114" w:edGrp="everyone"/>
        <w:tc>
          <w:tcPr>
            <w:tcW w:w="1409"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658803114"/>
          </w:p>
        </w:tc>
      </w:tr>
    </w:tbl>
    <w:p w:rsidR="00C54C1F" w:rsidRPr="00025BBB" w:rsidRDefault="00C54C1F" w:rsidP="00C54C1F">
      <w:pPr>
        <w:spacing w:line="280" w:lineRule="atLeast"/>
        <w:jc w:val="both"/>
        <w:rPr>
          <w:rFonts w:ascii="Helvetica" w:hAnsi="Helvetica" w:cs="Arial"/>
          <w:i/>
          <w:sz w:val="20"/>
          <w:szCs w:val="20"/>
          <w:lang w:eastAsia="sl-SI"/>
        </w:rPr>
      </w:pPr>
      <w:r w:rsidRPr="00025BBB">
        <w:rPr>
          <w:rFonts w:ascii="Helvetica" w:hAnsi="Helvetica" w:cs="Arial"/>
          <w:i/>
          <w:sz w:val="20"/>
          <w:szCs w:val="20"/>
          <w:lang w:eastAsia="sl-SI"/>
        </w:rPr>
        <w:t>Tabele se po potrebi multiplicirajo.</w:t>
      </w:r>
    </w:p>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Izjavljam, da sem kot fizične osebe - udeležence v lastništvu ponudnika navedel: </w:t>
      </w:r>
    </w:p>
    <w:p w:rsidR="00C54C1F" w:rsidRPr="00025BBB" w:rsidRDefault="00C54C1F" w:rsidP="005D20D0">
      <w:pPr>
        <w:pStyle w:val="ListParagraph"/>
        <w:numPr>
          <w:ilvl w:val="0"/>
          <w:numId w:val="39"/>
        </w:numPr>
        <w:spacing w:after="0" w:line="280" w:lineRule="atLeast"/>
        <w:ind w:left="567" w:hanging="567"/>
        <w:jc w:val="both"/>
        <w:rPr>
          <w:rFonts w:ascii="Helvetica" w:hAnsi="Helvetica" w:cs="Arial"/>
          <w:noProof/>
          <w:sz w:val="20"/>
          <w:szCs w:val="20"/>
        </w:rPr>
      </w:pPr>
      <w:r w:rsidRPr="00025BBB">
        <w:rPr>
          <w:rFonts w:ascii="Helvetica" w:hAnsi="Helvetica" w:cs="Arial"/>
          <w:noProof/>
          <w:sz w:val="20"/>
          <w:szCs w:val="20"/>
        </w:rPr>
        <w:t xml:space="preserve">vsako fizično osebo, ki je posredno ali neposredno imetnik več kakor 5% delnic, oziroma je udeležena z več kot 5% deležem pri ustanoviteljskih pravicah, upravljanju ali kapitalu pravne osebe, ali ima obvladujoč položaj pri upravljanju sredstev pravne osebe; </w:t>
      </w:r>
    </w:p>
    <w:p w:rsidR="00C54C1F" w:rsidRPr="00025BBB" w:rsidRDefault="00C54C1F" w:rsidP="005D20D0">
      <w:pPr>
        <w:pStyle w:val="ListParagraph"/>
        <w:numPr>
          <w:ilvl w:val="0"/>
          <w:numId w:val="39"/>
        </w:numPr>
        <w:spacing w:after="0" w:line="280" w:lineRule="atLeast"/>
        <w:ind w:left="567" w:hanging="567"/>
        <w:jc w:val="both"/>
        <w:rPr>
          <w:rFonts w:ascii="Helvetica" w:hAnsi="Helvetica" w:cs="Arial"/>
          <w:noProof/>
          <w:sz w:val="20"/>
          <w:szCs w:val="20"/>
        </w:rPr>
      </w:pPr>
      <w:r w:rsidRPr="00025BBB">
        <w:rPr>
          <w:rFonts w:ascii="Helvetica" w:hAnsi="Helvetica" w:cs="Arial"/>
          <w:noProof/>
          <w:sz w:val="20"/>
          <w:szCs w:val="20"/>
        </w:rPr>
        <w:t xml:space="preserve">vsako fizično osebo, ki pravni osebi posredno zagotovi ali zagotavlja sredstva, in ima na tej podlagi možnost nadzorovati, usmerjati ali drugače bistveno vplivati na odločitve uprave ali drugega poslovodnega organa pravne osebe pri odločanju o financiranju in poslovanju. </w:t>
      </w:r>
    </w:p>
    <w:p w:rsidR="00C54C1F" w:rsidRPr="00025BBB" w:rsidRDefault="00C54C1F" w:rsidP="00C54C1F">
      <w:pPr>
        <w:pStyle w:val="ListParagraph"/>
        <w:spacing w:after="0" w:line="280" w:lineRule="atLeast"/>
        <w:ind w:left="567"/>
        <w:jc w:val="both"/>
        <w:rPr>
          <w:rFonts w:ascii="Helvetica" w:hAnsi="Helvetica" w:cs="Arial"/>
          <w:noProof/>
          <w:sz w:val="20"/>
          <w:szCs w:val="20"/>
        </w:rPr>
      </w:pPr>
    </w:p>
    <w:p w:rsidR="00C54C1F"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lastRenderedPageBreak/>
        <w:t xml:space="preserve">S podpisom te izjave jamčim, da v celotni lastniški strukturi ni udeleženih drugih fizičnih ter pravnih oseb in tihih družbenikov*, ter gospodarskih subjektov, za katere se glede na določbe zakona, ki ureja gospodarske družbe, šteje, da so povezane družbe. </w:t>
      </w:r>
    </w:p>
    <w:p w:rsidR="00C54C1F" w:rsidRPr="00025BBB" w:rsidRDefault="00C54C1F" w:rsidP="00C54C1F">
      <w:pPr>
        <w:spacing w:line="280" w:lineRule="atLeast"/>
        <w:jc w:val="both"/>
        <w:rPr>
          <w:rFonts w:ascii="Helvetica" w:hAnsi="Helvetica" w:cs="Arial"/>
          <w:sz w:val="20"/>
          <w:szCs w:val="20"/>
          <w:lang w:eastAsia="sl-SI"/>
        </w:rPr>
      </w:pPr>
    </w:p>
    <w:p w:rsidR="003E7039"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S podpisom te izjave jamčim za točnost in resničnost podatkov ter se zavedam, da je pogodba v primeru lažne izjave ali neresničnih podatkov o dejstvih v izjavi nična. Zavezujem se, da bom naročnika obvestil o vsaki spremembi posredovanih podatkov. </w:t>
      </w:r>
      <w:r w:rsidRPr="00025BBB">
        <w:rPr>
          <w:rFonts w:ascii="Helvetica" w:hAnsi="Helvetica" w:cs="Arial"/>
          <w:sz w:val="20"/>
          <w:szCs w:val="20"/>
          <w:lang w:eastAsia="sl-SI"/>
        </w:rPr>
        <w:tab/>
      </w:r>
    </w:p>
    <w:p w:rsidR="00C54C1F" w:rsidRPr="00025BBB" w:rsidRDefault="00C54C1F" w:rsidP="00C54C1F">
      <w:pPr>
        <w:spacing w:line="280" w:lineRule="atLeast"/>
        <w:jc w:val="both"/>
        <w:rPr>
          <w:rFonts w:ascii="Helvetica" w:hAnsi="Helvetica" w:cs="Arial"/>
          <w:b/>
          <w:bCs/>
          <w:sz w:val="20"/>
          <w:szCs w:val="20"/>
          <w:lang w:eastAsia="sl-SI"/>
        </w:rPr>
      </w:pPr>
      <w:r w:rsidRPr="00025BBB">
        <w:rPr>
          <w:rFonts w:ascii="Helvetica" w:hAnsi="Helvetica" w:cs="Arial"/>
          <w:sz w:val="20"/>
          <w:szCs w:val="20"/>
          <w:lang w:eastAsia="sl-SI"/>
        </w:rPr>
        <w:tab/>
      </w:r>
      <w:r w:rsidRPr="00025BBB">
        <w:rPr>
          <w:rFonts w:ascii="Helvetica" w:hAnsi="Helvetica" w:cs="Arial"/>
          <w:b/>
          <w:bCs/>
          <w:sz w:val="20"/>
          <w:szCs w:val="20"/>
          <w:lang w:eastAsia="sl-SI"/>
        </w:rPr>
        <w:tab/>
      </w:r>
    </w:p>
    <w:p w:rsidR="00C54C1F" w:rsidRPr="00025BBB" w:rsidRDefault="00C54C1F" w:rsidP="00C54C1F">
      <w:pPr>
        <w:spacing w:line="280" w:lineRule="atLeast"/>
        <w:jc w:val="both"/>
        <w:rPr>
          <w:rFonts w:ascii="Helvetica" w:hAnsi="Helvetica" w:cs="Arial"/>
          <w:bCs/>
          <w:sz w:val="20"/>
          <w:szCs w:val="20"/>
          <w:lang w:eastAsia="sl-SI"/>
        </w:rPr>
      </w:pPr>
      <w:r w:rsidRPr="00025BBB">
        <w:rPr>
          <w:rFonts w:ascii="Helvetica" w:hAnsi="Helvetica" w:cs="Arial"/>
          <w:bCs/>
          <w:sz w:val="20"/>
          <w:szCs w:val="20"/>
          <w:lang w:eastAsia="sl-SI"/>
        </w:rPr>
        <w:t xml:space="preserve">V  </w:t>
      </w:r>
      <w:permStart w:id="1652573307" w:edGrp="everyone"/>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652573307"/>
      <w:r w:rsidRPr="00025BBB">
        <w:rPr>
          <w:rFonts w:ascii="Helvetica" w:hAnsi="Helvetica" w:cs="Arial"/>
          <w:bCs/>
          <w:sz w:val="20"/>
          <w:szCs w:val="20"/>
          <w:lang w:eastAsia="sl-SI"/>
        </w:rPr>
        <w:t xml:space="preserve">, dne </w:t>
      </w:r>
      <w:permStart w:id="1248789832" w:edGrp="everyone"/>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ermEnd w:id="1248789832"/>
    </w:p>
    <w:p w:rsidR="00C54C1F" w:rsidRPr="00025BBB" w:rsidRDefault="00C54C1F" w:rsidP="00C54C1F">
      <w:pPr>
        <w:spacing w:line="280" w:lineRule="atLeast"/>
        <w:jc w:val="both"/>
        <w:rPr>
          <w:rFonts w:ascii="Helvetica" w:hAnsi="Helvetica" w:cs="Arial"/>
          <w:bCs/>
          <w:sz w:val="20"/>
          <w:szCs w:val="20"/>
          <w:lang w:eastAsia="sl-SI"/>
        </w:rPr>
      </w:pPr>
    </w:p>
    <w:p w:rsidR="00C54C1F" w:rsidRPr="00025BBB" w:rsidRDefault="00C54C1F" w:rsidP="00C54C1F">
      <w:pPr>
        <w:spacing w:line="280" w:lineRule="atLeast"/>
        <w:jc w:val="both"/>
        <w:rPr>
          <w:rFonts w:ascii="Helvetica" w:hAnsi="Helvetica" w:cs="Arial"/>
          <w:bCs/>
          <w:sz w:val="20"/>
          <w:szCs w:val="20"/>
          <w:lang w:eastAsia="sl-SI"/>
        </w:rPr>
      </w:pPr>
      <w:r w:rsidRPr="00025BBB">
        <w:rPr>
          <w:rFonts w:ascii="Helvetica" w:hAnsi="Helvetica" w:cs="Arial"/>
          <w:bCs/>
          <w:sz w:val="20"/>
          <w:szCs w:val="20"/>
          <w:lang w:eastAsia="sl-SI"/>
        </w:rPr>
        <w:tab/>
      </w:r>
      <w:r w:rsidRPr="00025BBB">
        <w:rPr>
          <w:rFonts w:ascii="Helvetica" w:hAnsi="Helvetica" w:cs="Arial"/>
          <w:bCs/>
          <w:sz w:val="20"/>
          <w:szCs w:val="20"/>
          <w:lang w:eastAsia="sl-SI"/>
        </w:rPr>
        <w:tab/>
      </w:r>
      <w:r w:rsidRPr="00025BBB">
        <w:rPr>
          <w:rFonts w:ascii="Helvetica" w:hAnsi="Helvetica" w:cs="Arial"/>
          <w:bCs/>
          <w:sz w:val="20"/>
          <w:szCs w:val="20"/>
          <w:lang w:eastAsia="sl-SI"/>
        </w:rPr>
        <w:tab/>
      </w:r>
      <w:r w:rsidRPr="00025BBB">
        <w:rPr>
          <w:rFonts w:ascii="Helvetica" w:hAnsi="Helvetica" w:cs="Arial"/>
          <w:bCs/>
          <w:sz w:val="20"/>
          <w:szCs w:val="20"/>
          <w:lang w:eastAsia="sl-SI"/>
        </w:rPr>
        <w:tab/>
      </w:r>
      <w:r w:rsidR="00FF25DA" w:rsidRPr="00025BBB">
        <w:rPr>
          <w:rFonts w:ascii="Helvetica" w:hAnsi="Helvetica" w:cs="Arial"/>
          <w:bCs/>
          <w:sz w:val="20"/>
          <w:szCs w:val="20"/>
          <w:lang w:eastAsia="sl-SI"/>
        </w:rPr>
        <w:tab/>
      </w:r>
      <w:r w:rsidR="00FF25DA" w:rsidRPr="00025BBB">
        <w:rPr>
          <w:rFonts w:ascii="Helvetica" w:hAnsi="Helvetica" w:cs="Arial"/>
          <w:bCs/>
          <w:sz w:val="20"/>
          <w:szCs w:val="20"/>
          <w:lang w:eastAsia="sl-SI"/>
        </w:rPr>
        <w:tab/>
        <w:t xml:space="preserve">      </w:t>
      </w:r>
      <w:r w:rsidRPr="00025BBB">
        <w:rPr>
          <w:rFonts w:ascii="Helvetica" w:hAnsi="Helvetica" w:cs="Arial"/>
          <w:bCs/>
          <w:sz w:val="20"/>
          <w:szCs w:val="20"/>
          <w:lang w:eastAsia="sl-SI"/>
        </w:rPr>
        <w:t>Ime in priimek zakonitega zastopnika:</w:t>
      </w:r>
    </w:p>
    <w:p w:rsidR="00C54C1F" w:rsidRPr="00025BBB" w:rsidRDefault="00C54C1F" w:rsidP="00C54C1F">
      <w:pPr>
        <w:spacing w:line="280" w:lineRule="atLeast"/>
        <w:ind w:left="4536"/>
        <w:jc w:val="both"/>
        <w:rPr>
          <w:rFonts w:ascii="Helvetica" w:hAnsi="Helvetica" w:cs="Arial"/>
          <w:bCs/>
          <w:sz w:val="20"/>
          <w:szCs w:val="20"/>
          <w:lang w:eastAsia="sl-SI"/>
        </w:rPr>
      </w:pPr>
      <w:r w:rsidRPr="00025BBB">
        <w:rPr>
          <w:rFonts w:ascii="Helvetica" w:hAnsi="Helvetica" w:cs="Arial"/>
          <w:bCs/>
          <w:sz w:val="20"/>
          <w:szCs w:val="20"/>
          <w:lang w:eastAsia="sl-SI"/>
        </w:rPr>
        <w:t xml:space="preserve"> </w:t>
      </w:r>
      <w:permStart w:id="1165705291" w:edGrp="everyone"/>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009D72BB">
        <w:rPr>
          <w:rFonts w:ascii="Helvetica" w:hAnsi="Helvetica" w:cs="Arial"/>
          <w:b/>
          <w:bCs/>
          <w:i/>
          <w:iCs/>
          <w:noProof/>
          <w:sz w:val="20"/>
          <w:szCs w:val="20"/>
          <w:lang w:eastAsia="sl-SI"/>
        </w:rPr>
        <w:t> </w:t>
      </w:r>
      <w:r w:rsidRPr="00025BBB">
        <w:rPr>
          <w:rFonts w:ascii="Helvetica" w:hAnsi="Helvetica" w:cs="Arial"/>
          <w:sz w:val="20"/>
          <w:szCs w:val="20"/>
          <w:lang w:eastAsia="sl-SI"/>
        </w:rPr>
        <w:fldChar w:fldCharType="end"/>
      </w:r>
    </w:p>
    <w:permEnd w:id="1165705291"/>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left="3402" w:firstLine="1134"/>
        <w:jc w:val="both"/>
        <w:rPr>
          <w:rFonts w:ascii="Helvetica" w:hAnsi="Helvetica" w:cs="Arial"/>
          <w:bCs/>
          <w:sz w:val="20"/>
          <w:szCs w:val="20"/>
          <w:lang w:eastAsia="sl-SI"/>
        </w:rPr>
      </w:pPr>
      <w:r w:rsidRPr="00025BBB">
        <w:rPr>
          <w:rFonts w:ascii="Helvetica" w:hAnsi="Helvetica" w:cs="Arial"/>
          <w:bCs/>
          <w:sz w:val="20"/>
          <w:szCs w:val="20"/>
          <w:lang w:eastAsia="sl-SI"/>
        </w:rPr>
        <w:t>Podpis zakonitega zastopnika</w:t>
      </w:r>
    </w:p>
    <w:p w:rsidR="00C54C1F" w:rsidRPr="00025BBB" w:rsidRDefault="00C54C1F" w:rsidP="00C54C1F">
      <w:pPr>
        <w:spacing w:line="280" w:lineRule="atLeast"/>
        <w:ind w:left="3402" w:firstLine="1134"/>
        <w:jc w:val="both"/>
        <w:rPr>
          <w:rFonts w:ascii="Helvetica" w:hAnsi="Helvetica" w:cs="Arial"/>
          <w:bCs/>
          <w:sz w:val="20"/>
          <w:szCs w:val="20"/>
          <w:lang w:eastAsia="sl-SI"/>
        </w:rPr>
      </w:pPr>
    </w:p>
    <w:p w:rsidR="00C54C1F" w:rsidRPr="00025BBB" w:rsidRDefault="00C54C1F" w:rsidP="00C54C1F">
      <w:pPr>
        <w:spacing w:line="280" w:lineRule="atLeast"/>
        <w:ind w:left="3402" w:firstLine="1134"/>
        <w:jc w:val="both"/>
        <w:rPr>
          <w:rFonts w:ascii="Helvetica" w:hAnsi="Helvetica" w:cs="Arial"/>
          <w:bCs/>
          <w:sz w:val="20"/>
          <w:szCs w:val="20"/>
          <w:lang w:eastAsia="sl-SI"/>
        </w:rPr>
      </w:pPr>
      <w:r w:rsidRPr="00025BBB">
        <w:rPr>
          <w:rFonts w:ascii="Helvetica" w:hAnsi="Helvetica" w:cs="Arial"/>
          <w:bCs/>
          <w:sz w:val="20"/>
          <w:szCs w:val="20"/>
          <w:lang w:eastAsia="sl-SI"/>
        </w:rPr>
        <w:t>Žig ponudnika</w:t>
      </w: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Default="00C54C1F" w:rsidP="00C54C1F">
      <w:pPr>
        <w:spacing w:line="280" w:lineRule="atLeast"/>
        <w:ind w:firstLine="1134"/>
        <w:jc w:val="both"/>
        <w:rPr>
          <w:rFonts w:ascii="Helvetica" w:hAnsi="Helvetica" w:cs="Arial"/>
          <w:bCs/>
          <w:sz w:val="20"/>
          <w:szCs w:val="20"/>
          <w:lang w:eastAsia="sl-SI"/>
        </w:rPr>
      </w:pPr>
    </w:p>
    <w:p w:rsidR="00E62A5B" w:rsidRDefault="00E62A5B" w:rsidP="00C54C1F">
      <w:pPr>
        <w:spacing w:line="280" w:lineRule="atLeast"/>
        <w:ind w:firstLine="1134"/>
        <w:jc w:val="both"/>
        <w:rPr>
          <w:rFonts w:ascii="Helvetica" w:hAnsi="Helvetica" w:cs="Arial"/>
          <w:bCs/>
          <w:sz w:val="20"/>
          <w:szCs w:val="20"/>
          <w:lang w:eastAsia="sl-SI"/>
        </w:rPr>
      </w:pPr>
    </w:p>
    <w:p w:rsidR="00E35A3B" w:rsidRDefault="00E35A3B" w:rsidP="00C54C1F">
      <w:pPr>
        <w:spacing w:line="280" w:lineRule="atLeast"/>
        <w:ind w:firstLine="1134"/>
        <w:jc w:val="both"/>
        <w:rPr>
          <w:rFonts w:ascii="Helvetica" w:hAnsi="Helvetica" w:cs="Arial"/>
          <w:bCs/>
          <w:sz w:val="20"/>
          <w:szCs w:val="20"/>
          <w:lang w:eastAsia="sl-SI"/>
        </w:rPr>
      </w:pPr>
    </w:p>
    <w:p w:rsidR="00E62A5B" w:rsidRDefault="00E62A5B" w:rsidP="00C54C1F">
      <w:pPr>
        <w:spacing w:line="280" w:lineRule="atLeast"/>
        <w:ind w:firstLine="1134"/>
        <w:jc w:val="both"/>
        <w:rPr>
          <w:rFonts w:ascii="Helvetica" w:hAnsi="Helvetica" w:cs="Arial"/>
          <w:bCs/>
          <w:sz w:val="20"/>
          <w:szCs w:val="20"/>
          <w:lang w:eastAsia="sl-SI"/>
        </w:rPr>
      </w:pPr>
    </w:p>
    <w:p w:rsidR="00E62A5B" w:rsidRPr="00025BBB" w:rsidRDefault="00E62A5B" w:rsidP="00C54C1F">
      <w:pPr>
        <w:spacing w:line="280" w:lineRule="atLeast"/>
        <w:ind w:firstLine="1134"/>
        <w:jc w:val="both"/>
        <w:rPr>
          <w:rFonts w:ascii="Helvetica" w:hAnsi="Helvetica" w:cs="Arial"/>
          <w:bCs/>
          <w:sz w:val="20"/>
          <w:szCs w:val="20"/>
          <w:lang w:eastAsia="sl-SI"/>
        </w:rPr>
      </w:pPr>
    </w:p>
    <w:p w:rsidR="00C54C1F" w:rsidRPr="00E35A3B" w:rsidRDefault="00C54C1F" w:rsidP="00C54C1F">
      <w:pPr>
        <w:spacing w:line="280" w:lineRule="atLeast"/>
        <w:jc w:val="both"/>
        <w:rPr>
          <w:rFonts w:ascii="Helvetica" w:hAnsi="Helvetica" w:cs="Arial"/>
          <w:sz w:val="18"/>
          <w:szCs w:val="18"/>
          <w:lang w:eastAsia="sl-SI"/>
        </w:rPr>
      </w:pPr>
      <w:r w:rsidRPr="00E35A3B">
        <w:rPr>
          <w:rFonts w:ascii="Helvetica" w:hAnsi="Helvetica" w:cs="Arial"/>
          <w:sz w:val="18"/>
          <w:szCs w:val="18"/>
        </w:rPr>
        <w:t xml:space="preserve">*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 </w:t>
      </w:r>
    </w:p>
    <w:p w:rsidR="00524A17" w:rsidRDefault="00524A17" w:rsidP="00524A17">
      <w:pPr>
        <w:widowControl w:val="0"/>
        <w:spacing w:line="280" w:lineRule="atLeast"/>
        <w:rPr>
          <w:rFonts w:ascii="Helvetica" w:hAnsi="Helvetica" w:cs="Calibri"/>
          <w:b/>
          <w:iCs/>
          <w:sz w:val="20"/>
          <w:szCs w:val="20"/>
        </w:rPr>
      </w:pPr>
    </w:p>
    <w:p w:rsidR="00025BBB" w:rsidRDefault="00025BBB" w:rsidP="00524A17">
      <w:pPr>
        <w:widowControl w:val="0"/>
        <w:spacing w:line="280" w:lineRule="atLeast"/>
        <w:rPr>
          <w:rFonts w:ascii="Helvetica" w:hAnsi="Helvetica" w:cs="Calibri"/>
          <w:b/>
          <w:iCs/>
          <w:sz w:val="20"/>
          <w:szCs w:val="20"/>
        </w:rPr>
      </w:pPr>
    </w:p>
    <w:p w:rsidR="00025BBB" w:rsidRDefault="00025BBB" w:rsidP="00524A17">
      <w:pPr>
        <w:widowControl w:val="0"/>
        <w:spacing w:line="280" w:lineRule="atLeast"/>
        <w:rPr>
          <w:rFonts w:ascii="Helvetica" w:hAnsi="Helvetica" w:cs="Calibri"/>
          <w:b/>
          <w:iCs/>
          <w:sz w:val="20"/>
          <w:szCs w:val="20"/>
        </w:rPr>
      </w:pPr>
    </w:p>
    <w:p w:rsidR="00E35A3B" w:rsidRPr="00025BBB" w:rsidRDefault="00E35A3B" w:rsidP="00524A17">
      <w:pPr>
        <w:widowControl w:val="0"/>
        <w:spacing w:line="280" w:lineRule="atLeast"/>
        <w:rPr>
          <w:rFonts w:ascii="Helvetica" w:hAnsi="Helvetica" w:cs="Calibri"/>
          <w:b/>
          <w:iCs/>
          <w:sz w:val="20"/>
          <w:szCs w:val="20"/>
        </w:rPr>
      </w:pPr>
    </w:p>
    <w:p w:rsidR="0020002A" w:rsidRPr="00025BBB" w:rsidRDefault="0020002A" w:rsidP="0020002A">
      <w:pPr>
        <w:ind w:left="7788"/>
        <w:rPr>
          <w:rFonts w:ascii="Helvetica" w:hAnsi="Helvetica" w:cs="Arial"/>
          <w:sz w:val="20"/>
          <w:szCs w:val="20"/>
        </w:rPr>
      </w:pPr>
      <w:r w:rsidRPr="00025BBB">
        <w:rPr>
          <w:rFonts w:ascii="Helvetica" w:hAnsi="Helvetica" w:cs="Arial"/>
          <w:sz w:val="20"/>
          <w:szCs w:val="20"/>
        </w:rPr>
        <w:lastRenderedPageBreak/>
        <w:t xml:space="preserve">       </w:t>
      </w:r>
      <w:r w:rsidR="003E7039" w:rsidRPr="00025BBB">
        <w:rPr>
          <w:rFonts w:ascii="Helvetica" w:hAnsi="Helvetica" w:cs="Arial"/>
          <w:sz w:val="20"/>
          <w:szCs w:val="20"/>
        </w:rPr>
        <w:t xml:space="preserve">    </w:t>
      </w:r>
      <w:r w:rsidRPr="00025BBB">
        <w:rPr>
          <w:rFonts w:ascii="Helvetica" w:hAnsi="Helvetica" w:cs="Arial"/>
          <w:sz w:val="20"/>
          <w:szCs w:val="20"/>
        </w:rPr>
        <w:t xml:space="preserve"> OBR-</w:t>
      </w:r>
      <w:r w:rsidR="00FC159D" w:rsidRPr="00025BBB">
        <w:rPr>
          <w:rFonts w:ascii="Helvetica" w:hAnsi="Helvetica" w:cs="Arial"/>
          <w:sz w:val="20"/>
          <w:szCs w:val="20"/>
        </w:rPr>
        <w:t>8</w:t>
      </w:r>
    </w:p>
    <w:p w:rsidR="0020002A" w:rsidRPr="00025BBB" w:rsidRDefault="0020002A" w:rsidP="0020002A">
      <w:pPr>
        <w:rPr>
          <w:rFonts w:ascii="Helvetica" w:hAnsi="Helvetica" w:cs="Calibri"/>
          <w:iCs/>
          <w:sz w:val="20"/>
          <w:szCs w:val="20"/>
        </w:rPr>
      </w:pPr>
      <w:r w:rsidRPr="00025BBB">
        <w:rPr>
          <w:rFonts w:ascii="Helvetica" w:hAnsi="Helvetica" w:cs="Calibri"/>
          <w:iCs/>
          <w:sz w:val="20"/>
          <w:szCs w:val="20"/>
        </w:rPr>
        <w:t xml:space="preserve">PONUDNIK </w:t>
      </w:r>
    </w:p>
    <w:permStart w:id="1886999546" w:edGrp="everyone"/>
    <w:p w:rsidR="0020002A" w:rsidRPr="00025BBB" w:rsidRDefault="0020002A" w:rsidP="0020002A">
      <w:pPr>
        <w:rPr>
          <w:rFonts w:ascii="Helvetica" w:hAnsi="Helvetica" w:cs="Calibri"/>
          <w:b/>
          <w:i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009D72BB">
        <w:rPr>
          <w:rFonts w:ascii="Helvetica" w:hAnsi="Helvetica" w:cs="Calibri"/>
          <w:b/>
          <w:bCs/>
          <w:iCs/>
          <w:noProof/>
          <w:sz w:val="20"/>
          <w:szCs w:val="20"/>
        </w:rPr>
        <w:t> </w:t>
      </w:r>
      <w:r w:rsidRPr="00025BBB">
        <w:rPr>
          <w:rFonts w:ascii="Helvetica" w:hAnsi="Helvetica" w:cs="Calibri"/>
          <w:iCs/>
          <w:sz w:val="20"/>
          <w:szCs w:val="20"/>
        </w:rPr>
        <w:fldChar w:fldCharType="end"/>
      </w:r>
      <w:permEnd w:id="1886999546"/>
    </w:p>
    <w:p w:rsidR="0020002A" w:rsidRDefault="0020002A" w:rsidP="00524A17">
      <w:pPr>
        <w:rPr>
          <w:rFonts w:ascii="Helvetica" w:hAnsi="Helvetica" w:cs="Calibri"/>
          <w:iCs/>
          <w:sz w:val="20"/>
          <w:szCs w:val="20"/>
        </w:rPr>
      </w:pPr>
    </w:p>
    <w:p w:rsidR="00E62A5B" w:rsidRPr="00025BBB" w:rsidRDefault="00E62A5B" w:rsidP="00524A17">
      <w:pPr>
        <w:rPr>
          <w:rFonts w:ascii="Helvetica" w:hAnsi="Helvetica" w:cs="Calibri"/>
          <w:iCs/>
          <w:sz w:val="20"/>
          <w:szCs w:val="20"/>
        </w:rPr>
      </w:pPr>
    </w:p>
    <w:p w:rsidR="0020002A" w:rsidRPr="00025BBB" w:rsidRDefault="0020002A" w:rsidP="0020002A">
      <w:pPr>
        <w:jc w:val="center"/>
        <w:rPr>
          <w:rFonts w:ascii="Helvetica" w:hAnsi="Helvetica" w:cs="Calibri"/>
          <w:b/>
          <w:iCs/>
          <w:sz w:val="20"/>
          <w:szCs w:val="20"/>
        </w:rPr>
      </w:pPr>
      <w:r w:rsidRPr="00025BBB">
        <w:rPr>
          <w:rFonts w:ascii="Helvetica" w:hAnsi="Helvetica" w:cs="Calibri"/>
          <w:b/>
          <w:iCs/>
          <w:sz w:val="20"/>
          <w:szCs w:val="20"/>
        </w:rPr>
        <w:t xml:space="preserve">TABELA ČISTIL IN OSTALIH SREDSTEV SKLADNIH Z UREDBO </w:t>
      </w:r>
    </w:p>
    <w:p w:rsidR="00524A17" w:rsidRPr="00025BBB" w:rsidRDefault="0020002A" w:rsidP="0020002A">
      <w:pPr>
        <w:jc w:val="center"/>
        <w:rPr>
          <w:rFonts w:cs="Arial"/>
          <w:b/>
          <w:sz w:val="20"/>
          <w:szCs w:val="20"/>
        </w:rPr>
      </w:pPr>
      <w:r w:rsidRPr="00025BBB">
        <w:rPr>
          <w:rFonts w:ascii="Helvetica" w:hAnsi="Helvetica" w:cs="Calibri"/>
          <w:b/>
          <w:iCs/>
          <w:sz w:val="20"/>
          <w:szCs w:val="20"/>
        </w:rPr>
        <w:t>O ZELENEM JAVNEM NAROČANJU</w:t>
      </w:r>
    </w:p>
    <w:p w:rsidR="002A7A29" w:rsidRPr="00025BBB" w:rsidRDefault="002A7A29" w:rsidP="002A7A29">
      <w:pPr>
        <w:jc w:val="both"/>
        <w:rPr>
          <w:rFonts w:ascii="Helvetica" w:hAnsi="Helvetica" w:cs="Arial"/>
          <w:b/>
          <w:sz w:val="20"/>
          <w:szCs w:val="20"/>
          <w:lang w:eastAsia="sl-SI"/>
        </w:rPr>
      </w:pPr>
    </w:p>
    <w:p w:rsidR="002A7A29" w:rsidRPr="00025BBB" w:rsidRDefault="002A7A29" w:rsidP="002A7A29">
      <w:pPr>
        <w:jc w:val="both"/>
        <w:rPr>
          <w:rFonts w:ascii="Helvetica" w:hAnsi="Helvetica" w:cs="Arial"/>
          <w:b/>
          <w:sz w:val="20"/>
          <w:szCs w:val="20"/>
          <w:lang w:eastAsia="sl-SI"/>
        </w:rPr>
      </w:pPr>
      <w:r w:rsidRPr="00025BBB">
        <w:rPr>
          <w:rFonts w:ascii="Helvetica" w:hAnsi="Helvetica" w:cs="Arial"/>
          <w:b/>
          <w:sz w:val="20"/>
          <w:szCs w:val="20"/>
          <w:lang w:eastAsia="sl-SI"/>
        </w:rPr>
        <w:t xml:space="preserve">PODATKI O TEHNIČNIH SREDSTVIH IN ČISTILIH, </w:t>
      </w:r>
      <w:r w:rsidRPr="00025BBB">
        <w:rPr>
          <w:rFonts w:ascii="Helvetica" w:hAnsi="Helvetica" w:cs="Arial"/>
          <w:sz w:val="20"/>
          <w:szCs w:val="20"/>
          <w:lang w:eastAsia="sl-SI"/>
        </w:rPr>
        <w:t>ki jih bomo uporabljali pri izvajanju storitve čiščenja</w:t>
      </w:r>
      <w:r w:rsidR="00BC0F2B" w:rsidRPr="00025BBB">
        <w:rPr>
          <w:rFonts w:ascii="Helvetica" w:hAnsi="Helvetica" w:cs="Arial"/>
          <w:sz w:val="20"/>
          <w:szCs w:val="20"/>
          <w:lang w:eastAsia="sl-SI"/>
        </w:rPr>
        <w:t>:</w:t>
      </w:r>
    </w:p>
    <w:p w:rsidR="002A7A29" w:rsidRPr="00025BBB" w:rsidRDefault="002A7A29" w:rsidP="002A7A29">
      <w:pPr>
        <w:spacing w:after="120"/>
        <w:rPr>
          <w:rFonts w:ascii="Helvetica" w:hAnsi="Helvetica" w:cs="Arial"/>
          <w:b/>
          <w:sz w:val="20"/>
          <w:szCs w:val="20"/>
        </w:rPr>
      </w:pPr>
    </w:p>
    <w:p w:rsidR="002A7A29" w:rsidRPr="00025BBB" w:rsidRDefault="002A7A29" w:rsidP="00211012">
      <w:pPr>
        <w:spacing w:after="120"/>
        <w:rPr>
          <w:rFonts w:ascii="Helvetica" w:hAnsi="Helvetica" w:cs="Arial"/>
          <w:b/>
          <w:sz w:val="20"/>
          <w:szCs w:val="20"/>
        </w:rPr>
      </w:pPr>
      <w:r w:rsidRPr="00025BBB">
        <w:rPr>
          <w:rFonts w:ascii="Helvetica" w:hAnsi="Helvetica" w:cs="Arial"/>
          <w:b/>
          <w:sz w:val="20"/>
          <w:szCs w:val="20"/>
        </w:rPr>
        <w:t>A) Stroji za čiščenje</w:t>
      </w:r>
    </w:p>
    <w:p w:rsidR="002A7A29" w:rsidRPr="00025BBB" w:rsidRDefault="002A7A29" w:rsidP="005D20D0">
      <w:pPr>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Helvetica" w:hAnsi="Helvetica" w:cs="Arial"/>
          <w:sz w:val="20"/>
          <w:szCs w:val="20"/>
        </w:rPr>
      </w:pPr>
      <w:r w:rsidRPr="00025BBB">
        <w:rPr>
          <w:rFonts w:ascii="Helvetica" w:hAnsi="Helvetica" w:cs="Arial"/>
          <w:sz w:val="20"/>
          <w:szCs w:val="20"/>
        </w:rPr>
        <w:t xml:space="preserve">Število: </w:t>
      </w:r>
      <w:permStart w:id="1786581862" w:edGrp="everyone"/>
      <w:r w:rsidR="00BC0F2B" w:rsidRPr="00025BBB">
        <w:rPr>
          <w:rFonts w:ascii="Helvetica" w:hAnsi="Helvetica" w:cs="Calibri"/>
          <w:b/>
          <w:bCs/>
          <w:i/>
          <w:iCs/>
          <w:sz w:val="20"/>
          <w:szCs w:val="20"/>
        </w:rPr>
        <w:fldChar w:fldCharType="begin">
          <w:ffData>
            <w:name w:val="Besedilo12"/>
            <w:enabled/>
            <w:calcOnExit w:val="0"/>
            <w:textInput/>
          </w:ffData>
        </w:fldChar>
      </w:r>
      <w:r w:rsidR="00BC0F2B" w:rsidRPr="00025BBB">
        <w:rPr>
          <w:rFonts w:ascii="Helvetica" w:hAnsi="Helvetica" w:cs="Calibri"/>
          <w:b/>
          <w:bCs/>
          <w:i/>
          <w:iCs/>
          <w:sz w:val="20"/>
          <w:szCs w:val="20"/>
        </w:rPr>
        <w:instrText xml:space="preserve"> FORMTEXT </w:instrText>
      </w:r>
      <w:r w:rsidR="00BC0F2B" w:rsidRPr="00025BBB">
        <w:rPr>
          <w:rFonts w:ascii="Helvetica" w:hAnsi="Helvetica" w:cs="Calibri"/>
          <w:b/>
          <w:bCs/>
          <w:i/>
          <w:iCs/>
          <w:sz w:val="20"/>
          <w:szCs w:val="20"/>
        </w:rPr>
      </w:r>
      <w:r w:rsidR="00BC0F2B" w:rsidRPr="00025BBB">
        <w:rPr>
          <w:rFonts w:ascii="Helvetica" w:hAnsi="Helvetica" w:cs="Calibri"/>
          <w:b/>
          <w:bCs/>
          <w:i/>
          <w:iCs/>
          <w:sz w:val="20"/>
          <w:szCs w:val="20"/>
        </w:rPr>
        <w:fldChar w:fldCharType="separate"/>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BC0F2B" w:rsidRPr="00025BBB">
        <w:rPr>
          <w:rFonts w:ascii="Helvetica" w:hAnsi="Helvetica" w:cs="Calibri"/>
          <w:iCs/>
          <w:sz w:val="20"/>
          <w:szCs w:val="20"/>
        </w:rPr>
        <w:fldChar w:fldCharType="end"/>
      </w:r>
      <w:permEnd w:id="1786581862"/>
    </w:p>
    <w:p w:rsidR="002A7A29" w:rsidRPr="00025BBB" w:rsidRDefault="002A7A29" w:rsidP="005D20D0">
      <w:pPr>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Helvetica" w:hAnsi="Helvetica" w:cs="Arial"/>
          <w:sz w:val="20"/>
          <w:szCs w:val="20"/>
        </w:rPr>
      </w:pPr>
      <w:r w:rsidRPr="00025BBB">
        <w:rPr>
          <w:rFonts w:ascii="Helvetica" w:hAnsi="Helvetica" w:cs="Arial"/>
          <w:sz w:val="20"/>
          <w:szCs w:val="20"/>
        </w:rPr>
        <w:t xml:space="preserve">Znamka: </w:t>
      </w:r>
      <w:permStart w:id="586682819" w:edGrp="everyone"/>
      <w:r w:rsidR="00BC0F2B" w:rsidRPr="00025BBB">
        <w:rPr>
          <w:rFonts w:ascii="Helvetica" w:hAnsi="Helvetica" w:cs="Calibri"/>
          <w:b/>
          <w:bCs/>
          <w:i/>
          <w:iCs/>
          <w:sz w:val="20"/>
          <w:szCs w:val="20"/>
        </w:rPr>
        <w:fldChar w:fldCharType="begin">
          <w:ffData>
            <w:name w:val="Besedilo12"/>
            <w:enabled/>
            <w:calcOnExit w:val="0"/>
            <w:textInput/>
          </w:ffData>
        </w:fldChar>
      </w:r>
      <w:r w:rsidR="00BC0F2B" w:rsidRPr="00025BBB">
        <w:rPr>
          <w:rFonts w:ascii="Helvetica" w:hAnsi="Helvetica" w:cs="Calibri"/>
          <w:b/>
          <w:bCs/>
          <w:i/>
          <w:iCs/>
          <w:sz w:val="20"/>
          <w:szCs w:val="20"/>
        </w:rPr>
        <w:instrText xml:space="preserve"> FORMTEXT </w:instrText>
      </w:r>
      <w:r w:rsidR="00BC0F2B" w:rsidRPr="00025BBB">
        <w:rPr>
          <w:rFonts w:ascii="Helvetica" w:hAnsi="Helvetica" w:cs="Calibri"/>
          <w:b/>
          <w:bCs/>
          <w:i/>
          <w:iCs/>
          <w:sz w:val="20"/>
          <w:szCs w:val="20"/>
        </w:rPr>
      </w:r>
      <w:r w:rsidR="00BC0F2B" w:rsidRPr="00025BBB">
        <w:rPr>
          <w:rFonts w:ascii="Helvetica" w:hAnsi="Helvetica" w:cs="Calibri"/>
          <w:b/>
          <w:bCs/>
          <w:i/>
          <w:iCs/>
          <w:sz w:val="20"/>
          <w:szCs w:val="20"/>
        </w:rPr>
        <w:fldChar w:fldCharType="separate"/>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BC0F2B" w:rsidRPr="00025BBB">
        <w:rPr>
          <w:rFonts w:ascii="Helvetica" w:hAnsi="Helvetica" w:cs="Calibri"/>
          <w:iCs/>
          <w:sz w:val="20"/>
          <w:szCs w:val="20"/>
        </w:rPr>
        <w:fldChar w:fldCharType="end"/>
      </w:r>
      <w:permEnd w:id="586682819"/>
    </w:p>
    <w:p w:rsidR="002A7A29" w:rsidRPr="00025BBB" w:rsidRDefault="002A7A29" w:rsidP="002A7A29">
      <w:pPr>
        <w:spacing w:after="120"/>
        <w:rPr>
          <w:rFonts w:ascii="Helvetica" w:hAnsi="Helvetica" w:cs="Arial"/>
          <w:b/>
          <w:color w:val="FF0000"/>
          <w:sz w:val="20"/>
          <w:szCs w:val="20"/>
        </w:rPr>
      </w:pPr>
    </w:p>
    <w:p w:rsidR="002A7A29" w:rsidRPr="00025BBB" w:rsidRDefault="002A7A29" w:rsidP="00211012">
      <w:pPr>
        <w:spacing w:after="120"/>
        <w:rPr>
          <w:rFonts w:ascii="Helvetica" w:hAnsi="Helvetica" w:cs="Arial"/>
          <w:b/>
          <w:sz w:val="20"/>
          <w:szCs w:val="20"/>
        </w:rPr>
      </w:pPr>
      <w:r w:rsidRPr="00025BBB">
        <w:rPr>
          <w:rFonts w:ascii="Helvetica" w:hAnsi="Helvetica" w:cs="Arial"/>
          <w:b/>
          <w:sz w:val="20"/>
          <w:szCs w:val="20"/>
        </w:rPr>
        <w:t xml:space="preserve">B) Sesalniki </w:t>
      </w:r>
    </w:p>
    <w:p w:rsidR="002A7A29" w:rsidRPr="00025BBB" w:rsidRDefault="002A7A29" w:rsidP="005D20D0">
      <w:pPr>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Helvetica" w:hAnsi="Helvetica" w:cs="Arial"/>
          <w:sz w:val="20"/>
          <w:szCs w:val="20"/>
        </w:rPr>
      </w:pPr>
      <w:r w:rsidRPr="00025BBB">
        <w:rPr>
          <w:rFonts w:ascii="Helvetica" w:hAnsi="Helvetica" w:cs="Arial"/>
          <w:sz w:val="20"/>
          <w:szCs w:val="20"/>
        </w:rPr>
        <w:t xml:space="preserve">Število: </w:t>
      </w:r>
      <w:permStart w:id="2095986013" w:edGrp="everyone"/>
      <w:r w:rsidR="00BC0F2B" w:rsidRPr="00025BBB">
        <w:rPr>
          <w:rFonts w:ascii="Helvetica" w:hAnsi="Helvetica" w:cs="Calibri"/>
          <w:b/>
          <w:bCs/>
          <w:i/>
          <w:iCs/>
          <w:sz w:val="20"/>
          <w:szCs w:val="20"/>
        </w:rPr>
        <w:fldChar w:fldCharType="begin">
          <w:ffData>
            <w:name w:val="Besedilo12"/>
            <w:enabled/>
            <w:calcOnExit w:val="0"/>
            <w:textInput/>
          </w:ffData>
        </w:fldChar>
      </w:r>
      <w:r w:rsidR="00BC0F2B" w:rsidRPr="00025BBB">
        <w:rPr>
          <w:rFonts w:ascii="Helvetica" w:hAnsi="Helvetica" w:cs="Calibri"/>
          <w:b/>
          <w:bCs/>
          <w:i/>
          <w:iCs/>
          <w:sz w:val="20"/>
          <w:szCs w:val="20"/>
        </w:rPr>
        <w:instrText xml:space="preserve"> FORMTEXT </w:instrText>
      </w:r>
      <w:r w:rsidR="00BC0F2B" w:rsidRPr="00025BBB">
        <w:rPr>
          <w:rFonts w:ascii="Helvetica" w:hAnsi="Helvetica" w:cs="Calibri"/>
          <w:b/>
          <w:bCs/>
          <w:i/>
          <w:iCs/>
          <w:sz w:val="20"/>
          <w:szCs w:val="20"/>
        </w:rPr>
      </w:r>
      <w:r w:rsidR="00BC0F2B" w:rsidRPr="00025BBB">
        <w:rPr>
          <w:rFonts w:ascii="Helvetica" w:hAnsi="Helvetica" w:cs="Calibri"/>
          <w:b/>
          <w:bCs/>
          <w:i/>
          <w:iCs/>
          <w:sz w:val="20"/>
          <w:szCs w:val="20"/>
        </w:rPr>
        <w:fldChar w:fldCharType="separate"/>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BC0F2B" w:rsidRPr="00025BBB">
        <w:rPr>
          <w:rFonts w:ascii="Helvetica" w:hAnsi="Helvetica" w:cs="Calibri"/>
          <w:iCs/>
          <w:sz w:val="20"/>
          <w:szCs w:val="20"/>
        </w:rPr>
        <w:fldChar w:fldCharType="end"/>
      </w:r>
      <w:permEnd w:id="2095986013"/>
    </w:p>
    <w:p w:rsidR="002A7A29" w:rsidRPr="00025BBB" w:rsidRDefault="002A7A29" w:rsidP="005D20D0">
      <w:pPr>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Helvetica" w:hAnsi="Helvetica" w:cs="Arial"/>
          <w:sz w:val="20"/>
          <w:szCs w:val="20"/>
        </w:rPr>
      </w:pPr>
      <w:r w:rsidRPr="00025BBB">
        <w:rPr>
          <w:rFonts w:ascii="Helvetica" w:hAnsi="Helvetica" w:cs="Arial"/>
          <w:sz w:val="20"/>
          <w:szCs w:val="20"/>
        </w:rPr>
        <w:t xml:space="preserve">Znamka: </w:t>
      </w:r>
      <w:permStart w:id="2050889531" w:edGrp="everyone"/>
      <w:r w:rsidR="00BC0F2B" w:rsidRPr="00025BBB">
        <w:rPr>
          <w:rFonts w:ascii="Helvetica" w:hAnsi="Helvetica" w:cs="Calibri"/>
          <w:b/>
          <w:bCs/>
          <w:i/>
          <w:iCs/>
          <w:sz w:val="20"/>
          <w:szCs w:val="20"/>
        </w:rPr>
        <w:fldChar w:fldCharType="begin">
          <w:ffData>
            <w:name w:val="Besedilo12"/>
            <w:enabled/>
            <w:calcOnExit w:val="0"/>
            <w:textInput/>
          </w:ffData>
        </w:fldChar>
      </w:r>
      <w:r w:rsidR="00BC0F2B" w:rsidRPr="00025BBB">
        <w:rPr>
          <w:rFonts w:ascii="Helvetica" w:hAnsi="Helvetica" w:cs="Calibri"/>
          <w:b/>
          <w:bCs/>
          <w:i/>
          <w:iCs/>
          <w:sz w:val="20"/>
          <w:szCs w:val="20"/>
        </w:rPr>
        <w:instrText xml:space="preserve"> FORMTEXT </w:instrText>
      </w:r>
      <w:r w:rsidR="00BC0F2B" w:rsidRPr="00025BBB">
        <w:rPr>
          <w:rFonts w:ascii="Helvetica" w:hAnsi="Helvetica" w:cs="Calibri"/>
          <w:b/>
          <w:bCs/>
          <w:i/>
          <w:iCs/>
          <w:sz w:val="20"/>
          <w:szCs w:val="20"/>
        </w:rPr>
      </w:r>
      <w:r w:rsidR="00BC0F2B" w:rsidRPr="00025BBB">
        <w:rPr>
          <w:rFonts w:ascii="Helvetica" w:hAnsi="Helvetica" w:cs="Calibri"/>
          <w:b/>
          <w:bCs/>
          <w:i/>
          <w:iCs/>
          <w:sz w:val="20"/>
          <w:szCs w:val="20"/>
        </w:rPr>
        <w:fldChar w:fldCharType="separate"/>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BC0F2B" w:rsidRPr="00025BBB">
        <w:rPr>
          <w:rFonts w:ascii="Helvetica" w:hAnsi="Helvetica" w:cs="Calibri"/>
          <w:iCs/>
          <w:sz w:val="20"/>
          <w:szCs w:val="20"/>
        </w:rPr>
        <w:fldChar w:fldCharType="end"/>
      </w:r>
      <w:permEnd w:id="2050889531"/>
    </w:p>
    <w:p w:rsidR="002A7A29" w:rsidRPr="00025BBB" w:rsidRDefault="002A7A29" w:rsidP="002A7A29">
      <w:pPr>
        <w:spacing w:after="120"/>
        <w:rPr>
          <w:rFonts w:ascii="Helvetica" w:hAnsi="Helvetica" w:cs="Arial"/>
          <w:b/>
          <w:sz w:val="20"/>
          <w:szCs w:val="20"/>
        </w:rPr>
      </w:pPr>
    </w:p>
    <w:p w:rsidR="00BC0F2B" w:rsidRPr="00025BBB" w:rsidRDefault="002A7A29" w:rsidP="00211012">
      <w:pPr>
        <w:spacing w:after="120"/>
        <w:rPr>
          <w:rFonts w:ascii="Helvetica" w:hAnsi="Helvetica" w:cs="Arial"/>
          <w:b/>
          <w:sz w:val="20"/>
          <w:szCs w:val="20"/>
        </w:rPr>
      </w:pPr>
      <w:r w:rsidRPr="00025BBB">
        <w:rPr>
          <w:rFonts w:ascii="Helvetica" w:hAnsi="Helvetica" w:cs="Arial"/>
          <w:b/>
          <w:sz w:val="20"/>
          <w:szCs w:val="20"/>
        </w:rPr>
        <w:t>C) Ostala tehnična sredstva</w:t>
      </w:r>
    </w:p>
    <w:permStart w:id="1484027713" w:edGrp="everyone"/>
    <w:p w:rsidR="00BC0F2B" w:rsidRPr="00025BBB" w:rsidRDefault="00211012" w:rsidP="00211012">
      <w:pPr>
        <w:spacing w:after="120"/>
        <w:rPr>
          <w:rFonts w:ascii="Helvetica" w:hAnsi="Helvetica" w:cs="Arial"/>
          <w:sz w:val="20"/>
          <w:szCs w:val="20"/>
        </w:rPr>
      </w:pPr>
      <w:r w:rsidRPr="00025BBB">
        <w:rPr>
          <w:rFonts w:ascii="Helvetica" w:hAnsi="Helvetica" w:cs="Calibri"/>
          <w:b/>
          <w:bCs/>
          <w:i/>
          <w:iCs/>
          <w:sz w:val="20"/>
          <w:szCs w:val="20"/>
        </w:rPr>
        <w:fldChar w:fldCharType="begin">
          <w:ffData>
            <w:name w:val="Besedilo12"/>
            <w:enabled/>
            <w:calcOnExit w:val="0"/>
            <w:textInput/>
          </w:ffData>
        </w:fldChar>
      </w:r>
      <w:r w:rsidRPr="00025BBB">
        <w:rPr>
          <w:rFonts w:ascii="Helvetica" w:hAnsi="Helvetica" w:cs="Calibri"/>
          <w:b/>
          <w:bCs/>
          <w:i/>
          <w:iCs/>
          <w:sz w:val="20"/>
          <w:szCs w:val="20"/>
        </w:rPr>
        <w:instrText xml:space="preserve"> FORMTEXT </w:instrText>
      </w:r>
      <w:r w:rsidRPr="00025BBB">
        <w:rPr>
          <w:rFonts w:ascii="Helvetica" w:hAnsi="Helvetica" w:cs="Calibri"/>
          <w:b/>
          <w:bCs/>
          <w:i/>
          <w:iCs/>
          <w:sz w:val="20"/>
          <w:szCs w:val="20"/>
        </w:rPr>
      </w:r>
      <w:r w:rsidRPr="00025BBB">
        <w:rPr>
          <w:rFonts w:ascii="Helvetica" w:hAnsi="Helvetica" w:cs="Calibri"/>
          <w:b/>
          <w:bCs/>
          <w:i/>
          <w:iCs/>
          <w:sz w:val="20"/>
          <w:szCs w:val="20"/>
        </w:rPr>
        <w:fldChar w:fldCharType="separate"/>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009D72BB">
        <w:rPr>
          <w:rFonts w:ascii="Helvetica" w:hAnsi="Helvetica" w:cs="Calibri"/>
          <w:b/>
          <w:bCs/>
          <w:i/>
          <w:iCs/>
          <w:noProof/>
          <w:sz w:val="20"/>
          <w:szCs w:val="20"/>
        </w:rPr>
        <w:t> </w:t>
      </w:r>
      <w:r w:rsidRPr="00025BBB">
        <w:rPr>
          <w:rFonts w:ascii="Helvetica" w:hAnsi="Helvetica" w:cs="Calibri"/>
          <w:iCs/>
          <w:sz w:val="20"/>
          <w:szCs w:val="20"/>
        </w:rPr>
        <w:fldChar w:fldCharType="end"/>
      </w:r>
      <w:permEnd w:id="1484027713"/>
    </w:p>
    <w:p w:rsidR="00E35A3B" w:rsidRDefault="00E35A3B" w:rsidP="00E35A3B">
      <w:pPr>
        <w:rPr>
          <w:rFonts w:ascii="Helvetica" w:hAnsi="Helvetica" w:cs="Arial"/>
          <w:b/>
          <w:sz w:val="20"/>
          <w:szCs w:val="20"/>
        </w:rPr>
      </w:pPr>
    </w:p>
    <w:p w:rsidR="00E35A3B" w:rsidRPr="002A7A29" w:rsidRDefault="00E35A3B" w:rsidP="00E35A3B">
      <w:pPr>
        <w:rPr>
          <w:rFonts w:ascii="Helvetica" w:hAnsi="Helvetica" w:cs="Arial"/>
          <w:b/>
          <w:sz w:val="20"/>
          <w:szCs w:val="20"/>
        </w:rPr>
      </w:pPr>
      <w:r>
        <w:rPr>
          <w:rFonts w:ascii="Helvetica" w:hAnsi="Helvetica" w:cs="Arial"/>
          <w:b/>
          <w:sz w:val="20"/>
          <w:szCs w:val="20"/>
        </w:rPr>
        <w:t>D</w:t>
      </w:r>
      <w:r w:rsidRPr="002A7A29">
        <w:rPr>
          <w:rFonts w:ascii="Helvetica" w:hAnsi="Helvetica" w:cs="Arial"/>
          <w:b/>
          <w:sz w:val="20"/>
          <w:szCs w:val="20"/>
        </w:rPr>
        <w:t>) Podatki o čistilih in higienskih pripomočkih</w:t>
      </w:r>
    </w:p>
    <w:p w:rsidR="00E35A3B" w:rsidRPr="00025BBB" w:rsidRDefault="00E35A3B" w:rsidP="00E35A3B">
      <w:pPr>
        <w:rPr>
          <w:rFonts w:ascii="Helvetica" w:hAnsi="Helvetica" w:cs="Arial"/>
          <w:b/>
          <w:sz w:val="20"/>
          <w:szCs w:val="20"/>
        </w:rPr>
      </w:pPr>
    </w:p>
    <w:p w:rsidR="00E35A3B" w:rsidRPr="00E35A3B" w:rsidRDefault="00E35A3B" w:rsidP="00E35A3B">
      <w:pPr>
        <w:spacing w:line="280" w:lineRule="atLeast"/>
        <w:jc w:val="both"/>
        <w:rPr>
          <w:rFonts w:ascii="Helvetica" w:hAnsi="Helvetica" w:cs="Arial"/>
          <w:sz w:val="20"/>
          <w:szCs w:val="20"/>
        </w:rPr>
      </w:pPr>
      <w:r w:rsidRPr="00E35A3B">
        <w:rPr>
          <w:rFonts w:ascii="Helvetica" w:hAnsi="Helvetica" w:cs="Arial"/>
          <w:sz w:val="20"/>
          <w:szCs w:val="20"/>
        </w:rPr>
        <w:t>Navedite proizvajalce, blagovne znamke in imena posameznih čistil (čistila za trdne površine), ki jih uporabljate za posamezne vrste storitev: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905"/>
        <w:gridCol w:w="4419"/>
      </w:tblGrid>
      <w:tr w:rsidR="00E35A3B" w:rsidRPr="00E35A3B" w:rsidTr="001C3D7D">
        <w:tc>
          <w:tcPr>
            <w:tcW w:w="628" w:type="dxa"/>
            <w:tcBorders>
              <w:top w:val="single" w:sz="4" w:space="0" w:color="auto"/>
              <w:left w:val="single" w:sz="4" w:space="0" w:color="auto"/>
              <w:bottom w:val="single" w:sz="4" w:space="0" w:color="auto"/>
              <w:right w:val="single" w:sz="4" w:space="0" w:color="auto"/>
            </w:tcBorders>
            <w:shd w:val="clear" w:color="auto" w:fill="auto"/>
            <w:hideMark/>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sz w:val="20"/>
                <w:szCs w:val="20"/>
              </w:rPr>
              <w:t>Zap. št.</w:t>
            </w:r>
          </w:p>
        </w:tc>
        <w:tc>
          <w:tcPr>
            <w:tcW w:w="4010" w:type="dxa"/>
            <w:tcBorders>
              <w:top w:val="single" w:sz="4" w:space="0" w:color="auto"/>
              <w:left w:val="single" w:sz="4" w:space="0" w:color="auto"/>
              <w:bottom w:val="single" w:sz="4" w:space="0" w:color="auto"/>
              <w:right w:val="single" w:sz="4" w:space="0" w:color="auto"/>
            </w:tcBorders>
            <w:shd w:val="clear" w:color="auto" w:fill="auto"/>
            <w:hideMark/>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sz w:val="20"/>
                <w:szCs w:val="20"/>
              </w:rPr>
              <w:t xml:space="preserve">Področje uporabe </w:t>
            </w:r>
          </w:p>
        </w:tc>
        <w:tc>
          <w:tcPr>
            <w:tcW w:w="4540" w:type="dxa"/>
            <w:tcBorders>
              <w:top w:val="single" w:sz="4" w:space="0" w:color="auto"/>
              <w:left w:val="single" w:sz="4" w:space="0" w:color="auto"/>
              <w:bottom w:val="single" w:sz="4" w:space="0" w:color="auto"/>
              <w:right w:val="single" w:sz="4" w:space="0" w:color="auto"/>
            </w:tcBorders>
            <w:shd w:val="clear" w:color="auto" w:fill="auto"/>
            <w:hideMark/>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sz w:val="20"/>
                <w:szCs w:val="20"/>
              </w:rPr>
              <w:t>Naziv čistila oz. sredstva (komercialno ime)</w:t>
            </w:r>
          </w:p>
        </w:tc>
      </w:tr>
      <w:tr w:rsidR="00E35A3B" w:rsidRPr="00E35A3B" w:rsidTr="001C3D7D">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sz w:val="20"/>
                <w:szCs w:val="20"/>
              </w:rPr>
              <w:t>1</w:t>
            </w:r>
          </w:p>
        </w:tc>
        <w:tc>
          <w:tcPr>
            <w:tcW w:w="4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sz w:val="20"/>
                <w:szCs w:val="20"/>
              </w:rPr>
              <w:t>Univerzalna čistila*</w:t>
            </w:r>
          </w:p>
          <w:p w:rsidR="00E35A3B" w:rsidRPr="00E35A3B" w:rsidRDefault="00E35A3B" w:rsidP="00E35A3B">
            <w:pPr>
              <w:spacing w:line="280" w:lineRule="atLeast"/>
              <w:jc w:val="both"/>
              <w:rPr>
                <w:rFonts w:ascii="Helvetica" w:hAnsi="Helvetica" w:cs="Arial"/>
                <w:b/>
                <w:sz w:val="20"/>
                <w:szCs w:val="20"/>
              </w:rPr>
            </w:pPr>
          </w:p>
        </w:tc>
        <w:permStart w:id="130690430" w:edGrp="everyone"/>
        <w:tc>
          <w:tcPr>
            <w:tcW w:w="4540" w:type="dxa"/>
            <w:tcBorders>
              <w:top w:val="single" w:sz="4" w:space="0" w:color="auto"/>
              <w:left w:val="single" w:sz="4" w:space="0" w:color="auto"/>
              <w:bottom w:val="single" w:sz="4" w:space="0" w:color="auto"/>
              <w:right w:val="single" w:sz="4" w:space="0" w:color="auto"/>
            </w:tcBorders>
            <w:shd w:val="clear" w:color="auto" w:fill="auto"/>
            <w:vAlign w:val="center"/>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bCs/>
                <w:iCs/>
                <w:sz w:val="20"/>
                <w:szCs w:val="20"/>
              </w:rPr>
              <w:fldChar w:fldCharType="begin">
                <w:ffData>
                  <w:name w:val="Besedilo7"/>
                  <w:enabled/>
                  <w:calcOnExit w:val="0"/>
                  <w:textInput/>
                </w:ffData>
              </w:fldChar>
            </w:r>
            <w:r w:rsidRPr="00E35A3B">
              <w:rPr>
                <w:rFonts w:ascii="Helvetica" w:hAnsi="Helvetica" w:cs="Arial"/>
                <w:b/>
                <w:bCs/>
                <w:iCs/>
                <w:sz w:val="20"/>
                <w:szCs w:val="20"/>
              </w:rPr>
              <w:instrText xml:space="preserve"> FORMTEXT </w:instrText>
            </w:r>
            <w:r w:rsidRPr="00E35A3B">
              <w:rPr>
                <w:rFonts w:ascii="Helvetica" w:hAnsi="Helvetica" w:cs="Arial"/>
                <w:b/>
                <w:bCs/>
                <w:iCs/>
                <w:sz w:val="20"/>
                <w:szCs w:val="20"/>
              </w:rPr>
            </w:r>
            <w:r w:rsidRPr="00E35A3B">
              <w:rPr>
                <w:rFonts w:ascii="Helvetica" w:hAnsi="Helvetica" w:cs="Arial"/>
                <w:b/>
                <w:bCs/>
                <w:iCs/>
                <w:sz w:val="20"/>
                <w:szCs w:val="20"/>
              </w:rPr>
              <w:fldChar w:fldCharType="separate"/>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Pr="00E35A3B">
              <w:rPr>
                <w:rFonts w:ascii="Helvetica" w:hAnsi="Helvetica" w:cs="Arial"/>
                <w:b/>
                <w:sz w:val="20"/>
                <w:szCs w:val="20"/>
              </w:rPr>
              <w:fldChar w:fldCharType="end"/>
            </w:r>
            <w:permEnd w:id="130690430"/>
          </w:p>
        </w:tc>
      </w:tr>
      <w:tr w:rsidR="00E35A3B" w:rsidRPr="00E35A3B" w:rsidTr="001C3D7D">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sz w:val="20"/>
                <w:szCs w:val="20"/>
              </w:rPr>
              <w:t>2</w:t>
            </w:r>
          </w:p>
        </w:tc>
        <w:tc>
          <w:tcPr>
            <w:tcW w:w="4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sz w:val="20"/>
                <w:szCs w:val="20"/>
              </w:rPr>
              <w:t>Čistila za sanitarne prostore*</w:t>
            </w:r>
          </w:p>
          <w:p w:rsidR="00E35A3B" w:rsidRPr="00E35A3B" w:rsidRDefault="00E35A3B" w:rsidP="00E35A3B">
            <w:pPr>
              <w:spacing w:line="280" w:lineRule="atLeast"/>
              <w:jc w:val="both"/>
              <w:rPr>
                <w:rFonts w:ascii="Helvetica" w:hAnsi="Helvetica" w:cs="Arial"/>
                <w:b/>
                <w:sz w:val="20"/>
                <w:szCs w:val="20"/>
              </w:rPr>
            </w:pPr>
          </w:p>
        </w:tc>
        <w:permStart w:id="357134093" w:edGrp="everyone"/>
        <w:tc>
          <w:tcPr>
            <w:tcW w:w="4540" w:type="dxa"/>
            <w:tcBorders>
              <w:top w:val="single" w:sz="4" w:space="0" w:color="auto"/>
              <w:left w:val="single" w:sz="4" w:space="0" w:color="auto"/>
              <w:bottom w:val="single" w:sz="4" w:space="0" w:color="auto"/>
              <w:right w:val="single" w:sz="4" w:space="0" w:color="auto"/>
            </w:tcBorders>
            <w:shd w:val="clear" w:color="auto" w:fill="auto"/>
            <w:vAlign w:val="center"/>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bCs/>
                <w:iCs/>
                <w:sz w:val="20"/>
                <w:szCs w:val="20"/>
              </w:rPr>
              <w:fldChar w:fldCharType="begin">
                <w:ffData>
                  <w:name w:val="Besedilo7"/>
                  <w:enabled/>
                  <w:calcOnExit w:val="0"/>
                  <w:textInput/>
                </w:ffData>
              </w:fldChar>
            </w:r>
            <w:r w:rsidRPr="00E35A3B">
              <w:rPr>
                <w:rFonts w:ascii="Helvetica" w:hAnsi="Helvetica" w:cs="Arial"/>
                <w:b/>
                <w:bCs/>
                <w:iCs/>
                <w:sz w:val="20"/>
                <w:szCs w:val="20"/>
              </w:rPr>
              <w:instrText xml:space="preserve"> FORMTEXT </w:instrText>
            </w:r>
            <w:r w:rsidRPr="00E35A3B">
              <w:rPr>
                <w:rFonts w:ascii="Helvetica" w:hAnsi="Helvetica" w:cs="Arial"/>
                <w:b/>
                <w:bCs/>
                <w:iCs/>
                <w:sz w:val="20"/>
                <w:szCs w:val="20"/>
              </w:rPr>
            </w:r>
            <w:r w:rsidRPr="00E35A3B">
              <w:rPr>
                <w:rFonts w:ascii="Helvetica" w:hAnsi="Helvetica" w:cs="Arial"/>
                <w:b/>
                <w:bCs/>
                <w:iCs/>
                <w:sz w:val="20"/>
                <w:szCs w:val="20"/>
              </w:rPr>
              <w:fldChar w:fldCharType="separate"/>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Pr="00E35A3B">
              <w:rPr>
                <w:rFonts w:ascii="Helvetica" w:hAnsi="Helvetica" w:cs="Arial"/>
                <w:b/>
                <w:sz w:val="20"/>
                <w:szCs w:val="20"/>
              </w:rPr>
              <w:fldChar w:fldCharType="end"/>
            </w:r>
            <w:permEnd w:id="357134093"/>
          </w:p>
        </w:tc>
      </w:tr>
      <w:tr w:rsidR="00E35A3B" w:rsidRPr="00E35A3B" w:rsidTr="001C3D7D">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A3B" w:rsidRPr="00E35A3B" w:rsidRDefault="001C3D7D" w:rsidP="00E35A3B">
            <w:pPr>
              <w:spacing w:line="280" w:lineRule="atLeast"/>
              <w:jc w:val="both"/>
              <w:rPr>
                <w:rFonts w:ascii="Helvetica" w:hAnsi="Helvetica" w:cs="Arial"/>
                <w:b/>
                <w:sz w:val="20"/>
                <w:szCs w:val="20"/>
              </w:rPr>
            </w:pPr>
            <w:r>
              <w:rPr>
                <w:rFonts w:ascii="Helvetica" w:hAnsi="Helvetica" w:cs="Arial"/>
                <w:b/>
                <w:sz w:val="20"/>
                <w:szCs w:val="20"/>
              </w:rPr>
              <w:t>3</w:t>
            </w:r>
          </w:p>
        </w:tc>
        <w:tc>
          <w:tcPr>
            <w:tcW w:w="4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sz w:val="20"/>
                <w:szCs w:val="20"/>
              </w:rPr>
              <w:t>Premazi za tla</w:t>
            </w:r>
          </w:p>
          <w:p w:rsidR="00E35A3B" w:rsidRPr="00E35A3B" w:rsidRDefault="00E35A3B" w:rsidP="00E35A3B">
            <w:pPr>
              <w:spacing w:line="280" w:lineRule="atLeast"/>
              <w:jc w:val="both"/>
              <w:rPr>
                <w:rFonts w:ascii="Helvetica" w:hAnsi="Helvetica" w:cs="Arial"/>
                <w:b/>
                <w:sz w:val="20"/>
                <w:szCs w:val="20"/>
              </w:rPr>
            </w:pPr>
          </w:p>
        </w:tc>
        <w:permStart w:id="2051814743" w:edGrp="everyone"/>
        <w:tc>
          <w:tcPr>
            <w:tcW w:w="4540" w:type="dxa"/>
            <w:tcBorders>
              <w:top w:val="single" w:sz="4" w:space="0" w:color="auto"/>
              <w:left w:val="single" w:sz="4" w:space="0" w:color="auto"/>
              <w:bottom w:val="single" w:sz="4" w:space="0" w:color="auto"/>
              <w:right w:val="single" w:sz="4" w:space="0" w:color="auto"/>
            </w:tcBorders>
            <w:shd w:val="clear" w:color="auto" w:fill="auto"/>
            <w:vAlign w:val="center"/>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bCs/>
                <w:iCs/>
                <w:sz w:val="20"/>
                <w:szCs w:val="20"/>
              </w:rPr>
              <w:fldChar w:fldCharType="begin">
                <w:ffData>
                  <w:name w:val="Besedilo7"/>
                  <w:enabled/>
                  <w:calcOnExit w:val="0"/>
                  <w:textInput/>
                </w:ffData>
              </w:fldChar>
            </w:r>
            <w:r w:rsidRPr="00E35A3B">
              <w:rPr>
                <w:rFonts w:ascii="Helvetica" w:hAnsi="Helvetica" w:cs="Arial"/>
                <w:b/>
                <w:bCs/>
                <w:iCs/>
                <w:sz w:val="20"/>
                <w:szCs w:val="20"/>
              </w:rPr>
              <w:instrText xml:space="preserve"> FORMTEXT </w:instrText>
            </w:r>
            <w:r w:rsidRPr="00E35A3B">
              <w:rPr>
                <w:rFonts w:ascii="Helvetica" w:hAnsi="Helvetica" w:cs="Arial"/>
                <w:b/>
                <w:bCs/>
                <w:iCs/>
                <w:sz w:val="20"/>
                <w:szCs w:val="20"/>
              </w:rPr>
            </w:r>
            <w:r w:rsidRPr="00E35A3B">
              <w:rPr>
                <w:rFonts w:ascii="Helvetica" w:hAnsi="Helvetica" w:cs="Arial"/>
                <w:b/>
                <w:bCs/>
                <w:iCs/>
                <w:sz w:val="20"/>
                <w:szCs w:val="20"/>
              </w:rPr>
              <w:fldChar w:fldCharType="separate"/>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Pr="00E35A3B">
              <w:rPr>
                <w:rFonts w:ascii="Helvetica" w:hAnsi="Helvetica" w:cs="Arial"/>
                <w:b/>
                <w:sz w:val="20"/>
                <w:szCs w:val="20"/>
              </w:rPr>
              <w:fldChar w:fldCharType="end"/>
            </w:r>
            <w:permEnd w:id="2051814743"/>
          </w:p>
        </w:tc>
      </w:tr>
      <w:tr w:rsidR="00E35A3B" w:rsidRPr="00E35A3B" w:rsidTr="001C3D7D">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A3B" w:rsidRPr="00E35A3B" w:rsidRDefault="001C3D7D" w:rsidP="00E35A3B">
            <w:pPr>
              <w:spacing w:line="280" w:lineRule="atLeast"/>
              <w:jc w:val="both"/>
              <w:rPr>
                <w:rFonts w:ascii="Helvetica" w:hAnsi="Helvetica" w:cs="Arial"/>
                <w:b/>
                <w:sz w:val="20"/>
                <w:szCs w:val="20"/>
              </w:rPr>
            </w:pPr>
            <w:r>
              <w:rPr>
                <w:rFonts w:ascii="Helvetica" w:hAnsi="Helvetica" w:cs="Arial"/>
                <w:b/>
                <w:sz w:val="20"/>
                <w:szCs w:val="20"/>
              </w:rPr>
              <w:t>4</w:t>
            </w:r>
          </w:p>
        </w:tc>
        <w:tc>
          <w:tcPr>
            <w:tcW w:w="4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sz w:val="20"/>
                <w:szCs w:val="20"/>
              </w:rPr>
              <w:t>Ostalo</w:t>
            </w:r>
          </w:p>
          <w:p w:rsidR="00E35A3B" w:rsidRPr="00E35A3B" w:rsidRDefault="00E35A3B" w:rsidP="00E35A3B">
            <w:pPr>
              <w:spacing w:line="280" w:lineRule="atLeast"/>
              <w:jc w:val="both"/>
              <w:rPr>
                <w:rFonts w:ascii="Helvetica" w:hAnsi="Helvetica" w:cs="Arial"/>
                <w:b/>
                <w:sz w:val="20"/>
                <w:szCs w:val="20"/>
              </w:rPr>
            </w:pPr>
          </w:p>
        </w:tc>
        <w:permStart w:id="486807206" w:edGrp="everyone"/>
        <w:tc>
          <w:tcPr>
            <w:tcW w:w="4540" w:type="dxa"/>
            <w:tcBorders>
              <w:top w:val="single" w:sz="4" w:space="0" w:color="auto"/>
              <w:left w:val="single" w:sz="4" w:space="0" w:color="auto"/>
              <w:bottom w:val="single" w:sz="4" w:space="0" w:color="auto"/>
              <w:right w:val="single" w:sz="4" w:space="0" w:color="auto"/>
            </w:tcBorders>
            <w:shd w:val="clear" w:color="auto" w:fill="auto"/>
            <w:vAlign w:val="center"/>
          </w:tcPr>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bCs/>
                <w:iCs/>
                <w:sz w:val="20"/>
                <w:szCs w:val="20"/>
              </w:rPr>
              <w:fldChar w:fldCharType="begin">
                <w:ffData>
                  <w:name w:val="Besedilo7"/>
                  <w:enabled/>
                  <w:calcOnExit w:val="0"/>
                  <w:textInput/>
                </w:ffData>
              </w:fldChar>
            </w:r>
            <w:r w:rsidRPr="00E35A3B">
              <w:rPr>
                <w:rFonts w:ascii="Helvetica" w:hAnsi="Helvetica" w:cs="Arial"/>
                <w:b/>
                <w:bCs/>
                <w:iCs/>
                <w:sz w:val="20"/>
                <w:szCs w:val="20"/>
              </w:rPr>
              <w:instrText xml:space="preserve"> FORMTEXT </w:instrText>
            </w:r>
            <w:r w:rsidRPr="00E35A3B">
              <w:rPr>
                <w:rFonts w:ascii="Helvetica" w:hAnsi="Helvetica" w:cs="Arial"/>
                <w:b/>
                <w:bCs/>
                <w:iCs/>
                <w:sz w:val="20"/>
                <w:szCs w:val="20"/>
              </w:rPr>
            </w:r>
            <w:r w:rsidRPr="00E35A3B">
              <w:rPr>
                <w:rFonts w:ascii="Helvetica" w:hAnsi="Helvetica" w:cs="Arial"/>
                <w:b/>
                <w:bCs/>
                <w:iCs/>
                <w:sz w:val="20"/>
                <w:szCs w:val="20"/>
              </w:rPr>
              <w:fldChar w:fldCharType="separate"/>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009D72BB">
              <w:rPr>
                <w:rFonts w:ascii="Helvetica" w:hAnsi="Helvetica" w:cs="Arial"/>
                <w:b/>
                <w:bCs/>
                <w:iCs/>
                <w:noProof/>
                <w:sz w:val="20"/>
                <w:szCs w:val="20"/>
              </w:rPr>
              <w:t> </w:t>
            </w:r>
            <w:r w:rsidRPr="00E35A3B">
              <w:rPr>
                <w:rFonts w:ascii="Helvetica" w:hAnsi="Helvetica" w:cs="Arial"/>
                <w:b/>
                <w:sz w:val="20"/>
                <w:szCs w:val="20"/>
              </w:rPr>
              <w:fldChar w:fldCharType="end"/>
            </w:r>
            <w:permEnd w:id="486807206"/>
          </w:p>
        </w:tc>
      </w:tr>
    </w:tbl>
    <w:p w:rsidR="00E35A3B" w:rsidRPr="00E35A3B" w:rsidRDefault="00E35A3B" w:rsidP="00E35A3B">
      <w:pPr>
        <w:spacing w:line="280" w:lineRule="atLeast"/>
        <w:jc w:val="both"/>
        <w:rPr>
          <w:rFonts w:ascii="Helvetica" w:hAnsi="Helvetica" w:cs="Arial"/>
          <w:sz w:val="18"/>
          <w:szCs w:val="18"/>
        </w:rPr>
      </w:pPr>
      <w:r w:rsidRPr="00E35A3B">
        <w:rPr>
          <w:rFonts w:ascii="Helvetica" w:hAnsi="Helvetica" w:cs="Arial"/>
          <w:sz w:val="18"/>
          <w:szCs w:val="18"/>
        </w:rPr>
        <w:t xml:space="preserve">*Tabela se po potrebi lahko dopolni z dodatnimi vrsticami. </w:t>
      </w:r>
    </w:p>
    <w:p w:rsidR="00E35A3B" w:rsidRPr="00E35A3B" w:rsidRDefault="00E35A3B" w:rsidP="00E35A3B">
      <w:pPr>
        <w:spacing w:line="280" w:lineRule="atLeast"/>
        <w:jc w:val="both"/>
        <w:rPr>
          <w:rFonts w:ascii="Helvetica" w:hAnsi="Helvetica" w:cs="Arial"/>
          <w:b/>
          <w:i/>
          <w:sz w:val="20"/>
          <w:szCs w:val="20"/>
        </w:rPr>
      </w:pPr>
      <w:r w:rsidRPr="00E35A3B">
        <w:rPr>
          <w:rFonts w:ascii="Helvetica" w:hAnsi="Helvetica" w:cs="Arial"/>
          <w:b/>
          <w:i/>
          <w:sz w:val="20"/>
          <w:szCs w:val="20"/>
        </w:rPr>
        <w:t>Najmanj 50 % čistil za trdne površine*, izraženo glede na prostornino vseh izdelkov, ustreza merilom za pridobitev znaka za okolje EU za čistila za trdne površine, kot je določeno v Sklepu Komisije (EU) 2017/1217 z dne 23. junija 2017 o določitvi meril za podeljevanje znaka za okolje EU za čistila za čiščenje za trdih površin.</w:t>
      </w:r>
    </w:p>
    <w:p w:rsidR="00E35A3B" w:rsidRPr="00E35A3B" w:rsidRDefault="00E35A3B" w:rsidP="00E35A3B">
      <w:pPr>
        <w:spacing w:line="280" w:lineRule="atLeast"/>
        <w:jc w:val="both"/>
        <w:rPr>
          <w:rFonts w:ascii="Helvetica" w:hAnsi="Helvetica" w:cs="Arial"/>
          <w:b/>
          <w:sz w:val="20"/>
          <w:szCs w:val="20"/>
        </w:rPr>
      </w:pPr>
    </w:p>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sz w:val="20"/>
          <w:szCs w:val="20"/>
        </w:rPr>
        <w:t>E) Ostalo</w:t>
      </w:r>
    </w:p>
    <w:permStart w:id="1287874488" w:edGrp="everyone"/>
    <w:p w:rsidR="00E35A3B" w:rsidRPr="00E35A3B" w:rsidRDefault="00E35A3B" w:rsidP="00E35A3B">
      <w:pPr>
        <w:spacing w:line="280" w:lineRule="atLeast"/>
        <w:jc w:val="both"/>
        <w:rPr>
          <w:rFonts w:ascii="Helvetica" w:hAnsi="Helvetica" w:cs="Arial"/>
          <w:b/>
          <w:sz w:val="20"/>
          <w:szCs w:val="20"/>
        </w:rPr>
      </w:pPr>
      <w:r w:rsidRPr="00E35A3B">
        <w:rPr>
          <w:rFonts w:ascii="Helvetica" w:hAnsi="Helvetica" w:cs="Arial"/>
          <w:b/>
          <w:bCs/>
          <w:i/>
          <w:iCs/>
          <w:sz w:val="20"/>
          <w:szCs w:val="20"/>
        </w:rPr>
        <w:fldChar w:fldCharType="begin">
          <w:ffData>
            <w:name w:val="Besedilo12"/>
            <w:enabled/>
            <w:calcOnExit w:val="0"/>
            <w:textInput/>
          </w:ffData>
        </w:fldChar>
      </w:r>
      <w:r w:rsidRPr="00E35A3B">
        <w:rPr>
          <w:rFonts w:ascii="Helvetica" w:hAnsi="Helvetica" w:cs="Arial"/>
          <w:b/>
          <w:bCs/>
          <w:i/>
          <w:iCs/>
          <w:sz w:val="20"/>
          <w:szCs w:val="20"/>
        </w:rPr>
        <w:instrText xml:space="preserve"> FORMTEXT </w:instrText>
      </w:r>
      <w:r w:rsidRPr="00E35A3B">
        <w:rPr>
          <w:rFonts w:ascii="Helvetica" w:hAnsi="Helvetica" w:cs="Arial"/>
          <w:b/>
          <w:bCs/>
          <w:i/>
          <w:iCs/>
          <w:sz w:val="20"/>
          <w:szCs w:val="20"/>
        </w:rPr>
      </w:r>
      <w:r w:rsidRPr="00E35A3B">
        <w:rPr>
          <w:rFonts w:ascii="Helvetica" w:hAnsi="Helvetica" w:cs="Arial"/>
          <w:b/>
          <w:bCs/>
          <w:i/>
          <w:iCs/>
          <w:sz w:val="20"/>
          <w:szCs w:val="20"/>
        </w:rPr>
        <w:fldChar w:fldCharType="separate"/>
      </w:r>
      <w:r w:rsidR="009D72BB">
        <w:rPr>
          <w:rFonts w:ascii="Helvetica" w:hAnsi="Helvetica" w:cs="Arial"/>
          <w:b/>
          <w:bCs/>
          <w:i/>
          <w:iCs/>
          <w:noProof/>
          <w:sz w:val="20"/>
          <w:szCs w:val="20"/>
        </w:rPr>
        <w:t> </w:t>
      </w:r>
      <w:r w:rsidR="009D72BB">
        <w:rPr>
          <w:rFonts w:ascii="Helvetica" w:hAnsi="Helvetica" w:cs="Arial"/>
          <w:b/>
          <w:bCs/>
          <w:i/>
          <w:iCs/>
          <w:noProof/>
          <w:sz w:val="20"/>
          <w:szCs w:val="20"/>
        </w:rPr>
        <w:t> </w:t>
      </w:r>
      <w:r w:rsidR="009D72BB">
        <w:rPr>
          <w:rFonts w:ascii="Helvetica" w:hAnsi="Helvetica" w:cs="Arial"/>
          <w:b/>
          <w:bCs/>
          <w:i/>
          <w:iCs/>
          <w:noProof/>
          <w:sz w:val="20"/>
          <w:szCs w:val="20"/>
        </w:rPr>
        <w:t> </w:t>
      </w:r>
      <w:r w:rsidR="009D72BB">
        <w:rPr>
          <w:rFonts w:ascii="Helvetica" w:hAnsi="Helvetica" w:cs="Arial"/>
          <w:b/>
          <w:bCs/>
          <w:i/>
          <w:iCs/>
          <w:noProof/>
          <w:sz w:val="20"/>
          <w:szCs w:val="20"/>
        </w:rPr>
        <w:t> </w:t>
      </w:r>
      <w:r w:rsidR="009D72BB">
        <w:rPr>
          <w:rFonts w:ascii="Helvetica" w:hAnsi="Helvetica" w:cs="Arial"/>
          <w:b/>
          <w:bCs/>
          <w:i/>
          <w:iCs/>
          <w:noProof/>
          <w:sz w:val="20"/>
          <w:szCs w:val="20"/>
        </w:rPr>
        <w:t> </w:t>
      </w:r>
      <w:r w:rsidRPr="00E35A3B">
        <w:rPr>
          <w:rFonts w:ascii="Helvetica" w:hAnsi="Helvetica" w:cs="Arial"/>
          <w:b/>
          <w:sz w:val="20"/>
          <w:szCs w:val="20"/>
        </w:rPr>
        <w:fldChar w:fldCharType="end"/>
      </w:r>
      <w:permEnd w:id="1287874488"/>
    </w:p>
    <w:p w:rsidR="00E35A3B" w:rsidRPr="00E35A3B" w:rsidRDefault="00E35A3B" w:rsidP="00E35A3B">
      <w:pPr>
        <w:spacing w:line="280" w:lineRule="atLeast"/>
        <w:jc w:val="both"/>
        <w:rPr>
          <w:rFonts w:ascii="Helvetica" w:hAnsi="Helvetica" w:cs="Arial"/>
          <w:b/>
          <w:sz w:val="20"/>
          <w:szCs w:val="20"/>
        </w:rPr>
      </w:pPr>
    </w:p>
    <w:p w:rsidR="00E35A3B" w:rsidRPr="00E35A3B" w:rsidRDefault="00E35A3B" w:rsidP="00E35A3B">
      <w:pPr>
        <w:spacing w:line="280" w:lineRule="atLeast"/>
        <w:jc w:val="both"/>
        <w:rPr>
          <w:rFonts w:ascii="Helvetica" w:hAnsi="Helvetica" w:cs="Arial"/>
          <w:sz w:val="20"/>
          <w:szCs w:val="20"/>
        </w:rPr>
      </w:pPr>
      <w:r w:rsidRPr="00E35A3B">
        <w:rPr>
          <w:rFonts w:ascii="Helvetica" w:hAnsi="Helvetica" w:cs="Arial"/>
          <w:sz w:val="20"/>
          <w:szCs w:val="20"/>
        </w:rPr>
        <w:t>S podpisom tega dokumenta pod kazensko in materialno odgovornostjo potrjujemo, da smo seznanjeni z določili Uredbe o zelenem javnem naročanju in da čistila za trdne površine, ki jih ponujamo, ustrezajo njenim zahtevam. Izjavljamo, da bomo pri izvajanju storitve naročniku predložili ustrezno dokazilo, iz katerega izhaja, da so zahteve izpolnjene.</w:t>
      </w:r>
    </w:p>
    <w:p w:rsidR="0020002A" w:rsidRPr="00025BBB" w:rsidRDefault="0020002A" w:rsidP="0020002A">
      <w:pPr>
        <w:spacing w:line="280" w:lineRule="atLeast"/>
        <w:jc w:val="both"/>
        <w:rPr>
          <w:rFonts w:ascii="Helvetica" w:hAnsi="Helvetica" w:cs="Arial"/>
          <w:b/>
          <w:sz w:val="22"/>
          <w:szCs w:val="22"/>
        </w:rPr>
      </w:pPr>
    </w:p>
    <w:p w:rsidR="00211012" w:rsidRPr="00025BBB" w:rsidRDefault="00211012" w:rsidP="00211012">
      <w:pPr>
        <w:spacing w:line="280" w:lineRule="atLeast"/>
        <w:jc w:val="both"/>
        <w:rPr>
          <w:rFonts w:ascii="Helvetica" w:hAnsi="Helvetica" w:cs="Arial"/>
          <w:bCs/>
          <w:iCs/>
          <w:sz w:val="20"/>
          <w:szCs w:val="20"/>
        </w:rPr>
      </w:pPr>
      <w:r w:rsidRPr="00025BBB">
        <w:rPr>
          <w:rFonts w:ascii="Helvetica" w:hAnsi="Helvetica" w:cs="Arial"/>
          <w:bCs/>
          <w:iCs/>
          <w:sz w:val="20"/>
          <w:szCs w:val="20"/>
        </w:rPr>
        <w:t xml:space="preserve">Dne: </w:t>
      </w:r>
      <w:r w:rsidRPr="00025BBB">
        <w:rPr>
          <w:rFonts w:ascii="Helvetica" w:hAnsi="Helvetica" w:cs="Arial"/>
          <w:bCs/>
          <w:iCs/>
          <w:sz w:val="20"/>
          <w:szCs w:val="20"/>
        </w:rPr>
        <w:tab/>
      </w:r>
      <w:permStart w:id="1367941794" w:edGrp="everyone"/>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9D72BB">
        <w:rPr>
          <w:rFonts w:ascii="Helvetica" w:hAnsi="Helvetica" w:cs="Arial"/>
          <w:noProof/>
          <w:sz w:val="20"/>
          <w:szCs w:val="20"/>
        </w:rPr>
        <w:t> </w:t>
      </w:r>
      <w:r w:rsidR="009D72BB">
        <w:rPr>
          <w:rFonts w:ascii="Helvetica" w:hAnsi="Helvetica" w:cs="Arial"/>
          <w:noProof/>
          <w:sz w:val="20"/>
          <w:szCs w:val="20"/>
        </w:rPr>
        <w:t> </w:t>
      </w:r>
      <w:r w:rsidR="009D72BB">
        <w:rPr>
          <w:rFonts w:ascii="Helvetica" w:hAnsi="Helvetica" w:cs="Arial"/>
          <w:noProof/>
          <w:sz w:val="20"/>
          <w:szCs w:val="20"/>
        </w:rPr>
        <w:t> </w:t>
      </w:r>
      <w:r w:rsidR="009D72BB">
        <w:rPr>
          <w:rFonts w:ascii="Helvetica" w:hAnsi="Helvetica" w:cs="Arial"/>
          <w:noProof/>
          <w:sz w:val="20"/>
          <w:szCs w:val="20"/>
        </w:rPr>
        <w:t> </w:t>
      </w:r>
      <w:r w:rsidR="009D72BB">
        <w:rPr>
          <w:rFonts w:ascii="Helvetica" w:hAnsi="Helvetica" w:cs="Arial"/>
          <w:noProof/>
          <w:sz w:val="20"/>
          <w:szCs w:val="20"/>
        </w:rPr>
        <w:t> </w:t>
      </w:r>
      <w:r w:rsidRPr="00025BBB">
        <w:rPr>
          <w:rFonts w:ascii="Helvetica" w:hAnsi="Helvetica" w:cs="Arial"/>
          <w:sz w:val="20"/>
          <w:szCs w:val="20"/>
        </w:rPr>
        <w:fldChar w:fldCharType="end"/>
      </w:r>
      <w:permEnd w:id="1367941794"/>
      <w:r w:rsidRPr="00025BBB">
        <w:rPr>
          <w:rFonts w:ascii="Helvetica" w:hAnsi="Helvetica" w:cs="Arial"/>
          <w:bCs/>
          <w:iCs/>
          <w:sz w:val="20"/>
          <w:szCs w:val="20"/>
        </w:rPr>
        <w:tab/>
      </w:r>
      <w:r w:rsidRPr="00025BBB">
        <w:rPr>
          <w:rFonts w:ascii="Helvetica" w:hAnsi="Helvetica" w:cs="Arial"/>
          <w:bCs/>
          <w:iCs/>
          <w:sz w:val="20"/>
          <w:szCs w:val="20"/>
        </w:rPr>
        <w:tab/>
      </w:r>
      <w:r w:rsidRPr="00025BBB">
        <w:rPr>
          <w:rFonts w:ascii="Helvetica" w:hAnsi="Helvetica" w:cs="Arial"/>
          <w:bCs/>
          <w:iCs/>
          <w:sz w:val="20"/>
          <w:szCs w:val="20"/>
        </w:rPr>
        <w:tab/>
        <w:t xml:space="preserve">             </w:t>
      </w:r>
      <w:r w:rsidRPr="00025BBB">
        <w:rPr>
          <w:rFonts w:ascii="Helvetica" w:hAnsi="Helvetica" w:cs="Arial"/>
          <w:bCs/>
          <w:iCs/>
          <w:sz w:val="20"/>
          <w:szCs w:val="20"/>
        </w:rPr>
        <w:tab/>
      </w:r>
      <w:r w:rsidRPr="00025BBB">
        <w:rPr>
          <w:rFonts w:ascii="Helvetica" w:hAnsi="Helvetica" w:cs="Arial"/>
          <w:bCs/>
          <w:iCs/>
          <w:sz w:val="20"/>
          <w:szCs w:val="20"/>
        </w:rPr>
        <w:tab/>
        <w:t xml:space="preserve">             Žig in podpis ponudnika</w:t>
      </w:r>
    </w:p>
    <w:p w:rsidR="000658C9" w:rsidRDefault="004248C6" w:rsidP="00322F51">
      <w:pPr>
        <w:spacing w:line="280" w:lineRule="atLeast"/>
        <w:jc w:val="both"/>
        <w:rPr>
          <w:rFonts w:ascii="Helvetica" w:hAnsi="Helvetica" w:cs="Arial"/>
          <w:b/>
          <w:sz w:val="22"/>
          <w:szCs w:val="22"/>
        </w:rPr>
      </w:pP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00207F85" w:rsidRPr="00025BBB">
        <w:rPr>
          <w:rFonts w:ascii="Helvetica" w:hAnsi="Helvetica" w:cs="Arial"/>
          <w:b/>
          <w:sz w:val="22"/>
          <w:szCs w:val="22"/>
        </w:rPr>
        <w:t>_________________</w:t>
      </w:r>
    </w:p>
    <w:p w:rsidR="001C3D7D" w:rsidRPr="00025BBB" w:rsidRDefault="001C3D7D" w:rsidP="00322F51">
      <w:pPr>
        <w:spacing w:line="280" w:lineRule="atLeast"/>
        <w:jc w:val="both"/>
        <w:rPr>
          <w:rFonts w:ascii="Helvetica" w:hAnsi="Helvetica" w:cs="Arial"/>
          <w:b/>
          <w:sz w:val="22"/>
          <w:szCs w:val="22"/>
        </w:rPr>
      </w:pPr>
    </w:p>
    <w:p w:rsidR="00032C30" w:rsidRPr="00025BBB" w:rsidRDefault="00F4484E" w:rsidP="00322F51">
      <w:pPr>
        <w:spacing w:line="280" w:lineRule="atLeast"/>
        <w:jc w:val="center"/>
        <w:rPr>
          <w:rFonts w:ascii="Helvetica" w:hAnsi="Helvetica" w:cs="Arial"/>
          <w:b/>
          <w:sz w:val="20"/>
          <w:szCs w:val="20"/>
        </w:rPr>
      </w:pPr>
      <w:r w:rsidRPr="00025BBB">
        <w:rPr>
          <w:rFonts w:ascii="Helvetica" w:hAnsi="Helvetica" w:cs="Arial"/>
          <w:b/>
          <w:sz w:val="20"/>
          <w:szCs w:val="20"/>
        </w:rPr>
        <w:lastRenderedPageBreak/>
        <w:t>TEHNIČNE SPECIFIKACIJE</w:t>
      </w:r>
    </w:p>
    <w:p w:rsidR="0027690F" w:rsidRPr="00025BBB" w:rsidRDefault="0027690F" w:rsidP="0027690F">
      <w:pPr>
        <w:spacing w:line="280" w:lineRule="atLeast"/>
        <w:jc w:val="both"/>
        <w:rPr>
          <w:rFonts w:ascii="Helvetica" w:hAnsi="Helvetica" w:cs="Arial"/>
          <w:b/>
          <w:sz w:val="20"/>
          <w:szCs w:val="20"/>
        </w:rPr>
      </w:pPr>
    </w:p>
    <w:p w:rsidR="00E10661" w:rsidRPr="00025BBB" w:rsidRDefault="00E10661" w:rsidP="00E10661">
      <w:pPr>
        <w:spacing w:line="280" w:lineRule="atLeast"/>
        <w:jc w:val="both"/>
        <w:rPr>
          <w:rFonts w:ascii="Helvetica" w:hAnsi="Helvetica" w:cs="Arial"/>
          <w:iCs/>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STROKOVNE ZAHTEVE NAROČNIKA GLEDE OBSEGA, KAKOVOSTI, FREKVENC TER OSTALE ZAHTEVE ZA IZVEDBO OPRAVLJANJA STORITEV ČIŠČENJA</w:t>
      </w:r>
    </w:p>
    <w:p w:rsidR="00E10661" w:rsidRPr="00025BBB" w:rsidRDefault="00E10661" w:rsidP="00E10661">
      <w:pPr>
        <w:spacing w:line="280" w:lineRule="atLeast"/>
        <w:jc w:val="both"/>
        <w:rPr>
          <w:rFonts w:ascii="Helvetica" w:hAnsi="Helvetica" w:cs="Arial"/>
          <w:b/>
          <w:sz w:val="20"/>
          <w:szCs w:val="20"/>
        </w:rPr>
      </w:pPr>
    </w:p>
    <w:p w:rsidR="00616292" w:rsidRPr="00025BBB" w:rsidRDefault="00616292" w:rsidP="00616292">
      <w:pPr>
        <w:spacing w:line="280" w:lineRule="atLeast"/>
        <w:jc w:val="both"/>
        <w:rPr>
          <w:rFonts w:ascii="Helvetica" w:hAnsi="Helvetica" w:cs="Arial"/>
          <w:sz w:val="20"/>
          <w:szCs w:val="20"/>
        </w:rPr>
      </w:pPr>
      <w:r w:rsidRPr="00025BBB">
        <w:rPr>
          <w:rFonts w:ascii="Helvetica" w:hAnsi="Helvetica" w:cs="Arial"/>
          <w:sz w:val="20"/>
          <w:szCs w:val="20"/>
        </w:rPr>
        <w:t xml:space="preserve">Cena predmeta naročila mora vključevati v nadaljevanju navedene splošne razpisne zahteve in storitve, ki so smiselno povezane z izvajanjem predmeta naročila. Izvajalec čiščenja se zavezuje, da bo v delovnem procesu vzpostavil in vzdrževal sodobno raven kakovosti čiščenja v skladu z zahtevami naročnika. </w:t>
      </w:r>
    </w:p>
    <w:p w:rsidR="00616292" w:rsidRPr="00025BBB" w:rsidRDefault="00616292" w:rsidP="00616292">
      <w:pPr>
        <w:spacing w:line="280" w:lineRule="atLeast"/>
        <w:jc w:val="both"/>
        <w:rPr>
          <w:rFonts w:ascii="Helvetica" w:hAnsi="Helvetica" w:cs="Arial"/>
          <w:b/>
          <w:sz w:val="20"/>
          <w:szCs w:val="20"/>
          <w:highlight w:val="yellow"/>
        </w:rPr>
      </w:pPr>
    </w:p>
    <w:p w:rsidR="00616292" w:rsidRPr="00025BBB" w:rsidRDefault="00B61AA1" w:rsidP="00616292">
      <w:pPr>
        <w:spacing w:line="280" w:lineRule="atLeast"/>
        <w:jc w:val="both"/>
        <w:rPr>
          <w:rFonts w:ascii="Helvetica" w:hAnsi="Helvetica" w:cs="Arial"/>
          <w:sz w:val="20"/>
          <w:szCs w:val="20"/>
        </w:rPr>
      </w:pPr>
      <w:r w:rsidRPr="00025BBB">
        <w:rPr>
          <w:rFonts w:ascii="Helvetica" w:hAnsi="Helvetica" w:cs="Arial"/>
          <w:bCs/>
          <w:sz w:val="20"/>
          <w:szCs w:val="20"/>
        </w:rPr>
        <w:t>Izvajalec čiščenja:</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 xml:space="preserve">v prostorih naročnika izvaja dnevno, </w:t>
      </w:r>
      <w:r w:rsidR="00B61AA1" w:rsidRPr="00025BBB">
        <w:rPr>
          <w:rFonts w:ascii="Helvetica" w:hAnsi="Helvetica" w:cs="Arial"/>
          <w:sz w:val="20"/>
          <w:szCs w:val="20"/>
        </w:rPr>
        <w:t>tedensko, mesečno čiščenje</w:t>
      </w:r>
      <w:r w:rsidR="00270BC4">
        <w:rPr>
          <w:rFonts w:ascii="Helvetica" w:hAnsi="Helvetica" w:cs="Arial"/>
          <w:sz w:val="20"/>
          <w:szCs w:val="20"/>
        </w:rPr>
        <w:t>, občasno čiščenje ter dežurstvo</w:t>
      </w:r>
      <w:r w:rsidR="00B61AA1" w:rsidRPr="00025BBB">
        <w:rPr>
          <w:rFonts w:ascii="Helvetica" w:hAnsi="Helvetica" w:cs="Arial"/>
          <w:sz w:val="20"/>
          <w:szCs w:val="20"/>
        </w:rPr>
        <w:t xml:space="preserve">; </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 xml:space="preserve">mora izdelati tehnologijo čiščenja, ki ustreza zahtevnosti čiščenja in zahtevam pogostosti čiščenja; </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 xml:space="preserve">skrbi za kvalitetno in pravilno izvajanje storitev ter delovanje v skladu s pravili stroke in priloženim opisom tehnologije čiščenja, v skladu z vsemi veljavnimi predpisi (zakoni, pravilniki, standardi, normativi, tehničnimi soglasji), tehničnimi navodili in priporočili ter navodili naročnika; </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 xml:space="preserve">mora predložiti seznam čistilnih in dezinfekcijskih sredstev, ki jih bo uporabljal za čiščenje in dezinfekcijo prostorov in opreme ter obvestiti naročnika o morebitnih spremembah glede seznama čistilnih in dezinfekcijskih sredstev; </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 xml:space="preserve">bo spremljal porabo čistil in podatke mesečno posredoval pooblaščenemu predstavniku naročnika; </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 xml:space="preserve">bo uporabljal sodobno opremo za čiščenje; </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 xml:space="preserve">mora zagotoviti, da je delovno osebje ustrezno usposobljeno za čiščenje </w:t>
      </w:r>
      <w:r w:rsidR="00270BC4">
        <w:rPr>
          <w:rFonts w:ascii="Helvetica" w:hAnsi="Helvetica" w:cs="Arial"/>
          <w:sz w:val="20"/>
          <w:szCs w:val="20"/>
        </w:rPr>
        <w:t xml:space="preserve">poslovnih </w:t>
      </w:r>
      <w:r w:rsidRPr="00025BBB">
        <w:rPr>
          <w:rFonts w:ascii="Helvetica" w:hAnsi="Helvetica" w:cs="Arial"/>
          <w:sz w:val="20"/>
          <w:szCs w:val="20"/>
        </w:rPr>
        <w:t xml:space="preserve">prostorov; </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 xml:space="preserve">bo zagotavljal, da bo čiščenje v prostorih naročnika opravljalo le delovno osebje, za katero je odgovorna oseba izvajalca čiščenja, odobrila delo v prostorih naročnika; </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 xml:space="preserve">seznani naročnika o vsaki na novo zaposleni osebi; </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sprotno sporoča ugotovljene okvare (npr. zamašen WC, počen pokrov WC-šk</w:t>
      </w:r>
      <w:r w:rsidR="00B61AA1" w:rsidRPr="00025BBB">
        <w:rPr>
          <w:rFonts w:ascii="Helvetica" w:hAnsi="Helvetica" w:cs="Arial"/>
          <w:sz w:val="20"/>
          <w:szCs w:val="20"/>
        </w:rPr>
        <w:t>oljke,...), dnevno po e-pošti;</w:t>
      </w:r>
    </w:p>
    <w:p w:rsidR="00616292" w:rsidRPr="00025BBB" w:rsidRDefault="00616292" w:rsidP="005D20D0">
      <w:pPr>
        <w:numPr>
          <w:ilvl w:val="0"/>
          <w:numId w:val="27"/>
        </w:numPr>
        <w:tabs>
          <w:tab w:val="num" w:pos="720"/>
        </w:tabs>
        <w:spacing w:line="280" w:lineRule="atLeast"/>
        <w:jc w:val="both"/>
        <w:rPr>
          <w:rFonts w:ascii="Helvetica" w:hAnsi="Helvetica" w:cs="Arial"/>
          <w:sz w:val="20"/>
          <w:szCs w:val="20"/>
        </w:rPr>
      </w:pPr>
      <w:r w:rsidRPr="00025BBB">
        <w:rPr>
          <w:rFonts w:ascii="Helvetica" w:hAnsi="Helvetica" w:cs="Arial"/>
          <w:sz w:val="20"/>
          <w:szCs w:val="20"/>
        </w:rPr>
        <w:t>zagotavlja, da vsakodnevni proizvodi, ki jih uporablja, izpolnjujejo tehnične specifikacije v skladu z okoljskimi zahtevami in merili za čistila in storitve čiščenja iz Uredbe o zelenem javnem naročanju (Ura</w:t>
      </w:r>
      <w:r w:rsidR="00B61AA1" w:rsidRPr="00025BBB">
        <w:rPr>
          <w:rFonts w:ascii="Helvetica" w:hAnsi="Helvetica" w:cs="Arial"/>
          <w:sz w:val="20"/>
          <w:szCs w:val="20"/>
        </w:rPr>
        <w:t xml:space="preserve">dni list RS, št. 51/17, 64/19, </w:t>
      </w:r>
      <w:r w:rsidRPr="00025BBB">
        <w:rPr>
          <w:rFonts w:ascii="Helvetica" w:hAnsi="Helvetica" w:cs="Arial"/>
          <w:sz w:val="20"/>
          <w:szCs w:val="20"/>
        </w:rPr>
        <w:t>121/21</w:t>
      </w:r>
      <w:r w:rsidR="00B61AA1" w:rsidRPr="00025BBB">
        <w:rPr>
          <w:rFonts w:ascii="Helvetica" w:hAnsi="Helvetica" w:cs="Arial"/>
          <w:sz w:val="20"/>
          <w:szCs w:val="20"/>
        </w:rPr>
        <w:t>132/23</w:t>
      </w:r>
      <w:r w:rsidR="001C3D7D">
        <w:rPr>
          <w:rFonts w:ascii="Helvetica" w:hAnsi="Helvetica" w:cs="Arial"/>
          <w:sz w:val="20"/>
          <w:szCs w:val="20"/>
        </w:rPr>
        <w:t xml:space="preserve"> in 43/25</w:t>
      </w:r>
      <w:r w:rsidRPr="00025BBB">
        <w:rPr>
          <w:rFonts w:ascii="Helvetica" w:hAnsi="Helvetica" w:cs="Arial"/>
          <w:sz w:val="20"/>
          <w:szCs w:val="20"/>
        </w:rPr>
        <w:t xml:space="preserve">); </w:t>
      </w:r>
    </w:p>
    <w:p w:rsidR="00616292" w:rsidRPr="00025BBB" w:rsidRDefault="00616292" w:rsidP="005D20D0">
      <w:pPr>
        <w:numPr>
          <w:ilvl w:val="0"/>
          <w:numId w:val="27"/>
        </w:numPr>
        <w:tabs>
          <w:tab w:val="num" w:pos="720"/>
        </w:tabs>
        <w:spacing w:line="280" w:lineRule="atLeast"/>
        <w:jc w:val="both"/>
        <w:rPr>
          <w:rFonts w:ascii="Helvetica" w:hAnsi="Helvetica" w:cs="Arial"/>
          <w:sz w:val="20"/>
          <w:szCs w:val="20"/>
        </w:rPr>
      </w:pPr>
      <w:r w:rsidRPr="00025BBB">
        <w:rPr>
          <w:rFonts w:ascii="Helvetica" w:hAnsi="Helvetica" w:cs="Arial"/>
          <w:sz w:val="20"/>
          <w:szCs w:val="20"/>
        </w:rPr>
        <w:t xml:space="preserve">bo za spremembo pri uporabi vrste čistilnih in dezinfekcijskih sredstev, glede na predložen seznam čistil, pridobil soglasje odgovorne osebe naročnika; </w:t>
      </w:r>
    </w:p>
    <w:p w:rsidR="00616292" w:rsidRPr="00025BBB"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 xml:space="preserve">bo delovno osebje na lastne stroške opremil z osebno delovno obleko in obutvijo ter ostalimi zaščitnimi sredstvi, kot to določajo predpisi iz varstva pri delu ter jih usposobil s področja varstva pri delu in požarne varnosti (opravljen preizkus znanja), kar na zahtevo naročnika dokažejo z ustreznimi dokazili. Delovno osebje mora imeti na voljo dnevno sveže delovno oblačilo; </w:t>
      </w:r>
    </w:p>
    <w:p w:rsidR="00616292" w:rsidRDefault="00616292" w:rsidP="005D20D0">
      <w:pPr>
        <w:numPr>
          <w:ilvl w:val="0"/>
          <w:numId w:val="27"/>
        </w:numPr>
        <w:spacing w:line="280" w:lineRule="atLeast"/>
        <w:jc w:val="both"/>
        <w:rPr>
          <w:rFonts w:ascii="Helvetica" w:hAnsi="Helvetica" w:cs="Arial"/>
          <w:sz w:val="20"/>
          <w:szCs w:val="20"/>
        </w:rPr>
      </w:pPr>
      <w:r w:rsidRPr="00025BBB">
        <w:rPr>
          <w:rFonts w:ascii="Helvetica" w:hAnsi="Helvetica" w:cs="Arial"/>
          <w:sz w:val="20"/>
          <w:szCs w:val="20"/>
        </w:rPr>
        <w:t>mora zagotavljati uporabo čistilnega materiala in čistilnih sredstev, v obsegu in na način, ki je potreben, da se doseže zahtevana kakovost čiščenja pod pogojem, da z njihovo uporabo n</w:t>
      </w:r>
      <w:r w:rsidR="00DD2C3E">
        <w:rPr>
          <w:rFonts w:ascii="Helvetica" w:hAnsi="Helvetica" w:cs="Arial"/>
          <w:sz w:val="20"/>
          <w:szCs w:val="20"/>
        </w:rPr>
        <w:t xml:space="preserve">i ogroženo zdravje zaposlenih </w:t>
      </w:r>
      <w:r w:rsidRPr="00025BBB">
        <w:rPr>
          <w:rFonts w:ascii="Helvetica" w:hAnsi="Helvetica" w:cs="Arial"/>
          <w:sz w:val="20"/>
          <w:szCs w:val="20"/>
        </w:rPr>
        <w:t>in obiskovalcev ter, da ne povzroča poškodb na delovnih površinah, prosto</w:t>
      </w:r>
      <w:r w:rsidR="00C70BAD">
        <w:rPr>
          <w:rFonts w:ascii="Helvetica" w:hAnsi="Helvetica" w:cs="Arial"/>
          <w:sz w:val="20"/>
          <w:szCs w:val="20"/>
        </w:rPr>
        <w:t xml:space="preserve">rih, pohištvu in drugi opremi; </w:t>
      </w:r>
    </w:p>
    <w:p w:rsidR="00C70BAD" w:rsidRPr="00C70BAD" w:rsidRDefault="00C70BAD" w:rsidP="005D20D0">
      <w:pPr>
        <w:numPr>
          <w:ilvl w:val="0"/>
          <w:numId w:val="27"/>
        </w:numPr>
        <w:spacing w:line="280" w:lineRule="atLeast"/>
        <w:jc w:val="both"/>
        <w:rPr>
          <w:rFonts w:ascii="Helvetica" w:hAnsi="Helvetica" w:cs="Arial"/>
          <w:sz w:val="20"/>
          <w:szCs w:val="20"/>
        </w:rPr>
      </w:pPr>
      <w:r>
        <w:rPr>
          <w:rFonts w:ascii="Helvetica" w:hAnsi="Helvetica" w:cs="Arial"/>
          <w:sz w:val="20"/>
          <w:szCs w:val="20"/>
        </w:rPr>
        <w:t>mora mesečno seznaniti</w:t>
      </w:r>
      <w:r w:rsidRPr="00C70BAD">
        <w:rPr>
          <w:rFonts w:ascii="Helvetica" w:hAnsi="Helvetica" w:cs="Arial"/>
          <w:sz w:val="20"/>
          <w:szCs w:val="20"/>
        </w:rPr>
        <w:t xml:space="preserve"> naročnika o količini toaletnega papirja, tekočega mila in brisač, ki jih je potrebno naročiti.</w:t>
      </w:r>
    </w:p>
    <w:p w:rsidR="00C70BAD" w:rsidRPr="00025BBB" w:rsidRDefault="00C70BAD" w:rsidP="00C70BAD">
      <w:pPr>
        <w:spacing w:line="280" w:lineRule="atLeast"/>
        <w:ind w:left="360"/>
        <w:jc w:val="both"/>
        <w:rPr>
          <w:rFonts w:ascii="Helvetica" w:hAnsi="Helvetica" w:cs="Arial"/>
          <w:sz w:val="20"/>
          <w:szCs w:val="20"/>
        </w:rPr>
      </w:pPr>
    </w:p>
    <w:p w:rsidR="00616292" w:rsidRPr="00025BBB" w:rsidRDefault="00616292" w:rsidP="00616292">
      <w:pPr>
        <w:spacing w:line="280" w:lineRule="atLeast"/>
        <w:jc w:val="both"/>
        <w:rPr>
          <w:rFonts w:ascii="Helvetica" w:hAnsi="Helvetica" w:cs="Arial"/>
          <w:b/>
          <w:sz w:val="20"/>
          <w:szCs w:val="20"/>
          <w:highlight w:val="yellow"/>
        </w:rPr>
      </w:pPr>
    </w:p>
    <w:p w:rsidR="00616292" w:rsidRPr="00025BBB" w:rsidRDefault="00616292" w:rsidP="00616292">
      <w:pPr>
        <w:spacing w:line="280" w:lineRule="atLeast"/>
        <w:jc w:val="both"/>
        <w:rPr>
          <w:rFonts w:ascii="Helvetica" w:hAnsi="Helvetica" w:cs="Arial"/>
          <w:sz w:val="20"/>
          <w:szCs w:val="20"/>
        </w:rPr>
      </w:pPr>
      <w:r w:rsidRPr="00025BBB">
        <w:rPr>
          <w:rFonts w:ascii="Helvetica" w:hAnsi="Helvetica" w:cs="Arial"/>
          <w:sz w:val="20"/>
          <w:szCs w:val="20"/>
        </w:rPr>
        <w:t xml:space="preserve">Delovna sredstva: </w:t>
      </w:r>
    </w:p>
    <w:p w:rsidR="00616292" w:rsidRPr="00025BBB" w:rsidRDefault="00616292" w:rsidP="005D20D0">
      <w:pPr>
        <w:numPr>
          <w:ilvl w:val="0"/>
          <w:numId w:val="28"/>
        </w:numPr>
        <w:spacing w:line="280" w:lineRule="atLeast"/>
        <w:jc w:val="both"/>
        <w:rPr>
          <w:rFonts w:ascii="Helvetica" w:hAnsi="Helvetica" w:cs="Arial"/>
          <w:sz w:val="20"/>
          <w:szCs w:val="20"/>
        </w:rPr>
      </w:pPr>
      <w:r w:rsidRPr="00025BBB">
        <w:rPr>
          <w:rFonts w:ascii="Helvetica" w:hAnsi="Helvetica" w:cs="Arial"/>
          <w:sz w:val="20"/>
          <w:szCs w:val="20"/>
        </w:rPr>
        <w:t xml:space="preserve">morajo imeti certifikate za varno rokovanje; </w:t>
      </w:r>
    </w:p>
    <w:p w:rsidR="00616292" w:rsidRPr="00025BBB" w:rsidRDefault="001C3D7D" w:rsidP="005D20D0">
      <w:pPr>
        <w:numPr>
          <w:ilvl w:val="0"/>
          <w:numId w:val="28"/>
        </w:numPr>
        <w:spacing w:line="280" w:lineRule="atLeast"/>
        <w:jc w:val="both"/>
        <w:rPr>
          <w:rFonts w:ascii="Helvetica" w:hAnsi="Helvetica" w:cs="Arial"/>
          <w:sz w:val="20"/>
          <w:szCs w:val="20"/>
        </w:rPr>
      </w:pPr>
      <w:r>
        <w:rPr>
          <w:rFonts w:ascii="Helvetica" w:hAnsi="Helvetica" w:cs="Arial"/>
          <w:sz w:val="20"/>
          <w:szCs w:val="20"/>
        </w:rPr>
        <w:lastRenderedPageBreak/>
        <w:t>morajo biti č</w:t>
      </w:r>
      <w:r w:rsidR="00616292" w:rsidRPr="00025BBB">
        <w:rPr>
          <w:rFonts w:ascii="Helvetica" w:hAnsi="Helvetica" w:cs="Arial"/>
          <w:sz w:val="20"/>
          <w:szCs w:val="20"/>
        </w:rPr>
        <w:t xml:space="preserve">ista in brezhibna; </w:t>
      </w:r>
    </w:p>
    <w:p w:rsidR="00616292" w:rsidRPr="00025BBB" w:rsidRDefault="001C3D7D" w:rsidP="005D20D0">
      <w:pPr>
        <w:numPr>
          <w:ilvl w:val="0"/>
          <w:numId w:val="28"/>
        </w:numPr>
        <w:spacing w:line="280" w:lineRule="atLeast"/>
        <w:jc w:val="both"/>
        <w:rPr>
          <w:rFonts w:ascii="Helvetica" w:hAnsi="Helvetica" w:cs="Arial"/>
          <w:sz w:val="20"/>
          <w:szCs w:val="20"/>
        </w:rPr>
      </w:pPr>
      <w:r>
        <w:rPr>
          <w:rFonts w:ascii="Helvetica" w:hAnsi="Helvetica" w:cs="Arial"/>
          <w:sz w:val="20"/>
          <w:szCs w:val="20"/>
        </w:rPr>
        <w:t>ne smejo povzroč</w:t>
      </w:r>
      <w:r w:rsidR="00616292" w:rsidRPr="00025BBB">
        <w:rPr>
          <w:rFonts w:ascii="Helvetica" w:hAnsi="Helvetica" w:cs="Arial"/>
          <w:sz w:val="20"/>
          <w:szCs w:val="20"/>
        </w:rPr>
        <w:t xml:space="preserve">ati pretiranega hrupa.  </w:t>
      </w:r>
    </w:p>
    <w:p w:rsidR="00616292" w:rsidRPr="00025BBB" w:rsidRDefault="00616292" w:rsidP="00616292">
      <w:pPr>
        <w:spacing w:line="280" w:lineRule="atLeast"/>
        <w:jc w:val="both"/>
        <w:rPr>
          <w:rFonts w:ascii="Helvetica" w:hAnsi="Helvetica" w:cs="Arial"/>
          <w:b/>
          <w:sz w:val="20"/>
          <w:szCs w:val="20"/>
          <w:highlight w:val="yellow"/>
        </w:rPr>
      </w:pPr>
    </w:p>
    <w:p w:rsidR="00616292" w:rsidRPr="001C3D7D" w:rsidRDefault="00616292" w:rsidP="00616292">
      <w:pPr>
        <w:spacing w:line="280" w:lineRule="atLeast"/>
        <w:jc w:val="both"/>
        <w:rPr>
          <w:rFonts w:ascii="Helvetica" w:hAnsi="Helvetica" w:cs="Arial"/>
          <w:b/>
          <w:sz w:val="20"/>
          <w:szCs w:val="20"/>
        </w:rPr>
      </w:pPr>
      <w:r w:rsidRPr="001C3D7D">
        <w:rPr>
          <w:rFonts w:ascii="Helvetica" w:hAnsi="Helvetica" w:cs="Arial"/>
          <w:b/>
          <w:sz w:val="20"/>
          <w:szCs w:val="20"/>
        </w:rPr>
        <w:t>Delovno osebje izvajalca čiščenja mora upoštevati navodila naročnika v zvezi z dostopom, izhodom v/iz prostorov naročnika, skladno s hišnim redom in varnostno politiko naročnika (zaklepanje vrat, zapiranje oken, shranjevanje ključev, ugašanje svetil</w:t>
      </w:r>
      <w:r w:rsidR="00FF2EA7" w:rsidRPr="001C3D7D">
        <w:rPr>
          <w:rFonts w:ascii="Helvetica" w:hAnsi="Helvetica" w:cs="Arial"/>
          <w:b/>
          <w:sz w:val="20"/>
          <w:szCs w:val="20"/>
        </w:rPr>
        <w:t>, zapiranje pip</w:t>
      </w:r>
      <w:r w:rsidRPr="001C3D7D">
        <w:rPr>
          <w:rFonts w:ascii="Helvetica" w:hAnsi="Helvetica" w:cs="Arial"/>
          <w:b/>
          <w:sz w:val="20"/>
          <w:szCs w:val="20"/>
        </w:rPr>
        <w:t xml:space="preserve"> ipd.). Delovno osebje izvajalca čiščenja prevzema obveznost, da </w:t>
      </w:r>
      <w:r w:rsidR="001F3EB7" w:rsidRPr="001C3D7D">
        <w:rPr>
          <w:rFonts w:ascii="Helvetica" w:hAnsi="Helvetica" w:cs="Arial"/>
          <w:b/>
          <w:sz w:val="20"/>
          <w:szCs w:val="20"/>
        </w:rPr>
        <w:t xml:space="preserve">vsak dan </w:t>
      </w:r>
      <w:r w:rsidRPr="001C3D7D">
        <w:rPr>
          <w:rFonts w:ascii="Helvetica" w:hAnsi="Helvetica" w:cs="Arial"/>
          <w:b/>
          <w:sz w:val="20"/>
          <w:szCs w:val="20"/>
        </w:rPr>
        <w:t>po končanem čiščenju poskrbi</w:t>
      </w:r>
      <w:r w:rsidR="001F3EB7" w:rsidRPr="001C3D7D">
        <w:rPr>
          <w:rFonts w:ascii="Helvetica" w:hAnsi="Helvetica" w:cs="Arial"/>
          <w:b/>
          <w:sz w:val="20"/>
          <w:szCs w:val="20"/>
        </w:rPr>
        <w:t>, da so vsa okna in vrata zaprta</w:t>
      </w:r>
      <w:r w:rsidRPr="001C3D7D">
        <w:rPr>
          <w:rFonts w:ascii="Helvetica" w:hAnsi="Helvetica" w:cs="Arial"/>
          <w:b/>
          <w:sz w:val="20"/>
          <w:szCs w:val="20"/>
        </w:rPr>
        <w:t xml:space="preserve"> </w:t>
      </w:r>
      <w:r w:rsidR="001F3EB7" w:rsidRPr="001C3D7D">
        <w:rPr>
          <w:rFonts w:ascii="Helvetica" w:hAnsi="Helvetica" w:cs="Arial"/>
          <w:b/>
          <w:sz w:val="20"/>
          <w:szCs w:val="20"/>
        </w:rPr>
        <w:t xml:space="preserve">(zaklenjena) </w:t>
      </w:r>
      <w:r w:rsidR="000D6309" w:rsidRPr="001C3D7D">
        <w:rPr>
          <w:rFonts w:ascii="Helvetica" w:hAnsi="Helvetica" w:cs="Arial"/>
          <w:b/>
          <w:sz w:val="20"/>
          <w:szCs w:val="20"/>
        </w:rPr>
        <w:t>in vklop</w:t>
      </w:r>
      <w:r w:rsidR="001F3EB7" w:rsidRPr="001C3D7D">
        <w:rPr>
          <w:rFonts w:ascii="Helvetica" w:hAnsi="Helvetica" w:cs="Arial"/>
          <w:b/>
          <w:sz w:val="20"/>
          <w:szCs w:val="20"/>
        </w:rPr>
        <w:t>i</w:t>
      </w:r>
      <w:r w:rsidR="000D6309" w:rsidRPr="001C3D7D">
        <w:rPr>
          <w:rFonts w:ascii="Helvetica" w:hAnsi="Helvetica" w:cs="Arial"/>
          <w:b/>
          <w:sz w:val="20"/>
          <w:szCs w:val="20"/>
        </w:rPr>
        <w:t xml:space="preserve"> alarm. </w:t>
      </w:r>
    </w:p>
    <w:p w:rsidR="00FF2EA7" w:rsidRPr="00025BBB" w:rsidRDefault="00FF2EA7" w:rsidP="00FF2EA7">
      <w:pPr>
        <w:spacing w:line="280" w:lineRule="atLeast"/>
        <w:jc w:val="both"/>
        <w:rPr>
          <w:rFonts w:ascii="Helvetica" w:hAnsi="Helvetica" w:cs="Arial"/>
          <w:sz w:val="20"/>
          <w:szCs w:val="20"/>
        </w:rPr>
      </w:pPr>
    </w:p>
    <w:p w:rsidR="00FF2EA7" w:rsidRPr="00025BBB" w:rsidRDefault="00FF2EA7" w:rsidP="00FF2EA7">
      <w:pPr>
        <w:spacing w:line="280" w:lineRule="atLeast"/>
        <w:jc w:val="both"/>
        <w:rPr>
          <w:rFonts w:ascii="Helvetica" w:hAnsi="Helvetica" w:cs="Arial"/>
          <w:sz w:val="20"/>
          <w:szCs w:val="20"/>
        </w:rPr>
      </w:pPr>
      <w:r w:rsidRPr="00025BBB">
        <w:rPr>
          <w:rFonts w:ascii="Helvetica" w:hAnsi="Helvetica" w:cs="Arial"/>
          <w:sz w:val="20"/>
          <w:szCs w:val="20"/>
        </w:rPr>
        <w:t>Izvajalec je v celoti odgovoren za varnost o</w:t>
      </w:r>
      <w:r w:rsidR="00B74989">
        <w:rPr>
          <w:rFonts w:ascii="Helvetica" w:hAnsi="Helvetica" w:cs="Arial"/>
          <w:sz w:val="20"/>
          <w:szCs w:val="20"/>
        </w:rPr>
        <w:t>bjekta, v katerem</w:t>
      </w:r>
      <w:r w:rsidRPr="00025BBB">
        <w:rPr>
          <w:rFonts w:ascii="Helvetica" w:hAnsi="Helvetica" w:cs="Arial"/>
          <w:sz w:val="20"/>
          <w:szCs w:val="20"/>
        </w:rPr>
        <w:t xml:space="preserve"> opravljajo storitve njegovi delavci izven poslovalnega časa naročnika.</w:t>
      </w:r>
    </w:p>
    <w:p w:rsidR="00616292" w:rsidRPr="00025BBB" w:rsidRDefault="00616292"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ZAHTEVE NAROČNIKA V ZVEZI S TEHNOLOGIJO ČIŠČENJA</w:t>
      </w:r>
    </w:p>
    <w:p w:rsidR="00E10661" w:rsidRPr="00025BBB" w:rsidRDefault="00E10661" w:rsidP="00E10661">
      <w:pPr>
        <w:spacing w:line="280" w:lineRule="atLeast"/>
        <w:jc w:val="both"/>
        <w:rPr>
          <w:rFonts w:ascii="Helvetica" w:hAnsi="Helvetica" w:cs="Arial"/>
          <w:sz w:val="20"/>
          <w:szCs w:val="20"/>
        </w:rPr>
      </w:pPr>
    </w:p>
    <w:p w:rsidR="00FE2F70" w:rsidRPr="00025BBB" w:rsidRDefault="00FE2F70" w:rsidP="00FE2F70">
      <w:pPr>
        <w:spacing w:line="280" w:lineRule="atLeast"/>
        <w:jc w:val="both"/>
        <w:rPr>
          <w:rFonts w:ascii="Helvetica" w:hAnsi="Helvetica" w:cs="Arial"/>
          <w:bCs/>
          <w:sz w:val="20"/>
          <w:szCs w:val="20"/>
        </w:rPr>
      </w:pPr>
      <w:r w:rsidRPr="00025BBB">
        <w:rPr>
          <w:rFonts w:ascii="Helvetica" w:hAnsi="Helvetica" w:cs="Arial"/>
          <w:bCs/>
          <w:sz w:val="20"/>
          <w:szCs w:val="20"/>
        </w:rPr>
        <w:t xml:space="preserve">Načrt tehnologije čiščenja: </w:t>
      </w:r>
    </w:p>
    <w:p w:rsidR="00FE2F70" w:rsidRPr="00025BBB" w:rsidRDefault="00FE2F70" w:rsidP="005D20D0">
      <w:pPr>
        <w:numPr>
          <w:ilvl w:val="0"/>
          <w:numId w:val="29"/>
        </w:numPr>
        <w:spacing w:line="280" w:lineRule="atLeast"/>
        <w:jc w:val="both"/>
        <w:rPr>
          <w:rFonts w:ascii="Helvetica" w:hAnsi="Helvetica" w:cs="Arial"/>
          <w:bCs/>
          <w:sz w:val="20"/>
          <w:szCs w:val="20"/>
        </w:rPr>
      </w:pPr>
      <w:r w:rsidRPr="00025BBB">
        <w:rPr>
          <w:rFonts w:ascii="Helvetica" w:hAnsi="Helvetica" w:cs="Arial"/>
          <w:bCs/>
          <w:sz w:val="20"/>
          <w:szCs w:val="20"/>
        </w:rPr>
        <w:t xml:space="preserve">Izvajalec čiščenja priloži načrt tehnologije čiščenja. </w:t>
      </w:r>
    </w:p>
    <w:p w:rsidR="00FE2F70" w:rsidRPr="00025BBB" w:rsidRDefault="00FE2F70" w:rsidP="005D20D0">
      <w:pPr>
        <w:numPr>
          <w:ilvl w:val="0"/>
          <w:numId w:val="29"/>
        </w:numPr>
        <w:spacing w:line="280" w:lineRule="atLeast"/>
        <w:jc w:val="both"/>
        <w:rPr>
          <w:rFonts w:ascii="Helvetica" w:hAnsi="Helvetica" w:cs="Arial"/>
          <w:bCs/>
          <w:sz w:val="20"/>
          <w:szCs w:val="20"/>
        </w:rPr>
      </w:pPr>
      <w:r w:rsidRPr="00025BBB">
        <w:rPr>
          <w:rFonts w:ascii="Helvetica" w:hAnsi="Helvetica" w:cs="Arial"/>
          <w:bCs/>
          <w:sz w:val="20"/>
          <w:szCs w:val="20"/>
        </w:rPr>
        <w:t xml:space="preserve">Izvajalec čiščenja oziroma njegovo delovno osebje mora vsak trenutek dokazati, da razpolaga s potrebno količino čistil, krp in drugega materiala za delo na mestu izvajanja storitev. </w:t>
      </w:r>
    </w:p>
    <w:p w:rsidR="00FE2F70" w:rsidRPr="00025BBB" w:rsidRDefault="00FE2F70" w:rsidP="005D20D0">
      <w:pPr>
        <w:numPr>
          <w:ilvl w:val="0"/>
          <w:numId w:val="29"/>
        </w:numPr>
        <w:spacing w:line="280" w:lineRule="atLeast"/>
        <w:jc w:val="both"/>
        <w:rPr>
          <w:rFonts w:ascii="Helvetica" w:hAnsi="Helvetica" w:cs="Arial"/>
          <w:bCs/>
          <w:sz w:val="20"/>
          <w:szCs w:val="20"/>
        </w:rPr>
      </w:pPr>
      <w:r w:rsidRPr="00025BBB">
        <w:rPr>
          <w:rFonts w:ascii="Helvetica" w:hAnsi="Helvetica" w:cs="Arial"/>
          <w:bCs/>
          <w:sz w:val="20"/>
          <w:szCs w:val="20"/>
        </w:rPr>
        <w:t xml:space="preserve">Na površinah, kjer je potrebno vlažno čiščenje, naročnik pričakuje, da po čiščenju na površinah ne bo vidne umazanije, pri čemer so mišljeni tudi prstni odtisi, razni madeži, sledovi pisal in kapljic, sledovi čistilnih sredstev, itd. </w:t>
      </w:r>
    </w:p>
    <w:p w:rsidR="00FE2F70" w:rsidRPr="00025BBB" w:rsidRDefault="00FE2F70" w:rsidP="00FE2F70">
      <w:pPr>
        <w:spacing w:line="280" w:lineRule="atLeast"/>
        <w:jc w:val="both"/>
        <w:rPr>
          <w:rFonts w:ascii="Helvetica" w:hAnsi="Helvetica" w:cs="Arial"/>
          <w:bCs/>
          <w:sz w:val="20"/>
          <w:szCs w:val="20"/>
          <w:highlight w:val="yellow"/>
        </w:rPr>
      </w:pPr>
    </w:p>
    <w:p w:rsidR="00FE2F70" w:rsidRPr="00025BBB" w:rsidRDefault="00FE2F70" w:rsidP="00FE2F70">
      <w:pPr>
        <w:spacing w:line="280" w:lineRule="atLeast"/>
        <w:jc w:val="both"/>
        <w:rPr>
          <w:rFonts w:ascii="Helvetica" w:hAnsi="Helvetica" w:cs="Arial"/>
          <w:bCs/>
          <w:sz w:val="20"/>
          <w:szCs w:val="20"/>
        </w:rPr>
      </w:pPr>
      <w:r w:rsidRPr="00025BBB">
        <w:rPr>
          <w:rFonts w:ascii="Helvetica" w:hAnsi="Helvetica" w:cs="Arial"/>
          <w:bCs/>
          <w:sz w:val="20"/>
          <w:szCs w:val="20"/>
        </w:rPr>
        <w:t xml:space="preserve">Za vsak tip površin mora ponudnik uporabljati namenske krpe, kar mora podrobno opredeliti v načrtu čiščenja. </w:t>
      </w:r>
    </w:p>
    <w:p w:rsidR="00616292" w:rsidRPr="00025BBB" w:rsidRDefault="00616292" w:rsidP="00E10661">
      <w:pPr>
        <w:spacing w:line="280" w:lineRule="atLeast"/>
        <w:jc w:val="both"/>
        <w:rPr>
          <w:rFonts w:ascii="Helvetica" w:hAnsi="Helvetica" w:cs="Arial"/>
          <w:sz w:val="20"/>
          <w:szCs w:val="20"/>
        </w:rPr>
      </w:pPr>
    </w:p>
    <w:p w:rsidR="00E10661"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Naročnik izvajalcu brezplačno zagotavlja električno energijo, vodo, garderobne prostore za shranjevanje obleke delavcev, shrambo za shranjevanje čistil in čistilnih pripomočkov. Izvajalec je dolžan delavce podučiti o pravilni in smotrni rabi energije in čistilnih sredstev. </w:t>
      </w:r>
    </w:p>
    <w:p w:rsidR="00DD2C3E" w:rsidRPr="00025BBB" w:rsidRDefault="00DD2C3E"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je dolžan zagotoviti kakovostno izvajanje storitev in dosledno spoštovanje predpisov s področja varstva okolja, varstva pri delu, požarne varnosti, dnevnega in hišnega reda naročnika. Delavci izvajalca, ki v času opravljanja storitev čiščenja ugotovijo okvare ali poškodbe na objektu ali instalacijah, so dolžni takoj telefonsko obvestiti vodjo enote oz. drugo odgovorno osebo.</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Čiščenje prostorov naročnika se mora opravljati po vnaprej znani tehnologiji čiščenja, s sodobno organizacijo dela, s sodobnimi metodami in tehnikami ter spremljanjem kakovosti opravljenega dela. Tehnologija čiščenja mora biti izdelana tako, da delavci izvajalca pri opravljanju storitev dosledno upoštevajo načela splošne higiene. Čiščenje mora biti organizirano tako, da poteka od čistega proti umazanemu delu, od zgoraj navzdol, da so ločene čiste in nečiste poti.</w:t>
      </w:r>
    </w:p>
    <w:p w:rsidR="00FF2EA7" w:rsidRPr="00025BBB" w:rsidRDefault="00FF2EA7" w:rsidP="00E10661">
      <w:pPr>
        <w:spacing w:line="280" w:lineRule="atLeast"/>
        <w:jc w:val="both"/>
        <w:rPr>
          <w:rFonts w:ascii="Helvetica" w:hAnsi="Helvetica" w:cs="Arial"/>
          <w:sz w:val="20"/>
          <w:szCs w:val="20"/>
        </w:rPr>
      </w:pPr>
    </w:p>
    <w:p w:rsidR="00FF2EA7" w:rsidRPr="00025BBB" w:rsidRDefault="00FF2EA7" w:rsidP="00FF2EA7">
      <w:pPr>
        <w:spacing w:line="280" w:lineRule="atLeast"/>
        <w:jc w:val="both"/>
        <w:rPr>
          <w:rFonts w:ascii="Helvetica" w:hAnsi="Helvetica" w:cs="Arial"/>
          <w:bCs/>
          <w:sz w:val="20"/>
          <w:szCs w:val="20"/>
        </w:rPr>
      </w:pPr>
      <w:r w:rsidRPr="00025BBB">
        <w:rPr>
          <w:rFonts w:ascii="Helvetica" w:hAnsi="Helvetica" w:cs="Arial"/>
          <w:bCs/>
          <w:sz w:val="20"/>
          <w:szCs w:val="20"/>
        </w:rPr>
        <w:t xml:space="preserve">Načrt tehnologije čiščenja mora vsebovati najmanj: </w:t>
      </w:r>
    </w:p>
    <w:p w:rsidR="00FF2EA7" w:rsidRPr="00025BBB" w:rsidRDefault="00FF2EA7" w:rsidP="005D20D0">
      <w:pPr>
        <w:numPr>
          <w:ilvl w:val="0"/>
          <w:numId w:val="30"/>
        </w:numPr>
        <w:spacing w:line="280" w:lineRule="atLeast"/>
        <w:jc w:val="both"/>
        <w:rPr>
          <w:rFonts w:ascii="Helvetica" w:hAnsi="Helvetica" w:cs="Arial"/>
          <w:bCs/>
          <w:sz w:val="20"/>
          <w:szCs w:val="20"/>
        </w:rPr>
      </w:pPr>
      <w:r w:rsidRPr="00025BBB">
        <w:rPr>
          <w:rFonts w:ascii="Helvetica" w:hAnsi="Helvetica" w:cs="Arial"/>
          <w:bCs/>
          <w:sz w:val="20"/>
          <w:szCs w:val="20"/>
        </w:rPr>
        <w:t xml:space="preserve">opis metode čiščenja za opredeljeno površino (velikost), ki se jo sme prebrisati z eno namensko krpo dogovorjene vrste in barve; </w:t>
      </w:r>
    </w:p>
    <w:p w:rsidR="00FF2EA7" w:rsidRPr="00025BBB" w:rsidRDefault="00FF2EA7" w:rsidP="005D20D0">
      <w:pPr>
        <w:numPr>
          <w:ilvl w:val="0"/>
          <w:numId w:val="30"/>
        </w:numPr>
        <w:spacing w:line="280" w:lineRule="atLeast"/>
        <w:jc w:val="both"/>
        <w:rPr>
          <w:rFonts w:ascii="Helvetica" w:hAnsi="Helvetica" w:cs="Arial"/>
          <w:bCs/>
          <w:sz w:val="20"/>
          <w:szCs w:val="20"/>
        </w:rPr>
      </w:pPr>
      <w:r w:rsidRPr="00025BBB">
        <w:rPr>
          <w:rFonts w:ascii="Helvetica" w:hAnsi="Helvetica" w:cs="Arial"/>
          <w:bCs/>
          <w:sz w:val="20"/>
          <w:szCs w:val="20"/>
        </w:rPr>
        <w:t xml:space="preserve">način vzdrževanja krp; </w:t>
      </w:r>
    </w:p>
    <w:p w:rsidR="00FF2EA7" w:rsidRPr="00025BBB" w:rsidRDefault="00FF2EA7" w:rsidP="005D20D0">
      <w:pPr>
        <w:numPr>
          <w:ilvl w:val="0"/>
          <w:numId w:val="30"/>
        </w:numPr>
        <w:spacing w:line="280" w:lineRule="atLeast"/>
        <w:jc w:val="both"/>
        <w:rPr>
          <w:rFonts w:ascii="Helvetica" w:hAnsi="Helvetica" w:cs="Arial"/>
          <w:bCs/>
          <w:sz w:val="20"/>
          <w:szCs w:val="20"/>
        </w:rPr>
      </w:pPr>
      <w:r w:rsidRPr="00025BBB">
        <w:rPr>
          <w:rFonts w:ascii="Helvetica" w:hAnsi="Helvetica" w:cs="Arial"/>
          <w:bCs/>
          <w:sz w:val="20"/>
          <w:szCs w:val="20"/>
        </w:rPr>
        <w:t xml:space="preserve">seznam potrebnih čistil in razkužil; </w:t>
      </w:r>
    </w:p>
    <w:p w:rsidR="00FF2EA7" w:rsidRPr="00025BBB" w:rsidRDefault="00FF2EA7" w:rsidP="005D20D0">
      <w:pPr>
        <w:numPr>
          <w:ilvl w:val="0"/>
          <w:numId w:val="30"/>
        </w:numPr>
        <w:spacing w:line="280" w:lineRule="atLeast"/>
        <w:jc w:val="both"/>
        <w:rPr>
          <w:rFonts w:ascii="Helvetica" w:hAnsi="Helvetica" w:cs="Arial"/>
          <w:bCs/>
          <w:sz w:val="20"/>
          <w:szCs w:val="20"/>
        </w:rPr>
      </w:pPr>
      <w:r w:rsidRPr="00025BBB">
        <w:rPr>
          <w:rFonts w:ascii="Helvetica" w:hAnsi="Helvetica" w:cs="Arial"/>
          <w:bCs/>
          <w:sz w:val="20"/>
          <w:szCs w:val="20"/>
        </w:rPr>
        <w:t xml:space="preserve">način priprave čistil in razkužil; </w:t>
      </w:r>
    </w:p>
    <w:p w:rsidR="00FF2EA7" w:rsidRPr="00025BBB" w:rsidRDefault="00FF2EA7" w:rsidP="005D20D0">
      <w:pPr>
        <w:numPr>
          <w:ilvl w:val="0"/>
          <w:numId w:val="30"/>
        </w:numPr>
        <w:spacing w:line="280" w:lineRule="atLeast"/>
        <w:jc w:val="both"/>
        <w:rPr>
          <w:rFonts w:ascii="Helvetica" w:hAnsi="Helvetica" w:cs="Arial"/>
          <w:bCs/>
          <w:sz w:val="20"/>
          <w:szCs w:val="20"/>
        </w:rPr>
      </w:pPr>
      <w:r w:rsidRPr="00025BBB">
        <w:rPr>
          <w:rFonts w:ascii="Helvetica" w:hAnsi="Helvetica" w:cs="Arial"/>
          <w:bCs/>
          <w:sz w:val="20"/>
          <w:szCs w:val="20"/>
        </w:rPr>
        <w:t xml:space="preserve">oceno letne porabe čistil in razkužil; </w:t>
      </w:r>
    </w:p>
    <w:p w:rsidR="00FF2EA7" w:rsidRPr="00025BBB" w:rsidRDefault="00FF2EA7" w:rsidP="005D20D0">
      <w:pPr>
        <w:numPr>
          <w:ilvl w:val="0"/>
          <w:numId w:val="30"/>
        </w:numPr>
        <w:spacing w:line="280" w:lineRule="atLeast"/>
        <w:jc w:val="both"/>
        <w:rPr>
          <w:rFonts w:ascii="Helvetica" w:hAnsi="Helvetica" w:cs="Arial"/>
          <w:bCs/>
          <w:sz w:val="20"/>
          <w:szCs w:val="20"/>
        </w:rPr>
      </w:pPr>
      <w:r w:rsidRPr="00025BBB">
        <w:rPr>
          <w:rFonts w:ascii="Helvetica" w:hAnsi="Helvetica" w:cs="Arial"/>
          <w:bCs/>
          <w:sz w:val="20"/>
          <w:szCs w:val="20"/>
        </w:rPr>
        <w:t xml:space="preserve">načrt nadzora izvedbe čiščenja (vrsta nadzora, predmet nadzora, izvajalec, oddelek/enota, terminski plan, evidenca). Nadzor mora vsebovati vsaj preverjanje vizualnega preverjanja </w:t>
      </w:r>
      <w:r w:rsidRPr="00025BBB">
        <w:rPr>
          <w:rFonts w:ascii="Helvetica" w:hAnsi="Helvetica" w:cs="Arial"/>
          <w:bCs/>
          <w:sz w:val="20"/>
          <w:szCs w:val="20"/>
        </w:rPr>
        <w:lastRenderedPageBreak/>
        <w:t xml:space="preserve">čistosti, pregled tehnike čiščenja (zaporedje čiščenja, uporaba barvnega sistema, menjava krpic), priprava čistilnih raztopin, uporaba osebne varovalne opreme (OVO); </w:t>
      </w:r>
    </w:p>
    <w:p w:rsidR="00FF2EA7" w:rsidRPr="00025BBB" w:rsidRDefault="00FF2EA7" w:rsidP="005D20D0">
      <w:pPr>
        <w:numPr>
          <w:ilvl w:val="0"/>
          <w:numId w:val="30"/>
        </w:numPr>
        <w:spacing w:line="280" w:lineRule="atLeast"/>
        <w:jc w:val="both"/>
        <w:rPr>
          <w:rFonts w:ascii="Helvetica" w:hAnsi="Helvetica" w:cs="Arial"/>
          <w:bCs/>
          <w:sz w:val="20"/>
          <w:szCs w:val="20"/>
        </w:rPr>
      </w:pPr>
      <w:r w:rsidRPr="00025BBB">
        <w:rPr>
          <w:rFonts w:ascii="Helvetica" w:hAnsi="Helvetica" w:cs="Arial"/>
          <w:bCs/>
          <w:sz w:val="20"/>
          <w:szCs w:val="20"/>
        </w:rPr>
        <w:t xml:space="preserve">opis nadzora pranja in sušenja krp ter priprave čistilnih raztopin. </w:t>
      </w:r>
    </w:p>
    <w:p w:rsidR="00FF2EA7" w:rsidRPr="00025BBB" w:rsidRDefault="00FF2EA7"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Delavci izvajalca morajo ves čas skrbeti za osebno higieno (zlasti higieno rok) ter higieno delovne opreme in pripomočkov.</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Izvajalec mora zagotoviti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Delavci izvajalca so zadolženi za čiščenje, vzdrževanje, pravilno in namensko uporabo sredstev in opreme za delo. Izvajalec je dolžan zagotoviti delavcem ustrezna delovna sredstva in pripomočke označene ločeno po namembnosti ter delavce podučiti o pravilni uporabi in vzdrževanju le-teh. Postopek čiščenja se mora opravljati skladno z navodili izvajalca po sistemu različnih barvnih krp, barvo usklajenih z vedri in zaščitnimi rokavicami. Pripomočki za čiščenje (krpe, vedra…) morajo biti ločeni glede na namen uporabe (npr. čiščenje površin hodnikov, čajnih kuhinj (HACCP), sanitarnih prostorov, tal, sten). Namembnost pripomočkov mora biti barvno opredeljena ali kako drugače jasno označena. Po uporabi je potrebno pripomočke dobro očistiti in skupaj s čistili shraniti v namenskem prostoru oz. omari-nedostopno! Krpe za čiščenje morajo biti iz materiala, ki prenese prekuhavanje. Krpe v uporabi se ne sme prenašati iz prostora v prostor-za čiščenje posameznega prostora se uporabi sveže, čiste krpe. Po uporabi se krpe takoj odloži v ustrezno vrečo za umazano perilo. Izvajalec čiščenja mora zagotoviti kontinuiran dnevni odvoz uporabljenih krp za čiščenje </w:t>
      </w:r>
      <w:r w:rsidR="00671CDE">
        <w:rPr>
          <w:rFonts w:ascii="Helvetica" w:hAnsi="Helvetica" w:cs="Arial"/>
          <w:sz w:val="20"/>
          <w:szCs w:val="20"/>
        </w:rPr>
        <w:t xml:space="preserve">in </w:t>
      </w:r>
      <w:r w:rsidRPr="00025BBB">
        <w:rPr>
          <w:rFonts w:ascii="Helvetica" w:hAnsi="Helvetica" w:cs="Arial"/>
          <w:sz w:val="20"/>
          <w:szCs w:val="20"/>
        </w:rPr>
        <w:t xml:space="preserve">ustrezno pranje le-teh. Pranje uporabljenih krp v prostorih </w:t>
      </w:r>
      <w:r w:rsidR="00CC0C03">
        <w:rPr>
          <w:rFonts w:ascii="Helvetica" w:hAnsi="Helvetica" w:cs="Arial"/>
          <w:sz w:val="20"/>
          <w:szCs w:val="20"/>
        </w:rPr>
        <w:t xml:space="preserve">naročnika </w:t>
      </w:r>
      <w:r w:rsidRPr="00025BBB">
        <w:rPr>
          <w:rFonts w:ascii="Helvetica" w:hAnsi="Helvetica" w:cs="Arial"/>
          <w:sz w:val="20"/>
          <w:szCs w:val="20"/>
        </w:rPr>
        <w:t>je mogoče z uporabo strojev čistilnega servisa.</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Za kakovostno opravljanje storitev mora izvajalec zagotavljati:</w:t>
      </w:r>
    </w:p>
    <w:p w:rsidR="00E10661" w:rsidRPr="00025BBB" w:rsidRDefault="00E10661" w:rsidP="005D20D0">
      <w:pPr>
        <w:numPr>
          <w:ilvl w:val="0"/>
          <w:numId w:val="40"/>
        </w:numPr>
        <w:spacing w:line="280" w:lineRule="atLeast"/>
        <w:jc w:val="both"/>
        <w:rPr>
          <w:rFonts w:ascii="Helvetica" w:hAnsi="Helvetica" w:cs="Arial"/>
          <w:sz w:val="20"/>
          <w:szCs w:val="20"/>
        </w:rPr>
      </w:pPr>
      <w:r w:rsidRPr="00025BBB">
        <w:rPr>
          <w:rFonts w:ascii="Helvetica" w:hAnsi="Helvetica" w:cs="Arial"/>
          <w:sz w:val="20"/>
          <w:szCs w:val="20"/>
        </w:rPr>
        <w:t>opisno izdelano tehnologijo čiščenja, ki mora ustrezati zahtevnosti čiščenja pri naročniku,</w:t>
      </w:r>
    </w:p>
    <w:p w:rsidR="00E10661" w:rsidRPr="00025BBB" w:rsidRDefault="00E10661" w:rsidP="005D20D0">
      <w:pPr>
        <w:numPr>
          <w:ilvl w:val="0"/>
          <w:numId w:val="40"/>
        </w:numPr>
        <w:spacing w:line="280" w:lineRule="atLeast"/>
        <w:jc w:val="both"/>
        <w:rPr>
          <w:rFonts w:ascii="Helvetica" w:hAnsi="Helvetica" w:cs="Arial"/>
          <w:sz w:val="20"/>
          <w:szCs w:val="20"/>
        </w:rPr>
      </w:pPr>
      <w:r w:rsidRPr="00025BBB">
        <w:rPr>
          <w:rFonts w:ascii="Helvetica" w:hAnsi="Helvetica" w:cs="Arial"/>
          <w:sz w:val="20"/>
          <w:szCs w:val="20"/>
        </w:rPr>
        <w:t>izdelano strategijo spremljanja kakovosti, izdelano kontrolno tehnologijo za nadzor dela,</w:t>
      </w:r>
    </w:p>
    <w:p w:rsidR="00E10661" w:rsidRPr="00025BBB" w:rsidRDefault="00E10661" w:rsidP="005D20D0">
      <w:pPr>
        <w:numPr>
          <w:ilvl w:val="0"/>
          <w:numId w:val="40"/>
        </w:numPr>
        <w:spacing w:line="280" w:lineRule="atLeast"/>
        <w:jc w:val="both"/>
        <w:rPr>
          <w:rFonts w:ascii="Helvetica" w:hAnsi="Helvetica" w:cs="Arial"/>
          <w:sz w:val="20"/>
          <w:szCs w:val="20"/>
        </w:rPr>
      </w:pPr>
      <w:r w:rsidRPr="00025BBB">
        <w:rPr>
          <w:rFonts w:ascii="Helvetica" w:hAnsi="Helvetica" w:cs="Arial"/>
          <w:sz w:val="20"/>
          <w:szCs w:val="20"/>
        </w:rPr>
        <w:t>ustrezno izobraževanje delavcev,</w:t>
      </w:r>
    </w:p>
    <w:p w:rsidR="00E10661" w:rsidRPr="00025BBB" w:rsidRDefault="00E10661" w:rsidP="005D20D0">
      <w:pPr>
        <w:numPr>
          <w:ilvl w:val="0"/>
          <w:numId w:val="40"/>
        </w:numPr>
        <w:spacing w:line="280" w:lineRule="atLeast"/>
        <w:jc w:val="both"/>
        <w:rPr>
          <w:rFonts w:ascii="Helvetica" w:hAnsi="Helvetica" w:cs="Arial"/>
          <w:sz w:val="20"/>
          <w:szCs w:val="20"/>
        </w:rPr>
      </w:pPr>
      <w:r w:rsidRPr="00025BBB">
        <w:rPr>
          <w:rFonts w:ascii="Helvetica" w:hAnsi="Helvetica" w:cs="Arial"/>
          <w:sz w:val="20"/>
          <w:szCs w:val="20"/>
        </w:rPr>
        <w:t>izdelan plan dela in spremljanje izvajanja plana (zagotavljati dnevno evidentiranje čiščenja),</w:t>
      </w:r>
    </w:p>
    <w:p w:rsidR="00E10661" w:rsidRPr="00025BBB" w:rsidRDefault="00E10661" w:rsidP="005D20D0">
      <w:pPr>
        <w:numPr>
          <w:ilvl w:val="0"/>
          <w:numId w:val="40"/>
        </w:numPr>
        <w:spacing w:line="280" w:lineRule="atLeast"/>
        <w:jc w:val="both"/>
        <w:rPr>
          <w:rFonts w:ascii="Helvetica" w:hAnsi="Helvetica" w:cs="Arial"/>
          <w:sz w:val="20"/>
          <w:szCs w:val="20"/>
        </w:rPr>
      </w:pPr>
      <w:r w:rsidRPr="00025BBB">
        <w:rPr>
          <w:rFonts w:ascii="Helvetica" w:hAnsi="Helvetica" w:cs="Arial"/>
          <w:sz w:val="20"/>
          <w:szCs w:val="20"/>
        </w:rPr>
        <w:t>definirana čistila, navodila za uporabo in spremljanje njihove porabe,</w:t>
      </w:r>
    </w:p>
    <w:p w:rsidR="00E10661" w:rsidRPr="00025BBB" w:rsidRDefault="00E10661" w:rsidP="005D20D0">
      <w:pPr>
        <w:numPr>
          <w:ilvl w:val="0"/>
          <w:numId w:val="40"/>
        </w:numPr>
        <w:spacing w:line="280" w:lineRule="atLeast"/>
        <w:jc w:val="both"/>
        <w:rPr>
          <w:rFonts w:ascii="Helvetica" w:hAnsi="Helvetica" w:cs="Arial"/>
          <w:sz w:val="20"/>
          <w:szCs w:val="20"/>
        </w:rPr>
      </w:pPr>
      <w:r w:rsidRPr="00025BBB">
        <w:rPr>
          <w:rFonts w:ascii="Helvetica" w:hAnsi="Helvetica" w:cs="Arial"/>
          <w:sz w:val="20"/>
          <w:szCs w:val="20"/>
        </w:rPr>
        <w:t>opremo za čiščenje in opisan postopek vzdrževanja le-te,</w:t>
      </w:r>
    </w:p>
    <w:p w:rsidR="00E10661" w:rsidRPr="00025BBB" w:rsidRDefault="00E10661" w:rsidP="005D20D0">
      <w:pPr>
        <w:numPr>
          <w:ilvl w:val="0"/>
          <w:numId w:val="40"/>
        </w:numPr>
        <w:spacing w:line="280" w:lineRule="atLeast"/>
        <w:jc w:val="both"/>
        <w:rPr>
          <w:rFonts w:ascii="Helvetica" w:hAnsi="Helvetica" w:cs="Arial"/>
          <w:sz w:val="20"/>
          <w:szCs w:val="20"/>
        </w:rPr>
      </w:pPr>
      <w:r w:rsidRPr="00025BBB">
        <w:rPr>
          <w:rFonts w:ascii="Helvetica" w:hAnsi="Helvetica" w:cs="Arial"/>
          <w:sz w:val="20"/>
          <w:szCs w:val="20"/>
        </w:rPr>
        <w:t>urejen videz delavcev, spremljanje urejenosti in obnašanja delavcev.</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Pri opravljanju storitev čiščenja mora izvajalec uporabljati le čistila in razkužila, ki so mikrobiološko in dermatološko testirana, tako da ne vsebujejo patogenih bakterij in ne povzročajo alergij ali drugih bolezenskih sprememb na koži. Izvajalec mora poskrbeti, da so delavci usposobljeni za varno uporabo čistil ter za oskrbo odpadkov skladno s predpisi o odpadkih.</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storitev čiščenja mora opravljati storitve skladno z Uredbo o zelenem javnem naročanju in pri</w:t>
      </w:r>
      <w:r w:rsidR="00BF5DBD" w:rsidRPr="00025BBB">
        <w:rPr>
          <w:rFonts w:ascii="Helvetica" w:hAnsi="Helvetica" w:cs="Arial"/>
          <w:sz w:val="20"/>
          <w:szCs w:val="20"/>
        </w:rPr>
        <w:t xml:space="preserve"> svojem delu uporabljati vsaj 30</w:t>
      </w:r>
      <w:r w:rsidR="0065634B">
        <w:rPr>
          <w:rFonts w:ascii="Helvetica" w:hAnsi="Helvetica" w:cs="Arial"/>
          <w:sz w:val="20"/>
          <w:szCs w:val="20"/>
        </w:rPr>
        <w:t xml:space="preserve"> % univerzalnih čistil in </w:t>
      </w:r>
      <w:r w:rsidRPr="00025BBB">
        <w:rPr>
          <w:rFonts w:ascii="Helvetica" w:hAnsi="Helvetica" w:cs="Arial"/>
          <w:sz w:val="20"/>
          <w:szCs w:val="20"/>
        </w:rPr>
        <w:t>čistil za sanitarne prostore</w:t>
      </w:r>
      <w:r w:rsidR="00BF5DBD" w:rsidRPr="00025BBB">
        <w:rPr>
          <w:rFonts w:ascii="Helvetica" w:hAnsi="Helvetica" w:cs="Arial"/>
          <w:sz w:val="20"/>
          <w:szCs w:val="20"/>
        </w:rPr>
        <w:t xml:space="preserve">, ki </w:t>
      </w:r>
      <w:r w:rsidR="00834BFD" w:rsidRPr="00025BBB">
        <w:rPr>
          <w:rFonts w:ascii="Helvetica" w:hAnsi="Helvetica" w:cs="Arial"/>
          <w:sz w:val="20"/>
          <w:szCs w:val="20"/>
        </w:rPr>
        <w:t xml:space="preserve">ustrezajo </w:t>
      </w:r>
      <w:r w:rsidR="00BF5DBD" w:rsidRPr="00025BBB">
        <w:rPr>
          <w:rFonts w:ascii="Helvetica" w:hAnsi="Helvetica" w:cs="Arial"/>
          <w:sz w:val="20"/>
          <w:szCs w:val="20"/>
        </w:rPr>
        <w:t xml:space="preserve">zahtevam za pridobitev znaka za okolje EU za čistila za trdne površine glede merila strupenosti za vodno okolje ter zahtevam za pridobitev znaka za okolje EU za čistila za trdne površine glede merila o izključenih in omejenih snoveh. </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V primeru, da delavci izvajalca pri svojem delu uporabljajo razkužila, morajo le-ta biti testirana po metodologiji, ki je priznana v državi, kjer se preparat proizvaja, opremljena z navodilom za uporabo in varno delo ter kompatibilna s čistili. Vsakemu razkužilu mora biti dodana dokumentacija, ki vsebuje: navodila za uporabo, podatke s področja varstva pri delu, dokazila o testiranju: toksičnosti, alergogenosti, kancerogenosti, higienske neoporečnosti in prijaznosti do okolja.</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Čistila in razkužila se morajo uporabljati v skladu z navodili proizvajalca za posamezne čistilne površine. Če imajo posamezna čistila ali razkužila na podlagi zakona o kemikalijah nevarne lastnosti (jedke, dražilne ipd.), mora izbrani ponudnik predložiti zdravstveno oceno pristojnega laboratorija, varnosti list ter navodila za prvo pomoč ob nesreči in poskrbeti za odvoz prazne embalaže.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Čistila morajo biti pakirana v originalni embalaži v skladu s stopnjo nevarnosti in v skladu z namenom uporabe. Čistila morajo biti opremljena z navodilom za uporabo v slovenskem jeziku in z dozatorjem, ki morajo biti ekološko primerna, brez dodanih razkužil in nevsiljivega vonja. Čistila morajo ustrezati vsem predpisom, ki veljajo v republiki Sloveniji.</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Čistila in razkužila morajo biti shranjena v za to predviden prostor, izv</w:t>
      </w:r>
      <w:r w:rsidR="00AC0B9B">
        <w:rPr>
          <w:rFonts w:ascii="Helvetica" w:hAnsi="Helvetica" w:cs="Arial"/>
          <w:sz w:val="20"/>
          <w:szCs w:val="20"/>
        </w:rPr>
        <w:t xml:space="preserve">en dosega nepooblaščenim osebam. </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Izvajalec mora na način in pod pogoji, določenimi </w:t>
      </w:r>
      <w:r w:rsidR="00FF2EA7" w:rsidRPr="00025BBB">
        <w:rPr>
          <w:rFonts w:ascii="Helvetica" w:hAnsi="Helvetica" w:cs="Arial"/>
          <w:sz w:val="20"/>
          <w:szCs w:val="20"/>
        </w:rPr>
        <w:t>s to</w:t>
      </w:r>
      <w:r w:rsidRPr="00025BBB">
        <w:rPr>
          <w:rFonts w:ascii="Helvetica" w:hAnsi="Helvetica" w:cs="Arial"/>
          <w:sz w:val="20"/>
          <w:szCs w:val="20"/>
        </w:rPr>
        <w:t xml:space="preserve"> dokumentacijo zagotoviti čiščenje vseh prostorov, opreme in površin. Delo mora organizirati in izvajati tako, da ne bo moten delovni čas naročnika.</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Izvajalec je dolžan storitve čiščenja opravljati z redno zaposlenim kadrom </w:t>
      </w:r>
      <w:r w:rsidR="0044053A">
        <w:rPr>
          <w:rFonts w:ascii="Helvetica" w:hAnsi="Helvetica" w:cs="Arial"/>
          <w:sz w:val="20"/>
          <w:szCs w:val="20"/>
        </w:rPr>
        <w:t xml:space="preserve">na podlagi </w:t>
      </w:r>
      <w:r w:rsidRPr="00025BBB">
        <w:rPr>
          <w:rFonts w:ascii="Helvetica" w:hAnsi="Helvetica" w:cs="Arial"/>
          <w:sz w:val="20"/>
          <w:szCs w:val="20"/>
        </w:rPr>
        <w:t xml:space="preserve">sklenjene pogodbe o delu. </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je dolžan razporediti delavce, tako da začnejo in končajo delo ob uri, ki jo zahteva naročnik. V izjemnih primerih mora izvajalec opraviti storitve čiščenja tudi izven načrtovanega delovnega časa, ki ga določi naročnik.</w:t>
      </w:r>
    </w:p>
    <w:p w:rsidR="00E10661" w:rsidRPr="00025BBB" w:rsidRDefault="00E10661" w:rsidP="00E10661">
      <w:pPr>
        <w:spacing w:line="280" w:lineRule="atLeast"/>
        <w:jc w:val="both"/>
        <w:rPr>
          <w:rFonts w:ascii="Helvetica" w:hAnsi="Helvetica" w:cs="Arial"/>
          <w:sz w:val="20"/>
          <w:szCs w:val="20"/>
        </w:rPr>
      </w:pPr>
    </w:p>
    <w:p w:rsidR="00E10661"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V izjemnih primerih (interventna čiščenja po poplavah, nesrečah, vlomih ipd.) mora izvajalec opraviti storitve čiščenja tudi izven načrtovanega delovnega časa v roku, ki ga določi naročnik. </w:t>
      </w:r>
    </w:p>
    <w:p w:rsidR="0044053A" w:rsidRPr="00025BBB" w:rsidRDefault="0044053A"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Delavci izvajalca, ki opravljajo dela čiščenja pri naročniku morajo obvladati slovenski jezik, imeti morajo opravljen preizkus znanja iz varstva pri delu in požarne varnosti v skladu z Zakonom o varnosti in zdravju pri delu. Na zahtevo naročnika je izvajalec dolžan najkasneje v sedmih dneh dostaviti naročniku dokazila o opravljenih preizkusih znanja s področja varstva pri delu in požarne varnosti.</w:t>
      </w:r>
    </w:p>
    <w:p w:rsidR="00FF2EA7" w:rsidRPr="00025BBB" w:rsidRDefault="00FF2EA7"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del je dolžan seznaniti vse delavce, ki opravljajo storitve čiščenja z njihovimi dolžnostmi in strogo prepovedati:</w:t>
      </w:r>
    </w:p>
    <w:p w:rsidR="00E10661" w:rsidRPr="00025BBB" w:rsidRDefault="00E10661" w:rsidP="005D20D0">
      <w:pPr>
        <w:numPr>
          <w:ilvl w:val="0"/>
          <w:numId w:val="41"/>
        </w:numPr>
        <w:spacing w:line="280" w:lineRule="atLeast"/>
        <w:jc w:val="both"/>
        <w:rPr>
          <w:rFonts w:ascii="Helvetica" w:hAnsi="Helvetica" w:cs="Arial"/>
          <w:sz w:val="20"/>
          <w:szCs w:val="20"/>
        </w:rPr>
      </w:pPr>
      <w:r w:rsidRPr="00025BBB">
        <w:rPr>
          <w:rFonts w:ascii="Helvetica" w:hAnsi="Helvetica" w:cs="Arial"/>
          <w:sz w:val="20"/>
          <w:szCs w:val="20"/>
        </w:rPr>
        <w:t>odnašanje stvari in predmetov iz prostorov naročnika,</w:t>
      </w:r>
    </w:p>
    <w:p w:rsidR="00E10661" w:rsidRPr="00025BBB" w:rsidRDefault="00E10661" w:rsidP="005D20D0">
      <w:pPr>
        <w:numPr>
          <w:ilvl w:val="0"/>
          <w:numId w:val="41"/>
        </w:numPr>
        <w:spacing w:line="280" w:lineRule="atLeast"/>
        <w:jc w:val="both"/>
        <w:rPr>
          <w:rFonts w:ascii="Helvetica" w:hAnsi="Helvetica" w:cs="Arial"/>
          <w:sz w:val="20"/>
          <w:szCs w:val="20"/>
        </w:rPr>
      </w:pPr>
      <w:r w:rsidRPr="00025BBB">
        <w:rPr>
          <w:rFonts w:ascii="Helvetica" w:hAnsi="Helvetica" w:cs="Arial"/>
          <w:sz w:val="20"/>
          <w:szCs w:val="20"/>
        </w:rPr>
        <w:t>vpogled v akte, poslovne papirje ali strokovno dokumentacijo naročnika,</w:t>
      </w:r>
    </w:p>
    <w:p w:rsidR="00E10661" w:rsidRPr="00025BBB" w:rsidRDefault="00E10661" w:rsidP="005D20D0">
      <w:pPr>
        <w:numPr>
          <w:ilvl w:val="0"/>
          <w:numId w:val="41"/>
        </w:numPr>
        <w:spacing w:line="280" w:lineRule="atLeast"/>
        <w:jc w:val="both"/>
        <w:rPr>
          <w:rFonts w:ascii="Helvetica" w:hAnsi="Helvetica" w:cs="Arial"/>
          <w:sz w:val="20"/>
          <w:szCs w:val="20"/>
        </w:rPr>
      </w:pPr>
      <w:r w:rsidRPr="00025BBB">
        <w:rPr>
          <w:rFonts w:ascii="Helvetica" w:hAnsi="Helvetica" w:cs="Arial"/>
          <w:sz w:val="20"/>
          <w:szCs w:val="20"/>
        </w:rPr>
        <w:t>odpiranje omar, predalov ali drugih zaprtih ali zaklenjenih delov pohištva,</w:t>
      </w:r>
    </w:p>
    <w:p w:rsidR="00E10661" w:rsidRPr="00025BBB" w:rsidRDefault="00E10661" w:rsidP="005D20D0">
      <w:pPr>
        <w:numPr>
          <w:ilvl w:val="0"/>
          <w:numId w:val="41"/>
        </w:numPr>
        <w:spacing w:line="280" w:lineRule="atLeast"/>
        <w:jc w:val="both"/>
        <w:rPr>
          <w:rFonts w:ascii="Helvetica" w:hAnsi="Helvetica" w:cs="Arial"/>
          <w:sz w:val="20"/>
          <w:szCs w:val="20"/>
        </w:rPr>
      </w:pPr>
      <w:r w:rsidRPr="00025BBB">
        <w:rPr>
          <w:rFonts w:ascii="Helvetica" w:hAnsi="Helvetica" w:cs="Arial"/>
          <w:sz w:val="20"/>
          <w:szCs w:val="20"/>
        </w:rPr>
        <w:t>uporabo računalniške ali druge opreme naročnika,</w:t>
      </w:r>
    </w:p>
    <w:p w:rsidR="00E10661" w:rsidRPr="00025BBB" w:rsidRDefault="00E10661" w:rsidP="005D20D0">
      <w:pPr>
        <w:numPr>
          <w:ilvl w:val="0"/>
          <w:numId w:val="41"/>
        </w:numPr>
        <w:spacing w:line="280" w:lineRule="atLeast"/>
        <w:jc w:val="both"/>
        <w:rPr>
          <w:rFonts w:ascii="Helvetica" w:hAnsi="Helvetica" w:cs="Arial"/>
          <w:sz w:val="20"/>
          <w:szCs w:val="20"/>
        </w:rPr>
      </w:pPr>
      <w:r w:rsidRPr="00025BBB">
        <w:rPr>
          <w:rFonts w:ascii="Helvetica" w:hAnsi="Helvetica" w:cs="Arial"/>
          <w:sz w:val="20"/>
          <w:szCs w:val="20"/>
        </w:rPr>
        <w:t>navzočnost oseb, ki niso v funkciji opravljanja storitev čiščenja,</w:t>
      </w:r>
    </w:p>
    <w:p w:rsidR="00E10661" w:rsidRPr="00025BBB" w:rsidRDefault="00E10661" w:rsidP="005D20D0">
      <w:pPr>
        <w:numPr>
          <w:ilvl w:val="0"/>
          <w:numId w:val="41"/>
        </w:numPr>
        <w:spacing w:line="280" w:lineRule="atLeast"/>
        <w:jc w:val="both"/>
        <w:rPr>
          <w:rFonts w:ascii="Helvetica" w:hAnsi="Helvetica" w:cs="Arial"/>
          <w:sz w:val="20"/>
          <w:szCs w:val="20"/>
        </w:rPr>
      </w:pPr>
      <w:r w:rsidRPr="00025BBB">
        <w:rPr>
          <w:rFonts w:ascii="Helvetica" w:hAnsi="Helvetica" w:cs="Arial"/>
          <w:sz w:val="20"/>
          <w:szCs w:val="20"/>
        </w:rPr>
        <w:t>kajenje v prostorih in na dvorišču naročnika,</w:t>
      </w:r>
    </w:p>
    <w:p w:rsidR="00E10661" w:rsidRPr="00025BBB" w:rsidRDefault="00E10661" w:rsidP="005D20D0">
      <w:pPr>
        <w:numPr>
          <w:ilvl w:val="0"/>
          <w:numId w:val="41"/>
        </w:numPr>
        <w:spacing w:line="280" w:lineRule="atLeast"/>
        <w:jc w:val="both"/>
        <w:rPr>
          <w:rFonts w:ascii="Helvetica" w:hAnsi="Helvetica" w:cs="Arial"/>
          <w:sz w:val="20"/>
          <w:szCs w:val="20"/>
        </w:rPr>
      </w:pPr>
      <w:r w:rsidRPr="00025BBB">
        <w:rPr>
          <w:rFonts w:ascii="Helvetica" w:hAnsi="Helvetica" w:cs="Arial"/>
          <w:sz w:val="20"/>
          <w:szCs w:val="20"/>
        </w:rPr>
        <w:t>uporabo telefona, razen v službene namene.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se zavezuje, da bo od svojih delavcev dosegel spoštovanje poslovnih skrivnosti naročnika in je odškodninsko odgovoren za povzročeno škodo, ki bi jo utrpel naročnik. Prav tako je izvajalec odgovoren za škodo na delovnih sredstvih, opremi in napravah naročnika, ki jo zaradi malomarnosti ali nestrokovnosti povzročijo delavci, ki opravljajo storitve čiščenja. O nastanku škode je izvajalec dolžan takoj obvestiti naročnika. Povzročena škoda se ugotavlja ob skupnem ogledu predstavnikov obeh strank.</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lastRenderedPageBreak/>
        <w:t>Izvajalec je dolžan takoj nadomestiti odsotnega delavca in odstraniti z dela delavca, ki svoje delo opravlja nekvalitetno, nepravočasno, oziroma kakorkoli v nasprotju z zahtevami naročnika. Prav tako je dolžan zagotoviti stalno delavko za nadomeščanje.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Pri strojnem čiščenju in odstranjevanju starih premazov mora izvajalec izvesti maksimalno zaščito pohištva in druge opreme. Izvajalec je dolžan odmakniti vso premično pohištvo (tudi vse omare do višine 120 cm), z izjemo tistih, ki so pritrjene na tla. Naročnik zahteva, da se pri strojnem ribanju in odstranjevanju starih premazov upoštevajo strokovna navodila proizvajalca čistil in premazov, tako, da se prepreči dolgotrajno namakanje talnih oblog brez nadzora. Izvajalec odgovarja naročniku za povzročeno škodo.</w:t>
      </w:r>
    </w:p>
    <w:p w:rsidR="00E10661" w:rsidRPr="00025BBB" w:rsidRDefault="00E10661" w:rsidP="00E10661">
      <w:pPr>
        <w:spacing w:line="280" w:lineRule="atLeast"/>
        <w:jc w:val="both"/>
        <w:rPr>
          <w:rFonts w:ascii="Helvetica" w:hAnsi="Helvetica" w:cs="Arial"/>
          <w:sz w:val="20"/>
          <w:szCs w:val="20"/>
        </w:rPr>
      </w:pPr>
    </w:p>
    <w:p w:rsidR="00E10661" w:rsidRPr="00DA088F" w:rsidRDefault="00E10661" w:rsidP="00E10661">
      <w:pPr>
        <w:spacing w:line="280" w:lineRule="atLeast"/>
        <w:jc w:val="both"/>
        <w:rPr>
          <w:rFonts w:ascii="Helvetica" w:hAnsi="Helvetica" w:cs="Arial"/>
          <w:sz w:val="20"/>
          <w:szCs w:val="20"/>
        </w:rPr>
      </w:pPr>
      <w:r w:rsidRPr="00025BBB">
        <w:rPr>
          <w:rFonts w:ascii="Helvetica" w:hAnsi="Helvetica" w:cs="Arial"/>
          <w:b/>
          <w:sz w:val="20"/>
          <w:szCs w:val="20"/>
        </w:rPr>
        <w:t xml:space="preserve">VRSTA IN OBSEG ČISTILNIH POVRŠIN </w:t>
      </w:r>
    </w:p>
    <w:p w:rsidR="00671CDE" w:rsidRDefault="00671CDE" w:rsidP="00E10661">
      <w:pPr>
        <w:spacing w:line="280" w:lineRule="atLeast"/>
        <w:jc w:val="both"/>
        <w:rPr>
          <w:rFonts w:ascii="Helvetica" w:hAnsi="Helvetica" w:cs="Arial"/>
          <w:b/>
          <w:sz w:val="20"/>
          <w:szCs w:val="20"/>
        </w:rPr>
      </w:pPr>
    </w:p>
    <w:tbl>
      <w:tblPr>
        <w:tblW w:w="0" w:type="auto"/>
        <w:tblInd w:w="108" w:type="dxa"/>
        <w:tblCellMar>
          <w:left w:w="0" w:type="dxa"/>
          <w:right w:w="0" w:type="dxa"/>
        </w:tblCellMar>
        <w:tblLook w:val="04A0" w:firstRow="1" w:lastRow="0" w:firstColumn="1" w:lastColumn="0" w:noHBand="0" w:noVBand="1"/>
      </w:tblPr>
      <w:tblGrid>
        <w:gridCol w:w="1877"/>
        <w:gridCol w:w="2376"/>
      </w:tblGrid>
      <w:tr w:rsidR="004D51A0" w:rsidRPr="004D51A0" w:rsidTr="004D51A0">
        <w:tc>
          <w:tcPr>
            <w:tcW w:w="18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51A0" w:rsidRPr="004D51A0" w:rsidRDefault="004D51A0" w:rsidP="004D51A0">
            <w:pPr>
              <w:spacing w:line="280" w:lineRule="atLeast"/>
              <w:jc w:val="both"/>
              <w:rPr>
                <w:rFonts w:ascii="Helvetica" w:hAnsi="Helvetica" w:cs="Arial"/>
                <w:b/>
                <w:sz w:val="20"/>
                <w:szCs w:val="20"/>
              </w:rPr>
            </w:pPr>
            <w:r w:rsidRPr="004D51A0">
              <w:rPr>
                <w:rFonts w:ascii="Helvetica" w:hAnsi="Helvetica" w:cs="Arial"/>
                <w:b/>
                <w:bCs/>
                <w:sz w:val="20"/>
                <w:szCs w:val="20"/>
              </w:rPr>
              <w:t>Prostor</w:t>
            </w:r>
          </w:p>
        </w:tc>
        <w:tc>
          <w:tcPr>
            <w:tcW w:w="23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51A0" w:rsidRPr="004D51A0" w:rsidRDefault="004D51A0" w:rsidP="004D51A0">
            <w:pPr>
              <w:spacing w:line="280" w:lineRule="atLeast"/>
              <w:jc w:val="both"/>
              <w:rPr>
                <w:rFonts w:ascii="Helvetica" w:hAnsi="Helvetica" w:cs="Arial"/>
                <w:b/>
                <w:sz w:val="20"/>
                <w:szCs w:val="20"/>
              </w:rPr>
            </w:pPr>
            <w:r w:rsidRPr="004D51A0">
              <w:rPr>
                <w:rFonts w:ascii="Helvetica" w:hAnsi="Helvetica" w:cs="Arial"/>
                <w:b/>
                <w:bCs/>
                <w:sz w:val="20"/>
                <w:szCs w:val="20"/>
              </w:rPr>
              <w:t xml:space="preserve">Površina v </w:t>
            </w:r>
            <w:r w:rsidRPr="005C7589">
              <w:rPr>
                <w:rFonts w:ascii="Helvetica" w:hAnsi="Helvetica" w:cs="Arial"/>
                <w:b/>
                <w:bCs/>
                <w:sz w:val="20"/>
                <w:szCs w:val="20"/>
              </w:rPr>
              <w:t>m</w:t>
            </w:r>
            <w:r w:rsidRPr="005C7589">
              <w:rPr>
                <w:rFonts w:ascii="Helvetica" w:hAnsi="Helvetica" w:cs="Arial"/>
                <w:b/>
                <w:bCs/>
                <w:sz w:val="20"/>
                <w:szCs w:val="20"/>
                <w:vertAlign w:val="superscript"/>
              </w:rPr>
              <w:t>2</w:t>
            </w:r>
          </w:p>
        </w:tc>
      </w:tr>
      <w:tr w:rsidR="004D51A0" w:rsidRPr="004D51A0" w:rsidTr="004D51A0">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51A0" w:rsidRPr="004D51A0" w:rsidRDefault="004D51A0" w:rsidP="004D51A0">
            <w:pPr>
              <w:spacing w:line="280" w:lineRule="atLeast"/>
              <w:jc w:val="both"/>
              <w:rPr>
                <w:rFonts w:ascii="Helvetica" w:hAnsi="Helvetica" w:cs="Arial"/>
                <w:sz w:val="20"/>
                <w:szCs w:val="20"/>
              </w:rPr>
            </w:pPr>
            <w:r w:rsidRPr="004D51A0">
              <w:rPr>
                <w:rFonts w:ascii="Helvetica" w:hAnsi="Helvetica" w:cs="Arial"/>
                <w:sz w:val="20"/>
                <w:szCs w:val="20"/>
              </w:rPr>
              <w:t>pritličje</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rsidR="004D51A0" w:rsidRPr="004D51A0" w:rsidRDefault="00BD5B7E" w:rsidP="004D51A0">
            <w:pPr>
              <w:spacing w:line="280" w:lineRule="atLeast"/>
              <w:jc w:val="both"/>
              <w:rPr>
                <w:rFonts w:ascii="Helvetica" w:hAnsi="Helvetica" w:cs="Arial"/>
                <w:sz w:val="20"/>
                <w:szCs w:val="20"/>
              </w:rPr>
            </w:pPr>
            <w:r>
              <w:rPr>
                <w:rFonts w:ascii="Helvetica" w:hAnsi="Helvetica" w:cs="Arial"/>
                <w:sz w:val="20"/>
                <w:szCs w:val="20"/>
              </w:rPr>
              <w:t>713,</w:t>
            </w:r>
            <w:r w:rsidR="00C71F37">
              <w:rPr>
                <w:rFonts w:ascii="Helvetica" w:hAnsi="Helvetica" w:cs="Arial"/>
                <w:sz w:val="20"/>
                <w:szCs w:val="20"/>
              </w:rPr>
              <w:t>80</w:t>
            </w:r>
          </w:p>
        </w:tc>
      </w:tr>
      <w:tr w:rsidR="004D51A0" w:rsidRPr="004D51A0" w:rsidTr="004D51A0">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51A0" w:rsidRPr="004D51A0" w:rsidRDefault="004D51A0" w:rsidP="004D51A0">
            <w:pPr>
              <w:spacing w:line="280" w:lineRule="atLeast"/>
              <w:jc w:val="both"/>
              <w:rPr>
                <w:rFonts w:ascii="Helvetica" w:hAnsi="Helvetica" w:cs="Arial"/>
                <w:sz w:val="20"/>
                <w:szCs w:val="20"/>
              </w:rPr>
            </w:pPr>
            <w:r w:rsidRPr="004D51A0">
              <w:rPr>
                <w:rFonts w:ascii="Helvetica" w:hAnsi="Helvetica" w:cs="Arial"/>
                <w:sz w:val="20"/>
                <w:szCs w:val="20"/>
              </w:rPr>
              <w:t>1. nadstropje</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rsidR="004D51A0" w:rsidRPr="004D51A0" w:rsidRDefault="004D51A0" w:rsidP="004D51A0">
            <w:pPr>
              <w:spacing w:line="280" w:lineRule="atLeast"/>
              <w:jc w:val="both"/>
              <w:rPr>
                <w:rFonts w:ascii="Helvetica" w:hAnsi="Helvetica" w:cs="Arial"/>
                <w:sz w:val="20"/>
                <w:szCs w:val="20"/>
              </w:rPr>
            </w:pPr>
            <w:r w:rsidRPr="004D51A0">
              <w:rPr>
                <w:rFonts w:ascii="Helvetica" w:hAnsi="Helvetica" w:cs="Arial"/>
                <w:sz w:val="20"/>
                <w:szCs w:val="20"/>
              </w:rPr>
              <w:t>1.746,54</w:t>
            </w:r>
          </w:p>
        </w:tc>
      </w:tr>
      <w:tr w:rsidR="004D51A0" w:rsidRPr="004D51A0" w:rsidTr="004D51A0">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51A0" w:rsidRPr="004D51A0" w:rsidRDefault="004D51A0" w:rsidP="004D51A0">
            <w:pPr>
              <w:spacing w:line="280" w:lineRule="atLeast"/>
              <w:jc w:val="both"/>
              <w:rPr>
                <w:rFonts w:ascii="Helvetica" w:hAnsi="Helvetica" w:cs="Arial"/>
                <w:sz w:val="20"/>
                <w:szCs w:val="20"/>
              </w:rPr>
            </w:pPr>
            <w:r w:rsidRPr="004D51A0">
              <w:rPr>
                <w:rFonts w:ascii="Helvetica" w:hAnsi="Helvetica" w:cs="Arial"/>
                <w:sz w:val="20"/>
                <w:szCs w:val="20"/>
              </w:rPr>
              <w:t>2. nadstropje</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rsidR="004D51A0" w:rsidRPr="004D51A0" w:rsidRDefault="004D51A0" w:rsidP="004D51A0">
            <w:pPr>
              <w:spacing w:line="280" w:lineRule="atLeast"/>
              <w:jc w:val="both"/>
              <w:rPr>
                <w:rFonts w:ascii="Helvetica" w:hAnsi="Helvetica" w:cs="Arial"/>
                <w:sz w:val="20"/>
                <w:szCs w:val="20"/>
              </w:rPr>
            </w:pPr>
            <w:r w:rsidRPr="004D51A0">
              <w:rPr>
                <w:rFonts w:ascii="Helvetica" w:hAnsi="Helvetica" w:cs="Arial"/>
                <w:sz w:val="20"/>
                <w:szCs w:val="20"/>
              </w:rPr>
              <w:t>2.181,57</w:t>
            </w:r>
          </w:p>
        </w:tc>
      </w:tr>
      <w:tr w:rsidR="004D51A0" w:rsidRPr="004D51A0" w:rsidTr="004D51A0">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D51A0" w:rsidRPr="004D51A0" w:rsidRDefault="004D51A0" w:rsidP="004D51A0">
            <w:pPr>
              <w:spacing w:line="280" w:lineRule="atLeast"/>
              <w:jc w:val="both"/>
              <w:rPr>
                <w:rFonts w:ascii="Helvetica" w:hAnsi="Helvetica" w:cs="Arial"/>
                <w:sz w:val="20"/>
                <w:szCs w:val="20"/>
              </w:rPr>
            </w:pPr>
            <w:r w:rsidRPr="004D51A0">
              <w:rPr>
                <w:rFonts w:ascii="Helvetica" w:hAnsi="Helvetica" w:cs="Arial"/>
                <w:sz w:val="20"/>
                <w:szCs w:val="20"/>
              </w:rPr>
              <w:t>SKUPAJ</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rsidR="004D51A0" w:rsidRPr="004D51A0" w:rsidRDefault="00C71F37" w:rsidP="004D51A0">
            <w:pPr>
              <w:spacing w:line="280" w:lineRule="atLeast"/>
              <w:jc w:val="both"/>
              <w:rPr>
                <w:rFonts w:ascii="Helvetica" w:hAnsi="Helvetica" w:cs="Arial"/>
                <w:sz w:val="20"/>
                <w:szCs w:val="20"/>
              </w:rPr>
            </w:pPr>
            <w:r>
              <w:rPr>
                <w:rFonts w:ascii="Helvetica" w:hAnsi="Helvetica" w:cs="Arial"/>
                <w:sz w:val="20"/>
                <w:szCs w:val="20"/>
              </w:rPr>
              <w:t>4.641,91</w:t>
            </w:r>
          </w:p>
        </w:tc>
      </w:tr>
    </w:tbl>
    <w:p w:rsidR="00671CDE" w:rsidRDefault="00671CDE" w:rsidP="00E10661">
      <w:pPr>
        <w:spacing w:line="280" w:lineRule="atLeast"/>
        <w:jc w:val="both"/>
        <w:rPr>
          <w:rFonts w:ascii="Helvetica" w:hAnsi="Helvetica" w:cs="Arial"/>
          <w:b/>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OSTALE ZAHTEVE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Naročnik ima pravico in dolžnosti nadzorovati izvajalca pri izvajanju storitev. Izvajalec je dolžan upoštevati navodila pooblaščenih delavcev naročnika. Reklamacije za slabše opravljeno delo se ugotavljajo ob opravljenem ogledu obeh predstavnikov pogodbenih strank.</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Naročnik si pridržuje pravico, da predlaga spremembe zahtev, ki se nanašajo na tehnologijo čiščenja skladno s pravili stroke ali v primeru spremembe zakonodaje na področju predmeta javnega naročila. Tovrstne spremembe bodo sporazumno potrjene z aneksom k pogodbi.</w:t>
      </w:r>
    </w:p>
    <w:p w:rsidR="00E10661" w:rsidRPr="00025BBB" w:rsidRDefault="00E10661" w:rsidP="00E10661">
      <w:pPr>
        <w:spacing w:line="280" w:lineRule="atLeast"/>
        <w:jc w:val="both"/>
        <w:rPr>
          <w:rFonts w:ascii="Helvetica" w:hAnsi="Helvetica" w:cs="Arial"/>
          <w:sz w:val="20"/>
          <w:szCs w:val="20"/>
        </w:rPr>
      </w:pPr>
    </w:p>
    <w:p w:rsidR="00E10661"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SPECIFIKACIJA</w:t>
      </w:r>
      <w:r w:rsidR="005320BF">
        <w:rPr>
          <w:rFonts w:ascii="Helvetica" w:hAnsi="Helvetica" w:cs="Arial"/>
          <w:b/>
          <w:sz w:val="20"/>
          <w:szCs w:val="20"/>
        </w:rPr>
        <w:t xml:space="preserve"> </w:t>
      </w:r>
      <w:r w:rsidRPr="00025BBB">
        <w:rPr>
          <w:rFonts w:ascii="Helvetica" w:hAnsi="Helvetica" w:cs="Arial"/>
          <w:b/>
          <w:sz w:val="20"/>
          <w:szCs w:val="20"/>
        </w:rPr>
        <w:t>-</w:t>
      </w:r>
      <w:r w:rsidR="005320BF">
        <w:rPr>
          <w:rFonts w:ascii="Helvetica" w:hAnsi="Helvetica" w:cs="Arial"/>
          <w:b/>
          <w:sz w:val="20"/>
          <w:szCs w:val="20"/>
        </w:rPr>
        <w:t xml:space="preserve"> </w:t>
      </w:r>
      <w:r w:rsidRPr="00025BBB">
        <w:rPr>
          <w:rFonts w:ascii="Helvetica" w:hAnsi="Helvetica" w:cs="Arial"/>
          <w:b/>
          <w:sz w:val="20"/>
          <w:szCs w:val="20"/>
        </w:rPr>
        <w:t xml:space="preserve">OBSEG ČIŠČENJA POSLOVNIH PROSTOROV </w:t>
      </w:r>
    </w:p>
    <w:p w:rsidR="008E45C9" w:rsidRPr="00025BBB" w:rsidRDefault="008E45C9" w:rsidP="00E10661">
      <w:pPr>
        <w:spacing w:line="280" w:lineRule="atLeast"/>
        <w:jc w:val="both"/>
        <w:rPr>
          <w:rFonts w:ascii="Helvetica" w:hAnsi="Helvetica" w:cs="Arial"/>
          <w:sz w:val="20"/>
          <w:szCs w:val="20"/>
        </w:rPr>
      </w:pPr>
    </w:p>
    <w:p w:rsidR="008E45C9" w:rsidRPr="008E45C9" w:rsidRDefault="008E45C9" w:rsidP="008E45C9">
      <w:pPr>
        <w:spacing w:line="280" w:lineRule="atLeast"/>
        <w:jc w:val="both"/>
        <w:rPr>
          <w:rFonts w:ascii="Helvetica" w:hAnsi="Helvetica" w:cs="Arial"/>
          <w:sz w:val="20"/>
          <w:szCs w:val="20"/>
        </w:rPr>
      </w:pPr>
      <w:r w:rsidRPr="008E45C9">
        <w:rPr>
          <w:rFonts w:ascii="Helvetica" w:hAnsi="Helvetica" w:cs="Arial"/>
          <w:sz w:val="20"/>
          <w:szCs w:val="20"/>
        </w:rPr>
        <w:t>Storitev čiščenje poslovnih prostorov in zunanjih površin Mestne knjižnice Kranj obsega naslednje aktivnosti:</w:t>
      </w:r>
    </w:p>
    <w:p w:rsidR="00DF3503" w:rsidRDefault="00DF3503" w:rsidP="00E10661">
      <w:pPr>
        <w:spacing w:line="280" w:lineRule="atLeast"/>
        <w:jc w:val="both"/>
        <w:rPr>
          <w:rFonts w:ascii="Helvetica" w:hAnsi="Helvetica" w:cs="Arial"/>
          <w:sz w:val="20"/>
          <w:szCs w:val="20"/>
        </w:rPr>
      </w:pPr>
    </w:p>
    <w:p w:rsidR="008E45C9" w:rsidRPr="008E45C9" w:rsidRDefault="008E45C9" w:rsidP="008E45C9">
      <w:pPr>
        <w:spacing w:line="280" w:lineRule="atLeast"/>
        <w:jc w:val="both"/>
        <w:rPr>
          <w:rFonts w:ascii="Helvetica" w:hAnsi="Helvetica" w:cs="Arial"/>
          <w:sz w:val="20"/>
          <w:szCs w:val="20"/>
        </w:rPr>
      </w:pPr>
      <w:r w:rsidRPr="008E45C9">
        <w:rPr>
          <w:rFonts w:ascii="Helvetica" w:hAnsi="Helvetica" w:cs="Arial"/>
          <w:b/>
          <w:bCs/>
          <w:sz w:val="20"/>
          <w:szCs w:val="20"/>
        </w:rPr>
        <w:t>Obvezne dnevne aktivnosti (6 x tedensko):</w:t>
      </w:r>
    </w:p>
    <w:p w:rsidR="008E45C9" w:rsidRPr="008E45C9" w:rsidRDefault="008E45C9" w:rsidP="005D20D0">
      <w:pPr>
        <w:numPr>
          <w:ilvl w:val="1"/>
          <w:numId w:val="44"/>
        </w:numPr>
        <w:spacing w:line="280" w:lineRule="atLeast"/>
        <w:jc w:val="both"/>
        <w:rPr>
          <w:rFonts w:ascii="Helvetica" w:hAnsi="Helvetica" w:cs="Arial"/>
          <w:sz w:val="20"/>
          <w:szCs w:val="20"/>
        </w:rPr>
      </w:pPr>
      <w:r w:rsidRPr="008E45C9">
        <w:rPr>
          <w:rFonts w:ascii="Helvetica" w:hAnsi="Helvetica" w:cs="Arial"/>
          <w:sz w:val="20"/>
          <w:szCs w:val="20"/>
        </w:rPr>
        <w:t>strojno in/ali ročno čiščenje tal (oljen parket, marmor, keramika, tekstilne talne obloge),</w:t>
      </w:r>
    </w:p>
    <w:p w:rsidR="008E45C9" w:rsidRPr="008E45C9" w:rsidRDefault="008E45C9" w:rsidP="005D20D0">
      <w:pPr>
        <w:numPr>
          <w:ilvl w:val="1"/>
          <w:numId w:val="44"/>
        </w:numPr>
        <w:spacing w:line="280" w:lineRule="atLeast"/>
        <w:jc w:val="both"/>
        <w:rPr>
          <w:rFonts w:ascii="Helvetica" w:hAnsi="Helvetica" w:cs="Arial"/>
          <w:sz w:val="20"/>
          <w:szCs w:val="20"/>
        </w:rPr>
      </w:pPr>
      <w:r w:rsidRPr="008E45C9">
        <w:rPr>
          <w:rFonts w:ascii="Helvetica" w:hAnsi="Helvetica" w:cs="Arial"/>
          <w:sz w:val="20"/>
          <w:szCs w:val="20"/>
        </w:rPr>
        <w:t>brisanje prostih delovnih površin mize, pulti,</w:t>
      </w:r>
    </w:p>
    <w:p w:rsidR="008E45C9" w:rsidRPr="008E45C9" w:rsidRDefault="008E45C9" w:rsidP="005D20D0">
      <w:pPr>
        <w:numPr>
          <w:ilvl w:val="1"/>
          <w:numId w:val="44"/>
        </w:numPr>
        <w:spacing w:line="280" w:lineRule="atLeast"/>
        <w:jc w:val="both"/>
        <w:rPr>
          <w:rFonts w:ascii="Helvetica" w:hAnsi="Helvetica" w:cs="Arial"/>
          <w:sz w:val="20"/>
          <w:szCs w:val="20"/>
        </w:rPr>
      </w:pPr>
      <w:r w:rsidRPr="008E45C9">
        <w:rPr>
          <w:rFonts w:ascii="Helvetica" w:hAnsi="Helvetica" w:cs="Arial"/>
          <w:sz w:val="20"/>
          <w:szCs w:val="20"/>
        </w:rPr>
        <w:t>čiščenje in dezinfekcija sanitarij (čiščenje WC-jev, pisoarjev, umivalnikov, armatur, ogledal, držal za brisače in toaletni papir, milnikov in vidnih madežev na stenski keramiki),</w:t>
      </w:r>
    </w:p>
    <w:p w:rsidR="008E45C9" w:rsidRPr="008E45C9" w:rsidRDefault="008E45C9" w:rsidP="005D20D0">
      <w:pPr>
        <w:numPr>
          <w:ilvl w:val="1"/>
          <w:numId w:val="44"/>
        </w:numPr>
        <w:spacing w:line="280" w:lineRule="atLeast"/>
        <w:jc w:val="both"/>
        <w:rPr>
          <w:rFonts w:ascii="Helvetica" w:hAnsi="Helvetica" w:cs="Arial"/>
          <w:sz w:val="20"/>
          <w:szCs w:val="20"/>
        </w:rPr>
      </w:pPr>
      <w:r w:rsidRPr="008E45C9">
        <w:rPr>
          <w:rFonts w:ascii="Helvetica" w:hAnsi="Helvetica" w:cs="Arial"/>
          <w:sz w:val="20"/>
          <w:szCs w:val="20"/>
        </w:rPr>
        <w:t>menjava oz. vstavljanje toaletnega papirja, brisač in mila,</w:t>
      </w:r>
    </w:p>
    <w:p w:rsidR="008E45C9" w:rsidRPr="008E45C9" w:rsidRDefault="008E45C9" w:rsidP="005D20D0">
      <w:pPr>
        <w:numPr>
          <w:ilvl w:val="1"/>
          <w:numId w:val="44"/>
        </w:numPr>
        <w:spacing w:line="280" w:lineRule="atLeast"/>
        <w:jc w:val="both"/>
        <w:rPr>
          <w:rFonts w:ascii="Helvetica" w:hAnsi="Helvetica" w:cs="Arial"/>
          <w:sz w:val="20"/>
          <w:szCs w:val="20"/>
        </w:rPr>
      </w:pPr>
      <w:r w:rsidRPr="008E45C9">
        <w:rPr>
          <w:rFonts w:ascii="Helvetica" w:hAnsi="Helvetica" w:cs="Arial"/>
          <w:sz w:val="20"/>
          <w:szCs w:val="20"/>
        </w:rPr>
        <w:t>razkuževanje in vlažno brisanje kljuk, brisanje prstnih odtisov in vidnih madežev s pohištva, steklenih in drugih površin (vrata, stene, ograje, vitrine),</w:t>
      </w:r>
    </w:p>
    <w:p w:rsidR="008E45C9" w:rsidRPr="008E45C9" w:rsidRDefault="008E45C9" w:rsidP="005D20D0">
      <w:pPr>
        <w:numPr>
          <w:ilvl w:val="1"/>
          <w:numId w:val="44"/>
        </w:numPr>
        <w:spacing w:line="280" w:lineRule="atLeast"/>
        <w:jc w:val="both"/>
        <w:rPr>
          <w:rFonts w:ascii="Helvetica" w:hAnsi="Helvetica" w:cs="Arial"/>
          <w:sz w:val="20"/>
          <w:szCs w:val="20"/>
        </w:rPr>
      </w:pPr>
      <w:r w:rsidRPr="008E45C9">
        <w:rPr>
          <w:rFonts w:ascii="Helvetica" w:hAnsi="Helvetica" w:cs="Arial"/>
          <w:sz w:val="20"/>
          <w:szCs w:val="20"/>
        </w:rPr>
        <w:t>čiščenje in dezinfekcija elektronskih aparatov za uporabnike: knjigomati, računalniki (tipkovnice, ekrani),</w:t>
      </w:r>
    </w:p>
    <w:p w:rsidR="008E45C9" w:rsidRPr="008E45C9" w:rsidRDefault="008E45C9" w:rsidP="005D20D0">
      <w:pPr>
        <w:numPr>
          <w:ilvl w:val="1"/>
          <w:numId w:val="44"/>
        </w:numPr>
        <w:spacing w:line="280" w:lineRule="atLeast"/>
        <w:jc w:val="both"/>
        <w:rPr>
          <w:rFonts w:ascii="Helvetica" w:hAnsi="Helvetica" w:cs="Arial"/>
          <w:sz w:val="20"/>
          <w:szCs w:val="20"/>
        </w:rPr>
      </w:pPr>
      <w:r w:rsidRPr="008E45C9">
        <w:rPr>
          <w:rFonts w:ascii="Helvetica" w:hAnsi="Helvetica" w:cs="Arial"/>
          <w:sz w:val="20"/>
          <w:szCs w:val="20"/>
        </w:rPr>
        <w:t>čiščenje in dezinfekcija blazin in mehkih igrač,</w:t>
      </w:r>
    </w:p>
    <w:p w:rsidR="008E45C9" w:rsidRPr="008E45C9" w:rsidRDefault="008E45C9" w:rsidP="005D20D0">
      <w:pPr>
        <w:numPr>
          <w:ilvl w:val="1"/>
          <w:numId w:val="44"/>
        </w:numPr>
        <w:spacing w:line="280" w:lineRule="atLeast"/>
        <w:jc w:val="both"/>
        <w:rPr>
          <w:rFonts w:ascii="Helvetica" w:hAnsi="Helvetica" w:cs="Arial"/>
          <w:sz w:val="20"/>
          <w:szCs w:val="20"/>
        </w:rPr>
      </w:pPr>
      <w:r w:rsidRPr="008E45C9">
        <w:rPr>
          <w:rFonts w:ascii="Helvetica" w:hAnsi="Helvetica" w:cs="Arial"/>
          <w:sz w:val="20"/>
          <w:szCs w:val="20"/>
        </w:rPr>
        <w:t>praznjenje košev za smeti, menjava vrečk in odnašanje smeti v ustrezen zabojnik</w:t>
      </w:r>
      <w:r w:rsidR="00C71F37">
        <w:rPr>
          <w:rFonts w:ascii="Helvetica" w:hAnsi="Helvetica" w:cs="Arial"/>
          <w:sz w:val="20"/>
          <w:szCs w:val="20"/>
        </w:rPr>
        <w:t xml:space="preserve"> </w:t>
      </w:r>
      <w:r w:rsidR="00C71F37" w:rsidRPr="00C71F37">
        <w:rPr>
          <w:rFonts w:ascii="Helvetica" w:hAnsi="Helvetica" w:cs="Arial"/>
          <w:sz w:val="20"/>
          <w:szCs w:val="20"/>
        </w:rPr>
        <w:t>(V knjižnici velja sistem ločevanja odpadkov, ki ga je potrebno striktno upoštevati. Vrečke v koših za smeti morajo biti barvno usklajene s sistemom ločevanja odpadkov.)</w:t>
      </w:r>
      <w:r w:rsidRPr="008E45C9">
        <w:rPr>
          <w:rFonts w:ascii="Helvetica" w:hAnsi="Helvetica" w:cs="Arial"/>
          <w:sz w:val="20"/>
          <w:szCs w:val="20"/>
        </w:rPr>
        <w:t>.</w:t>
      </w:r>
    </w:p>
    <w:p w:rsidR="00C71F37" w:rsidRDefault="00C71F37" w:rsidP="008E45C9">
      <w:pPr>
        <w:spacing w:line="280" w:lineRule="atLeast"/>
        <w:jc w:val="both"/>
        <w:rPr>
          <w:rFonts w:ascii="Helvetica" w:hAnsi="Helvetica" w:cs="Arial"/>
          <w:b/>
          <w:bCs/>
          <w:sz w:val="20"/>
          <w:szCs w:val="20"/>
        </w:rPr>
      </w:pPr>
    </w:p>
    <w:p w:rsidR="008E45C9" w:rsidRPr="008E45C9" w:rsidRDefault="008E45C9" w:rsidP="008E45C9">
      <w:pPr>
        <w:spacing w:line="280" w:lineRule="atLeast"/>
        <w:jc w:val="both"/>
        <w:rPr>
          <w:rFonts w:ascii="Helvetica" w:hAnsi="Helvetica" w:cs="Arial"/>
          <w:sz w:val="20"/>
          <w:szCs w:val="20"/>
        </w:rPr>
      </w:pPr>
      <w:r w:rsidRPr="008E45C9">
        <w:rPr>
          <w:rFonts w:ascii="Helvetica" w:hAnsi="Helvetica" w:cs="Arial"/>
          <w:b/>
          <w:bCs/>
          <w:sz w:val="20"/>
          <w:szCs w:val="20"/>
        </w:rPr>
        <w:lastRenderedPageBreak/>
        <w:t>Obvezne tedenske aktivnosti (1 x tedensko):</w:t>
      </w:r>
    </w:p>
    <w:p w:rsidR="008E45C9" w:rsidRPr="008E45C9" w:rsidRDefault="008E45C9" w:rsidP="005D20D0">
      <w:pPr>
        <w:numPr>
          <w:ilvl w:val="1"/>
          <w:numId w:val="45"/>
        </w:numPr>
        <w:spacing w:line="280" w:lineRule="atLeast"/>
        <w:ind w:left="709" w:hanging="349"/>
        <w:jc w:val="both"/>
        <w:rPr>
          <w:rFonts w:ascii="Helvetica" w:hAnsi="Helvetica" w:cs="Arial"/>
          <w:sz w:val="20"/>
          <w:szCs w:val="20"/>
        </w:rPr>
      </w:pPr>
      <w:r w:rsidRPr="008E45C9">
        <w:rPr>
          <w:rFonts w:ascii="Helvetica" w:hAnsi="Helvetica" w:cs="Arial"/>
          <w:sz w:val="20"/>
          <w:szCs w:val="20"/>
        </w:rPr>
        <w:t>temeljito čiščenje prostih delovnih površin (mize, pulti, stoli, telefonski aparati, računalniki, namizna svetila, tehnična oprema itd.),</w:t>
      </w:r>
    </w:p>
    <w:p w:rsidR="008E45C9" w:rsidRPr="008E45C9" w:rsidRDefault="008E45C9" w:rsidP="005D20D0">
      <w:pPr>
        <w:numPr>
          <w:ilvl w:val="1"/>
          <w:numId w:val="45"/>
        </w:numPr>
        <w:spacing w:line="280" w:lineRule="atLeast"/>
        <w:ind w:left="709" w:hanging="349"/>
        <w:jc w:val="both"/>
        <w:rPr>
          <w:rFonts w:ascii="Helvetica" w:hAnsi="Helvetica" w:cs="Arial"/>
          <w:sz w:val="20"/>
          <w:szCs w:val="20"/>
        </w:rPr>
      </w:pPr>
      <w:r w:rsidRPr="008E45C9">
        <w:rPr>
          <w:rFonts w:ascii="Helvetica" w:hAnsi="Helvetica" w:cs="Arial"/>
          <w:sz w:val="20"/>
          <w:szCs w:val="20"/>
        </w:rPr>
        <w:t>temeljito čiščenje sanitarij (odstranjevanje vodnega kamna, urinskih usedlin, temeljito čiščenje keramičnih ploščic in dezinfekcija sanitarij),</w:t>
      </w:r>
    </w:p>
    <w:p w:rsidR="008E45C9" w:rsidRPr="008E45C9" w:rsidRDefault="008E45C9" w:rsidP="005D20D0">
      <w:pPr>
        <w:numPr>
          <w:ilvl w:val="1"/>
          <w:numId w:val="45"/>
        </w:numPr>
        <w:spacing w:line="280" w:lineRule="atLeast"/>
        <w:ind w:left="709" w:hanging="349"/>
        <w:jc w:val="both"/>
        <w:rPr>
          <w:rFonts w:ascii="Helvetica" w:hAnsi="Helvetica" w:cs="Arial"/>
          <w:sz w:val="20"/>
          <w:szCs w:val="20"/>
        </w:rPr>
      </w:pPr>
      <w:r w:rsidRPr="008E45C9">
        <w:rPr>
          <w:rFonts w:ascii="Helvetica" w:hAnsi="Helvetica" w:cs="Arial"/>
          <w:sz w:val="20"/>
          <w:szCs w:val="20"/>
        </w:rPr>
        <w:t>brisanje prahu na knjižnih regalih, omarah, pohištvu in drugih površinah (npr. okenske police na dosegu roke),</w:t>
      </w:r>
    </w:p>
    <w:p w:rsidR="008E45C9" w:rsidRDefault="008E45C9" w:rsidP="005D20D0">
      <w:pPr>
        <w:numPr>
          <w:ilvl w:val="1"/>
          <w:numId w:val="45"/>
        </w:numPr>
        <w:spacing w:line="280" w:lineRule="atLeast"/>
        <w:ind w:left="709" w:hanging="349"/>
        <w:jc w:val="both"/>
        <w:rPr>
          <w:rFonts w:ascii="Helvetica" w:hAnsi="Helvetica" w:cs="Arial"/>
          <w:sz w:val="20"/>
          <w:szCs w:val="20"/>
        </w:rPr>
      </w:pPr>
      <w:r w:rsidRPr="008E45C9">
        <w:rPr>
          <w:rFonts w:ascii="Helvetica" w:hAnsi="Helvetica" w:cs="Arial"/>
          <w:sz w:val="20"/>
          <w:szCs w:val="20"/>
        </w:rPr>
        <w:t>odstranjevanje pajčevin.</w:t>
      </w:r>
    </w:p>
    <w:p w:rsidR="00274CC6" w:rsidRPr="008E45C9" w:rsidRDefault="00274CC6" w:rsidP="00274CC6">
      <w:pPr>
        <w:spacing w:line="280" w:lineRule="atLeast"/>
        <w:ind w:left="709"/>
        <w:jc w:val="both"/>
        <w:rPr>
          <w:rFonts w:ascii="Helvetica" w:hAnsi="Helvetica" w:cs="Arial"/>
          <w:sz w:val="20"/>
          <w:szCs w:val="20"/>
        </w:rPr>
      </w:pPr>
    </w:p>
    <w:p w:rsidR="008E45C9" w:rsidRPr="008E45C9" w:rsidRDefault="008E45C9" w:rsidP="008E45C9">
      <w:pPr>
        <w:spacing w:line="280" w:lineRule="atLeast"/>
        <w:jc w:val="both"/>
        <w:rPr>
          <w:rFonts w:ascii="Helvetica" w:hAnsi="Helvetica" w:cs="Arial"/>
          <w:sz w:val="20"/>
          <w:szCs w:val="20"/>
        </w:rPr>
      </w:pPr>
      <w:r w:rsidRPr="008E45C9">
        <w:rPr>
          <w:rFonts w:ascii="Helvetica" w:hAnsi="Helvetica" w:cs="Arial"/>
          <w:b/>
          <w:bCs/>
          <w:sz w:val="20"/>
          <w:szCs w:val="20"/>
        </w:rPr>
        <w:t>Obvezne trimesečne aktivnosti (4 x letno - marec, junij, september, december):</w:t>
      </w:r>
    </w:p>
    <w:p w:rsidR="008E45C9" w:rsidRPr="008E45C9" w:rsidRDefault="008E45C9" w:rsidP="005D20D0">
      <w:pPr>
        <w:numPr>
          <w:ilvl w:val="1"/>
          <w:numId w:val="46"/>
        </w:numPr>
        <w:spacing w:line="280" w:lineRule="atLeast"/>
        <w:jc w:val="both"/>
        <w:rPr>
          <w:rFonts w:ascii="Helvetica" w:hAnsi="Helvetica" w:cs="Arial"/>
          <w:sz w:val="20"/>
          <w:szCs w:val="20"/>
        </w:rPr>
      </w:pPr>
      <w:r w:rsidRPr="008E45C9">
        <w:rPr>
          <w:rFonts w:ascii="Helvetica" w:hAnsi="Helvetica" w:cs="Arial"/>
          <w:sz w:val="20"/>
          <w:szCs w:val="20"/>
        </w:rPr>
        <w:t>temeljito čiščenje pohištva (miz, stolov, foteljev, sedežnih garnitur in drugih elementov za sedenje, omar, regalov, miz),</w:t>
      </w:r>
    </w:p>
    <w:p w:rsidR="008E45C9" w:rsidRPr="008E45C9" w:rsidRDefault="008E45C9" w:rsidP="005D20D0">
      <w:pPr>
        <w:numPr>
          <w:ilvl w:val="1"/>
          <w:numId w:val="46"/>
        </w:numPr>
        <w:spacing w:line="280" w:lineRule="atLeast"/>
        <w:jc w:val="both"/>
        <w:rPr>
          <w:rFonts w:ascii="Helvetica" w:hAnsi="Helvetica" w:cs="Arial"/>
          <w:sz w:val="20"/>
          <w:szCs w:val="20"/>
        </w:rPr>
      </w:pPr>
      <w:r w:rsidRPr="008E45C9">
        <w:rPr>
          <w:rFonts w:ascii="Helvetica" w:hAnsi="Helvetica" w:cs="Arial"/>
          <w:sz w:val="20"/>
          <w:szCs w:val="20"/>
        </w:rPr>
        <w:t>temeljito čiščenje vrat in podbojev, stikal, vtičnic, klimatov, zračnikov, luči, košev za smeti,</w:t>
      </w:r>
    </w:p>
    <w:p w:rsidR="008E45C9" w:rsidRPr="003F6294" w:rsidRDefault="008E45C9" w:rsidP="005D20D0">
      <w:pPr>
        <w:numPr>
          <w:ilvl w:val="1"/>
          <w:numId w:val="46"/>
        </w:numPr>
        <w:spacing w:line="280" w:lineRule="atLeast"/>
        <w:jc w:val="both"/>
        <w:rPr>
          <w:rFonts w:ascii="Helvetica" w:hAnsi="Helvetica" w:cs="Arial"/>
          <w:b/>
          <w:sz w:val="20"/>
          <w:szCs w:val="20"/>
        </w:rPr>
      </w:pPr>
      <w:r w:rsidRPr="008E45C9">
        <w:rPr>
          <w:rFonts w:ascii="Helvetica" w:hAnsi="Helvetica" w:cs="Arial"/>
          <w:sz w:val="20"/>
          <w:szCs w:val="20"/>
        </w:rPr>
        <w:t>temeljito čiščenje vseh steklenih sten, vrat in ograje. – </w:t>
      </w:r>
      <w:r w:rsidRPr="003F6294">
        <w:rPr>
          <w:rFonts w:ascii="Helvetica" w:hAnsi="Helvetica" w:cs="Arial"/>
          <w:b/>
          <w:i/>
          <w:iCs/>
          <w:sz w:val="20"/>
          <w:szCs w:val="20"/>
        </w:rPr>
        <w:t>POZOR: čiščenje oken </w:t>
      </w:r>
      <w:r w:rsidRPr="00C71F37">
        <w:rPr>
          <w:rFonts w:ascii="Helvetica" w:hAnsi="Helvetica" w:cs="Arial"/>
          <w:b/>
          <w:i/>
          <w:iCs/>
          <w:sz w:val="20"/>
          <w:szCs w:val="20"/>
          <w:u w:val="single"/>
        </w:rPr>
        <w:t>ni</w:t>
      </w:r>
      <w:r w:rsidR="00C71F37">
        <w:rPr>
          <w:rFonts w:ascii="Helvetica" w:hAnsi="Helvetica" w:cs="Arial"/>
          <w:b/>
          <w:i/>
          <w:iCs/>
          <w:sz w:val="20"/>
          <w:szCs w:val="20"/>
        </w:rPr>
        <w:t xml:space="preserve"> </w:t>
      </w:r>
      <w:r w:rsidRPr="00C71F37">
        <w:rPr>
          <w:rFonts w:ascii="Helvetica" w:hAnsi="Helvetica" w:cs="Arial"/>
          <w:b/>
          <w:i/>
          <w:iCs/>
          <w:sz w:val="20"/>
          <w:szCs w:val="20"/>
        </w:rPr>
        <w:t>predmet</w:t>
      </w:r>
      <w:r w:rsidRPr="003F6294">
        <w:rPr>
          <w:rFonts w:ascii="Helvetica" w:hAnsi="Helvetica" w:cs="Arial"/>
          <w:b/>
          <w:i/>
          <w:iCs/>
          <w:sz w:val="20"/>
          <w:szCs w:val="20"/>
        </w:rPr>
        <w:t xml:space="preserve"> tega naročila!</w:t>
      </w:r>
    </w:p>
    <w:p w:rsidR="00274CC6" w:rsidRPr="008E45C9" w:rsidRDefault="00274CC6" w:rsidP="00274CC6">
      <w:pPr>
        <w:spacing w:line="280" w:lineRule="atLeast"/>
        <w:ind w:left="720"/>
        <w:jc w:val="both"/>
        <w:rPr>
          <w:rFonts w:ascii="Helvetica" w:hAnsi="Helvetica" w:cs="Arial"/>
          <w:sz w:val="20"/>
          <w:szCs w:val="20"/>
        </w:rPr>
      </w:pPr>
    </w:p>
    <w:p w:rsidR="008E45C9" w:rsidRPr="008E45C9" w:rsidRDefault="008E45C9" w:rsidP="008E45C9">
      <w:pPr>
        <w:spacing w:line="280" w:lineRule="atLeast"/>
        <w:jc w:val="both"/>
        <w:rPr>
          <w:rFonts w:ascii="Helvetica" w:hAnsi="Helvetica" w:cs="Arial"/>
          <w:sz w:val="20"/>
          <w:szCs w:val="20"/>
        </w:rPr>
      </w:pPr>
      <w:r w:rsidRPr="008E45C9">
        <w:rPr>
          <w:rFonts w:ascii="Helvetica" w:hAnsi="Helvetica" w:cs="Arial"/>
          <w:b/>
          <w:bCs/>
          <w:sz w:val="20"/>
          <w:szCs w:val="20"/>
        </w:rPr>
        <w:t xml:space="preserve">Občasne aktivnosti v času odsotnosti čistilke zaposlene </w:t>
      </w:r>
      <w:r w:rsidR="00274CC6">
        <w:rPr>
          <w:rFonts w:ascii="Helvetica" w:hAnsi="Helvetica" w:cs="Arial"/>
          <w:b/>
          <w:bCs/>
          <w:sz w:val="20"/>
          <w:szCs w:val="20"/>
        </w:rPr>
        <w:t xml:space="preserve">pri naročniku </w:t>
      </w:r>
      <w:r w:rsidRPr="008E45C9">
        <w:rPr>
          <w:rFonts w:ascii="Helvetica" w:hAnsi="Helvetica" w:cs="Arial"/>
          <w:b/>
          <w:bCs/>
          <w:sz w:val="20"/>
          <w:szCs w:val="20"/>
        </w:rPr>
        <w:t>(predvidoma 35 dni na leto):</w:t>
      </w:r>
    </w:p>
    <w:p w:rsidR="008E45C9" w:rsidRPr="008E45C9" w:rsidRDefault="008E45C9" w:rsidP="005D20D0">
      <w:pPr>
        <w:numPr>
          <w:ilvl w:val="1"/>
          <w:numId w:val="47"/>
        </w:numPr>
        <w:spacing w:line="280" w:lineRule="atLeast"/>
        <w:jc w:val="both"/>
        <w:rPr>
          <w:rFonts w:ascii="Helvetica" w:hAnsi="Helvetica" w:cs="Arial"/>
          <w:sz w:val="20"/>
          <w:szCs w:val="20"/>
        </w:rPr>
      </w:pPr>
      <w:r w:rsidRPr="008E45C9">
        <w:rPr>
          <w:rFonts w:ascii="Helvetica" w:hAnsi="Helvetica" w:cs="Arial"/>
          <w:sz w:val="20"/>
          <w:szCs w:val="20"/>
        </w:rPr>
        <w:t>čiščenje prostorov uprave (čiščenje kuhinje, sanitarnih prostorov, praznjenje košev).</w:t>
      </w:r>
    </w:p>
    <w:p w:rsidR="00760CDE" w:rsidRPr="00760CDE" w:rsidRDefault="00760CDE" w:rsidP="00760CDE">
      <w:pPr>
        <w:spacing w:line="280" w:lineRule="atLeast"/>
        <w:jc w:val="both"/>
        <w:rPr>
          <w:rFonts w:ascii="Helvetica" w:hAnsi="Helvetica" w:cs="Arial"/>
          <w:sz w:val="20"/>
          <w:szCs w:val="20"/>
        </w:rPr>
      </w:pPr>
    </w:p>
    <w:p w:rsidR="00760CDE" w:rsidRPr="00760CDE" w:rsidRDefault="00760CDE" w:rsidP="00760CDE">
      <w:pPr>
        <w:spacing w:line="280" w:lineRule="atLeast"/>
        <w:jc w:val="both"/>
        <w:rPr>
          <w:rFonts w:ascii="Helvetica" w:hAnsi="Helvetica" w:cs="Arial"/>
          <w:sz w:val="20"/>
          <w:szCs w:val="20"/>
        </w:rPr>
      </w:pPr>
      <w:r w:rsidRPr="00760CDE">
        <w:rPr>
          <w:rFonts w:ascii="Helvetica" w:hAnsi="Helvetica" w:cs="Arial"/>
          <w:sz w:val="20"/>
          <w:szCs w:val="20"/>
        </w:rPr>
        <w:t>Predvideni tedenski razpored izvajanja čiščenja:</w:t>
      </w:r>
    </w:p>
    <w:p w:rsidR="00760CDE" w:rsidRDefault="00760CDE" w:rsidP="00E10661">
      <w:pPr>
        <w:spacing w:line="280" w:lineRule="atLeast"/>
        <w:jc w:val="both"/>
        <w:rPr>
          <w:rFonts w:ascii="Helvetica" w:hAnsi="Helvetica" w:cs="Arial"/>
          <w:sz w:val="20"/>
          <w:szCs w:val="20"/>
        </w:rPr>
      </w:pPr>
    </w:p>
    <w:tbl>
      <w:tblPr>
        <w:tblW w:w="0" w:type="auto"/>
        <w:tblInd w:w="108" w:type="dxa"/>
        <w:tblCellMar>
          <w:left w:w="0" w:type="dxa"/>
          <w:right w:w="0" w:type="dxa"/>
        </w:tblCellMar>
        <w:tblLook w:val="04A0" w:firstRow="1" w:lastRow="0" w:firstColumn="1" w:lastColumn="0" w:noHBand="0" w:noVBand="1"/>
      </w:tblPr>
      <w:tblGrid>
        <w:gridCol w:w="3298"/>
        <w:gridCol w:w="2874"/>
        <w:gridCol w:w="2770"/>
      </w:tblGrid>
      <w:tr w:rsidR="003F6294" w:rsidRPr="003F6294" w:rsidTr="003F6294">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 </w:t>
            </w:r>
          </w:p>
        </w:tc>
        <w:tc>
          <w:tcPr>
            <w:tcW w:w="29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b/>
                <w:bCs/>
                <w:sz w:val="20"/>
                <w:szCs w:val="20"/>
              </w:rPr>
              <w:t>DELAVEC A</w:t>
            </w:r>
          </w:p>
        </w:tc>
        <w:tc>
          <w:tcPr>
            <w:tcW w:w="28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b/>
                <w:bCs/>
                <w:sz w:val="20"/>
                <w:szCs w:val="20"/>
              </w:rPr>
              <w:t>DELAVEC B</w:t>
            </w:r>
          </w:p>
        </w:tc>
      </w:tr>
      <w:tr w:rsidR="003F6294" w:rsidRPr="003F6294" w:rsidTr="003F6294">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b/>
                <w:bCs/>
                <w:sz w:val="20"/>
                <w:szCs w:val="20"/>
              </w:rPr>
              <w:t>ponedeljek</w:t>
            </w:r>
          </w:p>
        </w:tc>
        <w:tc>
          <w:tcPr>
            <w:tcW w:w="2915"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15. do 22. ure (7 ur)</w:t>
            </w:r>
          </w:p>
        </w:tc>
        <w:tc>
          <w:tcPr>
            <w:tcW w:w="2809"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6. do 14. ure (8 ur)</w:t>
            </w:r>
          </w:p>
        </w:tc>
      </w:tr>
      <w:tr w:rsidR="003F6294" w:rsidRPr="003F6294" w:rsidTr="003F6294">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b/>
                <w:bCs/>
                <w:sz w:val="20"/>
                <w:szCs w:val="20"/>
              </w:rPr>
              <w:t>torek</w:t>
            </w:r>
          </w:p>
        </w:tc>
        <w:tc>
          <w:tcPr>
            <w:tcW w:w="2915"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15. do 22. ure (7 ur)</w:t>
            </w:r>
          </w:p>
        </w:tc>
        <w:tc>
          <w:tcPr>
            <w:tcW w:w="2809"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6. do 14. ure (8 ur)</w:t>
            </w:r>
          </w:p>
        </w:tc>
      </w:tr>
      <w:tr w:rsidR="003F6294" w:rsidRPr="003F6294" w:rsidTr="003F6294">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b/>
                <w:bCs/>
                <w:sz w:val="20"/>
                <w:szCs w:val="20"/>
              </w:rPr>
              <w:t>sreda</w:t>
            </w:r>
          </w:p>
        </w:tc>
        <w:tc>
          <w:tcPr>
            <w:tcW w:w="2915"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15. do 22. ure (7 ur)</w:t>
            </w:r>
          </w:p>
        </w:tc>
        <w:tc>
          <w:tcPr>
            <w:tcW w:w="2809"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6. do 14. ure (8 ur)</w:t>
            </w:r>
          </w:p>
        </w:tc>
      </w:tr>
      <w:tr w:rsidR="003F6294" w:rsidRPr="003F6294" w:rsidTr="003F6294">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b/>
                <w:bCs/>
                <w:sz w:val="20"/>
                <w:szCs w:val="20"/>
              </w:rPr>
              <w:t>četrtek</w:t>
            </w:r>
          </w:p>
        </w:tc>
        <w:tc>
          <w:tcPr>
            <w:tcW w:w="2915"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15. do 22. ure (7 ur)</w:t>
            </w:r>
          </w:p>
        </w:tc>
        <w:tc>
          <w:tcPr>
            <w:tcW w:w="2809"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6. do 14. ure (8 ur)</w:t>
            </w:r>
          </w:p>
        </w:tc>
      </w:tr>
      <w:tr w:rsidR="003F6294" w:rsidRPr="003F6294" w:rsidTr="003F6294">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b/>
                <w:bCs/>
                <w:sz w:val="20"/>
                <w:szCs w:val="20"/>
              </w:rPr>
              <w:t>petek</w:t>
            </w:r>
          </w:p>
        </w:tc>
        <w:tc>
          <w:tcPr>
            <w:tcW w:w="2915"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15. do 22. ure (7 ur)</w:t>
            </w:r>
          </w:p>
        </w:tc>
        <w:tc>
          <w:tcPr>
            <w:tcW w:w="2809"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6. do 14. ure (8 ur)</w:t>
            </w:r>
          </w:p>
        </w:tc>
      </w:tr>
      <w:tr w:rsidR="003F6294" w:rsidRPr="003F6294" w:rsidTr="003F6294">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b/>
                <w:bCs/>
                <w:sz w:val="20"/>
                <w:szCs w:val="20"/>
              </w:rPr>
              <w:t>sobota</w:t>
            </w:r>
          </w:p>
        </w:tc>
        <w:tc>
          <w:tcPr>
            <w:tcW w:w="2915"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od 14. do 19. ure (5 ur)</w:t>
            </w:r>
          </w:p>
        </w:tc>
        <w:tc>
          <w:tcPr>
            <w:tcW w:w="2809"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 </w:t>
            </w:r>
          </w:p>
        </w:tc>
      </w:tr>
      <w:tr w:rsidR="003F6294" w:rsidRPr="003F6294" w:rsidTr="003F6294">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b/>
                <w:bCs/>
                <w:sz w:val="20"/>
                <w:szCs w:val="20"/>
              </w:rPr>
              <w:t>SKUPAJ</w:t>
            </w:r>
          </w:p>
        </w:tc>
        <w:tc>
          <w:tcPr>
            <w:tcW w:w="2915"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40 ur tedensko</w:t>
            </w:r>
          </w:p>
        </w:tc>
        <w:tc>
          <w:tcPr>
            <w:tcW w:w="2809" w:type="dxa"/>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40 ur tedensko</w:t>
            </w:r>
          </w:p>
        </w:tc>
      </w:tr>
      <w:tr w:rsidR="003F6294" w:rsidRPr="003F6294" w:rsidTr="003F6294">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b/>
                <w:bCs/>
                <w:sz w:val="20"/>
                <w:szCs w:val="20"/>
              </w:rPr>
              <w:t>SKUPAJ OBA DELAVCA</w:t>
            </w:r>
          </w:p>
        </w:tc>
        <w:tc>
          <w:tcPr>
            <w:tcW w:w="572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F6294" w:rsidRPr="003F6294" w:rsidRDefault="003F6294" w:rsidP="003F6294">
            <w:pPr>
              <w:spacing w:line="280" w:lineRule="atLeast"/>
              <w:jc w:val="both"/>
              <w:rPr>
                <w:rFonts w:ascii="Helvetica" w:hAnsi="Helvetica" w:cs="Arial"/>
                <w:sz w:val="20"/>
                <w:szCs w:val="20"/>
              </w:rPr>
            </w:pPr>
            <w:r w:rsidRPr="003F6294">
              <w:rPr>
                <w:rFonts w:ascii="Helvetica" w:hAnsi="Helvetica" w:cs="Arial"/>
                <w:sz w:val="20"/>
                <w:szCs w:val="20"/>
              </w:rPr>
              <w:t>80 ur tedensko</w:t>
            </w:r>
          </w:p>
        </w:tc>
      </w:tr>
    </w:tbl>
    <w:p w:rsidR="003F6294" w:rsidRPr="003F6294" w:rsidRDefault="003F6294" w:rsidP="003F6294">
      <w:pPr>
        <w:spacing w:line="280" w:lineRule="atLeast"/>
        <w:jc w:val="both"/>
        <w:rPr>
          <w:rFonts w:ascii="Helvetica" w:hAnsi="Helvetica" w:cs="Arial"/>
          <w:b/>
          <w:sz w:val="20"/>
          <w:szCs w:val="20"/>
        </w:rPr>
      </w:pPr>
      <w:r w:rsidRPr="003F6294">
        <w:rPr>
          <w:rFonts w:ascii="Helvetica" w:hAnsi="Helvetica" w:cs="Arial"/>
          <w:b/>
          <w:sz w:val="20"/>
          <w:szCs w:val="20"/>
        </w:rPr>
        <w:t>Čiščenje morata dnevno izvajati najmanj 2 delavca, ki bosta skupaj opravila 80 ur tedensko.</w:t>
      </w:r>
      <w:r w:rsidR="00D82493">
        <w:rPr>
          <w:rFonts w:ascii="Helvetica" w:hAnsi="Helvetica" w:cs="Arial"/>
          <w:b/>
          <w:sz w:val="20"/>
          <w:szCs w:val="20"/>
        </w:rPr>
        <w:t xml:space="preserve"> </w:t>
      </w:r>
      <w:r w:rsidRPr="003F6294">
        <w:rPr>
          <w:rFonts w:ascii="Helvetica" w:hAnsi="Helvetica" w:cs="Arial"/>
          <w:b/>
          <w:sz w:val="20"/>
          <w:szCs w:val="20"/>
        </w:rPr>
        <w:t>Po predhodnem pisnem dogovoru z naročnikom, je možna prilagoditev urnika.</w:t>
      </w:r>
    </w:p>
    <w:p w:rsidR="00760CDE" w:rsidRPr="00025BBB" w:rsidRDefault="00760CDE"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POSEBNE ZAHTEVE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5D20D0">
      <w:pPr>
        <w:numPr>
          <w:ilvl w:val="0"/>
          <w:numId w:val="42"/>
        </w:numPr>
        <w:spacing w:line="280" w:lineRule="atLeast"/>
        <w:jc w:val="both"/>
        <w:rPr>
          <w:rFonts w:ascii="Helvetica" w:hAnsi="Helvetica" w:cs="Arial"/>
          <w:sz w:val="20"/>
          <w:szCs w:val="20"/>
        </w:rPr>
      </w:pPr>
      <w:r w:rsidRPr="00025BBB">
        <w:rPr>
          <w:rFonts w:ascii="Helvetica" w:hAnsi="Helvetica" w:cs="Arial"/>
          <w:sz w:val="20"/>
          <w:szCs w:val="20"/>
        </w:rPr>
        <w:t>Vsa potrebna čistila in čistilne pripomočke ter čistilno opremo na svoj račun priskrbi izvajalec;</w:t>
      </w:r>
    </w:p>
    <w:p w:rsidR="00E10661" w:rsidRPr="00025BBB" w:rsidRDefault="00E10661" w:rsidP="005D20D0">
      <w:pPr>
        <w:numPr>
          <w:ilvl w:val="0"/>
          <w:numId w:val="42"/>
        </w:numPr>
        <w:spacing w:line="280" w:lineRule="atLeast"/>
        <w:jc w:val="both"/>
        <w:rPr>
          <w:rFonts w:ascii="Helvetica" w:hAnsi="Helvetica" w:cs="Arial"/>
          <w:sz w:val="20"/>
          <w:szCs w:val="20"/>
        </w:rPr>
      </w:pPr>
      <w:r w:rsidRPr="00025BBB">
        <w:rPr>
          <w:rFonts w:ascii="Helvetica" w:hAnsi="Helvetica" w:cs="Arial"/>
          <w:sz w:val="20"/>
          <w:szCs w:val="20"/>
        </w:rPr>
        <w:t>Vse toaletne potrebščine (papirna galanterija, milo) na svoje stroške zagotavlja naročnik;</w:t>
      </w:r>
    </w:p>
    <w:p w:rsidR="00E10661" w:rsidRPr="00025BBB" w:rsidRDefault="00E10661" w:rsidP="005D20D0">
      <w:pPr>
        <w:numPr>
          <w:ilvl w:val="0"/>
          <w:numId w:val="42"/>
        </w:numPr>
        <w:spacing w:line="280" w:lineRule="atLeast"/>
        <w:jc w:val="both"/>
        <w:rPr>
          <w:rFonts w:ascii="Helvetica" w:hAnsi="Helvetica" w:cs="Arial"/>
          <w:sz w:val="20"/>
          <w:szCs w:val="20"/>
        </w:rPr>
      </w:pPr>
      <w:r w:rsidRPr="00025BBB">
        <w:rPr>
          <w:rFonts w:ascii="Helvetica" w:hAnsi="Helvetica" w:cs="Arial"/>
          <w:sz w:val="20"/>
          <w:szCs w:val="20"/>
        </w:rPr>
        <w:t>Izvajalec mora storitve čiščenja izvajati z delavci, ki so pri njem v rednem delovnem razmerju, skladno z zakonodajo v Republiki Sloveniji in vso čistilno osebje mora aktivno obvladati slovenski jezik;</w:t>
      </w:r>
    </w:p>
    <w:p w:rsidR="00E10661" w:rsidRPr="00025BBB" w:rsidRDefault="00E10661" w:rsidP="005D20D0">
      <w:pPr>
        <w:numPr>
          <w:ilvl w:val="0"/>
          <w:numId w:val="42"/>
        </w:numPr>
        <w:spacing w:line="280" w:lineRule="atLeast"/>
        <w:jc w:val="both"/>
        <w:rPr>
          <w:rFonts w:ascii="Helvetica" w:hAnsi="Helvetica" w:cs="Arial"/>
          <w:sz w:val="20"/>
          <w:szCs w:val="20"/>
        </w:rPr>
      </w:pPr>
      <w:r w:rsidRPr="00025BBB">
        <w:rPr>
          <w:rFonts w:ascii="Helvetica" w:hAnsi="Helvetica" w:cs="Arial"/>
          <w:sz w:val="20"/>
          <w:szCs w:val="20"/>
        </w:rPr>
        <w:t>Izvajalec mora vsako spremembo oziroma odsotnost delavca vnaprej najaviti oziroma dopolniti predložen seznam;</w:t>
      </w:r>
    </w:p>
    <w:p w:rsidR="00E10661" w:rsidRDefault="00E10661" w:rsidP="005D20D0">
      <w:pPr>
        <w:numPr>
          <w:ilvl w:val="0"/>
          <w:numId w:val="42"/>
        </w:numPr>
        <w:spacing w:line="280" w:lineRule="atLeast"/>
        <w:jc w:val="both"/>
        <w:rPr>
          <w:rFonts w:ascii="Helvetica" w:hAnsi="Helvetica" w:cs="Arial"/>
          <w:sz w:val="20"/>
          <w:szCs w:val="20"/>
        </w:rPr>
      </w:pPr>
      <w:r w:rsidRPr="00C32BE3">
        <w:rPr>
          <w:rFonts w:ascii="Helvetica" w:hAnsi="Helvetica" w:cs="Arial"/>
          <w:sz w:val="20"/>
          <w:szCs w:val="20"/>
        </w:rPr>
        <w:t xml:space="preserve">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w:t>
      </w:r>
    </w:p>
    <w:p w:rsidR="00621F81" w:rsidRDefault="00621F81" w:rsidP="00621F81">
      <w:pPr>
        <w:spacing w:line="280" w:lineRule="atLeast"/>
        <w:jc w:val="both"/>
        <w:rPr>
          <w:rFonts w:ascii="Helvetica" w:hAnsi="Helvetica" w:cs="Arial"/>
          <w:sz w:val="20"/>
          <w:szCs w:val="20"/>
        </w:rPr>
      </w:pPr>
    </w:p>
    <w:p w:rsidR="00C32BE3" w:rsidRDefault="00C32BE3" w:rsidP="00C32BE3">
      <w:pPr>
        <w:spacing w:line="280" w:lineRule="atLeast"/>
        <w:ind w:left="720"/>
        <w:jc w:val="both"/>
        <w:rPr>
          <w:rFonts w:ascii="Helvetica" w:hAnsi="Helvetica" w:cs="Arial"/>
          <w:sz w:val="20"/>
          <w:szCs w:val="20"/>
        </w:rPr>
      </w:pPr>
    </w:p>
    <w:p w:rsidR="00737C45" w:rsidRPr="00025BBB" w:rsidRDefault="00737C45" w:rsidP="00737C45">
      <w:pPr>
        <w:spacing w:line="280" w:lineRule="atLeast"/>
        <w:jc w:val="both"/>
        <w:rPr>
          <w:rFonts w:ascii="Helvetica" w:hAnsi="Helvetica" w:cs="Arial"/>
          <w:sz w:val="20"/>
          <w:szCs w:val="20"/>
        </w:rPr>
      </w:pPr>
      <w:r w:rsidRPr="00025BBB">
        <w:rPr>
          <w:rFonts w:ascii="Helvetica" w:hAnsi="Helvetica" w:cs="Arial"/>
          <w:b/>
          <w:bCs/>
          <w:sz w:val="20"/>
          <w:szCs w:val="20"/>
        </w:rPr>
        <w:lastRenderedPageBreak/>
        <w:t xml:space="preserve">OKOLJSKE ZAHTEVE IN MERILA ZA ČISTILA IN STORITVE ČIŠČENJA </w:t>
      </w:r>
    </w:p>
    <w:p w:rsidR="00737C45" w:rsidRPr="00025BBB" w:rsidRDefault="00737C45" w:rsidP="00322F51">
      <w:pPr>
        <w:spacing w:line="280" w:lineRule="atLeast"/>
        <w:jc w:val="both"/>
        <w:rPr>
          <w:rFonts w:ascii="Helvetica" w:hAnsi="Helvetica" w:cs="Arial"/>
          <w:sz w:val="20"/>
          <w:szCs w:val="20"/>
        </w:rPr>
      </w:pPr>
    </w:p>
    <w:p w:rsidR="003F6294" w:rsidRPr="003F6294" w:rsidRDefault="003F6294" w:rsidP="003F6294">
      <w:pPr>
        <w:tabs>
          <w:tab w:val="left" w:pos="284"/>
        </w:tabs>
        <w:spacing w:line="280" w:lineRule="atLeast"/>
        <w:jc w:val="both"/>
        <w:rPr>
          <w:rFonts w:ascii="Helvetica" w:hAnsi="Helvetica"/>
          <w:sz w:val="20"/>
          <w:szCs w:val="20"/>
        </w:rPr>
      </w:pPr>
      <w:r w:rsidRPr="003F6294">
        <w:rPr>
          <w:rFonts w:ascii="Helvetica" w:hAnsi="Helvetica" w:hint="cs"/>
          <w:sz w:val="20"/>
          <w:szCs w:val="20"/>
        </w:rPr>
        <w:t xml:space="preserve">Ponudnik bo zagotovil vsa potrebna sredstva in proizvode za kvalitetno in pravočasno izvajanje storitev </w:t>
      </w:r>
      <w:r w:rsidRPr="003F6294">
        <w:rPr>
          <w:rFonts w:ascii="Helvetica" w:hAnsi="Helvetica"/>
          <w:sz w:val="20"/>
          <w:szCs w:val="20"/>
        </w:rPr>
        <w:t>č</w:t>
      </w:r>
      <w:r w:rsidRPr="003F6294">
        <w:rPr>
          <w:rFonts w:ascii="Helvetica" w:hAnsi="Helvetica" w:hint="cs"/>
          <w:sz w:val="20"/>
          <w:szCs w:val="20"/>
        </w:rPr>
        <w:t xml:space="preserve">iščenja, ki so predmet javnega naročila. Proizvodi, ki jih bo uporabljal ponudnik za vsakodnevno čiščenje, morajo izpolnjevati tehnične specifikacije v skladu z okoljskimi zahtevami in merili za čistila in storitve čiščenja iz Uredbe o zelenem javnem naročanju. </w:t>
      </w:r>
    </w:p>
    <w:p w:rsidR="003F6294" w:rsidRPr="003F6294" w:rsidRDefault="003F6294" w:rsidP="003F6294">
      <w:pPr>
        <w:tabs>
          <w:tab w:val="left" w:pos="284"/>
        </w:tabs>
        <w:spacing w:line="280" w:lineRule="atLeast"/>
        <w:jc w:val="both"/>
        <w:rPr>
          <w:rFonts w:ascii="Helvetica" w:hAnsi="Helvetica"/>
          <w:sz w:val="20"/>
          <w:szCs w:val="20"/>
        </w:rPr>
      </w:pPr>
    </w:p>
    <w:p w:rsidR="003F6294" w:rsidRPr="003F6294" w:rsidRDefault="003F6294" w:rsidP="003F6294">
      <w:pPr>
        <w:tabs>
          <w:tab w:val="left" w:pos="284"/>
        </w:tabs>
        <w:spacing w:line="280" w:lineRule="atLeast"/>
        <w:jc w:val="both"/>
        <w:rPr>
          <w:rFonts w:ascii="Helvetica" w:hAnsi="Helvetica"/>
          <w:sz w:val="20"/>
          <w:szCs w:val="20"/>
        </w:rPr>
      </w:pPr>
      <w:r w:rsidRPr="003F6294">
        <w:rPr>
          <w:rFonts w:ascii="Helvetica" w:hAnsi="Helvetica" w:hint="cs"/>
          <w:sz w:val="20"/>
          <w:szCs w:val="20"/>
        </w:rPr>
        <w:t xml:space="preserve">Naročnik je predmet javnega naročanja določil tako, da je iz opisa predmeta jasno razvidno, da je predmet javnega naročanja okoljsko manj obremenjujoča storitev in da se pri oddaji javnega naročila upoštevajo okoljske zahteve in merila iz Uredbe o zelenem javnem naročanju. </w:t>
      </w:r>
    </w:p>
    <w:p w:rsidR="003F6294" w:rsidRPr="003F6294" w:rsidRDefault="003F6294" w:rsidP="003F6294">
      <w:pPr>
        <w:tabs>
          <w:tab w:val="left" w:pos="284"/>
        </w:tabs>
        <w:spacing w:line="280" w:lineRule="atLeast"/>
        <w:jc w:val="both"/>
        <w:rPr>
          <w:rFonts w:ascii="Helvetica" w:hAnsi="Helvetica"/>
          <w:sz w:val="20"/>
          <w:szCs w:val="20"/>
        </w:rPr>
      </w:pPr>
    </w:p>
    <w:p w:rsidR="003F6294" w:rsidRPr="003F6294" w:rsidRDefault="003F6294" w:rsidP="003F6294">
      <w:pPr>
        <w:tabs>
          <w:tab w:val="left" w:pos="284"/>
        </w:tabs>
        <w:spacing w:line="280" w:lineRule="atLeast"/>
        <w:jc w:val="both"/>
        <w:rPr>
          <w:rFonts w:ascii="Helvetica" w:hAnsi="Helvetica"/>
          <w:sz w:val="20"/>
          <w:szCs w:val="20"/>
        </w:rPr>
      </w:pPr>
      <w:r w:rsidRPr="003F6294">
        <w:rPr>
          <w:rFonts w:ascii="Helvetica" w:hAnsi="Helvetica" w:hint="cs"/>
          <w:sz w:val="20"/>
          <w:szCs w:val="20"/>
        </w:rPr>
        <w:t xml:space="preserve">Ponudnik mora zagotoviti vse vrste čistil in razkužil. Vsa čistilna in razkužilna sredstva so všteta v ceno čiščenja. </w:t>
      </w:r>
    </w:p>
    <w:p w:rsidR="005A0427" w:rsidRDefault="005A0427" w:rsidP="00405938">
      <w:pPr>
        <w:tabs>
          <w:tab w:val="left" w:pos="284"/>
        </w:tabs>
        <w:spacing w:line="280" w:lineRule="atLeast"/>
        <w:jc w:val="both"/>
        <w:rPr>
          <w:rFonts w:ascii="Helvetica" w:hAnsi="Helvetica"/>
          <w:sz w:val="20"/>
          <w:szCs w:val="20"/>
        </w:rPr>
      </w:pPr>
    </w:p>
    <w:p w:rsidR="003F6294" w:rsidRPr="003F6294" w:rsidRDefault="003F6294" w:rsidP="003F6294">
      <w:pPr>
        <w:tabs>
          <w:tab w:val="left" w:pos="284"/>
        </w:tabs>
        <w:spacing w:line="280" w:lineRule="atLeast"/>
        <w:jc w:val="both"/>
        <w:rPr>
          <w:rFonts w:ascii="Helvetica" w:hAnsi="Helvetica"/>
          <w:sz w:val="20"/>
          <w:szCs w:val="20"/>
        </w:rPr>
      </w:pPr>
      <w:r w:rsidRPr="003F6294">
        <w:rPr>
          <w:rFonts w:ascii="Helvetica" w:hAnsi="Helvetica"/>
          <w:sz w:val="20"/>
          <w:szCs w:val="20"/>
        </w:rPr>
        <w:t>Č</w:t>
      </w:r>
      <w:r w:rsidRPr="003F6294">
        <w:rPr>
          <w:rFonts w:ascii="Helvetica" w:hAnsi="Helvetica" w:hint="cs"/>
          <w:sz w:val="20"/>
          <w:szCs w:val="20"/>
        </w:rPr>
        <w:t xml:space="preserve">istilna sredstva morajo biti v ustrezno označeni embalaži. V primeru, da izvajalec uporablja embalažo za večkratno uporabo, je to potrebno dnevno oprati v pomivalnem stroju. </w:t>
      </w:r>
    </w:p>
    <w:p w:rsidR="003F6294" w:rsidRPr="003F6294" w:rsidRDefault="003F6294" w:rsidP="003F6294">
      <w:pPr>
        <w:tabs>
          <w:tab w:val="left" w:pos="284"/>
        </w:tabs>
        <w:spacing w:line="280" w:lineRule="atLeast"/>
        <w:jc w:val="both"/>
        <w:rPr>
          <w:rFonts w:ascii="Helvetica" w:hAnsi="Helvetica"/>
          <w:sz w:val="20"/>
          <w:szCs w:val="20"/>
        </w:rPr>
      </w:pPr>
    </w:p>
    <w:p w:rsidR="003F6294" w:rsidRPr="003F6294" w:rsidRDefault="003F6294" w:rsidP="003F6294">
      <w:pPr>
        <w:tabs>
          <w:tab w:val="left" w:pos="284"/>
        </w:tabs>
        <w:spacing w:line="280" w:lineRule="atLeast"/>
        <w:jc w:val="both"/>
        <w:rPr>
          <w:rFonts w:ascii="Helvetica" w:hAnsi="Helvetica"/>
          <w:b/>
          <w:iCs/>
          <w:sz w:val="20"/>
          <w:szCs w:val="20"/>
        </w:rPr>
      </w:pPr>
      <w:r w:rsidRPr="003F6294">
        <w:rPr>
          <w:rFonts w:ascii="Helvetica" w:hAnsi="Helvetica"/>
          <w:b/>
          <w:sz w:val="20"/>
          <w:szCs w:val="20"/>
        </w:rPr>
        <w:t xml:space="preserve">Ponudnik mora v ponudbi priložiti </w:t>
      </w:r>
      <w:r w:rsidRPr="003F6294">
        <w:rPr>
          <w:rFonts w:ascii="Helvetica" w:hAnsi="Helvetica"/>
          <w:b/>
          <w:iCs/>
          <w:sz w:val="20"/>
          <w:szCs w:val="20"/>
        </w:rPr>
        <w:t xml:space="preserve">Izjavo o izpolnjevanju kadrovskih, tehničnih in okoljskih zahtev (OBR-6) ter Tabelo čistil in ostalih sredstev skladnih z Uredbo o zelenem javnem naročanju (OBR-8). </w:t>
      </w:r>
      <w:r w:rsidRPr="003F6294">
        <w:rPr>
          <w:rFonts w:ascii="Helvetica" w:hAnsi="Helvetica"/>
          <w:b/>
          <w:sz w:val="20"/>
          <w:szCs w:val="20"/>
        </w:rPr>
        <w:t xml:space="preserve">Naročnik si pridržuje pravico, da tako po prejemu ponudbe kot tudi v času izvajanja naročila od izvajalca zahteva, da za </w:t>
      </w:r>
      <w:r w:rsidRPr="003F6294">
        <w:rPr>
          <w:rFonts w:ascii="Helvetica" w:hAnsi="Helvetica"/>
          <w:b/>
          <w:iCs/>
          <w:sz w:val="20"/>
          <w:szCs w:val="20"/>
        </w:rPr>
        <w:t>vsak artikel, za katerega se zahteva izpolnjevanje okoljskih zahtev,</w:t>
      </w:r>
      <w:r w:rsidRPr="003F6294">
        <w:rPr>
          <w:rFonts w:ascii="Helvetica" w:hAnsi="Helvetica"/>
          <w:b/>
          <w:sz w:val="20"/>
          <w:szCs w:val="20"/>
        </w:rPr>
        <w:t xml:space="preserve"> poleg izjave predloži tudi druga dokazila v skladu z Uredbo o zelenem javnem naročanju (</w:t>
      </w:r>
      <w:r w:rsidRPr="003F6294">
        <w:rPr>
          <w:rFonts w:ascii="Helvetica" w:hAnsi="Helvetica"/>
          <w:b/>
          <w:iCs/>
          <w:sz w:val="20"/>
          <w:szCs w:val="20"/>
        </w:rPr>
        <w:t xml:space="preserve">certifikate, tehnične liste in varnostne liste v slovenskem jeziku, jasna navodila za doziranje v slovenskem jeziku ipd.). </w:t>
      </w:r>
    </w:p>
    <w:p w:rsidR="003F6294" w:rsidRPr="00025BBB" w:rsidRDefault="003F6294" w:rsidP="00405938">
      <w:pPr>
        <w:tabs>
          <w:tab w:val="left" w:pos="284"/>
        </w:tabs>
        <w:spacing w:line="280" w:lineRule="atLeast"/>
        <w:jc w:val="both"/>
        <w:rPr>
          <w:rFonts w:ascii="Helvetica" w:hAnsi="Helvetica"/>
          <w:sz w:val="20"/>
          <w:szCs w:val="20"/>
        </w:rPr>
      </w:pPr>
    </w:p>
    <w:sectPr w:rsidR="003F6294" w:rsidRPr="00025BBB" w:rsidSect="008F33DB">
      <w:type w:val="continuous"/>
      <w:pgSz w:w="11906" w:h="16838" w:code="9"/>
      <w:pgMar w:top="1267" w:right="1418" w:bottom="1528" w:left="1418"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659" w:rsidRDefault="00982659">
      <w:r>
        <w:separator/>
      </w:r>
    </w:p>
  </w:endnote>
  <w:endnote w:type="continuationSeparator" w:id="0">
    <w:p w:rsidR="00982659" w:rsidRDefault="0098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Roman">
    <w:panose1 w:val="00000500000000020000"/>
    <w:charset w:val="00"/>
    <w:family w:val="auto"/>
    <w:pitch w:val="variable"/>
    <w:sig w:usb0="E00002FF" w:usb1="5000205A" w:usb2="00000000" w:usb3="00000000" w:csb0="0000019F" w:csb1="00000000"/>
  </w:font>
  <w:font w:name="TimesNewRoman">
    <w:altName w:val="Times New Roman"/>
    <w:panose1 w:val="020B0604020202020204"/>
    <w:charset w:val="00"/>
    <w:family w:val="roman"/>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gency FB">
    <w:panose1 w:val="020B0503020202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imbusSanDEE">
    <w:altName w:val="Courier New"/>
    <w:panose1 w:val="020B0604020202020204"/>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F7A" w:rsidRDefault="00484F7A" w:rsidP="000F17A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484F7A" w:rsidRDefault="00484F7A" w:rsidP="00886F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F7A" w:rsidRPr="00886FA5" w:rsidRDefault="00484F7A" w:rsidP="00886FA5">
    <w:pPr>
      <w:pStyle w:val="Footer"/>
      <w:framePr w:wrap="notBeside" w:vAnchor="text" w:hAnchor="margin" w:xAlign="right" w:y="1"/>
      <w:rPr>
        <w:rStyle w:val="PageNumber"/>
        <w:rFonts w:ascii="Helvetica" w:hAnsi="Helvetica"/>
        <w:sz w:val="18"/>
        <w:szCs w:val="18"/>
      </w:rPr>
    </w:pPr>
    <w:r w:rsidRPr="00886FA5">
      <w:rPr>
        <w:rStyle w:val="PageNumber"/>
        <w:rFonts w:ascii="Helvetica" w:hAnsi="Helvetica"/>
        <w:sz w:val="18"/>
        <w:szCs w:val="18"/>
      </w:rPr>
      <w:fldChar w:fldCharType="begin"/>
    </w:r>
    <w:r w:rsidRPr="00886FA5">
      <w:rPr>
        <w:rStyle w:val="PageNumber"/>
        <w:rFonts w:ascii="Helvetica" w:hAnsi="Helvetica"/>
        <w:sz w:val="18"/>
        <w:szCs w:val="18"/>
      </w:rPr>
      <w:instrText xml:space="preserve"> PAGE </w:instrText>
    </w:r>
    <w:r w:rsidRPr="00886FA5">
      <w:rPr>
        <w:rStyle w:val="PageNumber"/>
        <w:rFonts w:ascii="Helvetica" w:hAnsi="Helvetica"/>
        <w:sz w:val="18"/>
        <w:szCs w:val="18"/>
      </w:rPr>
      <w:fldChar w:fldCharType="separate"/>
    </w:r>
    <w:r>
      <w:rPr>
        <w:rStyle w:val="PageNumber"/>
        <w:rFonts w:ascii="Helvetica" w:hAnsi="Helvetica"/>
        <w:noProof/>
        <w:sz w:val="18"/>
        <w:szCs w:val="18"/>
      </w:rPr>
      <w:t>37</w:t>
    </w:r>
    <w:r w:rsidRPr="00886FA5">
      <w:rPr>
        <w:rStyle w:val="PageNumber"/>
        <w:rFonts w:ascii="Helvetica" w:hAnsi="Helvetica"/>
        <w:sz w:val="18"/>
        <w:szCs w:val="18"/>
      </w:rPr>
      <w:fldChar w:fldCharType="end"/>
    </w:r>
  </w:p>
  <w:p w:rsidR="00484F7A" w:rsidRPr="00886FA5" w:rsidRDefault="00484F7A" w:rsidP="00886FA5">
    <w:pPr>
      <w:pStyle w:val="Footer"/>
      <w:ind w:right="360"/>
      <w:rPr>
        <w:rFonts w:ascii="Helvetica" w:hAnsi="Helvetic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659" w:rsidRDefault="00982659">
      <w:r>
        <w:separator/>
      </w:r>
    </w:p>
  </w:footnote>
  <w:footnote w:type="continuationSeparator" w:id="0">
    <w:p w:rsidR="00982659" w:rsidRDefault="00982659">
      <w:r>
        <w:continuationSeparator/>
      </w:r>
    </w:p>
  </w:footnote>
  <w:footnote w:id="1">
    <w:p w:rsidR="00484F7A" w:rsidRPr="006A29B4" w:rsidRDefault="00484F7A" w:rsidP="003D1829">
      <w:pPr>
        <w:pStyle w:val="FootnoteText"/>
        <w:jc w:val="both"/>
        <w:rPr>
          <w:rFonts w:ascii="Arial" w:hAnsi="Arial" w:cs="Arial"/>
          <w:sz w:val="16"/>
          <w:szCs w:val="16"/>
          <w:lang w:val="sl-SI"/>
        </w:rPr>
      </w:pPr>
      <w:r w:rsidRPr="006A29B4">
        <w:rPr>
          <w:rStyle w:val="FootnoteReference"/>
          <w:rFonts w:ascii="Arial" w:hAnsi="Arial" w:cs="Arial"/>
          <w:sz w:val="16"/>
          <w:szCs w:val="16"/>
        </w:rPr>
        <w:footnoteRef/>
      </w:r>
      <w:r w:rsidRPr="006A29B4">
        <w:rPr>
          <w:rFonts w:ascii="Arial" w:hAnsi="Arial" w:cs="Arial"/>
          <w:sz w:val="16"/>
          <w:szCs w:val="16"/>
        </w:rPr>
        <w:t xml:space="preserve"> </w:t>
      </w:r>
      <w:hyperlink r:id="rId1" w:history="1">
        <w:r w:rsidRPr="006A29B4">
          <w:rPr>
            <w:rStyle w:val="Hyperlink"/>
            <w:rFonts w:ascii="Arial" w:hAnsi="Arial" w:cs="Arial"/>
            <w:sz w:val="16"/>
            <w:szCs w:val="16"/>
          </w:rPr>
          <w:t>Obligacijski zakonik</w:t>
        </w:r>
      </w:hyperlink>
      <w:r w:rsidRPr="006A29B4">
        <w:rPr>
          <w:rFonts w:ascii="Arial" w:hAnsi="Arial" w:cs="Arial"/>
          <w:sz w:val="16"/>
          <w:szCs w:val="16"/>
        </w:rPr>
        <w:t xml:space="preserve"> (Uradni list RS, št. 97/07 – uradno prečiščeno besedilo, 64/16 – odl. US in 20/18 – OROZ631)</w:t>
      </w:r>
      <w:r w:rsidRPr="006A29B4">
        <w:rPr>
          <w:rFonts w:ascii="Arial" w:hAnsi="Arial" w:cs="Arial"/>
          <w:sz w:val="16"/>
          <w:szCs w:val="16"/>
          <w:lang w:val="sl-SI"/>
        </w:rPr>
        <w:t>.</w:t>
      </w:r>
    </w:p>
  </w:footnote>
  <w:footnote w:id="2">
    <w:p w:rsidR="00484F7A" w:rsidRDefault="00484F7A" w:rsidP="00EA3EC9">
      <w:pPr>
        <w:pStyle w:val="FootnoteText"/>
        <w:rPr>
          <w:rFonts w:ascii="Helvetica" w:hAnsi="Helvetica"/>
          <w:sz w:val="16"/>
          <w:szCs w:val="16"/>
        </w:rPr>
      </w:pPr>
      <w:r w:rsidRPr="000710BD">
        <w:rPr>
          <w:rStyle w:val="FootnoteReference"/>
          <w:rFonts w:ascii="Helvetica" w:hAnsi="Helvetica"/>
          <w:sz w:val="16"/>
          <w:szCs w:val="16"/>
        </w:rPr>
        <w:footnoteRef/>
      </w:r>
      <w:r w:rsidRPr="000710BD">
        <w:rPr>
          <w:rFonts w:ascii="Helvetica" w:hAnsi="Helvetica"/>
          <w:sz w:val="16"/>
          <w:szCs w:val="16"/>
        </w:rPr>
        <w:t xml:space="preserve"> Primeri okoljskih zahtev in meril so dosegljivi na: https://ejn.gov.si/sistem/zeleno-jn.html</w:t>
      </w:r>
    </w:p>
    <w:p w:rsidR="00484F7A" w:rsidRPr="000710BD" w:rsidRDefault="00484F7A" w:rsidP="00EA3EC9">
      <w:pPr>
        <w:pStyle w:val="FootnoteText"/>
        <w:rPr>
          <w:rFonts w:ascii="Helvetica" w:hAnsi="Helvetica"/>
          <w:sz w:val="16"/>
          <w:szCs w:val="16"/>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F7A" w:rsidRDefault="00484F7A">
    <w:pPr>
      <w:pStyle w:val="Header"/>
      <w:ind w:left="3062"/>
    </w:pPr>
  </w:p>
  <w:p w:rsidR="00484F7A" w:rsidRDefault="00484F7A">
    <w:pPr>
      <w:pStyle w:val="Header"/>
      <w:ind w:left="3062"/>
    </w:pPr>
  </w:p>
  <w:p w:rsidR="00484F7A" w:rsidRDefault="00484F7A">
    <w:pPr>
      <w:pStyle w:val="Header"/>
      <w:ind w:left="306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F7A" w:rsidRDefault="00484F7A" w:rsidP="00864F70">
    <w:pPr>
      <w:pStyle w:val="Header"/>
      <w:tabs>
        <w:tab w:val="clear" w:pos="4536"/>
        <w:tab w:val="center" w:pos="0"/>
      </w:tabs>
    </w:pPr>
  </w:p>
  <w:p w:rsidR="00484F7A" w:rsidRPr="00346114" w:rsidRDefault="00484F7A" w:rsidP="008F33DB">
    <w:pPr>
      <w:pStyle w:val="Header"/>
      <w:jc w:val="right"/>
    </w:pPr>
    <w:r>
      <w:rPr>
        <w:noProof/>
      </w:rPr>
      <w:drawing>
        <wp:anchor distT="0" distB="0" distL="114300" distR="114300" simplePos="0" relativeHeight="251658240" behindDoc="1" locked="1" layoutInCell="1" allowOverlap="0">
          <wp:simplePos x="0" y="0"/>
          <wp:positionH relativeFrom="column">
            <wp:posOffset>4838700</wp:posOffset>
          </wp:positionH>
          <wp:positionV relativeFrom="page">
            <wp:posOffset>-109855</wp:posOffset>
          </wp:positionV>
          <wp:extent cx="1457960" cy="2170430"/>
          <wp:effectExtent l="0" t="0" r="0" b="0"/>
          <wp:wrapNone/>
          <wp:docPr id="2" name="Slika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960" cy="21704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1" locked="1" layoutInCell="1" allowOverlap="0">
          <wp:simplePos x="0" y="0"/>
          <wp:positionH relativeFrom="column">
            <wp:posOffset>0</wp:posOffset>
          </wp:positionH>
          <wp:positionV relativeFrom="page">
            <wp:posOffset>448945</wp:posOffset>
          </wp:positionV>
          <wp:extent cx="2008505" cy="427990"/>
          <wp:effectExtent l="0" t="0" r="0" b="0"/>
          <wp:wrapNone/>
          <wp:docPr id="1"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850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84F7A" w:rsidRDefault="00484F7A" w:rsidP="00864F70">
    <w:pPr>
      <w:pStyle w:val="Header"/>
      <w:tabs>
        <w:tab w:val="clear" w:pos="4536"/>
        <w:tab w:val="center" w:pos="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84F2B134"/>
    <w:lvl w:ilvl="0">
      <w:start w:val="1"/>
      <w:numFmt w:val="decimal"/>
      <w:pStyle w:val="MediumList2-Accent41"/>
      <w:lvlText w:val="%1."/>
      <w:lvlJc w:val="left"/>
      <w:pPr>
        <w:tabs>
          <w:tab w:val="num" w:pos="1209"/>
        </w:tabs>
        <w:ind w:left="1209" w:hanging="360"/>
      </w:pPr>
    </w:lvl>
  </w:abstractNum>
  <w:abstractNum w:abstractNumId="1" w15:restartNumberingAfterBreak="0">
    <w:nsid w:val="FFFFFF7E"/>
    <w:multiLevelType w:val="singleLevel"/>
    <w:tmpl w:val="C7B26C50"/>
    <w:lvl w:ilvl="0">
      <w:start w:val="1"/>
      <w:numFmt w:val="decimal"/>
      <w:pStyle w:val="SlogNaslov2ObojestranskoRazmikvrsticVsaj15pt"/>
      <w:lvlText w:val="%1."/>
      <w:lvlJc w:val="left"/>
      <w:pPr>
        <w:tabs>
          <w:tab w:val="num" w:pos="926"/>
        </w:tabs>
        <w:ind w:left="926" w:hanging="360"/>
      </w:pPr>
    </w:lvl>
  </w:abstractNum>
  <w:abstractNum w:abstractNumId="2" w15:restartNumberingAfterBreak="0">
    <w:nsid w:val="FFFFFF88"/>
    <w:multiLevelType w:val="singleLevel"/>
    <w:tmpl w:val="2ACAF268"/>
    <w:lvl w:ilvl="0">
      <w:start w:val="1"/>
      <w:numFmt w:val="decimal"/>
      <w:pStyle w:val="Slog2"/>
      <w:lvlText w:val="%1."/>
      <w:lvlJc w:val="left"/>
      <w:pPr>
        <w:tabs>
          <w:tab w:val="num" w:pos="360"/>
        </w:tabs>
        <w:ind w:left="360" w:hanging="360"/>
      </w:pPr>
    </w:lvl>
  </w:abstractNum>
  <w:abstractNum w:abstractNumId="3" w15:restartNumberingAfterBreak="0">
    <w:nsid w:val="0000000D"/>
    <w:multiLevelType w:val="singleLevel"/>
    <w:tmpl w:val="0000000D"/>
    <w:name w:val="WW8Num20"/>
    <w:lvl w:ilvl="0">
      <w:start w:val="3"/>
      <w:numFmt w:val="bullet"/>
      <w:lvlText w:val="-"/>
      <w:lvlJc w:val="left"/>
      <w:pPr>
        <w:tabs>
          <w:tab w:val="num" w:pos="0"/>
        </w:tabs>
        <w:ind w:left="720" w:hanging="360"/>
      </w:pPr>
      <w:rPr>
        <w:rFonts w:ascii="Arial" w:hAnsi="Arial" w:cs="Arial" w:hint="default"/>
        <w:sz w:val="24"/>
        <w:szCs w:val="24"/>
      </w:rPr>
    </w:lvl>
  </w:abstractNum>
  <w:abstractNum w:abstractNumId="4" w15:restartNumberingAfterBreak="0">
    <w:nsid w:val="00000010"/>
    <w:multiLevelType w:val="singleLevel"/>
    <w:tmpl w:val="00000010"/>
    <w:name w:val="WW8Num24"/>
    <w:lvl w:ilvl="0">
      <w:start w:val="1"/>
      <w:numFmt w:val="bullet"/>
      <w:lvlText w:val="-"/>
      <w:lvlJc w:val="left"/>
      <w:pPr>
        <w:tabs>
          <w:tab w:val="num" w:pos="0"/>
        </w:tabs>
        <w:ind w:left="720" w:hanging="360"/>
      </w:pPr>
      <w:rPr>
        <w:rFonts w:ascii="Times New Roman" w:hAnsi="Times New Roman" w:cs="Times New Roman" w:hint="default"/>
        <w:sz w:val="22"/>
        <w:szCs w:val="22"/>
      </w:rPr>
    </w:lvl>
  </w:abstractNum>
  <w:abstractNum w:abstractNumId="5" w15:restartNumberingAfterBreak="0">
    <w:nsid w:val="00000014"/>
    <w:multiLevelType w:val="singleLevel"/>
    <w:tmpl w:val="00000014"/>
    <w:name w:val="WW8Num31"/>
    <w:lvl w:ilvl="0">
      <w:start w:val="10"/>
      <w:numFmt w:val="bullet"/>
      <w:lvlText w:val="-"/>
      <w:lvlJc w:val="left"/>
      <w:pPr>
        <w:tabs>
          <w:tab w:val="num" w:pos="0"/>
        </w:tabs>
        <w:ind w:left="720" w:hanging="360"/>
      </w:pPr>
      <w:rPr>
        <w:rFonts w:ascii="Garamond" w:hAnsi="Garamond" w:cs="Times New Roman" w:hint="default"/>
      </w:rPr>
    </w:lvl>
  </w:abstractNum>
  <w:abstractNum w:abstractNumId="6" w15:restartNumberingAfterBreak="0">
    <w:nsid w:val="00AB4C07"/>
    <w:multiLevelType w:val="multilevel"/>
    <w:tmpl w:val="58146452"/>
    <w:lvl w:ilvl="0">
      <w:start w:val="1"/>
      <w:numFmt w:val="decimal"/>
      <w:pStyle w:val="DocumentMap"/>
      <w:lvlText w:val="%1."/>
      <w:lvlJc w:val="left"/>
      <w:pPr>
        <w:tabs>
          <w:tab w:val="num" w:pos="360"/>
        </w:tabs>
        <w:ind w:left="360" w:hanging="360"/>
      </w:pPr>
      <w:rPr>
        <w:rFonts w:hint="default"/>
      </w:rPr>
    </w:lvl>
    <w:lvl w:ilvl="1">
      <w:start w:val="1"/>
      <w:numFmt w:val="decimal"/>
      <w:pStyle w:val="DocumentMap"/>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AE1E19"/>
    <w:multiLevelType w:val="hybridMultilevel"/>
    <w:tmpl w:val="B4A46B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16ED4"/>
    <w:multiLevelType w:val="hybridMultilevel"/>
    <w:tmpl w:val="08620334"/>
    <w:lvl w:ilvl="0" w:tplc="9262572E">
      <w:start w:val="1"/>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3849DF"/>
    <w:multiLevelType w:val="hybridMultilevel"/>
    <w:tmpl w:val="6FD48706"/>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DF64F4"/>
    <w:multiLevelType w:val="multilevel"/>
    <w:tmpl w:val="4956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F144E9"/>
    <w:multiLevelType w:val="hybridMultilevel"/>
    <w:tmpl w:val="A09E6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E71589"/>
    <w:multiLevelType w:val="hybridMultilevel"/>
    <w:tmpl w:val="9CD06BBC"/>
    <w:lvl w:ilvl="0" w:tplc="0424000F">
      <w:start w:val="1"/>
      <w:numFmt w:val="decimal"/>
      <w:pStyle w:val="StyleHeading1Justifie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5755641"/>
    <w:multiLevelType w:val="hybridMultilevel"/>
    <w:tmpl w:val="6A20B478"/>
    <w:lvl w:ilvl="0" w:tplc="67603C1A">
      <w:numFmt w:val="bullet"/>
      <w:lvlText w:val="-"/>
      <w:lvlJc w:val="left"/>
      <w:pPr>
        <w:ind w:left="1854" w:hanging="360"/>
      </w:pPr>
      <w:rPr>
        <w:rFonts w:ascii="Calibri" w:eastAsia="Calibri" w:hAnsi="Calibri"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18C449AA"/>
    <w:multiLevelType w:val="hybridMultilevel"/>
    <w:tmpl w:val="62D024CC"/>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21" w15:restartNumberingAfterBreak="0">
    <w:nsid w:val="2B081C7F"/>
    <w:multiLevelType w:val="hybridMultilevel"/>
    <w:tmpl w:val="F29615C2"/>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4D52D1"/>
    <w:multiLevelType w:val="hybridMultilevel"/>
    <w:tmpl w:val="C7A831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FB586D"/>
    <w:multiLevelType w:val="hybridMultilevel"/>
    <w:tmpl w:val="1C484E88"/>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C9015A"/>
    <w:multiLevelType w:val="hybridMultilevel"/>
    <w:tmpl w:val="14962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6C46BC"/>
    <w:multiLevelType w:val="hybridMultilevel"/>
    <w:tmpl w:val="D6A294E4"/>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38C34684"/>
    <w:multiLevelType w:val="hybridMultilevel"/>
    <w:tmpl w:val="A336C3C8"/>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0" w15:restartNumberingAfterBreak="0">
    <w:nsid w:val="3CAD7C2B"/>
    <w:multiLevelType w:val="hybridMultilevel"/>
    <w:tmpl w:val="A07E774C"/>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3680F"/>
    <w:multiLevelType w:val="multilevel"/>
    <w:tmpl w:val="94BE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CC7769"/>
    <w:multiLevelType w:val="hybridMultilevel"/>
    <w:tmpl w:val="7D52575E"/>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05244CF"/>
    <w:multiLevelType w:val="hybridMultilevel"/>
    <w:tmpl w:val="DBF28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6036A5"/>
    <w:multiLevelType w:val="hybridMultilevel"/>
    <w:tmpl w:val="3B20B684"/>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C81706"/>
    <w:multiLevelType w:val="hybridMultilevel"/>
    <w:tmpl w:val="B26C76A4"/>
    <w:lvl w:ilvl="0" w:tplc="C9F2D40E">
      <w:numFmt w:val="bullet"/>
      <w:lvlText w:val="-"/>
      <w:lvlJc w:val="left"/>
      <w:pPr>
        <w:ind w:left="720" w:hanging="360"/>
      </w:pPr>
      <w:rPr>
        <w:rFonts w:ascii="Times New Roman" w:eastAsia="Times New Roman" w:hAnsi="Times New Roman" w:cs="Times New Roman" w:hint="default"/>
      </w:rPr>
    </w:lvl>
    <w:lvl w:ilvl="1" w:tplc="FF48FDDC">
      <w:numFmt w:val="bullet"/>
      <w:lvlText w:val="•"/>
      <w:lvlJc w:val="left"/>
      <w:pPr>
        <w:ind w:left="2260" w:hanging="1180"/>
      </w:pPr>
      <w:rPr>
        <w:rFonts w:ascii="Helvetica" w:eastAsia="Times New Roman" w:hAnsi="Helvetica"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1055BD"/>
    <w:multiLevelType w:val="hybridMultilevel"/>
    <w:tmpl w:val="FC748404"/>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117DCB"/>
    <w:multiLevelType w:val="hybridMultilevel"/>
    <w:tmpl w:val="412A7B36"/>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A2349E"/>
    <w:multiLevelType w:val="hybridMultilevel"/>
    <w:tmpl w:val="A5BEE3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356F90"/>
    <w:multiLevelType w:val="hybridMultilevel"/>
    <w:tmpl w:val="83003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8540340"/>
    <w:multiLevelType w:val="hybridMultilevel"/>
    <w:tmpl w:val="A6FEE58A"/>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9100C9"/>
    <w:multiLevelType w:val="hybridMultilevel"/>
    <w:tmpl w:val="39C81270"/>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C264324C">
      <w:numFmt w:val="bullet"/>
      <w:lvlText w:val="−"/>
      <w:lvlJc w:val="left"/>
      <w:pPr>
        <w:ind w:left="3089" w:hanging="940"/>
      </w:pPr>
      <w:rPr>
        <w:rFonts w:ascii="Helvetica" w:eastAsia="Times New Roman" w:hAnsi="Helvetica" w:cs="Arial"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2" w15:restartNumberingAfterBreak="0">
    <w:nsid w:val="4DC256DC"/>
    <w:multiLevelType w:val="multilevel"/>
    <w:tmpl w:val="A0B0E71C"/>
    <w:lvl w:ilvl="0">
      <w:start w:val="8"/>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44"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87E23D9"/>
    <w:multiLevelType w:val="multilevel"/>
    <w:tmpl w:val="2000146A"/>
    <w:lvl w:ilvl="0">
      <w:start w:val="12"/>
      <w:numFmt w:val="decimal"/>
      <w:pStyle w:val="Style1"/>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Telobesedila2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alinea"/>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7" w15:restartNumberingAfterBreak="0">
    <w:nsid w:val="5E9379B2"/>
    <w:multiLevelType w:val="hybridMultilevel"/>
    <w:tmpl w:val="C4882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D04F8F"/>
    <w:multiLevelType w:val="hybridMultilevel"/>
    <w:tmpl w:val="B3900B86"/>
    <w:lvl w:ilvl="0" w:tplc="8FB0ED50">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94D0241"/>
    <w:multiLevelType w:val="hybridMultilevel"/>
    <w:tmpl w:val="2FE6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7ABF34E8"/>
    <w:multiLevelType w:val="hybridMultilevel"/>
    <w:tmpl w:val="B92AFC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377AC7"/>
    <w:multiLevelType w:val="singleLevel"/>
    <w:tmpl w:val="1362DEAA"/>
    <w:lvl w:ilvl="0">
      <w:start w:val="1"/>
      <w:numFmt w:val="decimal"/>
      <w:pStyle w:val="SlogNaslov110ptObojestranskoPred0ptPo0ptRazm"/>
      <w:lvlText w:val="%1."/>
      <w:legacy w:legacy="1" w:legacySpace="0" w:legacyIndent="283"/>
      <w:lvlJc w:val="left"/>
      <w:pPr>
        <w:ind w:left="283" w:hanging="283"/>
      </w:pPr>
      <w:rPr>
        <w:rFonts w:cs="Times New Roman"/>
      </w:rPr>
    </w:lvl>
  </w:abstractNum>
  <w:num w:numId="1">
    <w:abstractNumId w:val="2"/>
  </w:num>
  <w:num w:numId="2">
    <w:abstractNumId w:val="1"/>
  </w:num>
  <w:num w:numId="3">
    <w:abstractNumId w:val="0"/>
  </w:num>
  <w:num w:numId="4">
    <w:abstractNumId w:val="43"/>
  </w:num>
  <w:num w:numId="5">
    <w:abstractNumId w:val="46"/>
  </w:num>
  <w:num w:numId="6">
    <w:abstractNumId w:val="54"/>
    <w:lvlOverride w:ilvl="0">
      <w:lvl w:ilvl="0">
        <w:start w:val="1"/>
        <w:numFmt w:val="decimal"/>
        <w:pStyle w:val="SlogNaslov110ptObojestranskoPred0ptPo0ptRazm"/>
        <w:lvlText w:val="%1."/>
        <w:legacy w:legacy="1" w:legacySpace="0" w:legacyIndent="283"/>
        <w:lvlJc w:val="left"/>
        <w:pPr>
          <w:ind w:left="283" w:hanging="283"/>
        </w:pPr>
        <w:rPr>
          <w:rFonts w:cs="Times New Roman"/>
        </w:rPr>
      </w:lvl>
    </w:lvlOverride>
  </w:num>
  <w:num w:numId="7">
    <w:abstractNumId w:val="6"/>
  </w:num>
  <w:num w:numId="8">
    <w:abstractNumId w:val="45"/>
  </w:num>
  <w:num w:numId="9">
    <w:abstractNumId w:val="16"/>
  </w:num>
  <w:num w:numId="10">
    <w:abstractNumId w:val="39"/>
  </w:num>
  <w:num w:numId="11">
    <w:abstractNumId w:val="32"/>
  </w:num>
  <w:num w:numId="12">
    <w:abstractNumId w:val="25"/>
  </w:num>
  <w:num w:numId="13">
    <w:abstractNumId w:val="20"/>
  </w:num>
  <w:num w:numId="14">
    <w:abstractNumId w:val="7"/>
  </w:num>
  <w:num w:numId="15">
    <w:abstractNumId w:val="19"/>
  </w:num>
  <w:num w:numId="16">
    <w:abstractNumId w:val="28"/>
  </w:num>
  <w:num w:numId="17">
    <w:abstractNumId w:val="41"/>
  </w:num>
  <w:num w:numId="18">
    <w:abstractNumId w:val="50"/>
  </w:num>
  <w:num w:numId="19">
    <w:abstractNumId w:val="11"/>
  </w:num>
  <w:num w:numId="20">
    <w:abstractNumId w:val="24"/>
  </w:num>
  <w:num w:numId="21">
    <w:abstractNumId w:val="26"/>
  </w:num>
  <w:num w:numId="22">
    <w:abstractNumId w:val="10"/>
  </w:num>
  <w:num w:numId="23">
    <w:abstractNumId w:val="27"/>
  </w:num>
  <w:num w:numId="24">
    <w:abstractNumId w:val="29"/>
  </w:num>
  <w:num w:numId="25">
    <w:abstractNumId w:val="15"/>
  </w:num>
  <w:num w:numId="26">
    <w:abstractNumId w:val="51"/>
  </w:num>
  <w:num w:numId="27">
    <w:abstractNumId w:val="35"/>
  </w:num>
  <w:num w:numId="28">
    <w:abstractNumId w:val="30"/>
  </w:num>
  <w:num w:numId="29">
    <w:abstractNumId w:val="36"/>
  </w:num>
  <w:num w:numId="30">
    <w:abstractNumId w:val="37"/>
  </w:num>
  <w:num w:numId="31">
    <w:abstractNumId w:val="23"/>
  </w:num>
  <w:num w:numId="32">
    <w:abstractNumId w:val="21"/>
  </w:num>
  <w:num w:numId="33">
    <w:abstractNumId w:val="40"/>
  </w:num>
  <w:num w:numId="34">
    <w:abstractNumId w:val="34"/>
  </w:num>
  <w:num w:numId="35">
    <w:abstractNumId w:val="13"/>
  </w:num>
  <w:num w:numId="36">
    <w:abstractNumId w:val="48"/>
  </w:num>
  <w:num w:numId="37">
    <w:abstractNumId w:val="17"/>
  </w:num>
  <w:num w:numId="38">
    <w:abstractNumId w:val="42"/>
  </w:num>
  <w:num w:numId="39">
    <w:abstractNumId w:val="9"/>
  </w:num>
  <w:num w:numId="40">
    <w:abstractNumId w:val="47"/>
  </w:num>
  <w:num w:numId="41">
    <w:abstractNumId w:val="33"/>
  </w:num>
  <w:num w:numId="42">
    <w:abstractNumId w:val="12"/>
  </w:num>
  <w:num w:numId="43">
    <w:abstractNumId w:val="49"/>
  </w:num>
  <w:num w:numId="44">
    <w:abstractNumId w:val="38"/>
  </w:num>
  <w:num w:numId="45">
    <w:abstractNumId w:val="53"/>
  </w:num>
  <w:num w:numId="46">
    <w:abstractNumId w:val="22"/>
  </w:num>
  <w:num w:numId="47">
    <w:abstractNumId w:val="8"/>
  </w:num>
  <w:num w:numId="48">
    <w:abstractNumId w:val="52"/>
  </w:num>
  <w:num w:numId="49">
    <w:abstractNumId w:val="18"/>
  </w:num>
  <w:num w:numId="50">
    <w:abstractNumId w:val="44"/>
  </w:num>
  <w:num w:numId="51">
    <w:abstractNumId w:val="31"/>
  </w:num>
  <w:num w:numId="52">
    <w:abstractNumId w:val="1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2DE"/>
    <w:rsid w:val="000014B8"/>
    <w:rsid w:val="00001CAC"/>
    <w:rsid w:val="0000205C"/>
    <w:rsid w:val="000028A3"/>
    <w:rsid w:val="00002916"/>
    <w:rsid w:val="00002F9C"/>
    <w:rsid w:val="00002FEB"/>
    <w:rsid w:val="0000364F"/>
    <w:rsid w:val="00003814"/>
    <w:rsid w:val="00005DDA"/>
    <w:rsid w:val="00007C40"/>
    <w:rsid w:val="000101A9"/>
    <w:rsid w:val="000103D5"/>
    <w:rsid w:val="00012810"/>
    <w:rsid w:val="00013008"/>
    <w:rsid w:val="000131C9"/>
    <w:rsid w:val="00013997"/>
    <w:rsid w:val="0001570D"/>
    <w:rsid w:val="00017017"/>
    <w:rsid w:val="000178AC"/>
    <w:rsid w:val="0002044C"/>
    <w:rsid w:val="00020B4E"/>
    <w:rsid w:val="0002232C"/>
    <w:rsid w:val="0002293D"/>
    <w:rsid w:val="00023DD9"/>
    <w:rsid w:val="0002456A"/>
    <w:rsid w:val="0002545A"/>
    <w:rsid w:val="00025BBB"/>
    <w:rsid w:val="00032645"/>
    <w:rsid w:val="000326DC"/>
    <w:rsid w:val="00032C30"/>
    <w:rsid w:val="000331EF"/>
    <w:rsid w:val="000335A6"/>
    <w:rsid w:val="000346BE"/>
    <w:rsid w:val="00034B21"/>
    <w:rsid w:val="00034DA2"/>
    <w:rsid w:val="0003579F"/>
    <w:rsid w:val="000361B5"/>
    <w:rsid w:val="000364FA"/>
    <w:rsid w:val="000372DB"/>
    <w:rsid w:val="00037CF3"/>
    <w:rsid w:val="0004005E"/>
    <w:rsid w:val="000413DF"/>
    <w:rsid w:val="0004204F"/>
    <w:rsid w:val="00042C49"/>
    <w:rsid w:val="00042CF3"/>
    <w:rsid w:val="00044078"/>
    <w:rsid w:val="00050811"/>
    <w:rsid w:val="00050966"/>
    <w:rsid w:val="00050E90"/>
    <w:rsid w:val="000511B5"/>
    <w:rsid w:val="00051430"/>
    <w:rsid w:val="00051998"/>
    <w:rsid w:val="00055099"/>
    <w:rsid w:val="000569BA"/>
    <w:rsid w:val="00060626"/>
    <w:rsid w:val="00060F39"/>
    <w:rsid w:val="00061567"/>
    <w:rsid w:val="0006199F"/>
    <w:rsid w:val="00062376"/>
    <w:rsid w:val="000629F7"/>
    <w:rsid w:val="00062CB3"/>
    <w:rsid w:val="00062D9C"/>
    <w:rsid w:val="0006428B"/>
    <w:rsid w:val="0006451F"/>
    <w:rsid w:val="000651A6"/>
    <w:rsid w:val="00065280"/>
    <w:rsid w:val="000658C9"/>
    <w:rsid w:val="000666D3"/>
    <w:rsid w:val="000668AD"/>
    <w:rsid w:val="00066D43"/>
    <w:rsid w:val="00067CB9"/>
    <w:rsid w:val="000708BA"/>
    <w:rsid w:val="00071530"/>
    <w:rsid w:val="00071D45"/>
    <w:rsid w:val="00072BDF"/>
    <w:rsid w:val="00073ADE"/>
    <w:rsid w:val="000749DD"/>
    <w:rsid w:val="00075375"/>
    <w:rsid w:val="00081288"/>
    <w:rsid w:val="000829D0"/>
    <w:rsid w:val="00083BC7"/>
    <w:rsid w:val="00083D2E"/>
    <w:rsid w:val="000843D1"/>
    <w:rsid w:val="0009038A"/>
    <w:rsid w:val="0009058F"/>
    <w:rsid w:val="00091057"/>
    <w:rsid w:val="00091E7C"/>
    <w:rsid w:val="0009225C"/>
    <w:rsid w:val="00092860"/>
    <w:rsid w:val="00092B57"/>
    <w:rsid w:val="00092CFF"/>
    <w:rsid w:val="0009328A"/>
    <w:rsid w:val="000935A9"/>
    <w:rsid w:val="00093ACC"/>
    <w:rsid w:val="00094359"/>
    <w:rsid w:val="00097FA1"/>
    <w:rsid w:val="000A0A83"/>
    <w:rsid w:val="000A1D20"/>
    <w:rsid w:val="000A285E"/>
    <w:rsid w:val="000A2B57"/>
    <w:rsid w:val="000A474C"/>
    <w:rsid w:val="000A725C"/>
    <w:rsid w:val="000B1ABF"/>
    <w:rsid w:val="000B2A25"/>
    <w:rsid w:val="000B3D72"/>
    <w:rsid w:val="000B45AE"/>
    <w:rsid w:val="000B4703"/>
    <w:rsid w:val="000B49D0"/>
    <w:rsid w:val="000B50DF"/>
    <w:rsid w:val="000B56A7"/>
    <w:rsid w:val="000B5873"/>
    <w:rsid w:val="000B5AED"/>
    <w:rsid w:val="000B65D3"/>
    <w:rsid w:val="000C10C0"/>
    <w:rsid w:val="000C1600"/>
    <w:rsid w:val="000C1A94"/>
    <w:rsid w:val="000C2D2B"/>
    <w:rsid w:val="000C5552"/>
    <w:rsid w:val="000C56E6"/>
    <w:rsid w:val="000C603B"/>
    <w:rsid w:val="000C645E"/>
    <w:rsid w:val="000D205C"/>
    <w:rsid w:val="000D255B"/>
    <w:rsid w:val="000D5112"/>
    <w:rsid w:val="000D568B"/>
    <w:rsid w:val="000D592B"/>
    <w:rsid w:val="000D5D08"/>
    <w:rsid w:val="000D6309"/>
    <w:rsid w:val="000D6D80"/>
    <w:rsid w:val="000D71F4"/>
    <w:rsid w:val="000D73DC"/>
    <w:rsid w:val="000D759C"/>
    <w:rsid w:val="000D75C6"/>
    <w:rsid w:val="000D768C"/>
    <w:rsid w:val="000D7B05"/>
    <w:rsid w:val="000E0B6D"/>
    <w:rsid w:val="000E1FCB"/>
    <w:rsid w:val="000E2549"/>
    <w:rsid w:val="000E35C5"/>
    <w:rsid w:val="000E40BF"/>
    <w:rsid w:val="000E4149"/>
    <w:rsid w:val="000E51A5"/>
    <w:rsid w:val="000E5B9A"/>
    <w:rsid w:val="000E7470"/>
    <w:rsid w:val="000F0B25"/>
    <w:rsid w:val="000F0CD3"/>
    <w:rsid w:val="000F17A9"/>
    <w:rsid w:val="000F316C"/>
    <w:rsid w:val="000F3675"/>
    <w:rsid w:val="000F3DBC"/>
    <w:rsid w:val="000F4653"/>
    <w:rsid w:val="000F482D"/>
    <w:rsid w:val="000F5325"/>
    <w:rsid w:val="000F5CE0"/>
    <w:rsid w:val="000F62B0"/>
    <w:rsid w:val="000F69D6"/>
    <w:rsid w:val="000F6BF5"/>
    <w:rsid w:val="000F7D29"/>
    <w:rsid w:val="001000E0"/>
    <w:rsid w:val="00101645"/>
    <w:rsid w:val="00102BAF"/>
    <w:rsid w:val="00103021"/>
    <w:rsid w:val="001054D5"/>
    <w:rsid w:val="00107698"/>
    <w:rsid w:val="00107B1F"/>
    <w:rsid w:val="00107FA5"/>
    <w:rsid w:val="001100E0"/>
    <w:rsid w:val="00110B25"/>
    <w:rsid w:val="0011112C"/>
    <w:rsid w:val="00112D40"/>
    <w:rsid w:val="001139D4"/>
    <w:rsid w:val="0011406D"/>
    <w:rsid w:val="0011441F"/>
    <w:rsid w:val="00114430"/>
    <w:rsid w:val="001163B9"/>
    <w:rsid w:val="001168EA"/>
    <w:rsid w:val="00116A73"/>
    <w:rsid w:val="00116DD1"/>
    <w:rsid w:val="00117026"/>
    <w:rsid w:val="00120F25"/>
    <w:rsid w:val="00121C63"/>
    <w:rsid w:val="00122A77"/>
    <w:rsid w:val="00122E96"/>
    <w:rsid w:val="00123253"/>
    <w:rsid w:val="00123EFA"/>
    <w:rsid w:val="0012543B"/>
    <w:rsid w:val="00125B2F"/>
    <w:rsid w:val="00126949"/>
    <w:rsid w:val="00126CA9"/>
    <w:rsid w:val="00126FDC"/>
    <w:rsid w:val="001279A5"/>
    <w:rsid w:val="00130585"/>
    <w:rsid w:val="00130E34"/>
    <w:rsid w:val="00130F11"/>
    <w:rsid w:val="001316CB"/>
    <w:rsid w:val="00131CA6"/>
    <w:rsid w:val="0013200B"/>
    <w:rsid w:val="00132A44"/>
    <w:rsid w:val="00132A8D"/>
    <w:rsid w:val="00132C23"/>
    <w:rsid w:val="001335AD"/>
    <w:rsid w:val="0013384A"/>
    <w:rsid w:val="00134F9D"/>
    <w:rsid w:val="001354B0"/>
    <w:rsid w:val="00135B62"/>
    <w:rsid w:val="00136B53"/>
    <w:rsid w:val="00136CAA"/>
    <w:rsid w:val="00136FD8"/>
    <w:rsid w:val="0014355B"/>
    <w:rsid w:val="0014394C"/>
    <w:rsid w:val="00144278"/>
    <w:rsid w:val="00144DE1"/>
    <w:rsid w:val="00146B05"/>
    <w:rsid w:val="001473AF"/>
    <w:rsid w:val="00147E9D"/>
    <w:rsid w:val="00150898"/>
    <w:rsid w:val="00151641"/>
    <w:rsid w:val="00154557"/>
    <w:rsid w:val="001547AF"/>
    <w:rsid w:val="00154B29"/>
    <w:rsid w:val="00154C33"/>
    <w:rsid w:val="00155E8C"/>
    <w:rsid w:val="001560B2"/>
    <w:rsid w:val="00156482"/>
    <w:rsid w:val="001573F3"/>
    <w:rsid w:val="00160022"/>
    <w:rsid w:val="0016129E"/>
    <w:rsid w:val="001621D7"/>
    <w:rsid w:val="0016443F"/>
    <w:rsid w:val="00164992"/>
    <w:rsid w:val="001650DD"/>
    <w:rsid w:val="00165114"/>
    <w:rsid w:val="00165787"/>
    <w:rsid w:val="00165A1A"/>
    <w:rsid w:val="0016751A"/>
    <w:rsid w:val="00167522"/>
    <w:rsid w:val="00167CE4"/>
    <w:rsid w:val="00171934"/>
    <w:rsid w:val="00172128"/>
    <w:rsid w:val="00173996"/>
    <w:rsid w:val="00174811"/>
    <w:rsid w:val="00175FD6"/>
    <w:rsid w:val="0017615B"/>
    <w:rsid w:val="001769FD"/>
    <w:rsid w:val="00176DE1"/>
    <w:rsid w:val="00180675"/>
    <w:rsid w:val="00180801"/>
    <w:rsid w:val="001812CE"/>
    <w:rsid w:val="001812D3"/>
    <w:rsid w:val="00181922"/>
    <w:rsid w:val="0018226D"/>
    <w:rsid w:val="00182BE5"/>
    <w:rsid w:val="00184040"/>
    <w:rsid w:val="00184049"/>
    <w:rsid w:val="00184BD6"/>
    <w:rsid w:val="00185709"/>
    <w:rsid w:val="00186DEC"/>
    <w:rsid w:val="00191D3F"/>
    <w:rsid w:val="001929FD"/>
    <w:rsid w:val="00192F4E"/>
    <w:rsid w:val="001933AE"/>
    <w:rsid w:val="00193E8D"/>
    <w:rsid w:val="00194809"/>
    <w:rsid w:val="00194A66"/>
    <w:rsid w:val="00194AE1"/>
    <w:rsid w:val="00195128"/>
    <w:rsid w:val="00195B4D"/>
    <w:rsid w:val="00196802"/>
    <w:rsid w:val="001A026B"/>
    <w:rsid w:val="001A0446"/>
    <w:rsid w:val="001A0D27"/>
    <w:rsid w:val="001A2676"/>
    <w:rsid w:val="001A2E43"/>
    <w:rsid w:val="001A31DE"/>
    <w:rsid w:val="001A3245"/>
    <w:rsid w:val="001A38A7"/>
    <w:rsid w:val="001A6E75"/>
    <w:rsid w:val="001B124D"/>
    <w:rsid w:val="001B1BAE"/>
    <w:rsid w:val="001B2A40"/>
    <w:rsid w:val="001B314D"/>
    <w:rsid w:val="001B4D6E"/>
    <w:rsid w:val="001B4EF6"/>
    <w:rsid w:val="001B73FE"/>
    <w:rsid w:val="001B7E38"/>
    <w:rsid w:val="001C033E"/>
    <w:rsid w:val="001C0584"/>
    <w:rsid w:val="001C1FA0"/>
    <w:rsid w:val="001C22CC"/>
    <w:rsid w:val="001C3C9C"/>
    <w:rsid w:val="001C3D7D"/>
    <w:rsid w:val="001C6260"/>
    <w:rsid w:val="001C643A"/>
    <w:rsid w:val="001C6506"/>
    <w:rsid w:val="001C764F"/>
    <w:rsid w:val="001D1078"/>
    <w:rsid w:val="001D375E"/>
    <w:rsid w:val="001D3E6E"/>
    <w:rsid w:val="001D4462"/>
    <w:rsid w:val="001D607B"/>
    <w:rsid w:val="001D79C9"/>
    <w:rsid w:val="001D7AFC"/>
    <w:rsid w:val="001E0474"/>
    <w:rsid w:val="001E05F0"/>
    <w:rsid w:val="001E20AA"/>
    <w:rsid w:val="001E426B"/>
    <w:rsid w:val="001E42F6"/>
    <w:rsid w:val="001E6148"/>
    <w:rsid w:val="001E61D9"/>
    <w:rsid w:val="001E628C"/>
    <w:rsid w:val="001E6F49"/>
    <w:rsid w:val="001E7187"/>
    <w:rsid w:val="001E74C7"/>
    <w:rsid w:val="001E7AF0"/>
    <w:rsid w:val="001F04EC"/>
    <w:rsid w:val="001F1636"/>
    <w:rsid w:val="001F16AB"/>
    <w:rsid w:val="001F31C7"/>
    <w:rsid w:val="001F3B87"/>
    <w:rsid w:val="001F3EB7"/>
    <w:rsid w:val="001F4825"/>
    <w:rsid w:val="001F4B40"/>
    <w:rsid w:val="001F5422"/>
    <w:rsid w:val="001F6F36"/>
    <w:rsid w:val="0020002A"/>
    <w:rsid w:val="00200086"/>
    <w:rsid w:val="00201F63"/>
    <w:rsid w:val="0020363D"/>
    <w:rsid w:val="00205B19"/>
    <w:rsid w:val="002064AC"/>
    <w:rsid w:val="00206990"/>
    <w:rsid w:val="00207B3D"/>
    <w:rsid w:val="00207F7C"/>
    <w:rsid w:val="00207F85"/>
    <w:rsid w:val="00211012"/>
    <w:rsid w:val="00212E80"/>
    <w:rsid w:val="00214339"/>
    <w:rsid w:val="00214B13"/>
    <w:rsid w:val="00216137"/>
    <w:rsid w:val="002165C3"/>
    <w:rsid w:val="00221171"/>
    <w:rsid w:val="00221338"/>
    <w:rsid w:val="00222291"/>
    <w:rsid w:val="00222D33"/>
    <w:rsid w:val="00223274"/>
    <w:rsid w:val="00224BE7"/>
    <w:rsid w:val="00225CB5"/>
    <w:rsid w:val="002267EE"/>
    <w:rsid w:val="00227215"/>
    <w:rsid w:val="00227629"/>
    <w:rsid w:val="002301B3"/>
    <w:rsid w:val="00231AD3"/>
    <w:rsid w:val="0023313B"/>
    <w:rsid w:val="00233802"/>
    <w:rsid w:val="00233A68"/>
    <w:rsid w:val="00234B1A"/>
    <w:rsid w:val="00234CCF"/>
    <w:rsid w:val="00235674"/>
    <w:rsid w:val="00236F64"/>
    <w:rsid w:val="002374B0"/>
    <w:rsid w:val="00237C36"/>
    <w:rsid w:val="0024022D"/>
    <w:rsid w:val="00240733"/>
    <w:rsid w:val="002425F2"/>
    <w:rsid w:val="00242D7D"/>
    <w:rsid w:val="002440E4"/>
    <w:rsid w:val="00244329"/>
    <w:rsid w:val="002446CE"/>
    <w:rsid w:val="002447D3"/>
    <w:rsid w:val="00244D5D"/>
    <w:rsid w:val="00244E5F"/>
    <w:rsid w:val="00244EEC"/>
    <w:rsid w:val="0024547D"/>
    <w:rsid w:val="002454F7"/>
    <w:rsid w:val="00246726"/>
    <w:rsid w:val="002468C7"/>
    <w:rsid w:val="002470F9"/>
    <w:rsid w:val="002503E6"/>
    <w:rsid w:val="00250CA8"/>
    <w:rsid w:val="00251398"/>
    <w:rsid w:val="00251C9C"/>
    <w:rsid w:val="00252BF9"/>
    <w:rsid w:val="00252D8E"/>
    <w:rsid w:val="00252FC6"/>
    <w:rsid w:val="0025338C"/>
    <w:rsid w:val="002553CA"/>
    <w:rsid w:val="00255808"/>
    <w:rsid w:val="002558CF"/>
    <w:rsid w:val="00255CA6"/>
    <w:rsid w:val="00257C03"/>
    <w:rsid w:val="00257F62"/>
    <w:rsid w:val="00260CA4"/>
    <w:rsid w:val="002630AF"/>
    <w:rsid w:val="0026357D"/>
    <w:rsid w:val="00264DEB"/>
    <w:rsid w:val="002655E7"/>
    <w:rsid w:val="002703FA"/>
    <w:rsid w:val="00270BC4"/>
    <w:rsid w:val="00271171"/>
    <w:rsid w:val="0027210B"/>
    <w:rsid w:val="00273D45"/>
    <w:rsid w:val="00274A9A"/>
    <w:rsid w:val="00274CC6"/>
    <w:rsid w:val="0027588E"/>
    <w:rsid w:val="0027648E"/>
    <w:rsid w:val="0027690F"/>
    <w:rsid w:val="00280770"/>
    <w:rsid w:val="00280C64"/>
    <w:rsid w:val="00283A77"/>
    <w:rsid w:val="00283D7F"/>
    <w:rsid w:val="00284140"/>
    <w:rsid w:val="00284910"/>
    <w:rsid w:val="002870B0"/>
    <w:rsid w:val="002871DB"/>
    <w:rsid w:val="00290C10"/>
    <w:rsid w:val="002911CE"/>
    <w:rsid w:val="0029138D"/>
    <w:rsid w:val="0029404A"/>
    <w:rsid w:val="0029416A"/>
    <w:rsid w:val="002952C1"/>
    <w:rsid w:val="002955FB"/>
    <w:rsid w:val="002958AF"/>
    <w:rsid w:val="00295A03"/>
    <w:rsid w:val="0029694A"/>
    <w:rsid w:val="002A0B00"/>
    <w:rsid w:val="002A0BA2"/>
    <w:rsid w:val="002A0CB3"/>
    <w:rsid w:val="002A28AF"/>
    <w:rsid w:val="002A3769"/>
    <w:rsid w:val="002A386D"/>
    <w:rsid w:val="002A443C"/>
    <w:rsid w:val="002A486C"/>
    <w:rsid w:val="002A6990"/>
    <w:rsid w:val="002A74F6"/>
    <w:rsid w:val="002A7A29"/>
    <w:rsid w:val="002A7AA8"/>
    <w:rsid w:val="002B0661"/>
    <w:rsid w:val="002B1D12"/>
    <w:rsid w:val="002B1FBF"/>
    <w:rsid w:val="002B2407"/>
    <w:rsid w:val="002B2B93"/>
    <w:rsid w:val="002B4064"/>
    <w:rsid w:val="002B470A"/>
    <w:rsid w:val="002B4F7F"/>
    <w:rsid w:val="002B7703"/>
    <w:rsid w:val="002C045C"/>
    <w:rsid w:val="002C0915"/>
    <w:rsid w:val="002C0AE4"/>
    <w:rsid w:val="002C107D"/>
    <w:rsid w:val="002C1284"/>
    <w:rsid w:val="002C2A08"/>
    <w:rsid w:val="002C321B"/>
    <w:rsid w:val="002C35E1"/>
    <w:rsid w:val="002C489C"/>
    <w:rsid w:val="002C574C"/>
    <w:rsid w:val="002C6CF3"/>
    <w:rsid w:val="002C7F2E"/>
    <w:rsid w:val="002D0F49"/>
    <w:rsid w:val="002D1239"/>
    <w:rsid w:val="002D30A2"/>
    <w:rsid w:val="002D4459"/>
    <w:rsid w:val="002D5AFE"/>
    <w:rsid w:val="002D7251"/>
    <w:rsid w:val="002E0B7D"/>
    <w:rsid w:val="002E14F8"/>
    <w:rsid w:val="002E2B6D"/>
    <w:rsid w:val="002E38C9"/>
    <w:rsid w:val="002E53D5"/>
    <w:rsid w:val="002E5509"/>
    <w:rsid w:val="002E5D1D"/>
    <w:rsid w:val="002E779D"/>
    <w:rsid w:val="002E7D44"/>
    <w:rsid w:val="002F298A"/>
    <w:rsid w:val="002F2F87"/>
    <w:rsid w:val="002F3C53"/>
    <w:rsid w:val="002F4A07"/>
    <w:rsid w:val="002F4F2C"/>
    <w:rsid w:val="002F5276"/>
    <w:rsid w:val="002F5526"/>
    <w:rsid w:val="002F6575"/>
    <w:rsid w:val="00301692"/>
    <w:rsid w:val="00301C8A"/>
    <w:rsid w:val="00302454"/>
    <w:rsid w:val="00302A21"/>
    <w:rsid w:val="00302F38"/>
    <w:rsid w:val="00302F75"/>
    <w:rsid w:val="00303132"/>
    <w:rsid w:val="00303768"/>
    <w:rsid w:val="003059B3"/>
    <w:rsid w:val="00305F08"/>
    <w:rsid w:val="003062BB"/>
    <w:rsid w:val="0030666D"/>
    <w:rsid w:val="003104C3"/>
    <w:rsid w:val="00310CDB"/>
    <w:rsid w:val="00311391"/>
    <w:rsid w:val="00311FCD"/>
    <w:rsid w:val="0031245B"/>
    <w:rsid w:val="00313343"/>
    <w:rsid w:val="00313DC4"/>
    <w:rsid w:val="00315095"/>
    <w:rsid w:val="00315367"/>
    <w:rsid w:val="003163BF"/>
    <w:rsid w:val="0031667A"/>
    <w:rsid w:val="00317FB3"/>
    <w:rsid w:val="0032056B"/>
    <w:rsid w:val="00320878"/>
    <w:rsid w:val="00321313"/>
    <w:rsid w:val="00321B6F"/>
    <w:rsid w:val="00322F51"/>
    <w:rsid w:val="00323387"/>
    <w:rsid w:val="00324A0A"/>
    <w:rsid w:val="0032506E"/>
    <w:rsid w:val="00325AC8"/>
    <w:rsid w:val="00325D5F"/>
    <w:rsid w:val="00330523"/>
    <w:rsid w:val="003308EE"/>
    <w:rsid w:val="00330D18"/>
    <w:rsid w:val="00331C34"/>
    <w:rsid w:val="00335F55"/>
    <w:rsid w:val="0033612F"/>
    <w:rsid w:val="00340135"/>
    <w:rsid w:val="00340D37"/>
    <w:rsid w:val="00341340"/>
    <w:rsid w:val="00341F6E"/>
    <w:rsid w:val="00342248"/>
    <w:rsid w:val="00343E36"/>
    <w:rsid w:val="00344099"/>
    <w:rsid w:val="0034426E"/>
    <w:rsid w:val="00346219"/>
    <w:rsid w:val="003468EB"/>
    <w:rsid w:val="00347284"/>
    <w:rsid w:val="003474F2"/>
    <w:rsid w:val="00352343"/>
    <w:rsid w:val="0035266C"/>
    <w:rsid w:val="00353192"/>
    <w:rsid w:val="003540E5"/>
    <w:rsid w:val="003547F2"/>
    <w:rsid w:val="0035610A"/>
    <w:rsid w:val="00356A28"/>
    <w:rsid w:val="00356B2E"/>
    <w:rsid w:val="0036091A"/>
    <w:rsid w:val="00364BE7"/>
    <w:rsid w:val="003655BA"/>
    <w:rsid w:val="0036621F"/>
    <w:rsid w:val="003667EA"/>
    <w:rsid w:val="00366B15"/>
    <w:rsid w:val="00367B4D"/>
    <w:rsid w:val="00370DE3"/>
    <w:rsid w:val="003719DD"/>
    <w:rsid w:val="00371C10"/>
    <w:rsid w:val="00372067"/>
    <w:rsid w:val="00372726"/>
    <w:rsid w:val="003729D6"/>
    <w:rsid w:val="003733BC"/>
    <w:rsid w:val="0037410A"/>
    <w:rsid w:val="0037436A"/>
    <w:rsid w:val="00375361"/>
    <w:rsid w:val="003756CE"/>
    <w:rsid w:val="00375A61"/>
    <w:rsid w:val="00375FBC"/>
    <w:rsid w:val="003775A8"/>
    <w:rsid w:val="00377E81"/>
    <w:rsid w:val="00380115"/>
    <w:rsid w:val="003823C4"/>
    <w:rsid w:val="00385248"/>
    <w:rsid w:val="00385701"/>
    <w:rsid w:val="00385717"/>
    <w:rsid w:val="00386F6D"/>
    <w:rsid w:val="00387890"/>
    <w:rsid w:val="003901D2"/>
    <w:rsid w:val="00392475"/>
    <w:rsid w:val="00393C68"/>
    <w:rsid w:val="00394447"/>
    <w:rsid w:val="0039464D"/>
    <w:rsid w:val="00394661"/>
    <w:rsid w:val="00394906"/>
    <w:rsid w:val="003951C0"/>
    <w:rsid w:val="00395256"/>
    <w:rsid w:val="00396DBF"/>
    <w:rsid w:val="00397F28"/>
    <w:rsid w:val="003A1F69"/>
    <w:rsid w:val="003A2073"/>
    <w:rsid w:val="003A2244"/>
    <w:rsid w:val="003A2E18"/>
    <w:rsid w:val="003A2FCE"/>
    <w:rsid w:val="003A45DA"/>
    <w:rsid w:val="003A51F0"/>
    <w:rsid w:val="003A5B4A"/>
    <w:rsid w:val="003A74FE"/>
    <w:rsid w:val="003B041A"/>
    <w:rsid w:val="003B0C19"/>
    <w:rsid w:val="003B0CD7"/>
    <w:rsid w:val="003B1133"/>
    <w:rsid w:val="003B24F2"/>
    <w:rsid w:val="003B25EF"/>
    <w:rsid w:val="003B3DA1"/>
    <w:rsid w:val="003B48CB"/>
    <w:rsid w:val="003B4BCA"/>
    <w:rsid w:val="003B5F98"/>
    <w:rsid w:val="003B6905"/>
    <w:rsid w:val="003B72C4"/>
    <w:rsid w:val="003C0578"/>
    <w:rsid w:val="003C1265"/>
    <w:rsid w:val="003C1421"/>
    <w:rsid w:val="003C2332"/>
    <w:rsid w:val="003C2C35"/>
    <w:rsid w:val="003C3BD1"/>
    <w:rsid w:val="003C4227"/>
    <w:rsid w:val="003C4D27"/>
    <w:rsid w:val="003C507E"/>
    <w:rsid w:val="003C51EE"/>
    <w:rsid w:val="003C55F2"/>
    <w:rsid w:val="003C6005"/>
    <w:rsid w:val="003C76F4"/>
    <w:rsid w:val="003C7818"/>
    <w:rsid w:val="003D05E9"/>
    <w:rsid w:val="003D13E2"/>
    <w:rsid w:val="003D16FB"/>
    <w:rsid w:val="003D1829"/>
    <w:rsid w:val="003D548C"/>
    <w:rsid w:val="003D5D98"/>
    <w:rsid w:val="003D6351"/>
    <w:rsid w:val="003D72E7"/>
    <w:rsid w:val="003D78E9"/>
    <w:rsid w:val="003E1763"/>
    <w:rsid w:val="003E18D7"/>
    <w:rsid w:val="003E1935"/>
    <w:rsid w:val="003E267A"/>
    <w:rsid w:val="003E28D8"/>
    <w:rsid w:val="003E30BD"/>
    <w:rsid w:val="003E3B9C"/>
    <w:rsid w:val="003E3F5E"/>
    <w:rsid w:val="003E5B6E"/>
    <w:rsid w:val="003E5E8B"/>
    <w:rsid w:val="003E6325"/>
    <w:rsid w:val="003E7039"/>
    <w:rsid w:val="003E7A1B"/>
    <w:rsid w:val="003F0E00"/>
    <w:rsid w:val="003F11DC"/>
    <w:rsid w:val="003F180A"/>
    <w:rsid w:val="003F1BE1"/>
    <w:rsid w:val="003F2D1B"/>
    <w:rsid w:val="003F33C8"/>
    <w:rsid w:val="003F6294"/>
    <w:rsid w:val="003F64A1"/>
    <w:rsid w:val="003F64BF"/>
    <w:rsid w:val="003F6782"/>
    <w:rsid w:val="003F712B"/>
    <w:rsid w:val="003F75C4"/>
    <w:rsid w:val="004027AE"/>
    <w:rsid w:val="00403807"/>
    <w:rsid w:val="0040451F"/>
    <w:rsid w:val="004053B6"/>
    <w:rsid w:val="00405674"/>
    <w:rsid w:val="00405876"/>
    <w:rsid w:val="00405938"/>
    <w:rsid w:val="00406101"/>
    <w:rsid w:val="00407158"/>
    <w:rsid w:val="00407694"/>
    <w:rsid w:val="00407AEE"/>
    <w:rsid w:val="00410244"/>
    <w:rsid w:val="004105DA"/>
    <w:rsid w:val="00411457"/>
    <w:rsid w:val="0041361C"/>
    <w:rsid w:val="00414BDA"/>
    <w:rsid w:val="00416BCD"/>
    <w:rsid w:val="00420FE0"/>
    <w:rsid w:val="00421716"/>
    <w:rsid w:val="00423314"/>
    <w:rsid w:val="004237E4"/>
    <w:rsid w:val="004248C6"/>
    <w:rsid w:val="004255D6"/>
    <w:rsid w:val="004260C5"/>
    <w:rsid w:val="0042747F"/>
    <w:rsid w:val="004341C3"/>
    <w:rsid w:val="0043421E"/>
    <w:rsid w:val="00435875"/>
    <w:rsid w:val="004358CE"/>
    <w:rsid w:val="00436A5D"/>
    <w:rsid w:val="0043727E"/>
    <w:rsid w:val="004378F9"/>
    <w:rsid w:val="00440015"/>
    <w:rsid w:val="0044053A"/>
    <w:rsid w:val="00440B4F"/>
    <w:rsid w:val="004418EC"/>
    <w:rsid w:val="00441AEE"/>
    <w:rsid w:val="00442C0A"/>
    <w:rsid w:val="00443B79"/>
    <w:rsid w:val="00445522"/>
    <w:rsid w:val="0044617F"/>
    <w:rsid w:val="00446708"/>
    <w:rsid w:val="00447DE1"/>
    <w:rsid w:val="00455947"/>
    <w:rsid w:val="0045645D"/>
    <w:rsid w:val="0045710D"/>
    <w:rsid w:val="00460475"/>
    <w:rsid w:val="004604CA"/>
    <w:rsid w:val="00460ED9"/>
    <w:rsid w:val="00461A2C"/>
    <w:rsid w:val="0046231E"/>
    <w:rsid w:val="00466D63"/>
    <w:rsid w:val="004708D2"/>
    <w:rsid w:val="004709A9"/>
    <w:rsid w:val="00470E3B"/>
    <w:rsid w:val="00470EDE"/>
    <w:rsid w:val="0047103E"/>
    <w:rsid w:val="00471249"/>
    <w:rsid w:val="004714BA"/>
    <w:rsid w:val="00475345"/>
    <w:rsid w:val="00475921"/>
    <w:rsid w:val="00476B2C"/>
    <w:rsid w:val="00477A0F"/>
    <w:rsid w:val="0048119C"/>
    <w:rsid w:val="004815A7"/>
    <w:rsid w:val="004817FA"/>
    <w:rsid w:val="00481986"/>
    <w:rsid w:val="004821BB"/>
    <w:rsid w:val="00482D01"/>
    <w:rsid w:val="00482ED0"/>
    <w:rsid w:val="00482FFE"/>
    <w:rsid w:val="004841D0"/>
    <w:rsid w:val="0048458C"/>
    <w:rsid w:val="00484F7A"/>
    <w:rsid w:val="0048503D"/>
    <w:rsid w:val="00485447"/>
    <w:rsid w:val="00487309"/>
    <w:rsid w:val="0049096B"/>
    <w:rsid w:val="00492F41"/>
    <w:rsid w:val="0049332E"/>
    <w:rsid w:val="00493557"/>
    <w:rsid w:val="0049417F"/>
    <w:rsid w:val="0049419C"/>
    <w:rsid w:val="00494982"/>
    <w:rsid w:val="004956B1"/>
    <w:rsid w:val="004960C2"/>
    <w:rsid w:val="00496D4E"/>
    <w:rsid w:val="00496F5B"/>
    <w:rsid w:val="00497237"/>
    <w:rsid w:val="004976C0"/>
    <w:rsid w:val="004A3905"/>
    <w:rsid w:val="004A487E"/>
    <w:rsid w:val="004A4F2C"/>
    <w:rsid w:val="004A5C5B"/>
    <w:rsid w:val="004A62DB"/>
    <w:rsid w:val="004A66D1"/>
    <w:rsid w:val="004A7099"/>
    <w:rsid w:val="004A7CEC"/>
    <w:rsid w:val="004B0881"/>
    <w:rsid w:val="004B0D0D"/>
    <w:rsid w:val="004B10DC"/>
    <w:rsid w:val="004B1D6E"/>
    <w:rsid w:val="004B1E66"/>
    <w:rsid w:val="004B370D"/>
    <w:rsid w:val="004B4D3C"/>
    <w:rsid w:val="004B58B5"/>
    <w:rsid w:val="004B5E58"/>
    <w:rsid w:val="004B6133"/>
    <w:rsid w:val="004B6C76"/>
    <w:rsid w:val="004B734D"/>
    <w:rsid w:val="004B754E"/>
    <w:rsid w:val="004B7EE7"/>
    <w:rsid w:val="004C0209"/>
    <w:rsid w:val="004C0C01"/>
    <w:rsid w:val="004C1277"/>
    <w:rsid w:val="004C2880"/>
    <w:rsid w:val="004C2F5E"/>
    <w:rsid w:val="004C36E5"/>
    <w:rsid w:val="004C3766"/>
    <w:rsid w:val="004C3D28"/>
    <w:rsid w:val="004C4915"/>
    <w:rsid w:val="004C59D0"/>
    <w:rsid w:val="004C6F17"/>
    <w:rsid w:val="004C70ED"/>
    <w:rsid w:val="004C7247"/>
    <w:rsid w:val="004C74C6"/>
    <w:rsid w:val="004C772A"/>
    <w:rsid w:val="004C7F9E"/>
    <w:rsid w:val="004D11AB"/>
    <w:rsid w:val="004D1FC5"/>
    <w:rsid w:val="004D28DC"/>
    <w:rsid w:val="004D2C15"/>
    <w:rsid w:val="004D3151"/>
    <w:rsid w:val="004D3E21"/>
    <w:rsid w:val="004D51A0"/>
    <w:rsid w:val="004D7189"/>
    <w:rsid w:val="004E0494"/>
    <w:rsid w:val="004E04B0"/>
    <w:rsid w:val="004E090D"/>
    <w:rsid w:val="004E0ADE"/>
    <w:rsid w:val="004E0E3C"/>
    <w:rsid w:val="004E1457"/>
    <w:rsid w:val="004E162A"/>
    <w:rsid w:val="004E301C"/>
    <w:rsid w:val="004E398D"/>
    <w:rsid w:val="004E3A4F"/>
    <w:rsid w:val="004E4E24"/>
    <w:rsid w:val="004E58A5"/>
    <w:rsid w:val="004E6274"/>
    <w:rsid w:val="004E6583"/>
    <w:rsid w:val="004F17A9"/>
    <w:rsid w:val="004F18AF"/>
    <w:rsid w:val="004F18CE"/>
    <w:rsid w:val="004F2167"/>
    <w:rsid w:val="004F26AE"/>
    <w:rsid w:val="004F289C"/>
    <w:rsid w:val="004F3530"/>
    <w:rsid w:val="004F41EB"/>
    <w:rsid w:val="004F4F02"/>
    <w:rsid w:val="004F5D5A"/>
    <w:rsid w:val="004F691F"/>
    <w:rsid w:val="004F6AD6"/>
    <w:rsid w:val="004F7CF0"/>
    <w:rsid w:val="004F7DFF"/>
    <w:rsid w:val="005016E9"/>
    <w:rsid w:val="005043C2"/>
    <w:rsid w:val="00504CE7"/>
    <w:rsid w:val="00506012"/>
    <w:rsid w:val="00507003"/>
    <w:rsid w:val="005108E0"/>
    <w:rsid w:val="005109E4"/>
    <w:rsid w:val="00511B5D"/>
    <w:rsid w:val="00512139"/>
    <w:rsid w:val="00512B46"/>
    <w:rsid w:val="00512C2C"/>
    <w:rsid w:val="005131BD"/>
    <w:rsid w:val="00513444"/>
    <w:rsid w:val="00513ADD"/>
    <w:rsid w:val="00514E6B"/>
    <w:rsid w:val="00515A93"/>
    <w:rsid w:val="00515D41"/>
    <w:rsid w:val="005160A3"/>
    <w:rsid w:val="00521020"/>
    <w:rsid w:val="00521059"/>
    <w:rsid w:val="00521365"/>
    <w:rsid w:val="00521AE9"/>
    <w:rsid w:val="005229B9"/>
    <w:rsid w:val="00524A17"/>
    <w:rsid w:val="00524CF8"/>
    <w:rsid w:val="00525762"/>
    <w:rsid w:val="00525DD9"/>
    <w:rsid w:val="005301AC"/>
    <w:rsid w:val="00530B31"/>
    <w:rsid w:val="00531CE6"/>
    <w:rsid w:val="00531E74"/>
    <w:rsid w:val="0053206E"/>
    <w:rsid w:val="005320BF"/>
    <w:rsid w:val="00532923"/>
    <w:rsid w:val="00533C5E"/>
    <w:rsid w:val="00534584"/>
    <w:rsid w:val="00534EAD"/>
    <w:rsid w:val="0053591F"/>
    <w:rsid w:val="00536685"/>
    <w:rsid w:val="005367B5"/>
    <w:rsid w:val="00536AAD"/>
    <w:rsid w:val="00540823"/>
    <w:rsid w:val="00540B1B"/>
    <w:rsid w:val="00540CDE"/>
    <w:rsid w:val="005416CE"/>
    <w:rsid w:val="00542A03"/>
    <w:rsid w:val="00542D94"/>
    <w:rsid w:val="00544779"/>
    <w:rsid w:val="00544AA3"/>
    <w:rsid w:val="00545844"/>
    <w:rsid w:val="00545B21"/>
    <w:rsid w:val="005461EA"/>
    <w:rsid w:val="00552BA8"/>
    <w:rsid w:val="00553CCF"/>
    <w:rsid w:val="00554BF9"/>
    <w:rsid w:val="005558A8"/>
    <w:rsid w:val="005558AA"/>
    <w:rsid w:val="0056034C"/>
    <w:rsid w:val="00560807"/>
    <w:rsid w:val="00560D06"/>
    <w:rsid w:val="00562B31"/>
    <w:rsid w:val="00562DA1"/>
    <w:rsid w:val="00562DEE"/>
    <w:rsid w:val="0056324A"/>
    <w:rsid w:val="00563AD0"/>
    <w:rsid w:val="00564D70"/>
    <w:rsid w:val="00566998"/>
    <w:rsid w:val="00566EB0"/>
    <w:rsid w:val="00571511"/>
    <w:rsid w:val="00572500"/>
    <w:rsid w:val="00572F3F"/>
    <w:rsid w:val="00573768"/>
    <w:rsid w:val="005751C0"/>
    <w:rsid w:val="005753BC"/>
    <w:rsid w:val="00575C82"/>
    <w:rsid w:val="0057644D"/>
    <w:rsid w:val="0057645A"/>
    <w:rsid w:val="00577FD2"/>
    <w:rsid w:val="00580448"/>
    <w:rsid w:val="00580555"/>
    <w:rsid w:val="00581622"/>
    <w:rsid w:val="00581985"/>
    <w:rsid w:val="00581E15"/>
    <w:rsid w:val="00582F82"/>
    <w:rsid w:val="0058385A"/>
    <w:rsid w:val="00584869"/>
    <w:rsid w:val="005850C7"/>
    <w:rsid w:val="0058636F"/>
    <w:rsid w:val="00586447"/>
    <w:rsid w:val="00586483"/>
    <w:rsid w:val="00590924"/>
    <w:rsid w:val="00590EAF"/>
    <w:rsid w:val="00590EEC"/>
    <w:rsid w:val="00591255"/>
    <w:rsid w:val="00591288"/>
    <w:rsid w:val="00591628"/>
    <w:rsid w:val="00591FA9"/>
    <w:rsid w:val="0059223D"/>
    <w:rsid w:val="005931CB"/>
    <w:rsid w:val="00593C5A"/>
    <w:rsid w:val="00595D6B"/>
    <w:rsid w:val="005A01AD"/>
    <w:rsid w:val="005A0427"/>
    <w:rsid w:val="005A0B2D"/>
    <w:rsid w:val="005A20D8"/>
    <w:rsid w:val="005A2175"/>
    <w:rsid w:val="005A2324"/>
    <w:rsid w:val="005A2946"/>
    <w:rsid w:val="005A2E2B"/>
    <w:rsid w:val="005A4B03"/>
    <w:rsid w:val="005A59CD"/>
    <w:rsid w:val="005A62B4"/>
    <w:rsid w:val="005A6410"/>
    <w:rsid w:val="005A6D94"/>
    <w:rsid w:val="005A7106"/>
    <w:rsid w:val="005A7316"/>
    <w:rsid w:val="005B06F0"/>
    <w:rsid w:val="005B0B08"/>
    <w:rsid w:val="005B1BE3"/>
    <w:rsid w:val="005B1C15"/>
    <w:rsid w:val="005B22A7"/>
    <w:rsid w:val="005B31A6"/>
    <w:rsid w:val="005B35E7"/>
    <w:rsid w:val="005B3D86"/>
    <w:rsid w:val="005B4038"/>
    <w:rsid w:val="005B4DAC"/>
    <w:rsid w:val="005B4F65"/>
    <w:rsid w:val="005B5D54"/>
    <w:rsid w:val="005B7088"/>
    <w:rsid w:val="005B70DC"/>
    <w:rsid w:val="005B7347"/>
    <w:rsid w:val="005B74FC"/>
    <w:rsid w:val="005B76AB"/>
    <w:rsid w:val="005C0EAA"/>
    <w:rsid w:val="005C177B"/>
    <w:rsid w:val="005C205C"/>
    <w:rsid w:val="005C2EBC"/>
    <w:rsid w:val="005C31C8"/>
    <w:rsid w:val="005C4EF2"/>
    <w:rsid w:val="005C52DD"/>
    <w:rsid w:val="005C5C67"/>
    <w:rsid w:val="005C5F6A"/>
    <w:rsid w:val="005C6924"/>
    <w:rsid w:val="005C7589"/>
    <w:rsid w:val="005C7672"/>
    <w:rsid w:val="005D17EA"/>
    <w:rsid w:val="005D20D0"/>
    <w:rsid w:val="005D20D4"/>
    <w:rsid w:val="005D2C7E"/>
    <w:rsid w:val="005D3117"/>
    <w:rsid w:val="005D35C5"/>
    <w:rsid w:val="005D3B0E"/>
    <w:rsid w:val="005D4573"/>
    <w:rsid w:val="005D477C"/>
    <w:rsid w:val="005D4877"/>
    <w:rsid w:val="005D6403"/>
    <w:rsid w:val="005D66DE"/>
    <w:rsid w:val="005D6BBA"/>
    <w:rsid w:val="005D6FD4"/>
    <w:rsid w:val="005D75C9"/>
    <w:rsid w:val="005E073A"/>
    <w:rsid w:val="005E0D84"/>
    <w:rsid w:val="005E1F2F"/>
    <w:rsid w:val="005E2A2C"/>
    <w:rsid w:val="005E76BF"/>
    <w:rsid w:val="005F080B"/>
    <w:rsid w:val="005F0C80"/>
    <w:rsid w:val="005F1580"/>
    <w:rsid w:val="005F21E1"/>
    <w:rsid w:val="005F281F"/>
    <w:rsid w:val="005F3A53"/>
    <w:rsid w:val="005F3F00"/>
    <w:rsid w:val="005F4E93"/>
    <w:rsid w:val="005F50BB"/>
    <w:rsid w:val="005F518D"/>
    <w:rsid w:val="005F7D8A"/>
    <w:rsid w:val="0060129C"/>
    <w:rsid w:val="00601315"/>
    <w:rsid w:val="00601A33"/>
    <w:rsid w:val="00602C09"/>
    <w:rsid w:val="00603B26"/>
    <w:rsid w:val="006059AC"/>
    <w:rsid w:val="006063EB"/>
    <w:rsid w:val="0060702C"/>
    <w:rsid w:val="0060753C"/>
    <w:rsid w:val="0061083F"/>
    <w:rsid w:val="00610A6E"/>
    <w:rsid w:val="006123BB"/>
    <w:rsid w:val="0061476F"/>
    <w:rsid w:val="006152B9"/>
    <w:rsid w:val="00616292"/>
    <w:rsid w:val="0062112C"/>
    <w:rsid w:val="00621D1F"/>
    <w:rsid w:val="00621F63"/>
    <w:rsid w:val="00621F81"/>
    <w:rsid w:val="0062236D"/>
    <w:rsid w:val="00623418"/>
    <w:rsid w:val="0062446A"/>
    <w:rsid w:val="00624712"/>
    <w:rsid w:val="006253E7"/>
    <w:rsid w:val="0062713B"/>
    <w:rsid w:val="00627174"/>
    <w:rsid w:val="0062753E"/>
    <w:rsid w:val="006310A9"/>
    <w:rsid w:val="00631E4C"/>
    <w:rsid w:val="00631E98"/>
    <w:rsid w:val="00632088"/>
    <w:rsid w:val="00633FF7"/>
    <w:rsid w:val="0063458C"/>
    <w:rsid w:val="00634810"/>
    <w:rsid w:val="0063600E"/>
    <w:rsid w:val="00636E84"/>
    <w:rsid w:val="006401C2"/>
    <w:rsid w:val="006403F5"/>
    <w:rsid w:val="0064084F"/>
    <w:rsid w:val="006413D4"/>
    <w:rsid w:val="00642113"/>
    <w:rsid w:val="00642A17"/>
    <w:rsid w:val="00643051"/>
    <w:rsid w:val="006435FC"/>
    <w:rsid w:val="00643FBD"/>
    <w:rsid w:val="006440CD"/>
    <w:rsid w:val="00644670"/>
    <w:rsid w:val="00644ADE"/>
    <w:rsid w:val="0064529B"/>
    <w:rsid w:val="006453D1"/>
    <w:rsid w:val="006502C6"/>
    <w:rsid w:val="00650C76"/>
    <w:rsid w:val="00651B77"/>
    <w:rsid w:val="006522B3"/>
    <w:rsid w:val="00652E0D"/>
    <w:rsid w:val="00652FCF"/>
    <w:rsid w:val="00654DC9"/>
    <w:rsid w:val="00655DB2"/>
    <w:rsid w:val="006562C1"/>
    <w:rsid w:val="0065634B"/>
    <w:rsid w:val="00656AD5"/>
    <w:rsid w:val="00657D7C"/>
    <w:rsid w:val="00657F22"/>
    <w:rsid w:val="00660E99"/>
    <w:rsid w:val="00662006"/>
    <w:rsid w:val="00662F24"/>
    <w:rsid w:val="00663156"/>
    <w:rsid w:val="0066400C"/>
    <w:rsid w:val="00664A25"/>
    <w:rsid w:val="00665379"/>
    <w:rsid w:val="00665558"/>
    <w:rsid w:val="006667A6"/>
    <w:rsid w:val="00667323"/>
    <w:rsid w:val="00671609"/>
    <w:rsid w:val="00671CDE"/>
    <w:rsid w:val="006726C7"/>
    <w:rsid w:val="006729C3"/>
    <w:rsid w:val="00673E00"/>
    <w:rsid w:val="00675589"/>
    <w:rsid w:val="00675595"/>
    <w:rsid w:val="00675DC0"/>
    <w:rsid w:val="006777A6"/>
    <w:rsid w:val="00677E10"/>
    <w:rsid w:val="0068013D"/>
    <w:rsid w:val="00680393"/>
    <w:rsid w:val="0068065B"/>
    <w:rsid w:val="00680EB8"/>
    <w:rsid w:val="006815D4"/>
    <w:rsid w:val="006820FD"/>
    <w:rsid w:val="00682A58"/>
    <w:rsid w:val="00683D8D"/>
    <w:rsid w:val="00684D34"/>
    <w:rsid w:val="00685F34"/>
    <w:rsid w:val="00686DEB"/>
    <w:rsid w:val="006900A9"/>
    <w:rsid w:val="0069013C"/>
    <w:rsid w:val="00690AD5"/>
    <w:rsid w:val="00691A62"/>
    <w:rsid w:val="00691D8F"/>
    <w:rsid w:val="006923FD"/>
    <w:rsid w:val="006926A8"/>
    <w:rsid w:val="00692C56"/>
    <w:rsid w:val="00695628"/>
    <w:rsid w:val="006A11D4"/>
    <w:rsid w:val="006A12E7"/>
    <w:rsid w:val="006A1331"/>
    <w:rsid w:val="006A18B3"/>
    <w:rsid w:val="006A1E1A"/>
    <w:rsid w:val="006A1E20"/>
    <w:rsid w:val="006A398B"/>
    <w:rsid w:val="006A3FE1"/>
    <w:rsid w:val="006A4E1D"/>
    <w:rsid w:val="006A4EA8"/>
    <w:rsid w:val="006B04D4"/>
    <w:rsid w:val="006B0D90"/>
    <w:rsid w:val="006B0F2E"/>
    <w:rsid w:val="006B1725"/>
    <w:rsid w:val="006B18BA"/>
    <w:rsid w:val="006B2B46"/>
    <w:rsid w:val="006B54F7"/>
    <w:rsid w:val="006B666B"/>
    <w:rsid w:val="006B67EA"/>
    <w:rsid w:val="006B6B28"/>
    <w:rsid w:val="006B6EE3"/>
    <w:rsid w:val="006C25C1"/>
    <w:rsid w:val="006C3E27"/>
    <w:rsid w:val="006C5367"/>
    <w:rsid w:val="006C5B1C"/>
    <w:rsid w:val="006C64FF"/>
    <w:rsid w:val="006C6588"/>
    <w:rsid w:val="006C6798"/>
    <w:rsid w:val="006C6939"/>
    <w:rsid w:val="006C6C14"/>
    <w:rsid w:val="006C7686"/>
    <w:rsid w:val="006D0677"/>
    <w:rsid w:val="006D0998"/>
    <w:rsid w:val="006D19C3"/>
    <w:rsid w:val="006D1AA2"/>
    <w:rsid w:val="006D1F12"/>
    <w:rsid w:val="006D254B"/>
    <w:rsid w:val="006D2732"/>
    <w:rsid w:val="006D2DDC"/>
    <w:rsid w:val="006D4522"/>
    <w:rsid w:val="006D514C"/>
    <w:rsid w:val="006D5B86"/>
    <w:rsid w:val="006D66A0"/>
    <w:rsid w:val="006D6CE2"/>
    <w:rsid w:val="006D6EF0"/>
    <w:rsid w:val="006E0550"/>
    <w:rsid w:val="006E107F"/>
    <w:rsid w:val="006E18B1"/>
    <w:rsid w:val="006E2651"/>
    <w:rsid w:val="006E2BA9"/>
    <w:rsid w:val="006E318C"/>
    <w:rsid w:val="006E36C3"/>
    <w:rsid w:val="006E3923"/>
    <w:rsid w:val="006E428F"/>
    <w:rsid w:val="006E4633"/>
    <w:rsid w:val="006E4A0B"/>
    <w:rsid w:val="006E6162"/>
    <w:rsid w:val="006E6679"/>
    <w:rsid w:val="006E735B"/>
    <w:rsid w:val="006E7537"/>
    <w:rsid w:val="006E7AAE"/>
    <w:rsid w:val="006E7C8D"/>
    <w:rsid w:val="006F1671"/>
    <w:rsid w:val="006F217F"/>
    <w:rsid w:val="006F2FA7"/>
    <w:rsid w:val="006F37F1"/>
    <w:rsid w:val="006F5342"/>
    <w:rsid w:val="006F68FA"/>
    <w:rsid w:val="006F711D"/>
    <w:rsid w:val="006F72F0"/>
    <w:rsid w:val="006F7572"/>
    <w:rsid w:val="006F7C5F"/>
    <w:rsid w:val="006F7DDE"/>
    <w:rsid w:val="0070178E"/>
    <w:rsid w:val="00702D6F"/>
    <w:rsid w:val="007031F6"/>
    <w:rsid w:val="0070369F"/>
    <w:rsid w:val="00703BD6"/>
    <w:rsid w:val="007044F0"/>
    <w:rsid w:val="00705EEA"/>
    <w:rsid w:val="00707C80"/>
    <w:rsid w:val="00707DD7"/>
    <w:rsid w:val="007113E8"/>
    <w:rsid w:val="00711809"/>
    <w:rsid w:val="00713DF9"/>
    <w:rsid w:val="00715685"/>
    <w:rsid w:val="00717805"/>
    <w:rsid w:val="00720ACF"/>
    <w:rsid w:val="00721128"/>
    <w:rsid w:val="00721493"/>
    <w:rsid w:val="00722551"/>
    <w:rsid w:val="00722A64"/>
    <w:rsid w:val="007247EA"/>
    <w:rsid w:val="00724C7F"/>
    <w:rsid w:val="00725F35"/>
    <w:rsid w:val="00732CF4"/>
    <w:rsid w:val="00732F38"/>
    <w:rsid w:val="00733751"/>
    <w:rsid w:val="00733C6C"/>
    <w:rsid w:val="00734F8F"/>
    <w:rsid w:val="00735730"/>
    <w:rsid w:val="007357A1"/>
    <w:rsid w:val="00735F3A"/>
    <w:rsid w:val="007370E7"/>
    <w:rsid w:val="00737514"/>
    <w:rsid w:val="00737C45"/>
    <w:rsid w:val="00740347"/>
    <w:rsid w:val="00740987"/>
    <w:rsid w:val="00741CE9"/>
    <w:rsid w:val="00743455"/>
    <w:rsid w:val="00744039"/>
    <w:rsid w:val="00745604"/>
    <w:rsid w:val="00745851"/>
    <w:rsid w:val="00746375"/>
    <w:rsid w:val="007472D5"/>
    <w:rsid w:val="00747368"/>
    <w:rsid w:val="00750950"/>
    <w:rsid w:val="00754516"/>
    <w:rsid w:val="00754C12"/>
    <w:rsid w:val="00754C44"/>
    <w:rsid w:val="0075595C"/>
    <w:rsid w:val="007563C9"/>
    <w:rsid w:val="007566CA"/>
    <w:rsid w:val="00756915"/>
    <w:rsid w:val="00760CDE"/>
    <w:rsid w:val="00760FE1"/>
    <w:rsid w:val="00761FF4"/>
    <w:rsid w:val="00763213"/>
    <w:rsid w:val="00764C71"/>
    <w:rsid w:val="00767673"/>
    <w:rsid w:val="007701EC"/>
    <w:rsid w:val="007714FD"/>
    <w:rsid w:val="00771E47"/>
    <w:rsid w:val="0077266C"/>
    <w:rsid w:val="00772933"/>
    <w:rsid w:val="00772F7E"/>
    <w:rsid w:val="00773217"/>
    <w:rsid w:val="00773311"/>
    <w:rsid w:val="007741B6"/>
    <w:rsid w:val="00776309"/>
    <w:rsid w:val="007835AF"/>
    <w:rsid w:val="00784F81"/>
    <w:rsid w:val="007853C6"/>
    <w:rsid w:val="0078592F"/>
    <w:rsid w:val="00790075"/>
    <w:rsid w:val="0079056C"/>
    <w:rsid w:val="0079093E"/>
    <w:rsid w:val="00790F81"/>
    <w:rsid w:val="00795397"/>
    <w:rsid w:val="00795680"/>
    <w:rsid w:val="00795846"/>
    <w:rsid w:val="00795EC8"/>
    <w:rsid w:val="00797624"/>
    <w:rsid w:val="007A1439"/>
    <w:rsid w:val="007A1F3A"/>
    <w:rsid w:val="007A2744"/>
    <w:rsid w:val="007A33BE"/>
    <w:rsid w:val="007A3F83"/>
    <w:rsid w:val="007A4CCD"/>
    <w:rsid w:val="007A4DD9"/>
    <w:rsid w:val="007A5927"/>
    <w:rsid w:val="007A611F"/>
    <w:rsid w:val="007A77A7"/>
    <w:rsid w:val="007B0944"/>
    <w:rsid w:val="007B099B"/>
    <w:rsid w:val="007B1AEB"/>
    <w:rsid w:val="007B1C64"/>
    <w:rsid w:val="007B1CBC"/>
    <w:rsid w:val="007B2D06"/>
    <w:rsid w:val="007B34DE"/>
    <w:rsid w:val="007B4710"/>
    <w:rsid w:val="007B5602"/>
    <w:rsid w:val="007B600E"/>
    <w:rsid w:val="007B7236"/>
    <w:rsid w:val="007B72F3"/>
    <w:rsid w:val="007C0CEC"/>
    <w:rsid w:val="007C142E"/>
    <w:rsid w:val="007C170C"/>
    <w:rsid w:val="007C1829"/>
    <w:rsid w:val="007C2243"/>
    <w:rsid w:val="007C2299"/>
    <w:rsid w:val="007C763E"/>
    <w:rsid w:val="007D0B18"/>
    <w:rsid w:val="007D12CB"/>
    <w:rsid w:val="007D1BAC"/>
    <w:rsid w:val="007D31B1"/>
    <w:rsid w:val="007D34B2"/>
    <w:rsid w:val="007D38CE"/>
    <w:rsid w:val="007D5350"/>
    <w:rsid w:val="007D5875"/>
    <w:rsid w:val="007D619D"/>
    <w:rsid w:val="007D6ADA"/>
    <w:rsid w:val="007D6FD7"/>
    <w:rsid w:val="007D78B4"/>
    <w:rsid w:val="007E2409"/>
    <w:rsid w:val="007E4C97"/>
    <w:rsid w:val="007E51F5"/>
    <w:rsid w:val="007E761D"/>
    <w:rsid w:val="007E7BD2"/>
    <w:rsid w:val="007E7CEB"/>
    <w:rsid w:val="007F030D"/>
    <w:rsid w:val="007F078C"/>
    <w:rsid w:val="007F1406"/>
    <w:rsid w:val="007F1526"/>
    <w:rsid w:val="007F1EF6"/>
    <w:rsid w:val="007F2A3D"/>
    <w:rsid w:val="007F6519"/>
    <w:rsid w:val="007F6967"/>
    <w:rsid w:val="007F7CA6"/>
    <w:rsid w:val="008001BF"/>
    <w:rsid w:val="00800F59"/>
    <w:rsid w:val="00803E97"/>
    <w:rsid w:val="00804617"/>
    <w:rsid w:val="008048A7"/>
    <w:rsid w:val="0080557F"/>
    <w:rsid w:val="00807963"/>
    <w:rsid w:val="008126E2"/>
    <w:rsid w:val="008128C8"/>
    <w:rsid w:val="00812E9C"/>
    <w:rsid w:val="0081307F"/>
    <w:rsid w:val="00814028"/>
    <w:rsid w:val="00815F67"/>
    <w:rsid w:val="00817044"/>
    <w:rsid w:val="008202FA"/>
    <w:rsid w:val="008203E6"/>
    <w:rsid w:val="008210C8"/>
    <w:rsid w:val="00821DA6"/>
    <w:rsid w:val="008222CD"/>
    <w:rsid w:val="00822A4A"/>
    <w:rsid w:val="00822ABF"/>
    <w:rsid w:val="008239F6"/>
    <w:rsid w:val="00825025"/>
    <w:rsid w:val="00827211"/>
    <w:rsid w:val="00832108"/>
    <w:rsid w:val="00832DD1"/>
    <w:rsid w:val="00832EBB"/>
    <w:rsid w:val="008335E0"/>
    <w:rsid w:val="00833E75"/>
    <w:rsid w:val="00834832"/>
    <w:rsid w:val="00834BFD"/>
    <w:rsid w:val="00835826"/>
    <w:rsid w:val="00835CD1"/>
    <w:rsid w:val="00836A2E"/>
    <w:rsid w:val="00837A52"/>
    <w:rsid w:val="00837FB9"/>
    <w:rsid w:val="00840455"/>
    <w:rsid w:val="00843B33"/>
    <w:rsid w:val="0084423D"/>
    <w:rsid w:val="008442DB"/>
    <w:rsid w:val="00844F10"/>
    <w:rsid w:val="00845034"/>
    <w:rsid w:val="008454AD"/>
    <w:rsid w:val="00845F34"/>
    <w:rsid w:val="008462D9"/>
    <w:rsid w:val="00846393"/>
    <w:rsid w:val="00846A53"/>
    <w:rsid w:val="0084732F"/>
    <w:rsid w:val="00851167"/>
    <w:rsid w:val="008514E9"/>
    <w:rsid w:val="00851567"/>
    <w:rsid w:val="00851D54"/>
    <w:rsid w:val="00851F6C"/>
    <w:rsid w:val="00852988"/>
    <w:rsid w:val="0085562C"/>
    <w:rsid w:val="00855E31"/>
    <w:rsid w:val="00856EC8"/>
    <w:rsid w:val="00857D4A"/>
    <w:rsid w:val="008609D5"/>
    <w:rsid w:val="008610C6"/>
    <w:rsid w:val="00861214"/>
    <w:rsid w:val="008624E2"/>
    <w:rsid w:val="008629C0"/>
    <w:rsid w:val="00863EE9"/>
    <w:rsid w:val="00864F70"/>
    <w:rsid w:val="00865106"/>
    <w:rsid w:val="00865627"/>
    <w:rsid w:val="00865F56"/>
    <w:rsid w:val="008667BC"/>
    <w:rsid w:val="00871635"/>
    <w:rsid w:val="00871D9D"/>
    <w:rsid w:val="00871E9C"/>
    <w:rsid w:val="008735E8"/>
    <w:rsid w:val="008738E8"/>
    <w:rsid w:val="008740D2"/>
    <w:rsid w:val="0087465F"/>
    <w:rsid w:val="00875C4A"/>
    <w:rsid w:val="00877AD0"/>
    <w:rsid w:val="00881652"/>
    <w:rsid w:val="0088313E"/>
    <w:rsid w:val="008832DE"/>
    <w:rsid w:val="00885D08"/>
    <w:rsid w:val="00886FA5"/>
    <w:rsid w:val="00887617"/>
    <w:rsid w:val="00887E7F"/>
    <w:rsid w:val="008904F9"/>
    <w:rsid w:val="00890CD7"/>
    <w:rsid w:val="00893817"/>
    <w:rsid w:val="00893A50"/>
    <w:rsid w:val="0089502F"/>
    <w:rsid w:val="008951E2"/>
    <w:rsid w:val="008957C3"/>
    <w:rsid w:val="008A0D23"/>
    <w:rsid w:val="008A2506"/>
    <w:rsid w:val="008A3856"/>
    <w:rsid w:val="008A484F"/>
    <w:rsid w:val="008A61AE"/>
    <w:rsid w:val="008A705D"/>
    <w:rsid w:val="008B0F7B"/>
    <w:rsid w:val="008B1A21"/>
    <w:rsid w:val="008B22A2"/>
    <w:rsid w:val="008B4478"/>
    <w:rsid w:val="008B46FF"/>
    <w:rsid w:val="008B51DB"/>
    <w:rsid w:val="008B55FC"/>
    <w:rsid w:val="008B6E85"/>
    <w:rsid w:val="008B6F4D"/>
    <w:rsid w:val="008B7357"/>
    <w:rsid w:val="008B7855"/>
    <w:rsid w:val="008C0FCE"/>
    <w:rsid w:val="008C1367"/>
    <w:rsid w:val="008C16F7"/>
    <w:rsid w:val="008C3DA1"/>
    <w:rsid w:val="008C6FB8"/>
    <w:rsid w:val="008D226D"/>
    <w:rsid w:val="008D26FA"/>
    <w:rsid w:val="008D2D3B"/>
    <w:rsid w:val="008D315B"/>
    <w:rsid w:val="008D3C50"/>
    <w:rsid w:val="008D4045"/>
    <w:rsid w:val="008D46BB"/>
    <w:rsid w:val="008D4AF5"/>
    <w:rsid w:val="008D4EF0"/>
    <w:rsid w:val="008D536C"/>
    <w:rsid w:val="008D58FC"/>
    <w:rsid w:val="008D6773"/>
    <w:rsid w:val="008E1986"/>
    <w:rsid w:val="008E45C9"/>
    <w:rsid w:val="008E4A7E"/>
    <w:rsid w:val="008E4FDE"/>
    <w:rsid w:val="008E5A39"/>
    <w:rsid w:val="008E5F30"/>
    <w:rsid w:val="008E62DC"/>
    <w:rsid w:val="008E7853"/>
    <w:rsid w:val="008F0978"/>
    <w:rsid w:val="008F14B6"/>
    <w:rsid w:val="008F1862"/>
    <w:rsid w:val="008F19A8"/>
    <w:rsid w:val="008F1D59"/>
    <w:rsid w:val="008F1FA5"/>
    <w:rsid w:val="008F33DB"/>
    <w:rsid w:val="008F3A7F"/>
    <w:rsid w:val="008F43B6"/>
    <w:rsid w:val="008F4815"/>
    <w:rsid w:val="008F48B6"/>
    <w:rsid w:val="008F4940"/>
    <w:rsid w:val="008F5F65"/>
    <w:rsid w:val="008F61F9"/>
    <w:rsid w:val="008F6D90"/>
    <w:rsid w:val="009008D1"/>
    <w:rsid w:val="00900C62"/>
    <w:rsid w:val="0090179A"/>
    <w:rsid w:val="00901A80"/>
    <w:rsid w:val="009026F8"/>
    <w:rsid w:val="00902AD4"/>
    <w:rsid w:val="009030E4"/>
    <w:rsid w:val="009034C7"/>
    <w:rsid w:val="00904E09"/>
    <w:rsid w:val="009070E9"/>
    <w:rsid w:val="00910233"/>
    <w:rsid w:val="00910405"/>
    <w:rsid w:val="00910DCD"/>
    <w:rsid w:val="009114D4"/>
    <w:rsid w:val="009116EE"/>
    <w:rsid w:val="00913A01"/>
    <w:rsid w:val="00914024"/>
    <w:rsid w:val="0091418F"/>
    <w:rsid w:val="00914B53"/>
    <w:rsid w:val="00915278"/>
    <w:rsid w:val="00915491"/>
    <w:rsid w:val="009154D2"/>
    <w:rsid w:val="0091634D"/>
    <w:rsid w:val="00917768"/>
    <w:rsid w:val="00920877"/>
    <w:rsid w:val="0092146A"/>
    <w:rsid w:val="00922504"/>
    <w:rsid w:val="00923100"/>
    <w:rsid w:val="009239B3"/>
    <w:rsid w:val="00923BB1"/>
    <w:rsid w:val="00923CE7"/>
    <w:rsid w:val="009255B8"/>
    <w:rsid w:val="009257BD"/>
    <w:rsid w:val="009263E3"/>
    <w:rsid w:val="00926D78"/>
    <w:rsid w:val="0093067E"/>
    <w:rsid w:val="00932362"/>
    <w:rsid w:val="0093361F"/>
    <w:rsid w:val="0093367A"/>
    <w:rsid w:val="009337EA"/>
    <w:rsid w:val="00933820"/>
    <w:rsid w:val="0093484A"/>
    <w:rsid w:val="0093593C"/>
    <w:rsid w:val="00935D03"/>
    <w:rsid w:val="00935DD7"/>
    <w:rsid w:val="009374F4"/>
    <w:rsid w:val="00937DEE"/>
    <w:rsid w:val="00941D81"/>
    <w:rsid w:val="00942458"/>
    <w:rsid w:val="00945A2E"/>
    <w:rsid w:val="009470DE"/>
    <w:rsid w:val="00950249"/>
    <w:rsid w:val="00950F7E"/>
    <w:rsid w:val="00951578"/>
    <w:rsid w:val="00952696"/>
    <w:rsid w:val="00952FB2"/>
    <w:rsid w:val="009548AE"/>
    <w:rsid w:val="00954D48"/>
    <w:rsid w:val="00955C52"/>
    <w:rsid w:val="00956360"/>
    <w:rsid w:val="00962920"/>
    <w:rsid w:val="009632D0"/>
    <w:rsid w:val="00963CC4"/>
    <w:rsid w:val="009646E7"/>
    <w:rsid w:val="00965834"/>
    <w:rsid w:val="00966C42"/>
    <w:rsid w:val="00966FB0"/>
    <w:rsid w:val="009676FB"/>
    <w:rsid w:val="0096782A"/>
    <w:rsid w:val="009701C7"/>
    <w:rsid w:val="0097020A"/>
    <w:rsid w:val="00971979"/>
    <w:rsid w:val="00971A29"/>
    <w:rsid w:val="009746D5"/>
    <w:rsid w:val="00974F4D"/>
    <w:rsid w:val="009774C3"/>
    <w:rsid w:val="009777B8"/>
    <w:rsid w:val="00980C1B"/>
    <w:rsid w:val="00982659"/>
    <w:rsid w:val="009828CC"/>
    <w:rsid w:val="00983D83"/>
    <w:rsid w:val="00984E45"/>
    <w:rsid w:val="00985256"/>
    <w:rsid w:val="0098569B"/>
    <w:rsid w:val="0098623F"/>
    <w:rsid w:val="00986DE3"/>
    <w:rsid w:val="00986F9C"/>
    <w:rsid w:val="009873DD"/>
    <w:rsid w:val="00987543"/>
    <w:rsid w:val="0099012B"/>
    <w:rsid w:val="00990C8C"/>
    <w:rsid w:val="00990F62"/>
    <w:rsid w:val="00991B26"/>
    <w:rsid w:val="00992485"/>
    <w:rsid w:val="00992DCB"/>
    <w:rsid w:val="0099493F"/>
    <w:rsid w:val="00995EBE"/>
    <w:rsid w:val="00996F5D"/>
    <w:rsid w:val="009A037F"/>
    <w:rsid w:val="009A1850"/>
    <w:rsid w:val="009A24D8"/>
    <w:rsid w:val="009A32B6"/>
    <w:rsid w:val="009A39D0"/>
    <w:rsid w:val="009A3D72"/>
    <w:rsid w:val="009A48F5"/>
    <w:rsid w:val="009A4C1D"/>
    <w:rsid w:val="009A5ED4"/>
    <w:rsid w:val="009A6EFD"/>
    <w:rsid w:val="009A7C0A"/>
    <w:rsid w:val="009B0B0C"/>
    <w:rsid w:val="009B11AA"/>
    <w:rsid w:val="009B1256"/>
    <w:rsid w:val="009B1B2E"/>
    <w:rsid w:val="009B1D98"/>
    <w:rsid w:val="009B221A"/>
    <w:rsid w:val="009B3377"/>
    <w:rsid w:val="009B3D66"/>
    <w:rsid w:val="009B5655"/>
    <w:rsid w:val="009B5CD7"/>
    <w:rsid w:val="009B6E7C"/>
    <w:rsid w:val="009C056B"/>
    <w:rsid w:val="009C0A1A"/>
    <w:rsid w:val="009C11B4"/>
    <w:rsid w:val="009C6208"/>
    <w:rsid w:val="009C757B"/>
    <w:rsid w:val="009D0A29"/>
    <w:rsid w:val="009D182E"/>
    <w:rsid w:val="009D19B6"/>
    <w:rsid w:val="009D1A81"/>
    <w:rsid w:val="009D297E"/>
    <w:rsid w:val="009D30F7"/>
    <w:rsid w:val="009D3CD7"/>
    <w:rsid w:val="009D4A28"/>
    <w:rsid w:val="009D52F3"/>
    <w:rsid w:val="009D68A0"/>
    <w:rsid w:val="009D6A34"/>
    <w:rsid w:val="009D72BB"/>
    <w:rsid w:val="009D76EF"/>
    <w:rsid w:val="009E0493"/>
    <w:rsid w:val="009E1218"/>
    <w:rsid w:val="009E190D"/>
    <w:rsid w:val="009E1CB1"/>
    <w:rsid w:val="009E1E5E"/>
    <w:rsid w:val="009E215A"/>
    <w:rsid w:val="009E4E15"/>
    <w:rsid w:val="009E579C"/>
    <w:rsid w:val="009E60A9"/>
    <w:rsid w:val="009E748F"/>
    <w:rsid w:val="009F2266"/>
    <w:rsid w:val="009F23CC"/>
    <w:rsid w:val="009F2493"/>
    <w:rsid w:val="009F643D"/>
    <w:rsid w:val="009F6517"/>
    <w:rsid w:val="009F689B"/>
    <w:rsid w:val="009F6FF7"/>
    <w:rsid w:val="00A003EB"/>
    <w:rsid w:val="00A008B9"/>
    <w:rsid w:val="00A00BE6"/>
    <w:rsid w:val="00A030E2"/>
    <w:rsid w:val="00A03832"/>
    <w:rsid w:val="00A0482E"/>
    <w:rsid w:val="00A064FF"/>
    <w:rsid w:val="00A10063"/>
    <w:rsid w:val="00A12368"/>
    <w:rsid w:val="00A1373D"/>
    <w:rsid w:val="00A1391D"/>
    <w:rsid w:val="00A13B95"/>
    <w:rsid w:val="00A14BB2"/>
    <w:rsid w:val="00A14CDF"/>
    <w:rsid w:val="00A14D00"/>
    <w:rsid w:val="00A14D45"/>
    <w:rsid w:val="00A1505F"/>
    <w:rsid w:val="00A17989"/>
    <w:rsid w:val="00A20E42"/>
    <w:rsid w:val="00A240D7"/>
    <w:rsid w:val="00A244BD"/>
    <w:rsid w:val="00A266C8"/>
    <w:rsid w:val="00A27EC7"/>
    <w:rsid w:val="00A30CCD"/>
    <w:rsid w:val="00A3279E"/>
    <w:rsid w:val="00A32A55"/>
    <w:rsid w:val="00A32ED3"/>
    <w:rsid w:val="00A36C76"/>
    <w:rsid w:val="00A3751B"/>
    <w:rsid w:val="00A37DB8"/>
    <w:rsid w:val="00A40612"/>
    <w:rsid w:val="00A406DB"/>
    <w:rsid w:val="00A40B2C"/>
    <w:rsid w:val="00A42EB9"/>
    <w:rsid w:val="00A4477D"/>
    <w:rsid w:val="00A44B2B"/>
    <w:rsid w:val="00A44C39"/>
    <w:rsid w:val="00A45452"/>
    <w:rsid w:val="00A45591"/>
    <w:rsid w:val="00A45D0C"/>
    <w:rsid w:val="00A46909"/>
    <w:rsid w:val="00A47869"/>
    <w:rsid w:val="00A47AF0"/>
    <w:rsid w:val="00A50645"/>
    <w:rsid w:val="00A510FD"/>
    <w:rsid w:val="00A51958"/>
    <w:rsid w:val="00A534C2"/>
    <w:rsid w:val="00A542CB"/>
    <w:rsid w:val="00A543AF"/>
    <w:rsid w:val="00A54A17"/>
    <w:rsid w:val="00A55054"/>
    <w:rsid w:val="00A570B9"/>
    <w:rsid w:val="00A57F79"/>
    <w:rsid w:val="00A606E0"/>
    <w:rsid w:val="00A60C8D"/>
    <w:rsid w:val="00A60F67"/>
    <w:rsid w:val="00A61BDC"/>
    <w:rsid w:val="00A61EB0"/>
    <w:rsid w:val="00A61FCB"/>
    <w:rsid w:val="00A61FD5"/>
    <w:rsid w:val="00A61FE4"/>
    <w:rsid w:val="00A6252D"/>
    <w:rsid w:val="00A6335A"/>
    <w:rsid w:val="00A65B11"/>
    <w:rsid w:val="00A66F9E"/>
    <w:rsid w:val="00A71583"/>
    <w:rsid w:val="00A71B87"/>
    <w:rsid w:val="00A72A57"/>
    <w:rsid w:val="00A753C8"/>
    <w:rsid w:val="00A7595D"/>
    <w:rsid w:val="00A7597F"/>
    <w:rsid w:val="00A8120A"/>
    <w:rsid w:val="00A825C8"/>
    <w:rsid w:val="00A826A1"/>
    <w:rsid w:val="00A826B9"/>
    <w:rsid w:val="00A82EAC"/>
    <w:rsid w:val="00A84738"/>
    <w:rsid w:val="00A84E69"/>
    <w:rsid w:val="00A85682"/>
    <w:rsid w:val="00A85FB3"/>
    <w:rsid w:val="00A9063A"/>
    <w:rsid w:val="00A9175F"/>
    <w:rsid w:val="00A922AF"/>
    <w:rsid w:val="00A928A3"/>
    <w:rsid w:val="00A9396C"/>
    <w:rsid w:val="00A93E1D"/>
    <w:rsid w:val="00A94495"/>
    <w:rsid w:val="00A94CE1"/>
    <w:rsid w:val="00A9501E"/>
    <w:rsid w:val="00A97E77"/>
    <w:rsid w:val="00AA08F9"/>
    <w:rsid w:val="00AA0A36"/>
    <w:rsid w:val="00AA0AB3"/>
    <w:rsid w:val="00AA1691"/>
    <w:rsid w:val="00AA2363"/>
    <w:rsid w:val="00AA5ADF"/>
    <w:rsid w:val="00AA63D7"/>
    <w:rsid w:val="00AB064E"/>
    <w:rsid w:val="00AB0E44"/>
    <w:rsid w:val="00AB1B06"/>
    <w:rsid w:val="00AB2C7C"/>
    <w:rsid w:val="00AB346C"/>
    <w:rsid w:val="00AB3567"/>
    <w:rsid w:val="00AB44C3"/>
    <w:rsid w:val="00AB471A"/>
    <w:rsid w:val="00AB5E9C"/>
    <w:rsid w:val="00AB65BA"/>
    <w:rsid w:val="00AC0B9B"/>
    <w:rsid w:val="00AC114A"/>
    <w:rsid w:val="00AC173D"/>
    <w:rsid w:val="00AC1B05"/>
    <w:rsid w:val="00AC34B5"/>
    <w:rsid w:val="00AC4C3A"/>
    <w:rsid w:val="00AC4F0E"/>
    <w:rsid w:val="00AC5321"/>
    <w:rsid w:val="00AC5438"/>
    <w:rsid w:val="00AC586D"/>
    <w:rsid w:val="00AC6772"/>
    <w:rsid w:val="00AC6B1D"/>
    <w:rsid w:val="00AC7B91"/>
    <w:rsid w:val="00AD073D"/>
    <w:rsid w:val="00AD2167"/>
    <w:rsid w:val="00AD2219"/>
    <w:rsid w:val="00AD2734"/>
    <w:rsid w:val="00AD3AB6"/>
    <w:rsid w:val="00AD47B8"/>
    <w:rsid w:val="00AD6E3D"/>
    <w:rsid w:val="00AE01F9"/>
    <w:rsid w:val="00AE0DC2"/>
    <w:rsid w:val="00AE178B"/>
    <w:rsid w:val="00AE20FE"/>
    <w:rsid w:val="00AE23AC"/>
    <w:rsid w:val="00AE2861"/>
    <w:rsid w:val="00AE28CB"/>
    <w:rsid w:val="00AE3E67"/>
    <w:rsid w:val="00AE47DE"/>
    <w:rsid w:val="00AE5B69"/>
    <w:rsid w:val="00AE70AD"/>
    <w:rsid w:val="00AE7129"/>
    <w:rsid w:val="00AE71DE"/>
    <w:rsid w:val="00AF0044"/>
    <w:rsid w:val="00AF049C"/>
    <w:rsid w:val="00AF0863"/>
    <w:rsid w:val="00AF28AC"/>
    <w:rsid w:val="00AF2939"/>
    <w:rsid w:val="00AF72A3"/>
    <w:rsid w:val="00AF750D"/>
    <w:rsid w:val="00AF7B02"/>
    <w:rsid w:val="00AF7CF9"/>
    <w:rsid w:val="00B011FE"/>
    <w:rsid w:val="00B02BE6"/>
    <w:rsid w:val="00B030D3"/>
    <w:rsid w:val="00B06078"/>
    <w:rsid w:val="00B06C3D"/>
    <w:rsid w:val="00B07314"/>
    <w:rsid w:val="00B11E1B"/>
    <w:rsid w:val="00B11FDD"/>
    <w:rsid w:val="00B12752"/>
    <w:rsid w:val="00B1283B"/>
    <w:rsid w:val="00B142A6"/>
    <w:rsid w:val="00B142C5"/>
    <w:rsid w:val="00B14402"/>
    <w:rsid w:val="00B152FC"/>
    <w:rsid w:val="00B16F0E"/>
    <w:rsid w:val="00B203E7"/>
    <w:rsid w:val="00B23535"/>
    <w:rsid w:val="00B23D52"/>
    <w:rsid w:val="00B24CC5"/>
    <w:rsid w:val="00B269C6"/>
    <w:rsid w:val="00B27F71"/>
    <w:rsid w:val="00B309E6"/>
    <w:rsid w:val="00B30F91"/>
    <w:rsid w:val="00B324B9"/>
    <w:rsid w:val="00B325BE"/>
    <w:rsid w:val="00B34C7F"/>
    <w:rsid w:val="00B34DC3"/>
    <w:rsid w:val="00B3670C"/>
    <w:rsid w:val="00B3784F"/>
    <w:rsid w:val="00B41BE1"/>
    <w:rsid w:val="00B421D8"/>
    <w:rsid w:val="00B42937"/>
    <w:rsid w:val="00B42EEF"/>
    <w:rsid w:val="00B43993"/>
    <w:rsid w:val="00B439C5"/>
    <w:rsid w:val="00B453FD"/>
    <w:rsid w:val="00B46223"/>
    <w:rsid w:val="00B46D20"/>
    <w:rsid w:val="00B4721B"/>
    <w:rsid w:val="00B472A3"/>
    <w:rsid w:val="00B507BD"/>
    <w:rsid w:val="00B50814"/>
    <w:rsid w:val="00B5443B"/>
    <w:rsid w:val="00B54587"/>
    <w:rsid w:val="00B549EE"/>
    <w:rsid w:val="00B56774"/>
    <w:rsid w:val="00B567EA"/>
    <w:rsid w:val="00B56BDC"/>
    <w:rsid w:val="00B5710B"/>
    <w:rsid w:val="00B602EC"/>
    <w:rsid w:val="00B60515"/>
    <w:rsid w:val="00B616DA"/>
    <w:rsid w:val="00B61943"/>
    <w:rsid w:val="00B61AA1"/>
    <w:rsid w:val="00B61AF0"/>
    <w:rsid w:val="00B62281"/>
    <w:rsid w:val="00B623C1"/>
    <w:rsid w:val="00B62B60"/>
    <w:rsid w:val="00B63300"/>
    <w:rsid w:val="00B642C5"/>
    <w:rsid w:val="00B64401"/>
    <w:rsid w:val="00B6457D"/>
    <w:rsid w:val="00B658A5"/>
    <w:rsid w:val="00B70038"/>
    <w:rsid w:val="00B7028A"/>
    <w:rsid w:val="00B726BE"/>
    <w:rsid w:val="00B729A3"/>
    <w:rsid w:val="00B72A0F"/>
    <w:rsid w:val="00B7377D"/>
    <w:rsid w:val="00B74155"/>
    <w:rsid w:val="00B74444"/>
    <w:rsid w:val="00B74989"/>
    <w:rsid w:val="00B771DF"/>
    <w:rsid w:val="00B77933"/>
    <w:rsid w:val="00B801B3"/>
    <w:rsid w:val="00B80EA7"/>
    <w:rsid w:val="00B8101D"/>
    <w:rsid w:val="00B811EF"/>
    <w:rsid w:val="00B82F45"/>
    <w:rsid w:val="00B8397E"/>
    <w:rsid w:val="00B84C5C"/>
    <w:rsid w:val="00B86A90"/>
    <w:rsid w:val="00B90A61"/>
    <w:rsid w:val="00B932DF"/>
    <w:rsid w:val="00B93314"/>
    <w:rsid w:val="00B93A25"/>
    <w:rsid w:val="00B94229"/>
    <w:rsid w:val="00B949C6"/>
    <w:rsid w:val="00B971D2"/>
    <w:rsid w:val="00B972EE"/>
    <w:rsid w:val="00BA004E"/>
    <w:rsid w:val="00BA1BA6"/>
    <w:rsid w:val="00BA1CEA"/>
    <w:rsid w:val="00BA2184"/>
    <w:rsid w:val="00BA2987"/>
    <w:rsid w:val="00BA29AE"/>
    <w:rsid w:val="00BA39C4"/>
    <w:rsid w:val="00BA3E51"/>
    <w:rsid w:val="00BA4B5E"/>
    <w:rsid w:val="00BA54D4"/>
    <w:rsid w:val="00BA6150"/>
    <w:rsid w:val="00BA7071"/>
    <w:rsid w:val="00BA7A09"/>
    <w:rsid w:val="00BB16F3"/>
    <w:rsid w:val="00BB17C3"/>
    <w:rsid w:val="00BB1875"/>
    <w:rsid w:val="00BB3542"/>
    <w:rsid w:val="00BB6C7A"/>
    <w:rsid w:val="00BB70D9"/>
    <w:rsid w:val="00BB7803"/>
    <w:rsid w:val="00BC0C30"/>
    <w:rsid w:val="00BC0F2B"/>
    <w:rsid w:val="00BC10C5"/>
    <w:rsid w:val="00BC261C"/>
    <w:rsid w:val="00BC4DEF"/>
    <w:rsid w:val="00BC5A7F"/>
    <w:rsid w:val="00BC659C"/>
    <w:rsid w:val="00BC79D0"/>
    <w:rsid w:val="00BD010A"/>
    <w:rsid w:val="00BD1DF7"/>
    <w:rsid w:val="00BD1EE9"/>
    <w:rsid w:val="00BD2E32"/>
    <w:rsid w:val="00BD37E0"/>
    <w:rsid w:val="00BD5A12"/>
    <w:rsid w:val="00BD5B7E"/>
    <w:rsid w:val="00BD6680"/>
    <w:rsid w:val="00BD7375"/>
    <w:rsid w:val="00BD76A4"/>
    <w:rsid w:val="00BD78AD"/>
    <w:rsid w:val="00BE09CB"/>
    <w:rsid w:val="00BE0E94"/>
    <w:rsid w:val="00BE1411"/>
    <w:rsid w:val="00BE1D64"/>
    <w:rsid w:val="00BE21D2"/>
    <w:rsid w:val="00BE74EA"/>
    <w:rsid w:val="00BE785F"/>
    <w:rsid w:val="00BF019A"/>
    <w:rsid w:val="00BF04BC"/>
    <w:rsid w:val="00BF07A0"/>
    <w:rsid w:val="00BF3388"/>
    <w:rsid w:val="00BF508D"/>
    <w:rsid w:val="00BF543A"/>
    <w:rsid w:val="00BF5DBD"/>
    <w:rsid w:val="00BF69EF"/>
    <w:rsid w:val="00BF7953"/>
    <w:rsid w:val="00C01309"/>
    <w:rsid w:val="00C0136A"/>
    <w:rsid w:val="00C01D33"/>
    <w:rsid w:val="00C02DCB"/>
    <w:rsid w:val="00C03226"/>
    <w:rsid w:val="00C03689"/>
    <w:rsid w:val="00C047C0"/>
    <w:rsid w:val="00C04DC8"/>
    <w:rsid w:val="00C04F12"/>
    <w:rsid w:val="00C054BB"/>
    <w:rsid w:val="00C119FA"/>
    <w:rsid w:val="00C11E54"/>
    <w:rsid w:val="00C1296E"/>
    <w:rsid w:val="00C152BD"/>
    <w:rsid w:val="00C16270"/>
    <w:rsid w:val="00C1744A"/>
    <w:rsid w:val="00C22FCB"/>
    <w:rsid w:val="00C23006"/>
    <w:rsid w:val="00C25C48"/>
    <w:rsid w:val="00C27982"/>
    <w:rsid w:val="00C27F20"/>
    <w:rsid w:val="00C30416"/>
    <w:rsid w:val="00C3212C"/>
    <w:rsid w:val="00C328F5"/>
    <w:rsid w:val="00C32BE3"/>
    <w:rsid w:val="00C330FE"/>
    <w:rsid w:val="00C33361"/>
    <w:rsid w:val="00C336C5"/>
    <w:rsid w:val="00C358B8"/>
    <w:rsid w:val="00C35A09"/>
    <w:rsid w:val="00C365BD"/>
    <w:rsid w:val="00C36C0C"/>
    <w:rsid w:val="00C37230"/>
    <w:rsid w:val="00C37A7B"/>
    <w:rsid w:val="00C37FFE"/>
    <w:rsid w:val="00C4030B"/>
    <w:rsid w:val="00C40393"/>
    <w:rsid w:val="00C41BA7"/>
    <w:rsid w:val="00C41C1E"/>
    <w:rsid w:val="00C42D01"/>
    <w:rsid w:val="00C43157"/>
    <w:rsid w:val="00C43885"/>
    <w:rsid w:val="00C43DFB"/>
    <w:rsid w:val="00C44EDA"/>
    <w:rsid w:val="00C45297"/>
    <w:rsid w:val="00C45839"/>
    <w:rsid w:val="00C45D15"/>
    <w:rsid w:val="00C46284"/>
    <w:rsid w:val="00C46F05"/>
    <w:rsid w:val="00C477E9"/>
    <w:rsid w:val="00C51E2B"/>
    <w:rsid w:val="00C523C6"/>
    <w:rsid w:val="00C53272"/>
    <w:rsid w:val="00C54C1F"/>
    <w:rsid w:val="00C55C5A"/>
    <w:rsid w:val="00C56541"/>
    <w:rsid w:val="00C57D93"/>
    <w:rsid w:val="00C603AD"/>
    <w:rsid w:val="00C61758"/>
    <w:rsid w:val="00C63F11"/>
    <w:rsid w:val="00C641A8"/>
    <w:rsid w:val="00C64570"/>
    <w:rsid w:val="00C64682"/>
    <w:rsid w:val="00C65BA7"/>
    <w:rsid w:val="00C66113"/>
    <w:rsid w:val="00C70419"/>
    <w:rsid w:val="00C70BAD"/>
    <w:rsid w:val="00C7104C"/>
    <w:rsid w:val="00C71F37"/>
    <w:rsid w:val="00C7221B"/>
    <w:rsid w:val="00C72539"/>
    <w:rsid w:val="00C748E7"/>
    <w:rsid w:val="00C7504A"/>
    <w:rsid w:val="00C76680"/>
    <w:rsid w:val="00C77605"/>
    <w:rsid w:val="00C77A78"/>
    <w:rsid w:val="00C81660"/>
    <w:rsid w:val="00C81A5C"/>
    <w:rsid w:val="00C8254C"/>
    <w:rsid w:val="00C83FDB"/>
    <w:rsid w:val="00C84B1C"/>
    <w:rsid w:val="00C86306"/>
    <w:rsid w:val="00C87A06"/>
    <w:rsid w:val="00C900B0"/>
    <w:rsid w:val="00C90EE1"/>
    <w:rsid w:val="00C9107F"/>
    <w:rsid w:val="00C91D12"/>
    <w:rsid w:val="00C927CA"/>
    <w:rsid w:val="00C9288C"/>
    <w:rsid w:val="00C92A27"/>
    <w:rsid w:val="00C92AEE"/>
    <w:rsid w:val="00C92F2E"/>
    <w:rsid w:val="00C935C5"/>
    <w:rsid w:val="00C9414D"/>
    <w:rsid w:val="00C94ADD"/>
    <w:rsid w:val="00C95418"/>
    <w:rsid w:val="00C95A27"/>
    <w:rsid w:val="00C9669A"/>
    <w:rsid w:val="00C9682A"/>
    <w:rsid w:val="00C9750C"/>
    <w:rsid w:val="00CA09A4"/>
    <w:rsid w:val="00CA2847"/>
    <w:rsid w:val="00CA41AD"/>
    <w:rsid w:val="00CA6AED"/>
    <w:rsid w:val="00CA6B7E"/>
    <w:rsid w:val="00CA6E24"/>
    <w:rsid w:val="00CB064B"/>
    <w:rsid w:val="00CB1912"/>
    <w:rsid w:val="00CB1F0D"/>
    <w:rsid w:val="00CB2015"/>
    <w:rsid w:val="00CB212A"/>
    <w:rsid w:val="00CB358E"/>
    <w:rsid w:val="00CB40F3"/>
    <w:rsid w:val="00CB41D5"/>
    <w:rsid w:val="00CB6563"/>
    <w:rsid w:val="00CB67DD"/>
    <w:rsid w:val="00CB6CD9"/>
    <w:rsid w:val="00CB718A"/>
    <w:rsid w:val="00CC0088"/>
    <w:rsid w:val="00CC01AE"/>
    <w:rsid w:val="00CC0C03"/>
    <w:rsid w:val="00CC0F2D"/>
    <w:rsid w:val="00CC0FC6"/>
    <w:rsid w:val="00CC3A95"/>
    <w:rsid w:val="00CC40FB"/>
    <w:rsid w:val="00CC488E"/>
    <w:rsid w:val="00CC4D05"/>
    <w:rsid w:val="00CC5D2D"/>
    <w:rsid w:val="00CC61BC"/>
    <w:rsid w:val="00CC742D"/>
    <w:rsid w:val="00CC78F9"/>
    <w:rsid w:val="00CD1293"/>
    <w:rsid w:val="00CD190E"/>
    <w:rsid w:val="00CD3A83"/>
    <w:rsid w:val="00CD43A2"/>
    <w:rsid w:val="00CD47AF"/>
    <w:rsid w:val="00CD5E8D"/>
    <w:rsid w:val="00CD5EFB"/>
    <w:rsid w:val="00CD6079"/>
    <w:rsid w:val="00CD6ADA"/>
    <w:rsid w:val="00CD6D28"/>
    <w:rsid w:val="00CD7109"/>
    <w:rsid w:val="00CE1DE2"/>
    <w:rsid w:val="00CE1F97"/>
    <w:rsid w:val="00CE24FC"/>
    <w:rsid w:val="00CE30BE"/>
    <w:rsid w:val="00CE5113"/>
    <w:rsid w:val="00CE5FB9"/>
    <w:rsid w:val="00CE6391"/>
    <w:rsid w:val="00CE6DD0"/>
    <w:rsid w:val="00CE7357"/>
    <w:rsid w:val="00CE7AAC"/>
    <w:rsid w:val="00CF0A58"/>
    <w:rsid w:val="00CF0AD6"/>
    <w:rsid w:val="00CF1020"/>
    <w:rsid w:val="00CF13C5"/>
    <w:rsid w:val="00CF1C7F"/>
    <w:rsid w:val="00CF2CF7"/>
    <w:rsid w:val="00CF2FF5"/>
    <w:rsid w:val="00CF38B8"/>
    <w:rsid w:val="00CF4B68"/>
    <w:rsid w:val="00CF50C3"/>
    <w:rsid w:val="00CF7CA3"/>
    <w:rsid w:val="00CF7FA2"/>
    <w:rsid w:val="00D0035E"/>
    <w:rsid w:val="00D0039B"/>
    <w:rsid w:val="00D008F1"/>
    <w:rsid w:val="00D0119E"/>
    <w:rsid w:val="00D01A90"/>
    <w:rsid w:val="00D02DAA"/>
    <w:rsid w:val="00D03CF7"/>
    <w:rsid w:val="00D060EF"/>
    <w:rsid w:val="00D0741F"/>
    <w:rsid w:val="00D07881"/>
    <w:rsid w:val="00D10347"/>
    <w:rsid w:val="00D11969"/>
    <w:rsid w:val="00D11A18"/>
    <w:rsid w:val="00D11A80"/>
    <w:rsid w:val="00D11CA7"/>
    <w:rsid w:val="00D12098"/>
    <w:rsid w:val="00D120F9"/>
    <w:rsid w:val="00D12548"/>
    <w:rsid w:val="00D125D8"/>
    <w:rsid w:val="00D1280F"/>
    <w:rsid w:val="00D13D2D"/>
    <w:rsid w:val="00D14F59"/>
    <w:rsid w:val="00D1544E"/>
    <w:rsid w:val="00D164B8"/>
    <w:rsid w:val="00D16764"/>
    <w:rsid w:val="00D17A4A"/>
    <w:rsid w:val="00D17FF0"/>
    <w:rsid w:val="00D25D67"/>
    <w:rsid w:val="00D26896"/>
    <w:rsid w:val="00D277AC"/>
    <w:rsid w:val="00D279F1"/>
    <w:rsid w:val="00D31F37"/>
    <w:rsid w:val="00D322DC"/>
    <w:rsid w:val="00D33188"/>
    <w:rsid w:val="00D3382C"/>
    <w:rsid w:val="00D33F7E"/>
    <w:rsid w:val="00D3710B"/>
    <w:rsid w:val="00D372E9"/>
    <w:rsid w:val="00D4178D"/>
    <w:rsid w:val="00D41A53"/>
    <w:rsid w:val="00D42120"/>
    <w:rsid w:val="00D429C3"/>
    <w:rsid w:val="00D4312A"/>
    <w:rsid w:val="00D434D9"/>
    <w:rsid w:val="00D439B9"/>
    <w:rsid w:val="00D44089"/>
    <w:rsid w:val="00D444F7"/>
    <w:rsid w:val="00D44B05"/>
    <w:rsid w:val="00D4631C"/>
    <w:rsid w:val="00D466AA"/>
    <w:rsid w:val="00D479AA"/>
    <w:rsid w:val="00D51742"/>
    <w:rsid w:val="00D5195F"/>
    <w:rsid w:val="00D56BA0"/>
    <w:rsid w:val="00D56C46"/>
    <w:rsid w:val="00D56DEE"/>
    <w:rsid w:val="00D6098E"/>
    <w:rsid w:val="00D60B4E"/>
    <w:rsid w:val="00D62E5B"/>
    <w:rsid w:val="00D63388"/>
    <w:rsid w:val="00D63911"/>
    <w:rsid w:val="00D64BB9"/>
    <w:rsid w:val="00D65650"/>
    <w:rsid w:val="00D65E09"/>
    <w:rsid w:val="00D664CA"/>
    <w:rsid w:val="00D70DC7"/>
    <w:rsid w:val="00D71637"/>
    <w:rsid w:val="00D7216A"/>
    <w:rsid w:val="00D7291B"/>
    <w:rsid w:val="00D72ADC"/>
    <w:rsid w:val="00D731AA"/>
    <w:rsid w:val="00D735EB"/>
    <w:rsid w:val="00D73BD7"/>
    <w:rsid w:val="00D73E6D"/>
    <w:rsid w:val="00D743B7"/>
    <w:rsid w:val="00D751B1"/>
    <w:rsid w:val="00D77126"/>
    <w:rsid w:val="00D7749A"/>
    <w:rsid w:val="00D7796F"/>
    <w:rsid w:val="00D80492"/>
    <w:rsid w:val="00D815C9"/>
    <w:rsid w:val="00D82493"/>
    <w:rsid w:val="00D8251A"/>
    <w:rsid w:val="00D82568"/>
    <w:rsid w:val="00D83653"/>
    <w:rsid w:val="00D85141"/>
    <w:rsid w:val="00D856C1"/>
    <w:rsid w:val="00D86FFD"/>
    <w:rsid w:val="00D9201A"/>
    <w:rsid w:val="00D92149"/>
    <w:rsid w:val="00D92486"/>
    <w:rsid w:val="00D93546"/>
    <w:rsid w:val="00D93866"/>
    <w:rsid w:val="00D950C5"/>
    <w:rsid w:val="00D96966"/>
    <w:rsid w:val="00D97754"/>
    <w:rsid w:val="00D97A27"/>
    <w:rsid w:val="00DA088F"/>
    <w:rsid w:val="00DA2047"/>
    <w:rsid w:val="00DA2674"/>
    <w:rsid w:val="00DA3D33"/>
    <w:rsid w:val="00DA4205"/>
    <w:rsid w:val="00DA5373"/>
    <w:rsid w:val="00DA67B7"/>
    <w:rsid w:val="00DA6C89"/>
    <w:rsid w:val="00DA76C9"/>
    <w:rsid w:val="00DA7969"/>
    <w:rsid w:val="00DB0914"/>
    <w:rsid w:val="00DB0C78"/>
    <w:rsid w:val="00DB1F1A"/>
    <w:rsid w:val="00DB276B"/>
    <w:rsid w:val="00DB32D3"/>
    <w:rsid w:val="00DB4528"/>
    <w:rsid w:val="00DB47E8"/>
    <w:rsid w:val="00DB48A3"/>
    <w:rsid w:val="00DB4C90"/>
    <w:rsid w:val="00DB5E72"/>
    <w:rsid w:val="00DB689D"/>
    <w:rsid w:val="00DB71FB"/>
    <w:rsid w:val="00DB7243"/>
    <w:rsid w:val="00DC2068"/>
    <w:rsid w:val="00DC2AC3"/>
    <w:rsid w:val="00DC2C5C"/>
    <w:rsid w:val="00DC2E71"/>
    <w:rsid w:val="00DC2FF3"/>
    <w:rsid w:val="00DC32DB"/>
    <w:rsid w:val="00DC3381"/>
    <w:rsid w:val="00DC3470"/>
    <w:rsid w:val="00DC3A86"/>
    <w:rsid w:val="00DC4AD2"/>
    <w:rsid w:val="00DC7863"/>
    <w:rsid w:val="00DC7F62"/>
    <w:rsid w:val="00DD0B37"/>
    <w:rsid w:val="00DD1A2E"/>
    <w:rsid w:val="00DD1AC2"/>
    <w:rsid w:val="00DD221C"/>
    <w:rsid w:val="00DD2673"/>
    <w:rsid w:val="00DD2C0D"/>
    <w:rsid w:val="00DD2C3E"/>
    <w:rsid w:val="00DD2D89"/>
    <w:rsid w:val="00DD333D"/>
    <w:rsid w:val="00DD3BE2"/>
    <w:rsid w:val="00DD512D"/>
    <w:rsid w:val="00DD5DE6"/>
    <w:rsid w:val="00DD64FD"/>
    <w:rsid w:val="00DD78CF"/>
    <w:rsid w:val="00DD7B8F"/>
    <w:rsid w:val="00DE1024"/>
    <w:rsid w:val="00DE1273"/>
    <w:rsid w:val="00DE1505"/>
    <w:rsid w:val="00DE25F8"/>
    <w:rsid w:val="00DE48B9"/>
    <w:rsid w:val="00DE532F"/>
    <w:rsid w:val="00DE556F"/>
    <w:rsid w:val="00DE5832"/>
    <w:rsid w:val="00DE7415"/>
    <w:rsid w:val="00DE7E2A"/>
    <w:rsid w:val="00DF07A1"/>
    <w:rsid w:val="00DF088B"/>
    <w:rsid w:val="00DF1580"/>
    <w:rsid w:val="00DF2284"/>
    <w:rsid w:val="00DF3503"/>
    <w:rsid w:val="00E0142B"/>
    <w:rsid w:val="00E018AB"/>
    <w:rsid w:val="00E0346B"/>
    <w:rsid w:val="00E03717"/>
    <w:rsid w:val="00E03AB7"/>
    <w:rsid w:val="00E049E4"/>
    <w:rsid w:val="00E052FD"/>
    <w:rsid w:val="00E05932"/>
    <w:rsid w:val="00E05F46"/>
    <w:rsid w:val="00E06194"/>
    <w:rsid w:val="00E10661"/>
    <w:rsid w:val="00E108FA"/>
    <w:rsid w:val="00E1118C"/>
    <w:rsid w:val="00E12128"/>
    <w:rsid w:val="00E12282"/>
    <w:rsid w:val="00E15336"/>
    <w:rsid w:val="00E15CAC"/>
    <w:rsid w:val="00E16B9F"/>
    <w:rsid w:val="00E171AF"/>
    <w:rsid w:val="00E176DF"/>
    <w:rsid w:val="00E17FD3"/>
    <w:rsid w:val="00E202D8"/>
    <w:rsid w:val="00E20DCF"/>
    <w:rsid w:val="00E21100"/>
    <w:rsid w:val="00E21C9C"/>
    <w:rsid w:val="00E23011"/>
    <w:rsid w:val="00E23784"/>
    <w:rsid w:val="00E24911"/>
    <w:rsid w:val="00E25342"/>
    <w:rsid w:val="00E26CDD"/>
    <w:rsid w:val="00E27A02"/>
    <w:rsid w:val="00E31363"/>
    <w:rsid w:val="00E31DA5"/>
    <w:rsid w:val="00E31F9A"/>
    <w:rsid w:val="00E33B01"/>
    <w:rsid w:val="00E344DD"/>
    <w:rsid w:val="00E34683"/>
    <w:rsid w:val="00E351FD"/>
    <w:rsid w:val="00E3544D"/>
    <w:rsid w:val="00E35A3B"/>
    <w:rsid w:val="00E3700A"/>
    <w:rsid w:val="00E40451"/>
    <w:rsid w:val="00E40B54"/>
    <w:rsid w:val="00E42678"/>
    <w:rsid w:val="00E4280A"/>
    <w:rsid w:val="00E431E9"/>
    <w:rsid w:val="00E4434C"/>
    <w:rsid w:val="00E45132"/>
    <w:rsid w:val="00E46073"/>
    <w:rsid w:val="00E46387"/>
    <w:rsid w:val="00E47848"/>
    <w:rsid w:val="00E502F8"/>
    <w:rsid w:val="00E52017"/>
    <w:rsid w:val="00E52858"/>
    <w:rsid w:val="00E53997"/>
    <w:rsid w:val="00E56648"/>
    <w:rsid w:val="00E56742"/>
    <w:rsid w:val="00E56D20"/>
    <w:rsid w:val="00E5799F"/>
    <w:rsid w:val="00E6109F"/>
    <w:rsid w:val="00E61498"/>
    <w:rsid w:val="00E6153C"/>
    <w:rsid w:val="00E619A0"/>
    <w:rsid w:val="00E6294C"/>
    <w:rsid w:val="00E62A5B"/>
    <w:rsid w:val="00E65003"/>
    <w:rsid w:val="00E65214"/>
    <w:rsid w:val="00E66BED"/>
    <w:rsid w:val="00E6703A"/>
    <w:rsid w:val="00E67D8F"/>
    <w:rsid w:val="00E707B6"/>
    <w:rsid w:val="00E708F6"/>
    <w:rsid w:val="00E71A18"/>
    <w:rsid w:val="00E71F0E"/>
    <w:rsid w:val="00E728E4"/>
    <w:rsid w:val="00E72EC5"/>
    <w:rsid w:val="00E73810"/>
    <w:rsid w:val="00E73DFD"/>
    <w:rsid w:val="00E74330"/>
    <w:rsid w:val="00E75B60"/>
    <w:rsid w:val="00E75CF6"/>
    <w:rsid w:val="00E774D0"/>
    <w:rsid w:val="00E77B41"/>
    <w:rsid w:val="00E77D4E"/>
    <w:rsid w:val="00E81450"/>
    <w:rsid w:val="00E82837"/>
    <w:rsid w:val="00E83CDA"/>
    <w:rsid w:val="00E8453B"/>
    <w:rsid w:val="00E84999"/>
    <w:rsid w:val="00E85A25"/>
    <w:rsid w:val="00E860BD"/>
    <w:rsid w:val="00E864DE"/>
    <w:rsid w:val="00E86B64"/>
    <w:rsid w:val="00E87F1F"/>
    <w:rsid w:val="00E91806"/>
    <w:rsid w:val="00E91A24"/>
    <w:rsid w:val="00E922BD"/>
    <w:rsid w:val="00E92C90"/>
    <w:rsid w:val="00E93022"/>
    <w:rsid w:val="00E94290"/>
    <w:rsid w:val="00E97796"/>
    <w:rsid w:val="00E97C9E"/>
    <w:rsid w:val="00EA0408"/>
    <w:rsid w:val="00EA0836"/>
    <w:rsid w:val="00EA3D30"/>
    <w:rsid w:val="00EA3DAB"/>
    <w:rsid w:val="00EA3EC9"/>
    <w:rsid w:val="00EA419B"/>
    <w:rsid w:val="00EA4284"/>
    <w:rsid w:val="00EA49B6"/>
    <w:rsid w:val="00EA4E9B"/>
    <w:rsid w:val="00EA5619"/>
    <w:rsid w:val="00EA64EF"/>
    <w:rsid w:val="00EA799D"/>
    <w:rsid w:val="00EB593E"/>
    <w:rsid w:val="00EB6313"/>
    <w:rsid w:val="00EB6630"/>
    <w:rsid w:val="00EB6DBC"/>
    <w:rsid w:val="00EB7C42"/>
    <w:rsid w:val="00EC0552"/>
    <w:rsid w:val="00EC1357"/>
    <w:rsid w:val="00EC162F"/>
    <w:rsid w:val="00EC1D7D"/>
    <w:rsid w:val="00EC1F50"/>
    <w:rsid w:val="00EC235C"/>
    <w:rsid w:val="00EC2C6D"/>
    <w:rsid w:val="00EC39EA"/>
    <w:rsid w:val="00EC4C32"/>
    <w:rsid w:val="00EC4CF1"/>
    <w:rsid w:val="00EC4F37"/>
    <w:rsid w:val="00EC6111"/>
    <w:rsid w:val="00EC6533"/>
    <w:rsid w:val="00EC6D94"/>
    <w:rsid w:val="00ED1A92"/>
    <w:rsid w:val="00ED25A9"/>
    <w:rsid w:val="00ED40E8"/>
    <w:rsid w:val="00ED4794"/>
    <w:rsid w:val="00ED5CCB"/>
    <w:rsid w:val="00EE0E01"/>
    <w:rsid w:val="00EE2A50"/>
    <w:rsid w:val="00EE468D"/>
    <w:rsid w:val="00EF058F"/>
    <w:rsid w:val="00EF1A01"/>
    <w:rsid w:val="00EF2165"/>
    <w:rsid w:val="00EF2E1D"/>
    <w:rsid w:val="00EF4ECD"/>
    <w:rsid w:val="00EF6673"/>
    <w:rsid w:val="00F012DF"/>
    <w:rsid w:val="00F01A23"/>
    <w:rsid w:val="00F0217F"/>
    <w:rsid w:val="00F0452E"/>
    <w:rsid w:val="00F04EFF"/>
    <w:rsid w:val="00F04F2D"/>
    <w:rsid w:val="00F057C9"/>
    <w:rsid w:val="00F06A06"/>
    <w:rsid w:val="00F07811"/>
    <w:rsid w:val="00F110EF"/>
    <w:rsid w:val="00F11794"/>
    <w:rsid w:val="00F132BB"/>
    <w:rsid w:val="00F146DC"/>
    <w:rsid w:val="00F14773"/>
    <w:rsid w:val="00F149E6"/>
    <w:rsid w:val="00F14D0E"/>
    <w:rsid w:val="00F15B1A"/>
    <w:rsid w:val="00F15FCB"/>
    <w:rsid w:val="00F16003"/>
    <w:rsid w:val="00F16012"/>
    <w:rsid w:val="00F1662E"/>
    <w:rsid w:val="00F17BE1"/>
    <w:rsid w:val="00F2006E"/>
    <w:rsid w:val="00F20DD5"/>
    <w:rsid w:val="00F23B3B"/>
    <w:rsid w:val="00F23F94"/>
    <w:rsid w:val="00F25693"/>
    <w:rsid w:val="00F257A4"/>
    <w:rsid w:val="00F25C71"/>
    <w:rsid w:val="00F25D87"/>
    <w:rsid w:val="00F265CC"/>
    <w:rsid w:val="00F2696A"/>
    <w:rsid w:val="00F272C7"/>
    <w:rsid w:val="00F30F75"/>
    <w:rsid w:val="00F31ECC"/>
    <w:rsid w:val="00F325B8"/>
    <w:rsid w:val="00F3415C"/>
    <w:rsid w:val="00F34290"/>
    <w:rsid w:val="00F348A0"/>
    <w:rsid w:val="00F3574A"/>
    <w:rsid w:val="00F35A13"/>
    <w:rsid w:val="00F35BDC"/>
    <w:rsid w:val="00F40D96"/>
    <w:rsid w:val="00F41D14"/>
    <w:rsid w:val="00F433B8"/>
    <w:rsid w:val="00F43C7A"/>
    <w:rsid w:val="00F4484E"/>
    <w:rsid w:val="00F44A0B"/>
    <w:rsid w:val="00F44FFC"/>
    <w:rsid w:val="00F45A60"/>
    <w:rsid w:val="00F46837"/>
    <w:rsid w:val="00F46D7B"/>
    <w:rsid w:val="00F47E00"/>
    <w:rsid w:val="00F50147"/>
    <w:rsid w:val="00F502AB"/>
    <w:rsid w:val="00F53BFE"/>
    <w:rsid w:val="00F54F55"/>
    <w:rsid w:val="00F55D9C"/>
    <w:rsid w:val="00F570B8"/>
    <w:rsid w:val="00F5746C"/>
    <w:rsid w:val="00F600CA"/>
    <w:rsid w:val="00F6025D"/>
    <w:rsid w:val="00F6168A"/>
    <w:rsid w:val="00F617AB"/>
    <w:rsid w:val="00F61C68"/>
    <w:rsid w:val="00F62BC1"/>
    <w:rsid w:val="00F637D7"/>
    <w:rsid w:val="00F6394A"/>
    <w:rsid w:val="00F64B70"/>
    <w:rsid w:val="00F65EF9"/>
    <w:rsid w:val="00F70679"/>
    <w:rsid w:val="00F70AEA"/>
    <w:rsid w:val="00F714C0"/>
    <w:rsid w:val="00F733D6"/>
    <w:rsid w:val="00F73A5A"/>
    <w:rsid w:val="00F7413F"/>
    <w:rsid w:val="00F74182"/>
    <w:rsid w:val="00F74823"/>
    <w:rsid w:val="00F75B33"/>
    <w:rsid w:val="00F76A37"/>
    <w:rsid w:val="00F76BC8"/>
    <w:rsid w:val="00F7767A"/>
    <w:rsid w:val="00F80A4E"/>
    <w:rsid w:val="00F80DA3"/>
    <w:rsid w:val="00F811E2"/>
    <w:rsid w:val="00F825CB"/>
    <w:rsid w:val="00F82AE8"/>
    <w:rsid w:val="00F82C96"/>
    <w:rsid w:val="00F84752"/>
    <w:rsid w:val="00F84A04"/>
    <w:rsid w:val="00F906F0"/>
    <w:rsid w:val="00F91159"/>
    <w:rsid w:val="00F938DF"/>
    <w:rsid w:val="00F93CC2"/>
    <w:rsid w:val="00F94786"/>
    <w:rsid w:val="00F94C69"/>
    <w:rsid w:val="00F95489"/>
    <w:rsid w:val="00F973F6"/>
    <w:rsid w:val="00F97B02"/>
    <w:rsid w:val="00FA0043"/>
    <w:rsid w:val="00FA3F81"/>
    <w:rsid w:val="00FA5533"/>
    <w:rsid w:val="00FA7A3E"/>
    <w:rsid w:val="00FB02B7"/>
    <w:rsid w:val="00FB07CA"/>
    <w:rsid w:val="00FB12DE"/>
    <w:rsid w:val="00FB1B5E"/>
    <w:rsid w:val="00FB2E3E"/>
    <w:rsid w:val="00FB2E82"/>
    <w:rsid w:val="00FB31A6"/>
    <w:rsid w:val="00FB4B7F"/>
    <w:rsid w:val="00FB4D21"/>
    <w:rsid w:val="00FB4EBE"/>
    <w:rsid w:val="00FB50B4"/>
    <w:rsid w:val="00FB62F3"/>
    <w:rsid w:val="00FB6F79"/>
    <w:rsid w:val="00FB771F"/>
    <w:rsid w:val="00FB7A36"/>
    <w:rsid w:val="00FC0C90"/>
    <w:rsid w:val="00FC159D"/>
    <w:rsid w:val="00FC19C0"/>
    <w:rsid w:val="00FC2CCF"/>
    <w:rsid w:val="00FC433E"/>
    <w:rsid w:val="00FC4402"/>
    <w:rsid w:val="00FC6A76"/>
    <w:rsid w:val="00FC73CB"/>
    <w:rsid w:val="00FC7489"/>
    <w:rsid w:val="00FD1901"/>
    <w:rsid w:val="00FD1947"/>
    <w:rsid w:val="00FD2BA0"/>
    <w:rsid w:val="00FD2E21"/>
    <w:rsid w:val="00FD35A4"/>
    <w:rsid w:val="00FD3796"/>
    <w:rsid w:val="00FD47BB"/>
    <w:rsid w:val="00FD489F"/>
    <w:rsid w:val="00FD64B2"/>
    <w:rsid w:val="00FD7314"/>
    <w:rsid w:val="00FD74BA"/>
    <w:rsid w:val="00FE1D9E"/>
    <w:rsid w:val="00FE2F70"/>
    <w:rsid w:val="00FE396F"/>
    <w:rsid w:val="00FE40D3"/>
    <w:rsid w:val="00FE4AF8"/>
    <w:rsid w:val="00FE63D0"/>
    <w:rsid w:val="00FE6658"/>
    <w:rsid w:val="00FE7569"/>
    <w:rsid w:val="00FF25DA"/>
    <w:rsid w:val="00FF25FD"/>
    <w:rsid w:val="00FF2EA7"/>
    <w:rsid w:val="00FF38F6"/>
    <w:rsid w:val="00FF392A"/>
    <w:rsid w:val="00FF3C39"/>
    <w:rsid w:val="00FF645F"/>
    <w:rsid w:val="00FF71E9"/>
    <w:rsid w:val="00FF7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3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APEK"/>
    <w:qFormat/>
    <w:rsid w:val="007B7236"/>
    <w:rPr>
      <w:sz w:val="24"/>
      <w:szCs w:val="24"/>
    </w:rPr>
  </w:style>
  <w:style w:type="paragraph" w:styleId="Heading1">
    <w:name w:val="heading 1"/>
    <w:aliases w:val="APEK-1"/>
    <w:next w:val="Normal"/>
    <w:link w:val="Heading1Char"/>
    <w:qFormat/>
    <w:pPr>
      <w:jc w:val="center"/>
      <w:outlineLvl w:val="0"/>
    </w:pPr>
    <w:rPr>
      <w:rFonts w:ascii="Arial" w:hAnsi="Arial"/>
      <w:b/>
      <w:bCs/>
      <w:sz w:val="28"/>
      <w:lang w:val="sl-SI" w:eastAsia="sl-SI"/>
    </w:rPr>
  </w:style>
  <w:style w:type="paragraph" w:styleId="Heading2">
    <w:name w:val="heading 2"/>
    <w:aliases w:val="APEK-2"/>
    <w:next w:val="Normal"/>
    <w:link w:val="Heading2Char"/>
    <w:uiPriority w:val="9"/>
    <w:qFormat/>
    <w:pPr>
      <w:jc w:val="both"/>
      <w:outlineLvl w:val="1"/>
    </w:pPr>
    <w:rPr>
      <w:rFonts w:ascii="Arial" w:hAnsi="Arial" w:cs="Arial"/>
      <w:b/>
      <w:bCs/>
      <w:iCs/>
      <w:sz w:val="24"/>
      <w:szCs w:val="28"/>
      <w:lang w:val="sl-SI" w:eastAsia="sl-SI"/>
    </w:rPr>
  </w:style>
  <w:style w:type="paragraph" w:styleId="Heading3">
    <w:name w:val="heading 3"/>
    <w:aliases w:val="APEK-3"/>
    <w:next w:val="Normal"/>
    <w:link w:val="Heading3Char"/>
    <w:qFormat/>
    <w:pPr>
      <w:jc w:val="both"/>
      <w:outlineLvl w:val="2"/>
    </w:pPr>
    <w:rPr>
      <w:rFonts w:ascii="Arial" w:hAnsi="Arial" w:cs="Arial"/>
      <w:b/>
      <w:bCs/>
      <w:sz w:val="18"/>
      <w:szCs w:val="26"/>
      <w:lang w:val="sl-SI" w:eastAsia="sl-SI"/>
    </w:rPr>
  </w:style>
  <w:style w:type="paragraph" w:styleId="Heading4">
    <w:name w:val="heading 4"/>
    <w:basedOn w:val="Normal"/>
    <w:next w:val="Normal"/>
    <w:link w:val="Heading4Char"/>
    <w:qFormat/>
    <w:rsid w:val="00134F9D"/>
    <w:pPr>
      <w:keepNext/>
      <w:keepLines/>
      <w:spacing w:before="40"/>
      <w:outlineLvl w:val="3"/>
    </w:pPr>
    <w:rPr>
      <w:rFonts w:ascii="Calibri Light" w:hAnsi="Calibri Light"/>
      <w:i/>
      <w:iCs/>
      <w:noProof/>
      <w:color w:val="2E74B5"/>
      <w:lang w:eastAsia="en-GB"/>
    </w:rPr>
  </w:style>
  <w:style w:type="paragraph" w:styleId="Heading5">
    <w:name w:val="heading 5"/>
    <w:basedOn w:val="Normal"/>
    <w:next w:val="Normal"/>
    <w:link w:val="Heading5Char"/>
    <w:qFormat/>
    <w:rsid w:val="00134F9D"/>
    <w:pPr>
      <w:keepNext/>
      <w:keepLines/>
      <w:spacing w:before="40"/>
      <w:outlineLvl w:val="4"/>
    </w:pPr>
    <w:rPr>
      <w:rFonts w:ascii="Calibri Light" w:hAnsi="Calibri Light"/>
      <w:noProof/>
      <w:color w:val="2E74B5"/>
      <w:lang w:eastAsia="en-GB"/>
    </w:rPr>
  </w:style>
  <w:style w:type="paragraph" w:styleId="Heading6">
    <w:name w:val="heading 6"/>
    <w:basedOn w:val="Normal"/>
    <w:next w:val="Normal"/>
    <w:link w:val="Heading6Char"/>
    <w:qFormat/>
    <w:rsid w:val="00134F9D"/>
    <w:pPr>
      <w:keepNext/>
      <w:keepLines/>
      <w:spacing w:before="40"/>
      <w:outlineLvl w:val="5"/>
    </w:pPr>
    <w:rPr>
      <w:rFonts w:ascii="Calibri Light" w:hAnsi="Calibri Light"/>
      <w:noProof/>
      <w:color w:val="1F4D78"/>
      <w:lang w:eastAsia="en-GB"/>
    </w:rPr>
  </w:style>
  <w:style w:type="paragraph" w:styleId="Heading7">
    <w:name w:val="heading 7"/>
    <w:basedOn w:val="Normal"/>
    <w:next w:val="Normal"/>
    <w:link w:val="Heading7Char"/>
    <w:qFormat/>
    <w:rsid w:val="00134F9D"/>
    <w:pPr>
      <w:keepNext/>
      <w:outlineLvl w:val="6"/>
    </w:pPr>
    <w:rPr>
      <w:rFonts w:eastAsia="Calibri"/>
      <w:b/>
      <w:noProof/>
      <w:sz w:val="22"/>
      <w:szCs w:val="20"/>
      <w:lang w:val="x-none" w:eastAsia="x-none"/>
    </w:rPr>
  </w:style>
  <w:style w:type="paragraph" w:styleId="Heading8">
    <w:name w:val="heading 8"/>
    <w:basedOn w:val="Normal"/>
    <w:next w:val="Normal"/>
    <w:link w:val="Heading8Char"/>
    <w:unhideWhenUsed/>
    <w:qFormat/>
    <w:rsid w:val="00134F9D"/>
    <w:pPr>
      <w:spacing w:before="240" w:after="60"/>
      <w:outlineLvl w:val="7"/>
    </w:pPr>
    <w:rPr>
      <w:rFonts w:ascii="Calibri" w:hAnsi="Calibri"/>
      <w:i/>
      <w:iCs/>
    </w:rPr>
  </w:style>
  <w:style w:type="paragraph" w:styleId="Heading9">
    <w:name w:val="heading 9"/>
    <w:basedOn w:val="Normal"/>
    <w:next w:val="Normal"/>
    <w:link w:val="Heading9Char"/>
    <w:unhideWhenUsed/>
    <w:qFormat/>
    <w:rsid w:val="00134F9D"/>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link w:val="HeaderChar"/>
    <w:pPr>
      <w:tabs>
        <w:tab w:val="center" w:pos="4536"/>
        <w:tab w:val="right" w:pos="9072"/>
      </w:tabs>
      <w:jc w:val="both"/>
    </w:pPr>
    <w:rPr>
      <w:rFonts w:ascii="Arial" w:hAnsi="Arial"/>
      <w:sz w:val="18"/>
      <w:lang w:val="sl-SI" w:eastAsia="sl-SI"/>
    </w:rPr>
  </w:style>
  <w:style w:type="paragraph" w:styleId="Footer">
    <w:name w:val="footer"/>
    <w:aliases w:val="APEK-5"/>
    <w:link w:val="FooterChar"/>
    <w:uiPriority w:val="99"/>
    <w:pPr>
      <w:jc w:val="both"/>
    </w:pPr>
    <w:rPr>
      <w:rFonts w:ascii="Arial" w:hAnsi="Arial"/>
      <w:sz w:val="14"/>
      <w:lang w:val="sl-SI" w:eastAsia="sl-SI"/>
    </w:rPr>
  </w:style>
  <w:style w:type="table" w:styleId="TableGrid">
    <w:name w:val="Table Grid"/>
    <w:basedOn w:val="TableNormal"/>
    <w:uiPriority w:val="59"/>
    <w:rsid w:val="00FB12D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4F252E"/>
    <w:rPr>
      <w:noProof/>
      <w:szCs w:val="20"/>
    </w:rPr>
  </w:style>
  <w:style w:type="paragraph" w:customStyle="1" w:styleId="BasicParagraph">
    <w:name w:val="[Basic Paragraph]"/>
    <w:basedOn w:val="Normal"/>
    <w:uiPriority w:val="99"/>
    <w:rsid w:val="0018477A"/>
    <w:pPr>
      <w:widowControl w:val="0"/>
      <w:autoSpaceDE w:val="0"/>
      <w:autoSpaceDN w:val="0"/>
      <w:adjustRightInd w:val="0"/>
      <w:spacing w:line="288" w:lineRule="auto"/>
      <w:textAlignment w:val="center"/>
    </w:pPr>
    <w:rPr>
      <w:rFonts w:ascii="Times-Roman" w:eastAsia="Cambria" w:hAnsi="Times-Roman" w:cs="Times-Roman"/>
      <w:color w:val="000000"/>
    </w:rPr>
  </w:style>
  <w:style w:type="paragraph" w:customStyle="1" w:styleId="Default">
    <w:name w:val="Default"/>
    <w:rsid w:val="00F012F5"/>
    <w:pPr>
      <w:autoSpaceDE w:val="0"/>
      <w:autoSpaceDN w:val="0"/>
      <w:adjustRightInd w:val="0"/>
    </w:pPr>
    <w:rPr>
      <w:rFonts w:ascii="Calibri" w:hAnsi="Calibri" w:cs="Calibri"/>
      <w:color w:val="000000"/>
      <w:sz w:val="24"/>
      <w:szCs w:val="24"/>
      <w:lang w:val="sl-SI" w:eastAsia="sl-SI"/>
    </w:rPr>
  </w:style>
  <w:style w:type="character" w:customStyle="1" w:styleId="Heading8Char">
    <w:name w:val="Heading 8 Char"/>
    <w:link w:val="Heading8"/>
    <w:rsid w:val="00134F9D"/>
    <w:rPr>
      <w:rFonts w:ascii="Calibri" w:eastAsia="Times New Roman" w:hAnsi="Calibri" w:cs="Times New Roman"/>
      <w:i/>
      <w:iCs/>
      <w:sz w:val="24"/>
      <w:szCs w:val="24"/>
      <w:lang w:val="sl-SI" w:eastAsia="sl-SI"/>
    </w:rPr>
  </w:style>
  <w:style w:type="character" w:customStyle="1" w:styleId="Heading9Char">
    <w:name w:val="Heading 9 Char"/>
    <w:link w:val="Heading9"/>
    <w:rsid w:val="00134F9D"/>
    <w:rPr>
      <w:rFonts w:ascii="Calibri Light" w:eastAsia="Times New Roman" w:hAnsi="Calibri Light" w:cs="Times New Roman"/>
      <w:sz w:val="22"/>
      <w:szCs w:val="22"/>
      <w:lang w:val="sl-SI" w:eastAsia="sl-SI"/>
    </w:rPr>
  </w:style>
  <w:style w:type="character" w:customStyle="1" w:styleId="Heading4Char">
    <w:name w:val="Heading 4 Char"/>
    <w:link w:val="Heading4"/>
    <w:rsid w:val="00134F9D"/>
    <w:rPr>
      <w:rFonts w:ascii="Calibri Light" w:hAnsi="Calibri Light"/>
      <w:i/>
      <w:iCs/>
      <w:noProof/>
      <w:color w:val="2E74B5"/>
      <w:sz w:val="18"/>
      <w:szCs w:val="24"/>
      <w:lang w:val="sl-SI" w:eastAsia="en-GB"/>
    </w:rPr>
  </w:style>
  <w:style w:type="character" w:customStyle="1" w:styleId="Heading5Char">
    <w:name w:val="Heading 5 Char"/>
    <w:link w:val="Heading5"/>
    <w:rsid w:val="00134F9D"/>
    <w:rPr>
      <w:rFonts w:ascii="Calibri Light" w:hAnsi="Calibri Light"/>
      <w:noProof/>
      <w:color w:val="2E74B5"/>
      <w:sz w:val="18"/>
      <w:szCs w:val="24"/>
      <w:lang w:val="sl-SI" w:eastAsia="en-GB"/>
    </w:rPr>
  </w:style>
  <w:style w:type="character" w:customStyle="1" w:styleId="Heading6Char">
    <w:name w:val="Heading 6 Char"/>
    <w:link w:val="Heading6"/>
    <w:rsid w:val="00134F9D"/>
    <w:rPr>
      <w:rFonts w:ascii="Calibri Light" w:hAnsi="Calibri Light"/>
      <w:noProof/>
      <w:color w:val="1F4D78"/>
      <w:sz w:val="18"/>
      <w:szCs w:val="24"/>
      <w:lang w:val="sl-SI" w:eastAsia="en-GB"/>
    </w:rPr>
  </w:style>
  <w:style w:type="character" w:customStyle="1" w:styleId="Heading7Char">
    <w:name w:val="Heading 7 Char"/>
    <w:link w:val="Heading7"/>
    <w:rsid w:val="00134F9D"/>
    <w:rPr>
      <w:rFonts w:ascii="Arial" w:eastAsia="Calibri" w:hAnsi="Arial"/>
      <w:b/>
      <w:noProof/>
      <w:sz w:val="22"/>
      <w:lang w:val="x-none" w:eastAsia="x-none"/>
    </w:rPr>
  </w:style>
  <w:style w:type="character" w:customStyle="1" w:styleId="Heading1Char">
    <w:name w:val="Heading 1 Char"/>
    <w:aliases w:val="APEK-1 Char"/>
    <w:link w:val="Heading1"/>
    <w:rsid w:val="00134F9D"/>
    <w:rPr>
      <w:rFonts w:ascii="Arial" w:hAnsi="Arial"/>
      <w:b/>
      <w:bCs/>
      <w:sz w:val="28"/>
      <w:lang w:val="sl-SI" w:eastAsia="sl-SI"/>
    </w:rPr>
  </w:style>
  <w:style w:type="character" w:customStyle="1" w:styleId="Heading2Char">
    <w:name w:val="Heading 2 Char"/>
    <w:aliases w:val="APEK-2 Char"/>
    <w:link w:val="Heading2"/>
    <w:uiPriority w:val="9"/>
    <w:rsid w:val="00134F9D"/>
    <w:rPr>
      <w:rFonts w:ascii="Arial" w:hAnsi="Arial" w:cs="Arial"/>
      <w:b/>
      <w:bCs/>
      <w:iCs/>
      <w:sz w:val="24"/>
      <w:szCs w:val="28"/>
      <w:lang w:val="sl-SI" w:eastAsia="sl-SI"/>
    </w:rPr>
  </w:style>
  <w:style w:type="character" w:customStyle="1" w:styleId="Heading3Char">
    <w:name w:val="Heading 3 Char"/>
    <w:aliases w:val="APEK-3 Char"/>
    <w:link w:val="Heading3"/>
    <w:rsid w:val="00134F9D"/>
    <w:rPr>
      <w:rFonts w:ascii="Arial" w:hAnsi="Arial" w:cs="Arial"/>
      <w:b/>
      <w:bCs/>
      <w:sz w:val="18"/>
      <w:szCs w:val="26"/>
      <w:lang w:val="sl-SI" w:eastAsia="sl-SI"/>
    </w:rPr>
  </w:style>
  <w:style w:type="paragraph" w:styleId="BalloonText">
    <w:name w:val="Balloon Text"/>
    <w:basedOn w:val="Normal"/>
    <w:link w:val="BalloonTextChar"/>
    <w:uiPriority w:val="99"/>
    <w:unhideWhenUsed/>
    <w:rsid w:val="00134F9D"/>
    <w:rPr>
      <w:rFonts w:ascii="Tahoma" w:eastAsia="Calibri" w:hAnsi="Tahoma" w:cs="Tahoma"/>
      <w:noProof/>
      <w:sz w:val="16"/>
      <w:szCs w:val="16"/>
      <w:lang w:eastAsia="en-GB"/>
    </w:rPr>
  </w:style>
  <w:style w:type="character" w:customStyle="1" w:styleId="BalloonTextChar">
    <w:name w:val="Balloon Text Char"/>
    <w:link w:val="BalloonText"/>
    <w:uiPriority w:val="99"/>
    <w:rsid w:val="00134F9D"/>
    <w:rPr>
      <w:rFonts w:ascii="Tahoma" w:eastAsia="Calibri" w:hAnsi="Tahoma" w:cs="Tahoma"/>
      <w:noProof/>
      <w:sz w:val="16"/>
      <w:szCs w:val="16"/>
      <w:lang w:val="sl-SI" w:eastAsia="en-GB"/>
    </w:rPr>
  </w:style>
  <w:style w:type="character" w:customStyle="1" w:styleId="HeaderChar">
    <w:name w:val="Header Char"/>
    <w:aliases w:val="APEK-4 Char"/>
    <w:link w:val="Header"/>
    <w:rsid w:val="00134F9D"/>
    <w:rPr>
      <w:rFonts w:ascii="Arial" w:hAnsi="Arial"/>
      <w:sz w:val="18"/>
      <w:lang w:val="sl-SI" w:eastAsia="sl-SI"/>
    </w:rPr>
  </w:style>
  <w:style w:type="character" w:customStyle="1" w:styleId="FooterChar">
    <w:name w:val="Footer Char"/>
    <w:aliases w:val="APEK-5 Char"/>
    <w:link w:val="Footer"/>
    <w:uiPriority w:val="99"/>
    <w:rsid w:val="00134F9D"/>
    <w:rPr>
      <w:rFonts w:ascii="Arial" w:hAnsi="Arial"/>
      <w:sz w:val="14"/>
      <w:lang w:val="sl-SI" w:eastAsia="sl-SI"/>
    </w:rPr>
  </w:style>
  <w:style w:type="character" w:styleId="FollowedHyperlink">
    <w:name w:val="FollowedHyperlink"/>
    <w:uiPriority w:val="99"/>
    <w:unhideWhenUsed/>
    <w:rsid w:val="00134F9D"/>
    <w:rPr>
      <w:color w:val="800080"/>
      <w:u w:val="single"/>
    </w:rPr>
  </w:style>
  <w:style w:type="character" w:styleId="Emphasis">
    <w:name w:val="Emphasis"/>
    <w:uiPriority w:val="20"/>
    <w:qFormat/>
    <w:rsid w:val="00134F9D"/>
    <w:rPr>
      <w:i/>
      <w:iCs/>
    </w:rPr>
  </w:style>
  <w:style w:type="paragraph" w:styleId="Title">
    <w:name w:val="Title"/>
    <w:basedOn w:val="Normal"/>
    <w:link w:val="TitleChar"/>
    <w:qFormat/>
    <w:rsid w:val="00134F9D"/>
    <w:pPr>
      <w:spacing w:before="120" w:line="300" w:lineRule="atLeast"/>
      <w:jc w:val="center"/>
    </w:pPr>
    <w:rPr>
      <w:rFonts w:eastAsia="Calibri"/>
      <w:b/>
      <w:noProof/>
      <w:sz w:val="32"/>
      <w:szCs w:val="20"/>
      <w:lang w:val="x-none" w:eastAsia="x-none"/>
    </w:rPr>
  </w:style>
  <w:style w:type="character" w:customStyle="1" w:styleId="TitleChar">
    <w:name w:val="Title Char"/>
    <w:link w:val="Title"/>
    <w:rsid w:val="00134F9D"/>
    <w:rPr>
      <w:rFonts w:eastAsia="Calibri"/>
      <w:b/>
      <w:noProof/>
      <w:sz w:val="32"/>
      <w:lang w:val="x-none" w:eastAsia="x-none"/>
    </w:rPr>
  </w:style>
  <w:style w:type="paragraph" w:styleId="BodyText">
    <w:name w:val="Body Text"/>
    <w:aliases w:val="Bulets"/>
    <w:basedOn w:val="Normal"/>
    <w:link w:val="BodyTextChar"/>
    <w:uiPriority w:val="99"/>
    <w:qFormat/>
    <w:rsid w:val="00134F9D"/>
    <w:pPr>
      <w:ind w:left="365"/>
    </w:pPr>
    <w:rPr>
      <w:rFonts w:eastAsia="Arial"/>
      <w:noProof/>
      <w:sz w:val="14"/>
      <w:szCs w:val="14"/>
      <w:lang w:eastAsia="en-GB"/>
    </w:rPr>
  </w:style>
  <w:style w:type="character" w:customStyle="1" w:styleId="BodyTextChar">
    <w:name w:val="Body Text Char"/>
    <w:aliases w:val="Bulets Char"/>
    <w:link w:val="BodyText"/>
    <w:uiPriority w:val="99"/>
    <w:rsid w:val="00134F9D"/>
    <w:rPr>
      <w:rFonts w:ascii="Arial" w:eastAsia="Arial" w:hAnsi="Arial"/>
      <w:noProof/>
      <w:sz w:val="14"/>
      <w:szCs w:val="14"/>
      <w:lang w:val="sl-SI" w:eastAsia="en-GB"/>
    </w:rPr>
  </w:style>
  <w:style w:type="paragraph" w:customStyle="1" w:styleId="TableParagraph">
    <w:name w:val="Table Paragraph"/>
    <w:basedOn w:val="Normal"/>
    <w:uiPriority w:val="1"/>
    <w:qFormat/>
    <w:rsid w:val="00134F9D"/>
    <w:rPr>
      <w:rFonts w:eastAsia="Calibri"/>
      <w:noProof/>
      <w:lang w:eastAsia="en-GB"/>
    </w:rPr>
  </w:style>
  <w:style w:type="paragraph" w:styleId="NormalWeb">
    <w:name w:val="Normal (Web)"/>
    <w:basedOn w:val="Normal"/>
    <w:uiPriority w:val="99"/>
    <w:unhideWhenUsed/>
    <w:rsid w:val="00134F9D"/>
    <w:pPr>
      <w:spacing w:before="100" w:beforeAutospacing="1" w:after="100" w:afterAutospacing="1"/>
    </w:pPr>
    <w:rPr>
      <w:rFonts w:eastAsia="Calibri"/>
      <w:noProof/>
      <w:lang w:eastAsia="en-GB"/>
    </w:rPr>
  </w:style>
  <w:style w:type="character" w:styleId="Hyperlink">
    <w:name w:val="Hyperlink"/>
    <w:uiPriority w:val="99"/>
    <w:unhideWhenUsed/>
    <w:rsid w:val="00134F9D"/>
    <w:rPr>
      <w:color w:val="0000FF"/>
      <w:u w:val="single"/>
    </w:rPr>
  </w:style>
  <w:style w:type="character" w:styleId="CommentReference">
    <w:name w:val="annotation reference"/>
    <w:uiPriority w:val="99"/>
    <w:unhideWhenUsed/>
    <w:rsid w:val="00134F9D"/>
    <w:rPr>
      <w:sz w:val="16"/>
      <w:szCs w:val="16"/>
    </w:rPr>
  </w:style>
  <w:style w:type="paragraph" w:styleId="CommentText">
    <w:name w:val="annotation text"/>
    <w:basedOn w:val="Normal"/>
    <w:link w:val="CommentTextChar"/>
    <w:unhideWhenUsed/>
    <w:rsid w:val="00134F9D"/>
    <w:pPr>
      <w:spacing w:after="160"/>
    </w:pPr>
    <w:rPr>
      <w:rFonts w:eastAsia="Calibri"/>
      <w:noProof/>
      <w:sz w:val="20"/>
      <w:szCs w:val="20"/>
      <w:lang w:eastAsia="en-GB"/>
    </w:rPr>
  </w:style>
  <w:style w:type="character" w:customStyle="1" w:styleId="CommentTextChar">
    <w:name w:val="Comment Text Char"/>
    <w:link w:val="CommentText"/>
    <w:rsid w:val="00134F9D"/>
    <w:rPr>
      <w:rFonts w:ascii="Arial" w:eastAsia="Calibri" w:hAnsi="Arial"/>
      <w:noProof/>
      <w:lang w:val="sl-SI" w:eastAsia="en-GB"/>
    </w:rPr>
  </w:style>
  <w:style w:type="paragraph" w:styleId="CommentSubject">
    <w:name w:val="annotation subject"/>
    <w:basedOn w:val="CommentText"/>
    <w:next w:val="CommentText"/>
    <w:link w:val="CommentSubjectChar"/>
    <w:uiPriority w:val="99"/>
    <w:unhideWhenUsed/>
    <w:rsid w:val="00134F9D"/>
    <w:pPr>
      <w:widowControl w:val="0"/>
      <w:spacing w:after="0"/>
    </w:pPr>
    <w:rPr>
      <w:b/>
      <w:bCs/>
    </w:rPr>
  </w:style>
  <w:style w:type="character" w:customStyle="1" w:styleId="CommentSubjectChar">
    <w:name w:val="Comment Subject Char"/>
    <w:link w:val="CommentSubject"/>
    <w:uiPriority w:val="99"/>
    <w:rsid w:val="00134F9D"/>
    <w:rPr>
      <w:rFonts w:ascii="Arial" w:eastAsia="Calibri" w:hAnsi="Arial"/>
      <w:b/>
      <w:bCs/>
      <w:noProof/>
      <w:lang w:val="sl-SI" w:eastAsia="en-GB"/>
    </w:rPr>
  </w:style>
  <w:style w:type="paragraph" w:styleId="BodyText2">
    <w:name w:val="Body Text 2"/>
    <w:basedOn w:val="Normal"/>
    <w:link w:val="BodyText2Char"/>
    <w:unhideWhenUsed/>
    <w:rsid w:val="00134F9D"/>
    <w:pPr>
      <w:spacing w:after="120" w:line="480" w:lineRule="auto"/>
    </w:pPr>
    <w:rPr>
      <w:rFonts w:eastAsia="Calibri"/>
      <w:noProof/>
      <w:lang w:eastAsia="en-GB"/>
    </w:rPr>
  </w:style>
  <w:style w:type="character" w:customStyle="1" w:styleId="BodyText2Char">
    <w:name w:val="Body Text 2 Char"/>
    <w:link w:val="BodyText2"/>
    <w:rsid w:val="00134F9D"/>
    <w:rPr>
      <w:rFonts w:ascii="Arial" w:eastAsia="Calibri" w:hAnsi="Arial"/>
      <w:noProof/>
      <w:sz w:val="18"/>
      <w:szCs w:val="24"/>
      <w:lang w:val="sl-SI" w:eastAsia="en-GB"/>
    </w:rPr>
  </w:style>
  <w:style w:type="paragraph" w:styleId="BodyText3">
    <w:name w:val="Body Text 3"/>
    <w:basedOn w:val="Normal"/>
    <w:link w:val="BodyText3Char"/>
    <w:unhideWhenUsed/>
    <w:rsid w:val="00134F9D"/>
    <w:pPr>
      <w:spacing w:after="120"/>
    </w:pPr>
    <w:rPr>
      <w:rFonts w:eastAsia="Calibri"/>
      <w:noProof/>
      <w:sz w:val="16"/>
      <w:szCs w:val="16"/>
      <w:lang w:eastAsia="en-GB"/>
    </w:rPr>
  </w:style>
  <w:style w:type="character" w:customStyle="1" w:styleId="BodyText3Char">
    <w:name w:val="Body Text 3 Char"/>
    <w:link w:val="BodyText3"/>
    <w:rsid w:val="00134F9D"/>
    <w:rPr>
      <w:rFonts w:ascii="Arial" w:eastAsia="Calibri" w:hAnsi="Arial"/>
      <w:noProof/>
      <w:sz w:val="16"/>
      <w:szCs w:val="16"/>
      <w:lang w:val="sl-SI" w:eastAsia="en-GB"/>
    </w:rPr>
  </w:style>
  <w:style w:type="paragraph" w:styleId="BodyTextIndent">
    <w:name w:val="Body Text Indent"/>
    <w:basedOn w:val="Normal"/>
    <w:link w:val="BodyTextIndentChar"/>
    <w:unhideWhenUsed/>
    <w:rsid w:val="00134F9D"/>
    <w:pPr>
      <w:spacing w:after="120"/>
      <w:ind w:left="283"/>
    </w:pPr>
    <w:rPr>
      <w:rFonts w:eastAsia="Calibri"/>
      <w:noProof/>
      <w:lang w:eastAsia="en-GB"/>
    </w:rPr>
  </w:style>
  <w:style w:type="character" w:customStyle="1" w:styleId="BodyTextIndentChar">
    <w:name w:val="Body Text Indent Char"/>
    <w:link w:val="BodyTextIndent"/>
    <w:rsid w:val="00134F9D"/>
    <w:rPr>
      <w:rFonts w:ascii="Arial" w:eastAsia="Calibri" w:hAnsi="Arial"/>
      <w:noProof/>
      <w:sz w:val="18"/>
      <w:szCs w:val="24"/>
      <w:lang w:val="sl-SI" w:eastAsia="en-GB"/>
    </w:rPr>
  </w:style>
  <w:style w:type="paragraph" w:customStyle="1" w:styleId="podatki">
    <w:name w:val="podatki"/>
    <w:basedOn w:val="Normal"/>
    <w:rsid w:val="00134F9D"/>
    <w:pPr>
      <w:spacing w:line="160" w:lineRule="atLeast"/>
      <w:ind w:left="1077"/>
    </w:pPr>
    <w:rPr>
      <w:rFonts w:eastAsia="Calibri"/>
      <w:noProof/>
      <w:sz w:val="13"/>
      <w:szCs w:val="20"/>
      <w:lang w:val="en-GB"/>
    </w:rPr>
  </w:style>
  <w:style w:type="paragraph" w:styleId="ListBullet2">
    <w:name w:val="List Bullet 2"/>
    <w:basedOn w:val="Normal"/>
    <w:autoRedefine/>
    <w:rsid w:val="00134F9D"/>
    <w:pPr>
      <w:tabs>
        <w:tab w:val="num" w:pos="643"/>
      </w:tabs>
      <w:ind w:left="643" w:hanging="360"/>
    </w:pPr>
    <w:rPr>
      <w:rFonts w:eastAsia="Calibri"/>
      <w:noProof/>
      <w:lang w:eastAsia="en-GB"/>
    </w:rPr>
  </w:style>
  <w:style w:type="character" w:styleId="PageNumber">
    <w:name w:val="page number"/>
    <w:rsid w:val="00134F9D"/>
    <w:rPr>
      <w:rFonts w:cs="Times New Roman"/>
    </w:rPr>
  </w:style>
  <w:style w:type="paragraph" w:styleId="BodyTextIndent2">
    <w:name w:val="Body Text Indent 2"/>
    <w:basedOn w:val="Normal"/>
    <w:link w:val="BodyTextIndent2Char"/>
    <w:rsid w:val="00134F9D"/>
    <w:pPr>
      <w:ind w:left="284" w:hanging="284"/>
    </w:pPr>
    <w:rPr>
      <w:rFonts w:eastAsia="Calibri"/>
      <w:noProof/>
      <w:sz w:val="22"/>
      <w:szCs w:val="20"/>
      <w:lang w:val="x-none" w:eastAsia="x-none"/>
    </w:rPr>
  </w:style>
  <w:style w:type="character" w:customStyle="1" w:styleId="BodyTextIndent2Char">
    <w:name w:val="Body Text Indent 2 Char"/>
    <w:link w:val="BodyTextIndent2"/>
    <w:rsid w:val="00134F9D"/>
    <w:rPr>
      <w:rFonts w:ascii="Arial" w:eastAsia="Calibri" w:hAnsi="Arial"/>
      <w:noProof/>
      <w:sz w:val="22"/>
      <w:lang w:val="x-none" w:eastAsia="x-none"/>
    </w:rPr>
  </w:style>
  <w:style w:type="paragraph" w:customStyle="1" w:styleId="0tekst">
    <w:name w:val="0tekst"/>
    <w:rsid w:val="00134F9D"/>
    <w:pPr>
      <w:spacing w:line="200" w:lineRule="atLeast"/>
      <w:ind w:firstLine="397"/>
      <w:jc w:val="both"/>
    </w:pPr>
    <w:rPr>
      <w:rFonts w:ascii="NimbusSanDEE" w:hAnsi="NimbusSanDEE" w:cs="NimbusSanDEE"/>
      <w:color w:val="000000"/>
      <w:sz w:val="19"/>
      <w:szCs w:val="19"/>
    </w:rPr>
  </w:style>
  <w:style w:type="paragraph" w:styleId="FootnoteText">
    <w:name w:val="footnote text"/>
    <w:basedOn w:val="Normal"/>
    <w:link w:val="FootnoteTextChar"/>
    <w:uiPriority w:val="99"/>
    <w:rsid w:val="00134F9D"/>
    <w:rPr>
      <w:rFonts w:eastAsia="Calibri"/>
      <w:noProof/>
      <w:sz w:val="20"/>
      <w:szCs w:val="20"/>
      <w:lang w:val="x-none" w:eastAsia="x-none"/>
    </w:rPr>
  </w:style>
  <w:style w:type="character" w:customStyle="1" w:styleId="FootnoteTextChar">
    <w:name w:val="Footnote Text Char"/>
    <w:link w:val="FootnoteText"/>
    <w:uiPriority w:val="99"/>
    <w:rsid w:val="00134F9D"/>
    <w:rPr>
      <w:rFonts w:eastAsia="Calibri"/>
      <w:noProof/>
      <w:lang w:val="x-none" w:eastAsia="x-none"/>
    </w:rPr>
  </w:style>
  <w:style w:type="character" w:styleId="FootnoteReference">
    <w:name w:val="footnote reference"/>
    <w:uiPriority w:val="99"/>
    <w:rsid w:val="00134F9D"/>
    <w:rPr>
      <w:rFonts w:cs="Times New Roman"/>
      <w:vertAlign w:val="superscript"/>
    </w:rPr>
  </w:style>
  <w:style w:type="paragraph" w:styleId="TOC2">
    <w:name w:val="toc 2"/>
    <w:basedOn w:val="Normal"/>
    <w:next w:val="Normal"/>
    <w:rsid w:val="00134F9D"/>
    <w:pPr>
      <w:tabs>
        <w:tab w:val="right" w:leader="dot" w:pos="9355"/>
      </w:tabs>
      <w:spacing w:after="100" w:line="300" w:lineRule="atLeast"/>
      <w:ind w:left="992" w:hanging="992"/>
    </w:pPr>
    <w:rPr>
      <w:rFonts w:eastAsia="Calibri"/>
      <w:caps/>
      <w:noProof/>
      <w:sz w:val="22"/>
      <w:szCs w:val="20"/>
      <w:lang w:eastAsia="en-GB"/>
    </w:rPr>
  </w:style>
  <w:style w:type="paragraph" w:styleId="TOC1">
    <w:name w:val="toc 1"/>
    <w:basedOn w:val="Normal"/>
    <w:next w:val="Normal"/>
    <w:rsid w:val="00134F9D"/>
    <w:pPr>
      <w:tabs>
        <w:tab w:val="right" w:leader="dot" w:pos="9355"/>
      </w:tabs>
      <w:spacing w:before="120" w:after="120" w:line="300" w:lineRule="atLeast"/>
      <w:ind w:left="992" w:hanging="992"/>
    </w:pPr>
    <w:rPr>
      <w:rFonts w:eastAsia="Calibri"/>
      <w:b/>
      <w:caps/>
      <w:noProof/>
      <w:sz w:val="22"/>
      <w:szCs w:val="20"/>
      <w:lang w:eastAsia="en-GB"/>
    </w:rPr>
  </w:style>
  <w:style w:type="paragraph" w:styleId="TOC3">
    <w:name w:val="toc 3"/>
    <w:basedOn w:val="Normal"/>
    <w:next w:val="Normal"/>
    <w:rsid w:val="00134F9D"/>
    <w:pPr>
      <w:tabs>
        <w:tab w:val="right" w:leader="dot" w:pos="9355"/>
      </w:tabs>
      <w:spacing w:after="40" w:line="300" w:lineRule="atLeast"/>
      <w:ind w:left="992" w:hanging="992"/>
    </w:pPr>
    <w:rPr>
      <w:rFonts w:eastAsia="Calibri"/>
      <w:i/>
      <w:noProof/>
      <w:sz w:val="22"/>
      <w:szCs w:val="20"/>
      <w:lang w:eastAsia="en-GB"/>
    </w:rPr>
  </w:style>
  <w:style w:type="paragraph" w:styleId="TOC4">
    <w:name w:val="toc 4"/>
    <w:basedOn w:val="Normal"/>
    <w:next w:val="Normal"/>
    <w:rsid w:val="00134F9D"/>
    <w:pPr>
      <w:tabs>
        <w:tab w:val="right" w:leader="dot" w:pos="9355"/>
      </w:tabs>
      <w:spacing w:line="300" w:lineRule="atLeast"/>
      <w:ind w:left="992" w:hanging="992"/>
    </w:pPr>
    <w:rPr>
      <w:rFonts w:eastAsia="Calibri"/>
      <w:noProof/>
      <w:sz w:val="20"/>
      <w:szCs w:val="20"/>
      <w:lang w:eastAsia="en-GB"/>
    </w:rPr>
  </w:style>
  <w:style w:type="paragraph" w:styleId="TOC5">
    <w:name w:val="toc 5"/>
    <w:basedOn w:val="Normal"/>
    <w:next w:val="Normal"/>
    <w:rsid w:val="00134F9D"/>
    <w:pPr>
      <w:tabs>
        <w:tab w:val="right" w:leader="dot" w:pos="9355"/>
      </w:tabs>
      <w:spacing w:line="300" w:lineRule="atLeast"/>
      <w:ind w:left="992" w:hanging="992"/>
    </w:pPr>
    <w:rPr>
      <w:rFonts w:eastAsia="Calibri"/>
      <w:i/>
      <w:noProof/>
      <w:sz w:val="20"/>
      <w:szCs w:val="20"/>
      <w:lang w:eastAsia="en-GB"/>
    </w:rPr>
  </w:style>
  <w:style w:type="paragraph" w:styleId="TOC6">
    <w:name w:val="toc 6"/>
    <w:basedOn w:val="Normal"/>
    <w:next w:val="Normal"/>
    <w:rsid w:val="00134F9D"/>
    <w:pPr>
      <w:tabs>
        <w:tab w:val="right" w:leader="dot" w:pos="9355"/>
      </w:tabs>
      <w:spacing w:line="300" w:lineRule="atLeast"/>
      <w:ind w:left="992" w:hanging="992"/>
    </w:pPr>
    <w:rPr>
      <w:rFonts w:eastAsia="Calibri"/>
      <w:noProof/>
      <w:szCs w:val="20"/>
      <w:lang w:eastAsia="en-GB"/>
    </w:rPr>
  </w:style>
  <w:style w:type="paragraph" w:styleId="TOC7">
    <w:name w:val="toc 7"/>
    <w:basedOn w:val="Normal"/>
    <w:next w:val="Normal"/>
    <w:rsid w:val="00134F9D"/>
    <w:pPr>
      <w:tabs>
        <w:tab w:val="right" w:leader="dot" w:pos="9355"/>
      </w:tabs>
      <w:spacing w:line="300" w:lineRule="atLeast"/>
      <w:ind w:left="1320"/>
    </w:pPr>
    <w:rPr>
      <w:rFonts w:eastAsia="Calibri"/>
      <w:noProof/>
      <w:szCs w:val="20"/>
      <w:lang w:eastAsia="en-GB"/>
    </w:rPr>
  </w:style>
  <w:style w:type="paragraph" w:styleId="TOC8">
    <w:name w:val="toc 8"/>
    <w:basedOn w:val="Normal"/>
    <w:next w:val="Normal"/>
    <w:rsid w:val="00134F9D"/>
    <w:pPr>
      <w:tabs>
        <w:tab w:val="right" w:leader="dot" w:pos="9355"/>
      </w:tabs>
      <w:spacing w:line="300" w:lineRule="atLeast"/>
      <w:ind w:left="1540"/>
    </w:pPr>
    <w:rPr>
      <w:rFonts w:eastAsia="Calibri"/>
      <w:noProof/>
      <w:szCs w:val="20"/>
      <w:lang w:eastAsia="en-GB"/>
    </w:rPr>
  </w:style>
  <w:style w:type="paragraph" w:styleId="TOC9">
    <w:name w:val="toc 9"/>
    <w:basedOn w:val="Normal"/>
    <w:next w:val="Normal"/>
    <w:rsid w:val="00134F9D"/>
    <w:pPr>
      <w:tabs>
        <w:tab w:val="right" w:leader="dot" w:pos="9355"/>
      </w:tabs>
      <w:spacing w:line="300" w:lineRule="atLeast"/>
      <w:ind w:left="1760"/>
    </w:pPr>
    <w:rPr>
      <w:rFonts w:eastAsia="Calibri"/>
      <w:noProof/>
      <w:szCs w:val="20"/>
      <w:lang w:eastAsia="en-GB"/>
    </w:rPr>
  </w:style>
  <w:style w:type="paragraph" w:styleId="TableofAuthorities">
    <w:name w:val="table of authorities"/>
    <w:basedOn w:val="Normal"/>
    <w:next w:val="Normal"/>
    <w:rsid w:val="00134F9D"/>
    <w:pPr>
      <w:tabs>
        <w:tab w:val="right" w:leader="dot" w:pos="9355"/>
      </w:tabs>
      <w:spacing w:line="300" w:lineRule="atLeast"/>
      <w:ind w:left="220" w:hanging="220"/>
    </w:pPr>
    <w:rPr>
      <w:rFonts w:eastAsia="Calibri"/>
      <w:noProof/>
      <w:sz w:val="22"/>
      <w:szCs w:val="20"/>
      <w:lang w:eastAsia="en-GB"/>
    </w:rPr>
  </w:style>
  <w:style w:type="paragraph" w:styleId="ListNumber5">
    <w:name w:val="List Number 5"/>
    <w:basedOn w:val="Normal"/>
    <w:rsid w:val="00134F9D"/>
    <w:pPr>
      <w:spacing w:line="300" w:lineRule="atLeast"/>
      <w:ind w:left="1415" w:hanging="283"/>
    </w:pPr>
    <w:rPr>
      <w:rFonts w:eastAsia="Calibri"/>
      <w:noProof/>
      <w:sz w:val="22"/>
      <w:szCs w:val="20"/>
      <w:lang w:eastAsia="en-GB"/>
    </w:rPr>
  </w:style>
  <w:style w:type="paragraph" w:styleId="TableofFigures">
    <w:name w:val="table of figures"/>
    <w:basedOn w:val="Normal"/>
    <w:next w:val="Normal"/>
    <w:rsid w:val="00134F9D"/>
    <w:pPr>
      <w:tabs>
        <w:tab w:val="right" w:leader="dot" w:pos="9355"/>
      </w:tabs>
      <w:spacing w:line="300" w:lineRule="atLeast"/>
      <w:ind w:left="440" w:hanging="440"/>
    </w:pPr>
    <w:rPr>
      <w:rFonts w:eastAsia="Calibri"/>
      <w:noProof/>
      <w:sz w:val="22"/>
      <w:szCs w:val="20"/>
      <w:lang w:eastAsia="en-GB"/>
    </w:rPr>
  </w:style>
  <w:style w:type="paragraph" w:styleId="List2">
    <w:name w:val="List 2"/>
    <w:basedOn w:val="Normal"/>
    <w:rsid w:val="00134F9D"/>
    <w:pPr>
      <w:spacing w:line="300" w:lineRule="atLeast"/>
      <w:ind w:left="566" w:hanging="283"/>
    </w:pPr>
    <w:rPr>
      <w:rFonts w:eastAsia="Calibri"/>
      <w:noProof/>
      <w:sz w:val="22"/>
      <w:szCs w:val="20"/>
      <w:lang w:eastAsia="en-GB"/>
    </w:rPr>
  </w:style>
  <w:style w:type="paragraph" w:styleId="TOAHeading">
    <w:name w:val="toa heading"/>
    <w:basedOn w:val="Normal"/>
    <w:next w:val="Normal"/>
    <w:rsid w:val="00134F9D"/>
    <w:pPr>
      <w:spacing w:before="120" w:line="300" w:lineRule="atLeast"/>
    </w:pPr>
    <w:rPr>
      <w:rFonts w:eastAsia="Calibri"/>
      <w:b/>
      <w:noProof/>
      <w:szCs w:val="20"/>
      <w:lang w:eastAsia="en-GB"/>
    </w:rPr>
  </w:style>
  <w:style w:type="paragraph" w:styleId="ListBullet">
    <w:name w:val="List Bullet"/>
    <w:basedOn w:val="Normal"/>
    <w:rsid w:val="00134F9D"/>
    <w:pPr>
      <w:spacing w:after="100" w:line="300" w:lineRule="atLeast"/>
      <w:ind w:left="284" w:hanging="284"/>
    </w:pPr>
    <w:rPr>
      <w:rFonts w:eastAsia="Calibri"/>
      <w:noProof/>
      <w:sz w:val="22"/>
      <w:szCs w:val="20"/>
      <w:lang w:eastAsia="en-GB"/>
    </w:rPr>
  </w:style>
  <w:style w:type="paragraph" w:styleId="BodyTextIndent3">
    <w:name w:val="Body Text Indent 3"/>
    <w:basedOn w:val="Normal"/>
    <w:link w:val="BodyTextIndent3Char"/>
    <w:rsid w:val="00134F9D"/>
    <w:pPr>
      <w:spacing w:before="120" w:line="300" w:lineRule="atLeast"/>
      <w:ind w:left="355"/>
    </w:pPr>
    <w:rPr>
      <w:rFonts w:eastAsia="Calibri"/>
      <w:noProof/>
      <w:sz w:val="22"/>
      <w:szCs w:val="20"/>
      <w:lang w:val="x-none" w:eastAsia="x-none"/>
    </w:rPr>
  </w:style>
  <w:style w:type="character" w:customStyle="1" w:styleId="BodyTextIndent3Char">
    <w:name w:val="Body Text Indent 3 Char"/>
    <w:link w:val="BodyTextIndent3"/>
    <w:rsid w:val="00134F9D"/>
    <w:rPr>
      <w:rFonts w:ascii="Arial" w:eastAsia="Calibri" w:hAnsi="Arial"/>
      <w:noProof/>
      <w:sz w:val="22"/>
      <w:lang w:val="x-none" w:eastAsia="x-none"/>
    </w:rPr>
  </w:style>
  <w:style w:type="paragraph" w:customStyle="1" w:styleId="Slog2">
    <w:name w:val="Slog2"/>
    <w:basedOn w:val="Normal"/>
    <w:rsid w:val="00134F9D"/>
    <w:pPr>
      <w:numPr>
        <w:ilvl w:val="1"/>
        <w:numId w:val="1"/>
      </w:numPr>
      <w:spacing w:before="120" w:line="300" w:lineRule="atLeast"/>
    </w:pPr>
    <w:rPr>
      <w:rFonts w:eastAsia="Calibri"/>
      <w:noProof/>
      <w:sz w:val="22"/>
      <w:szCs w:val="20"/>
      <w:lang w:eastAsia="en-GB"/>
    </w:rPr>
  </w:style>
  <w:style w:type="character" w:customStyle="1" w:styleId="Slog12pt">
    <w:name w:val="Slog 12 pt"/>
    <w:rsid w:val="00134F9D"/>
    <w:rPr>
      <w:rFonts w:ascii="Arial" w:hAnsi="Arial" w:cs="Times New Roman"/>
      <w:sz w:val="22"/>
    </w:rPr>
  </w:style>
  <w:style w:type="paragraph" w:customStyle="1" w:styleId="alinea">
    <w:name w:val="alinea"/>
    <w:basedOn w:val="Normal"/>
    <w:rsid w:val="00134F9D"/>
    <w:pPr>
      <w:numPr>
        <w:ilvl w:val="1"/>
        <w:numId w:val="5"/>
      </w:numPr>
      <w:tabs>
        <w:tab w:val="clear" w:pos="0"/>
      </w:tabs>
      <w:spacing w:before="120" w:line="300" w:lineRule="atLeast"/>
      <w:ind w:left="283" w:hanging="283"/>
    </w:pPr>
    <w:rPr>
      <w:rFonts w:eastAsia="Calibri"/>
      <w:noProof/>
      <w:sz w:val="22"/>
      <w:szCs w:val="20"/>
      <w:lang w:eastAsia="en-GB"/>
    </w:rPr>
  </w:style>
  <w:style w:type="paragraph" w:customStyle="1" w:styleId="Barvniseznampoudarek11">
    <w:name w:val="Barvni seznam – poudarek 11"/>
    <w:basedOn w:val="Normal"/>
    <w:rsid w:val="00134F9D"/>
    <w:pPr>
      <w:spacing w:line="192" w:lineRule="atLeast"/>
      <w:ind w:left="720"/>
      <w:contextualSpacing/>
    </w:pPr>
    <w:rPr>
      <w:rFonts w:eastAsia="Calibri"/>
      <w:noProof/>
      <w:szCs w:val="20"/>
      <w:lang w:val="en-GB"/>
    </w:rPr>
  </w:style>
  <w:style w:type="paragraph" w:customStyle="1" w:styleId="SlogNaslov110ptObojestranskoPred0ptPo0ptRazm">
    <w:name w:val="Slog Naslov 1 + 10 pt Obojestransko Pred:  0 pt Po:  0 pt Razm..."/>
    <w:basedOn w:val="Heading1"/>
    <w:rsid w:val="00134F9D"/>
    <w:pPr>
      <w:keepNext/>
      <w:numPr>
        <w:numId w:val="6"/>
      </w:numPr>
      <w:tabs>
        <w:tab w:val="num" w:pos="360"/>
      </w:tabs>
      <w:spacing w:line="300" w:lineRule="atLeast"/>
      <w:ind w:left="360" w:hanging="360"/>
      <w:jc w:val="both"/>
    </w:pPr>
    <w:rPr>
      <w:noProof/>
      <w:kern w:val="32"/>
      <w:sz w:val="20"/>
      <w:lang w:val="en-GB" w:eastAsia="en-US"/>
    </w:rPr>
  </w:style>
  <w:style w:type="paragraph" w:customStyle="1" w:styleId="SlogNaslov2ObojestranskoRazmikvrsticVsaj15pt">
    <w:name w:val="Slog Naslov 2 + Obojestransko Razmik vrstic:  Vsaj 15 pt"/>
    <w:basedOn w:val="Heading2"/>
    <w:rsid w:val="00134F9D"/>
    <w:pPr>
      <w:keepNext/>
      <w:numPr>
        <w:ilvl w:val="1"/>
        <w:numId w:val="2"/>
      </w:numPr>
      <w:spacing w:line="300" w:lineRule="atLeast"/>
    </w:pPr>
    <w:rPr>
      <w:rFonts w:cs="Times New Roman"/>
      <w:iCs w:val="0"/>
      <w:noProof/>
      <w:sz w:val="20"/>
      <w:szCs w:val="20"/>
      <w:lang w:val="en-GB" w:eastAsia="en-US"/>
    </w:rPr>
  </w:style>
  <w:style w:type="paragraph" w:customStyle="1" w:styleId="ColorfulList-Accent11">
    <w:name w:val="Colorful List - Accent 11"/>
    <w:basedOn w:val="Normal"/>
    <w:uiPriority w:val="34"/>
    <w:qFormat/>
    <w:rsid w:val="00134F9D"/>
    <w:pPr>
      <w:ind w:left="720"/>
    </w:pPr>
    <w:rPr>
      <w:rFonts w:eastAsia="Calibri"/>
      <w:noProof/>
      <w:lang w:val="en-GB"/>
    </w:rPr>
  </w:style>
  <w:style w:type="paragraph" w:styleId="DocumentMap">
    <w:name w:val="Document Map"/>
    <w:basedOn w:val="Normal"/>
    <w:link w:val="DocumentMapChar"/>
    <w:rsid w:val="00134F9D"/>
    <w:pPr>
      <w:numPr>
        <w:ilvl w:val="1"/>
        <w:numId w:val="7"/>
      </w:numPr>
      <w:tabs>
        <w:tab w:val="clear" w:pos="1080"/>
      </w:tabs>
      <w:spacing w:line="192" w:lineRule="atLeast"/>
      <w:ind w:left="0" w:firstLine="0"/>
    </w:pPr>
    <w:rPr>
      <w:rFonts w:ascii="Lucida Grande" w:eastAsia="Calibri" w:hAnsi="Lucida Grande"/>
      <w:noProof/>
      <w:lang w:val="en-GB" w:eastAsia="x-none"/>
    </w:rPr>
  </w:style>
  <w:style w:type="character" w:customStyle="1" w:styleId="DocumentMapChar">
    <w:name w:val="Document Map Char"/>
    <w:link w:val="DocumentMap"/>
    <w:rsid w:val="00134F9D"/>
    <w:rPr>
      <w:rFonts w:ascii="Lucida Grande" w:eastAsia="Calibri" w:hAnsi="Lucida Grande"/>
      <w:noProof/>
      <w:sz w:val="24"/>
      <w:szCs w:val="24"/>
      <w:lang w:val="en-GB" w:eastAsia="x-none"/>
    </w:rPr>
  </w:style>
  <w:style w:type="paragraph" w:customStyle="1" w:styleId="ColorfulList-Accent12">
    <w:name w:val="Colorful List - Accent 12"/>
    <w:basedOn w:val="Normal"/>
    <w:qFormat/>
    <w:rsid w:val="00134F9D"/>
    <w:pPr>
      <w:spacing w:line="192" w:lineRule="atLeast"/>
      <w:ind w:left="708"/>
    </w:pPr>
    <w:rPr>
      <w:rFonts w:eastAsia="Calibri"/>
      <w:noProof/>
      <w:szCs w:val="20"/>
      <w:lang w:val="en-GB"/>
    </w:rPr>
  </w:style>
  <w:style w:type="paragraph" w:customStyle="1" w:styleId="ColorfulShading-Accent11">
    <w:name w:val="Colorful Shading - Accent 11"/>
    <w:hidden/>
    <w:rsid w:val="00134F9D"/>
    <w:rPr>
      <w:rFonts w:ascii="Arial" w:hAnsi="Arial"/>
      <w:noProof/>
      <w:sz w:val="18"/>
      <w:lang w:val="en-GB"/>
    </w:rPr>
  </w:style>
  <w:style w:type="paragraph" w:styleId="Subtitle">
    <w:name w:val="Subtitle"/>
    <w:basedOn w:val="Normal"/>
    <w:next w:val="Normal"/>
    <w:link w:val="SubtitleChar"/>
    <w:uiPriority w:val="11"/>
    <w:qFormat/>
    <w:rsid w:val="00134F9D"/>
    <w:pPr>
      <w:numPr>
        <w:ilvl w:val="1"/>
      </w:numPr>
    </w:pPr>
    <w:rPr>
      <w:rFonts w:ascii="Cambria" w:eastAsia="SimSun" w:hAnsi="Cambria"/>
      <w:i/>
      <w:iCs/>
      <w:noProof/>
      <w:color w:val="4F81BD"/>
      <w:spacing w:val="15"/>
      <w:lang w:val="x-none" w:eastAsia="en-GB"/>
    </w:rPr>
  </w:style>
  <w:style w:type="character" w:customStyle="1" w:styleId="SubtitleChar">
    <w:name w:val="Subtitle Char"/>
    <w:link w:val="Subtitle"/>
    <w:uiPriority w:val="11"/>
    <w:rsid w:val="00134F9D"/>
    <w:rPr>
      <w:rFonts w:ascii="Cambria" w:eastAsia="SimSun" w:hAnsi="Cambria"/>
      <w:i/>
      <w:iCs/>
      <w:noProof/>
      <w:color w:val="4F81BD"/>
      <w:spacing w:val="15"/>
      <w:sz w:val="24"/>
      <w:szCs w:val="24"/>
      <w:lang w:val="x-none" w:eastAsia="en-GB"/>
    </w:rPr>
  </w:style>
  <w:style w:type="paragraph" w:customStyle="1" w:styleId="MediumList2-Accent41">
    <w:name w:val="Medium List 2 - Accent 41"/>
    <w:basedOn w:val="Normal"/>
    <w:qFormat/>
    <w:rsid w:val="00134F9D"/>
    <w:pPr>
      <w:numPr>
        <w:ilvl w:val="2"/>
        <w:numId w:val="3"/>
      </w:numPr>
      <w:contextualSpacing/>
    </w:pPr>
    <w:rPr>
      <w:rFonts w:eastAsia="Calibri" w:cs="Arial"/>
      <w:bCs/>
      <w:noProof/>
      <w:sz w:val="22"/>
      <w:szCs w:val="22"/>
      <w:lang w:eastAsia="en-GB"/>
    </w:rPr>
  </w:style>
  <w:style w:type="paragraph" w:customStyle="1" w:styleId="ColorfulList-Accent13">
    <w:name w:val="Colorful List - Accent 13"/>
    <w:basedOn w:val="Normal"/>
    <w:qFormat/>
    <w:rsid w:val="00134F9D"/>
    <w:pPr>
      <w:ind w:left="720" w:hanging="720"/>
      <w:contextualSpacing/>
    </w:pPr>
    <w:rPr>
      <w:rFonts w:eastAsia="Calibri" w:cs="Arial"/>
      <w:bCs/>
      <w:noProof/>
      <w:sz w:val="22"/>
      <w:szCs w:val="22"/>
      <w:lang w:eastAsia="en-GB"/>
    </w:rPr>
  </w:style>
  <w:style w:type="paragraph" w:customStyle="1" w:styleId="Telobesedila21">
    <w:name w:val="Telo besedila 21"/>
    <w:basedOn w:val="Normal"/>
    <w:rsid w:val="00134F9D"/>
    <w:pPr>
      <w:numPr>
        <w:ilvl w:val="2"/>
        <w:numId w:val="8"/>
      </w:numPr>
      <w:overflowPunct w:val="0"/>
      <w:autoSpaceDE w:val="0"/>
      <w:autoSpaceDN w:val="0"/>
      <w:adjustRightInd w:val="0"/>
      <w:ind w:left="0" w:firstLine="0"/>
      <w:textAlignment w:val="baseline"/>
    </w:pPr>
    <w:rPr>
      <w:rFonts w:eastAsia="Calibri"/>
      <w:noProof/>
      <w:sz w:val="22"/>
      <w:szCs w:val="20"/>
      <w:lang w:eastAsia="en-GB"/>
    </w:rPr>
  </w:style>
  <w:style w:type="character" w:customStyle="1" w:styleId="hps">
    <w:name w:val="hps"/>
    <w:rsid w:val="00134F9D"/>
  </w:style>
  <w:style w:type="character" w:styleId="Strong">
    <w:name w:val="Strong"/>
    <w:uiPriority w:val="22"/>
    <w:qFormat/>
    <w:rsid w:val="00134F9D"/>
    <w:rPr>
      <w:b/>
      <w:bCs/>
    </w:rPr>
  </w:style>
  <w:style w:type="paragraph" w:styleId="HTMLPreformatted">
    <w:name w:val="HTML Preformatted"/>
    <w:basedOn w:val="Normal"/>
    <w:link w:val="HTMLPreformattedChar"/>
    <w:uiPriority w:val="99"/>
    <w:unhideWhenUsed/>
    <w:rsid w:val="00134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noProof/>
      <w:sz w:val="20"/>
      <w:szCs w:val="20"/>
      <w:lang w:eastAsia="en-GB"/>
    </w:rPr>
  </w:style>
  <w:style w:type="character" w:customStyle="1" w:styleId="HTMLPreformattedChar">
    <w:name w:val="HTML Preformatted Char"/>
    <w:link w:val="HTMLPreformatted"/>
    <w:uiPriority w:val="99"/>
    <w:rsid w:val="00134F9D"/>
    <w:rPr>
      <w:rFonts w:ascii="Courier New" w:eastAsia="Calibri" w:hAnsi="Courier New" w:cs="Courier New"/>
      <w:noProof/>
      <w:lang w:val="sl-SI" w:eastAsia="en-GB"/>
    </w:rPr>
  </w:style>
  <w:style w:type="character" w:customStyle="1" w:styleId="apple-converted-space">
    <w:name w:val="apple-converted-space"/>
    <w:rsid w:val="00134F9D"/>
  </w:style>
  <w:style w:type="paragraph" w:customStyle="1" w:styleId="Style1">
    <w:name w:val="Style1"/>
    <w:basedOn w:val="Heading1"/>
    <w:rsid w:val="00134F9D"/>
    <w:pPr>
      <w:keepNext/>
      <w:numPr>
        <w:numId w:val="8"/>
      </w:numPr>
      <w:spacing w:before="240" w:after="60"/>
      <w:jc w:val="both"/>
    </w:pPr>
    <w:rPr>
      <w:rFonts w:cs="Arial"/>
      <w:kern w:val="32"/>
      <w:sz w:val="32"/>
      <w:szCs w:val="32"/>
      <w:lang w:eastAsia="en-US"/>
    </w:rPr>
  </w:style>
  <w:style w:type="paragraph" w:customStyle="1" w:styleId="StyleHeading1Justified">
    <w:name w:val="Style Heading 1 + Justified"/>
    <w:basedOn w:val="Heading1"/>
    <w:rsid w:val="00134F9D"/>
    <w:pPr>
      <w:keepNext/>
      <w:numPr>
        <w:numId w:val="9"/>
      </w:numPr>
      <w:spacing w:before="240" w:after="60"/>
      <w:jc w:val="both"/>
    </w:pPr>
    <w:rPr>
      <w:kern w:val="32"/>
      <w:sz w:val="32"/>
      <w:lang w:eastAsia="en-US"/>
    </w:rPr>
  </w:style>
  <w:style w:type="paragraph" w:customStyle="1" w:styleId="odstavki">
    <w:name w:val="odstavki"/>
    <w:basedOn w:val="Heading1"/>
    <w:autoRedefine/>
    <w:rsid w:val="00134F9D"/>
    <w:pPr>
      <w:keepNext/>
      <w:tabs>
        <w:tab w:val="num" w:pos="432"/>
      </w:tabs>
      <w:spacing w:before="240" w:after="60"/>
      <w:ind w:left="432" w:hanging="432"/>
      <w:jc w:val="both"/>
    </w:pPr>
    <w:rPr>
      <w:rFonts w:cs="Arial"/>
      <w:kern w:val="32"/>
      <w:sz w:val="32"/>
      <w:szCs w:val="32"/>
      <w:lang w:eastAsia="en-US"/>
    </w:rPr>
  </w:style>
  <w:style w:type="paragraph" w:customStyle="1" w:styleId="StyleHeading6Left0cmFirstline0cm">
    <w:name w:val="Style Heading 6 + Left:  0 cm First line:  0 cm"/>
    <w:basedOn w:val="Heading6"/>
    <w:autoRedefine/>
    <w:rsid w:val="00134F9D"/>
    <w:pPr>
      <w:keepNext w:val="0"/>
      <w:keepLines w:val="0"/>
      <w:tabs>
        <w:tab w:val="num" w:pos="1152"/>
      </w:tabs>
      <w:spacing w:before="240" w:after="60"/>
      <w:ind w:left="1152" w:hanging="1152"/>
    </w:pPr>
    <w:rPr>
      <w:rFonts w:ascii="Arial" w:hAnsi="Arial" w:cs="Arial"/>
      <w:noProof w:val="0"/>
      <w:color w:val="auto"/>
      <w:sz w:val="22"/>
      <w:szCs w:val="20"/>
      <w:lang w:eastAsia="en-US"/>
    </w:rPr>
  </w:style>
  <w:style w:type="character" w:customStyle="1" w:styleId="Bodytext28pt">
    <w:name w:val="Body text (2) + 8 pt"/>
    <w:rsid w:val="00134F9D"/>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134F9D"/>
    <w:rPr>
      <w:rFonts w:eastAsia="Arial" w:cs="Arial"/>
      <w:sz w:val="22"/>
      <w:szCs w:val="22"/>
      <w:shd w:val="clear" w:color="auto" w:fill="FFFFFF"/>
    </w:rPr>
  </w:style>
  <w:style w:type="paragraph" w:customStyle="1" w:styleId="Bodytext22">
    <w:name w:val="Body text (2)"/>
    <w:basedOn w:val="Normal"/>
    <w:link w:val="Bodytext20"/>
    <w:rsid w:val="00134F9D"/>
    <w:pPr>
      <w:widowControl w:val="0"/>
      <w:shd w:val="clear" w:color="auto" w:fill="FFFFFF"/>
      <w:spacing w:after="60" w:line="0" w:lineRule="atLeast"/>
      <w:ind w:hanging="417"/>
    </w:pPr>
    <w:rPr>
      <w:rFonts w:eastAsia="Arial" w:cs="Arial"/>
      <w:sz w:val="22"/>
      <w:szCs w:val="22"/>
    </w:rPr>
  </w:style>
  <w:style w:type="character" w:customStyle="1" w:styleId="Headerorfooter">
    <w:name w:val="Header or footer"/>
    <w:rsid w:val="00134F9D"/>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Bodytext6">
    <w:name w:val="Body text (6)_"/>
    <w:link w:val="Bodytext60"/>
    <w:rsid w:val="00134F9D"/>
    <w:rPr>
      <w:rFonts w:eastAsia="Arial" w:cs="Arial"/>
      <w:sz w:val="16"/>
      <w:szCs w:val="16"/>
      <w:shd w:val="clear" w:color="auto" w:fill="FFFFFF"/>
    </w:rPr>
  </w:style>
  <w:style w:type="paragraph" w:customStyle="1" w:styleId="Bodytext60">
    <w:name w:val="Body text (6)"/>
    <w:basedOn w:val="Normal"/>
    <w:link w:val="Bodytext6"/>
    <w:rsid w:val="00134F9D"/>
    <w:pPr>
      <w:widowControl w:val="0"/>
      <w:shd w:val="clear" w:color="auto" w:fill="FFFFFF"/>
      <w:spacing w:before="660" w:line="182" w:lineRule="exact"/>
      <w:ind w:firstLine="7"/>
    </w:pPr>
    <w:rPr>
      <w:rFonts w:eastAsia="Arial" w:cs="Arial"/>
      <w:sz w:val="16"/>
      <w:szCs w:val="16"/>
    </w:rPr>
  </w:style>
  <w:style w:type="character" w:customStyle="1" w:styleId="Bodytext6Exact">
    <w:name w:val="Body text (6) Exact"/>
    <w:rsid w:val="00134F9D"/>
    <w:rPr>
      <w:rFonts w:ascii="Arial" w:eastAsia="Arial" w:hAnsi="Arial" w:cs="Arial"/>
      <w:b w:val="0"/>
      <w:bCs w:val="0"/>
      <w:i w:val="0"/>
      <w:iCs w:val="0"/>
      <w:smallCaps w:val="0"/>
      <w:strike w:val="0"/>
      <w:sz w:val="16"/>
      <w:szCs w:val="16"/>
      <w:u w:val="none"/>
    </w:rPr>
  </w:style>
  <w:style w:type="table" w:customStyle="1" w:styleId="TableNormal1">
    <w:name w:val="Table Normal1"/>
    <w:uiPriority w:val="2"/>
    <w:semiHidden/>
    <w:unhideWhenUsed/>
    <w:qFormat/>
    <w:rsid w:val="00134F9D"/>
    <w:pPr>
      <w:widowControl w:val="0"/>
    </w:pPr>
    <w:rPr>
      <w:rFonts w:ascii="Calibri" w:eastAsia="Calibri" w:hAnsi="Calibri"/>
      <w:sz w:val="22"/>
      <w:szCs w:val="22"/>
    </w:rPr>
    <w:tblPr>
      <w:tblInd w:w="0" w:type="dxa"/>
      <w:tblCellMar>
        <w:top w:w="0" w:type="dxa"/>
        <w:left w:w="0" w:type="dxa"/>
        <w:bottom w:w="0" w:type="dxa"/>
        <w:right w:w="0" w:type="dxa"/>
      </w:tblCellMar>
    </w:tblPr>
  </w:style>
  <w:style w:type="table" w:customStyle="1" w:styleId="Tabelamrea4poudarek11">
    <w:name w:val="Tabela – mreža 4 (poudarek 1)1"/>
    <w:basedOn w:val="TableNormal"/>
    <w:uiPriority w:val="49"/>
    <w:rsid w:val="00134F9D"/>
    <w:pPr>
      <w:widowControl w:val="0"/>
    </w:pPr>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odstavek">
    <w:name w:val="odstavek"/>
    <w:basedOn w:val="Normal"/>
    <w:rsid w:val="00134F9D"/>
    <w:pPr>
      <w:spacing w:before="100" w:beforeAutospacing="1" w:after="100" w:afterAutospacing="1"/>
    </w:pPr>
    <w:rPr>
      <w:rFonts w:eastAsia="Calibri"/>
      <w:lang w:eastAsia="en-GB"/>
    </w:rPr>
  </w:style>
  <w:style w:type="paragraph" w:customStyle="1" w:styleId="Naslov41">
    <w:name w:val="Naslov 41"/>
    <w:basedOn w:val="Normal"/>
    <w:next w:val="Normal"/>
    <w:unhideWhenUsed/>
    <w:qFormat/>
    <w:rsid w:val="00134F9D"/>
    <w:pPr>
      <w:keepNext/>
      <w:keepLines/>
      <w:spacing w:before="40"/>
      <w:outlineLvl w:val="3"/>
    </w:pPr>
    <w:rPr>
      <w:rFonts w:ascii="Cambria" w:eastAsia="MS Gothic" w:hAnsi="Cambria"/>
      <w:i/>
      <w:iCs/>
      <w:noProof/>
      <w:color w:val="365F91"/>
      <w:lang w:eastAsia="en-GB"/>
    </w:rPr>
  </w:style>
  <w:style w:type="paragraph" w:customStyle="1" w:styleId="Naslov51">
    <w:name w:val="Naslov 51"/>
    <w:basedOn w:val="Normal"/>
    <w:next w:val="Normal"/>
    <w:unhideWhenUsed/>
    <w:qFormat/>
    <w:rsid w:val="00134F9D"/>
    <w:pPr>
      <w:keepNext/>
      <w:keepLines/>
      <w:spacing w:before="40"/>
      <w:outlineLvl w:val="4"/>
    </w:pPr>
    <w:rPr>
      <w:rFonts w:ascii="Cambria" w:eastAsia="MS Gothic" w:hAnsi="Cambria"/>
      <w:noProof/>
      <w:color w:val="365F91"/>
      <w:lang w:eastAsia="en-GB"/>
    </w:rPr>
  </w:style>
  <w:style w:type="paragraph" w:customStyle="1" w:styleId="Naslov61">
    <w:name w:val="Naslov 61"/>
    <w:basedOn w:val="Normal"/>
    <w:next w:val="Normal"/>
    <w:unhideWhenUsed/>
    <w:qFormat/>
    <w:rsid w:val="00134F9D"/>
    <w:pPr>
      <w:keepNext/>
      <w:keepLines/>
      <w:spacing w:before="40"/>
      <w:outlineLvl w:val="5"/>
    </w:pPr>
    <w:rPr>
      <w:rFonts w:ascii="Cambria" w:eastAsia="MS Gothic" w:hAnsi="Cambria"/>
      <w:noProof/>
      <w:color w:val="243F60"/>
      <w:lang w:eastAsia="en-GB"/>
    </w:rPr>
  </w:style>
  <w:style w:type="paragraph" w:customStyle="1" w:styleId="Naslov81">
    <w:name w:val="Naslov 81"/>
    <w:basedOn w:val="Normal"/>
    <w:next w:val="Normal"/>
    <w:unhideWhenUsed/>
    <w:qFormat/>
    <w:rsid w:val="00134F9D"/>
    <w:pPr>
      <w:keepNext/>
      <w:keepLines/>
      <w:spacing w:before="40"/>
      <w:outlineLvl w:val="7"/>
    </w:pPr>
    <w:rPr>
      <w:rFonts w:ascii="Cambria" w:eastAsia="MS Gothic" w:hAnsi="Cambria"/>
      <w:noProof/>
      <w:color w:val="272727"/>
      <w:sz w:val="21"/>
      <w:szCs w:val="21"/>
      <w:lang w:eastAsia="en-GB"/>
    </w:rPr>
  </w:style>
  <w:style w:type="paragraph" w:customStyle="1" w:styleId="Naslov91">
    <w:name w:val="Naslov 91"/>
    <w:basedOn w:val="Normal"/>
    <w:next w:val="Normal"/>
    <w:unhideWhenUsed/>
    <w:qFormat/>
    <w:rsid w:val="00134F9D"/>
    <w:pPr>
      <w:keepNext/>
      <w:keepLines/>
      <w:spacing w:before="40"/>
      <w:outlineLvl w:val="8"/>
    </w:pPr>
    <w:rPr>
      <w:rFonts w:ascii="Cambria" w:eastAsia="MS Gothic" w:hAnsi="Cambria"/>
      <w:i/>
      <w:iCs/>
      <w:noProof/>
      <w:color w:val="272727"/>
      <w:sz w:val="21"/>
      <w:szCs w:val="21"/>
      <w:lang w:eastAsia="en-GB"/>
    </w:rPr>
  </w:style>
  <w:style w:type="numbering" w:customStyle="1" w:styleId="Brezseznama1">
    <w:name w:val="Brez seznama1"/>
    <w:next w:val="NoList"/>
    <w:uiPriority w:val="99"/>
    <w:semiHidden/>
    <w:unhideWhenUsed/>
    <w:rsid w:val="00134F9D"/>
  </w:style>
  <w:style w:type="table" w:customStyle="1" w:styleId="Tabelamrea1">
    <w:name w:val="Tabela – mreža1"/>
    <w:basedOn w:val="TableNormal"/>
    <w:next w:val="TableGrid"/>
    <w:uiPriority w:val="59"/>
    <w:rsid w:val="00134F9D"/>
    <w:pPr>
      <w:widowControl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1"/>
    <w:qFormat/>
    <w:rsid w:val="00134F9D"/>
    <w:pPr>
      <w:widowControl w:val="0"/>
    </w:pPr>
    <w:rPr>
      <w:rFonts w:ascii="Calibri" w:eastAsia="Calibri" w:hAnsi="Calibri"/>
      <w:sz w:val="22"/>
      <w:szCs w:val="22"/>
    </w:rPr>
  </w:style>
  <w:style w:type="character" w:customStyle="1" w:styleId="Naslov4Znak1">
    <w:name w:val="Naslov 4 Znak1"/>
    <w:uiPriority w:val="9"/>
    <w:semiHidden/>
    <w:rsid w:val="00134F9D"/>
    <w:rPr>
      <w:rFonts w:ascii="Cambria" w:eastAsia="MS Gothic" w:hAnsi="Cambria" w:cs="Times New Roman"/>
      <w:i/>
      <w:iCs/>
      <w:color w:val="365F91"/>
    </w:rPr>
  </w:style>
  <w:style w:type="character" w:customStyle="1" w:styleId="Naslov5Znak1">
    <w:name w:val="Naslov 5 Znak1"/>
    <w:uiPriority w:val="9"/>
    <w:semiHidden/>
    <w:rsid w:val="00134F9D"/>
    <w:rPr>
      <w:rFonts w:ascii="Cambria" w:eastAsia="MS Gothic" w:hAnsi="Cambria" w:cs="Times New Roman"/>
      <w:color w:val="365F91"/>
    </w:rPr>
  </w:style>
  <w:style w:type="character" w:customStyle="1" w:styleId="Naslov6Znak1">
    <w:name w:val="Naslov 6 Znak1"/>
    <w:uiPriority w:val="9"/>
    <w:semiHidden/>
    <w:rsid w:val="00134F9D"/>
    <w:rPr>
      <w:rFonts w:ascii="Cambria" w:eastAsia="MS Gothic" w:hAnsi="Cambria" w:cs="Times New Roman"/>
      <w:color w:val="243F60"/>
    </w:rPr>
  </w:style>
  <w:style w:type="character" w:customStyle="1" w:styleId="Naslov8Znak1">
    <w:name w:val="Naslov 8 Znak1"/>
    <w:uiPriority w:val="9"/>
    <w:semiHidden/>
    <w:rsid w:val="00134F9D"/>
    <w:rPr>
      <w:rFonts w:ascii="Cambria" w:eastAsia="MS Gothic" w:hAnsi="Cambria" w:cs="Times New Roman"/>
      <w:color w:val="272727"/>
      <w:sz w:val="21"/>
      <w:szCs w:val="21"/>
    </w:rPr>
  </w:style>
  <w:style w:type="character" w:customStyle="1" w:styleId="Naslov9Znak1">
    <w:name w:val="Naslov 9 Znak1"/>
    <w:uiPriority w:val="9"/>
    <w:semiHidden/>
    <w:rsid w:val="00134F9D"/>
    <w:rPr>
      <w:rFonts w:ascii="Cambria" w:eastAsia="MS Gothic" w:hAnsi="Cambria" w:cs="Times New Roman"/>
      <w:i/>
      <w:iCs/>
      <w:color w:val="272727"/>
      <w:sz w:val="21"/>
      <w:szCs w:val="21"/>
    </w:rPr>
  </w:style>
  <w:style w:type="paragraph" w:customStyle="1" w:styleId="pogodbaleni">
    <w:name w:val="pogodba členi"/>
    <w:next w:val="Normal"/>
    <w:qFormat/>
    <w:rsid w:val="00134F9D"/>
    <w:pPr>
      <w:spacing w:before="120" w:after="120" w:line="240" w:lineRule="atLeast"/>
      <w:jc w:val="center"/>
    </w:pPr>
    <w:rPr>
      <w:rFonts w:ascii="Arial" w:eastAsia="Calibri" w:hAnsi="Arial"/>
      <w:szCs w:val="22"/>
      <w:lang w:val="sl-SI"/>
    </w:rPr>
  </w:style>
  <w:style w:type="table" w:styleId="MediumGrid2-Accent1">
    <w:name w:val="Medium Grid 2 Accent 1"/>
    <w:basedOn w:val="TableNormal"/>
    <w:uiPriority w:val="63"/>
    <w:rsid w:val="00134F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List2-Accent4">
    <w:name w:val="Medium List 2 Accent 4"/>
    <w:basedOn w:val="TableNormal"/>
    <w:uiPriority w:val="71"/>
    <w:rsid w:val="0053591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character" w:styleId="UnresolvedMention">
    <w:name w:val="Unresolved Mention"/>
    <w:uiPriority w:val="99"/>
    <w:semiHidden/>
    <w:unhideWhenUsed/>
    <w:rsid w:val="00741CE9"/>
    <w:rPr>
      <w:color w:val="808080"/>
      <w:shd w:val="clear" w:color="auto" w:fill="E6E6E6"/>
    </w:rPr>
  </w:style>
  <w:style w:type="paragraph" w:styleId="NoSpacing">
    <w:name w:val="No Spacing"/>
    <w:uiPriority w:val="1"/>
    <w:qFormat/>
    <w:rsid w:val="00D434D9"/>
    <w:rPr>
      <w:rFonts w:ascii="Calibri" w:eastAsia="Calibri" w:hAnsi="Calibri"/>
      <w:sz w:val="22"/>
      <w:szCs w:val="22"/>
      <w:lang w:val="sl-SI"/>
    </w:rPr>
  </w:style>
  <w:style w:type="paragraph" w:styleId="ListParagraph">
    <w:name w:val="List Paragraph"/>
    <w:basedOn w:val="Normal"/>
    <w:link w:val="ListParagraphChar"/>
    <w:uiPriority w:val="34"/>
    <w:qFormat/>
    <w:rsid w:val="0049096B"/>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49096B"/>
    <w:rPr>
      <w:rFonts w:ascii="Calibri" w:eastAsia="Calibri" w:hAnsi="Calibri"/>
      <w:sz w:val="22"/>
      <w:szCs w:val="22"/>
      <w:lang w:val="sl-SI"/>
    </w:rPr>
  </w:style>
  <w:style w:type="paragraph" w:styleId="Revision">
    <w:name w:val="Revision"/>
    <w:hidden/>
    <w:uiPriority w:val="71"/>
    <w:rsid w:val="008E1986"/>
    <w:rPr>
      <w:noProof/>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687">
      <w:bodyDiv w:val="1"/>
      <w:marLeft w:val="0"/>
      <w:marRight w:val="0"/>
      <w:marTop w:val="0"/>
      <w:marBottom w:val="0"/>
      <w:divBdr>
        <w:top w:val="none" w:sz="0" w:space="0" w:color="auto"/>
        <w:left w:val="none" w:sz="0" w:space="0" w:color="auto"/>
        <w:bottom w:val="none" w:sz="0" w:space="0" w:color="auto"/>
        <w:right w:val="none" w:sz="0" w:space="0" w:color="auto"/>
      </w:divBdr>
      <w:divsChild>
        <w:div w:id="277487715">
          <w:marLeft w:val="0"/>
          <w:marRight w:val="0"/>
          <w:marTop w:val="0"/>
          <w:marBottom w:val="0"/>
          <w:divBdr>
            <w:top w:val="none" w:sz="0" w:space="0" w:color="auto"/>
            <w:left w:val="none" w:sz="0" w:space="0" w:color="auto"/>
            <w:bottom w:val="none" w:sz="0" w:space="0" w:color="auto"/>
            <w:right w:val="none" w:sz="0" w:space="0" w:color="auto"/>
          </w:divBdr>
          <w:divsChild>
            <w:div w:id="521942677">
              <w:marLeft w:val="0"/>
              <w:marRight w:val="0"/>
              <w:marTop w:val="0"/>
              <w:marBottom w:val="0"/>
              <w:divBdr>
                <w:top w:val="none" w:sz="0" w:space="0" w:color="auto"/>
                <w:left w:val="none" w:sz="0" w:space="0" w:color="auto"/>
                <w:bottom w:val="none" w:sz="0" w:space="0" w:color="auto"/>
                <w:right w:val="none" w:sz="0" w:space="0" w:color="auto"/>
              </w:divBdr>
              <w:divsChild>
                <w:div w:id="128689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0906">
      <w:bodyDiv w:val="1"/>
      <w:marLeft w:val="0"/>
      <w:marRight w:val="0"/>
      <w:marTop w:val="0"/>
      <w:marBottom w:val="0"/>
      <w:divBdr>
        <w:top w:val="none" w:sz="0" w:space="0" w:color="auto"/>
        <w:left w:val="none" w:sz="0" w:space="0" w:color="auto"/>
        <w:bottom w:val="none" w:sz="0" w:space="0" w:color="auto"/>
        <w:right w:val="none" w:sz="0" w:space="0" w:color="auto"/>
      </w:divBdr>
      <w:divsChild>
        <w:div w:id="795804115">
          <w:marLeft w:val="0"/>
          <w:marRight w:val="0"/>
          <w:marTop w:val="0"/>
          <w:marBottom w:val="0"/>
          <w:divBdr>
            <w:top w:val="none" w:sz="0" w:space="0" w:color="auto"/>
            <w:left w:val="none" w:sz="0" w:space="0" w:color="auto"/>
            <w:bottom w:val="none" w:sz="0" w:space="0" w:color="auto"/>
            <w:right w:val="none" w:sz="0" w:space="0" w:color="auto"/>
          </w:divBdr>
          <w:divsChild>
            <w:div w:id="79837736">
              <w:marLeft w:val="0"/>
              <w:marRight w:val="0"/>
              <w:marTop w:val="0"/>
              <w:marBottom w:val="0"/>
              <w:divBdr>
                <w:top w:val="none" w:sz="0" w:space="0" w:color="auto"/>
                <w:left w:val="none" w:sz="0" w:space="0" w:color="auto"/>
                <w:bottom w:val="none" w:sz="0" w:space="0" w:color="auto"/>
                <w:right w:val="none" w:sz="0" w:space="0" w:color="auto"/>
              </w:divBdr>
              <w:divsChild>
                <w:div w:id="191728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62753">
      <w:bodyDiv w:val="1"/>
      <w:marLeft w:val="0"/>
      <w:marRight w:val="0"/>
      <w:marTop w:val="0"/>
      <w:marBottom w:val="0"/>
      <w:divBdr>
        <w:top w:val="none" w:sz="0" w:space="0" w:color="auto"/>
        <w:left w:val="none" w:sz="0" w:space="0" w:color="auto"/>
        <w:bottom w:val="none" w:sz="0" w:space="0" w:color="auto"/>
        <w:right w:val="none" w:sz="0" w:space="0" w:color="auto"/>
      </w:divBdr>
      <w:divsChild>
        <w:div w:id="884100809">
          <w:marLeft w:val="0"/>
          <w:marRight w:val="0"/>
          <w:marTop w:val="0"/>
          <w:marBottom w:val="0"/>
          <w:divBdr>
            <w:top w:val="none" w:sz="0" w:space="0" w:color="auto"/>
            <w:left w:val="none" w:sz="0" w:space="0" w:color="auto"/>
            <w:bottom w:val="none" w:sz="0" w:space="0" w:color="auto"/>
            <w:right w:val="none" w:sz="0" w:space="0" w:color="auto"/>
          </w:divBdr>
          <w:divsChild>
            <w:div w:id="464196607">
              <w:marLeft w:val="0"/>
              <w:marRight w:val="0"/>
              <w:marTop w:val="0"/>
              <w:marBottom w:val="0"/>
              <w:divBdr>
                <w:top w:val="none" w:sz="0" w:space="0" w:color="auto"/>
                <w:left w:val="none" w:sz="0" w:space="0" w:color="auto"/>
                <w:bottom w:val="none" w:sz="0" w:space="0" w:color="auto"/>
                <w:right w:val="none" w:sz="0" w:space="0" w:color="auto"/>
              </w:divBdr>
              <w:divsChild>
                <w:div w:id="711881650">
                  <w:marLeft w:val="0"/>
                  <w:marRight w:val="0"/>
                  <w:marTop w:val="0"/>
                  <w:marBottom w:val="0"/>
                  <w:divBdr>
                    <w:top w:val="none" w:sz="0" w:space="0" w:color="auto"/>
                    <w:left w:val="none" w:sz="0" w:space="0" w:color="auto"/>
                    <w:bottom w:val="none" w:sz="0" w:space="0" w:color="auto"/>
                    <w:right w:val="none" w:sz="0" w:space="0" w:color="auto"/>
                  </w:divBdr>
                  <w:divsChild>
                    <w:div w:id="119014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68602">
      <w:bodyDiv w:val="1"/>
      <w:marLeft w:val="0"/>
      <w:marRight w:val="0"/>
      <w:marTop w:val="0"/>
      <w:marBottom w:val="0"/>
      <w:divBdr>
        <w:top w:val="none" w:sz="0" w:space="0" w:color="auto"/>
        <w:left w:val="none" w:sz="0" w:space="0" w:color="auto"/>
        <w:bottom w:val="none" w:sz="0" w:space="0" w:color="auto"/>
        <w:right w:val="none" w:sz="0" w:space="0" w:color="auto"/>
      </w:divBdr>
    </w:div>
    <w:div w:id="44642726">
      <w:bodyDiv w:val="1"/>
      <w:marLeft w:val="0"/>
      <w:marRight w:val="0"/>
      <w:marTop w:val="0"/>
      <w:marBottom w:val="0"/>
      <w:divBdr>
        <w:top w:val="none" w:sz="0" w:space="0" w:color="auto"/>
        <w:left w:val="none" w:sz="0" w:space="0" w:color="auto"/>
        <w:bottom w:val="none" w:sz="0" w:space="0" w:color="auto"/>
        <w:right w:val="none" w:sz="0" w:space="0" w:color="auto"/>
      </w:divBdr>
      <w:divsChild>
        <w:div w:id="1918707047">
          <w:marLeft w:val="0"/>
          <w:marRight w:val="0"/>
          <w:marTop w:val="0"/>
          <w:marBottom w:val="0"/>
          <w:divBdr>
            <w:top w:val="none" w:sz="0" w:space="0" w:color="auto"/>
            <w:left w:val="none" w:sz="0" w:space="0" w:color="auto"/>
            <w:bottom w:val="none" w:sz="0" w:space="0" w:color="auto"/>
            <w:right w:val="none" w:sz="0" w:space="0" w:color="auto"/>
          </w:divBdr>
          <w:divsChild>
            <w:div w:id="1116828700">
              <w:marLeft w:val="0"/>
              <w:marRight w:val="0"/>
              <w:marTop w:val="0"/>
              <w:marBottom w:val="0"/>
              <w:divBdr>
                <w:top w:val="none" w:sz="0" w:space="0" w:color="auto"/>
                <w:left w:val="none" w:sz="0" w:space="0" w:color="auto"/>
                <w:bottom w:val="none" w:sz="0" w:space="0" w:color="auto"/>
                <w:right w:val="none" w:sz="0" w:space="0" w:color="auto"/>
              </w:divBdr>
              <w:divsChild>
                <w:div w:id="5610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65727">
      <w:bodyDiv w:val="1"/>
      <w:marLeft w:val="0"/>
      <w:marRight w:val="0"/>
      <w:marTop w:val="0"/>
      <w:marBottom w:val="0"/>
      <w:divBdr>
        <w:top w:val="none" w:sz="0" w:space="0" w:color="auto"/>
        <w:left w:val="none" w:sz="0" w:space="0" w:color="auto"/>
        <w:bottom w:val="none" w:sz="0" w:space="0" w:color="auto"/>
        <w:right w:val="none" w:sz="0" w:space="0" w:color="auto"/>
      </w:divBdr>
      <w:divsChild>
        <w:div w:id="1053847463">
          <w:marLeft w:val="0"/>
          <w:marRight w:val="0"/>
          <w:marTop w:val="0"/>
          <w:marBottom w:val="0"/>
          <w:divBdr>
            <w:top w:val="none" w:sz="0" w:space="0" w:color="auto"/>
            <w:left w:val="none" w:sz="0" w:space="0" w:color="auto"/>
            <w:bottom w:val="none" w:sz="0" w:space="0" w:color="auto"/>
            <w:right w:val="none" w:sz="0" w:space="0" w:color="auto"/>
          </w:divBdr>
          <w:divsChild>
            <w:div w:id="1094596176">
              <w:marLeft w:val="0"/>
              <w:marRight w:val="0"/>
              <w:marTop w:val="0"/>
              <w:marBottom w:val="0"/>
              <w:divBdr>
                <w:top w:val="none" w:sz="0" w:space="0" w:color="auto"/>
                <w:left w:val="none" w:sz="0" w:space="0" w:color="auto"/>
                <w:bottom w:val="none" w:sz="0" w:space="0" w:color="auto"/>
                <w:right w:val="none" w:sz="0" w:space="0" w:color="auto"/>
              </w:divBdr>
              <w:divsChild>
                <w:div w:id="781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69208">
      <w:bodyDiv w:val="1"/>
      <w:marLeft w:val="0"/>
      <w:marRight w:val="0"/>
      <w:marTop w:val="0"/>
      <w:marBottom w:val="0"/>
      <w:divBdr>
        <w:top w:val="none" w:sz="0" w:space="0" w:color="auto"/>
        <w:left w:val="none" w:sz="0" w:space="0" w:color="auto"/>
        <w:bottom w:val="none" w:sz="0" w:space="0" w:color="auto"/>
        <w:right w:val="none" w:sz="0" w:space="0" w:color="auto"/>
      </w:divBdr>
      <w:divsChild>
        <w:div w:id="1751926282">
          <w:marLeft w:val="0"/>
          <w:marRight w:val="0"/>
          <w:marTop w:val="0"/>
          <w:marBottom w:val="0"/>
          <w:divBdr>
            <w:top w:val="none" w:sz="0" w:space="0" w:color="auto"/>
            <w:left w:val="none" w:sz="0" w:space="0" w:color="auto"/>
            <w:bottom w:val="none" w:sz="0" w:space="0" w:color="auto"/>
            <w:right w:val="none" w:sz="0" w:space="0" w:color="auto"/>
          </w:divBdr>
          <w:divsChild>
            <w:div w:id="597325825">
              <w:marLeft w:val="0"/>
              <w:marRight w:val="0"/>
              <w:marTop w:val="0"/>
              <w:marBottom w:val="0"/>
              <w:divBdr>
                <w:top w:val="none" w:sz="0" w:space="0" w:color="auto"/>
                <w:left w:val="none" w:sz="0" w:space="0" w:color="auto"/>
                <w:bottom w:val="none" w:sz="0" w:space="0" w:color="auto"/>
                <w:right w:val="none" w:sz="0" w:space="0" w:color="auto"/>
              </w:divBdr>
              <w:divsChild>
                <w:div w:id="44792551">
                  <w:marLeft w:val="0"/>
                  <w:marRight w:val="0"/>
                  <w:marTop w:val="0"/>
                  <w:marBottom w:val="0"/>
                  <w:divBdr>
                    <w:top w:val="none" w:sz="0" w:space="0" w:color="auto"/>
                    <w:left w:val="none" w:sz="0" w:space="0" w:color="auto"/>
                    <w:bottom w:val="none" w:sz="0" w:space="0" w:color="auto"/>
                    <w:right w:val="none" w:sz="0" w:space="0" w:color="auto"/>
                  </w:divBdr>
                  <w:divsChild>
                    <w:div w:id="1285305371">
                      <w:marLeft w:val="0"/>
                      <w:marRight w:val="0"/>
                      <w:marTop w:val="0"/>
                      <w:marBottom w:val="0"/>
                      <w:divBdr>
                        <w:top w:val="none" w:sz="0" w:space="0" w:color="auto"/>
                        <w:left w:val="none" w:sz="0" w:space="0" w:color="auto"/>
                        <w:bottom w:val="none" w:sz="0" w:space="0" w:color="auto"/>
                        <w:right w:val="none" w:sz="0" w:space="0" w:color="auto"/>
                      </w:divBdr>
                    </w:div>
                    <w:div w:id="1342394656">
                      <w:marLeft w:val="0"/>
                      <w:marRight w:val="0"/>
                      <w:marTop w:val="0"/>
                      <w:marBottom w:val="0"/>
                      <w:divBdr>
                        <w:top w:val="none" w:sz="0" w:space="0" w:color="auto"/>
                        <w:left w:val="none" w:sz="0" w:space="0" w:color="auto"/>
                        <w:bottom w:val="none" w:sz="0" w:space="0" w:color="auto"/>
                        <w:right w:val="none" w:sz="0" w:space="0" w:color="auto"/>
                      </w:divBdr>
                    </w:div>
                  </w:divsChild>
                </w:div>
                <w:div w:id="855733859">
                  <w:marLeft w:val="0"/>
                  <w:marRight w:val="0"/>
                  <w:marTop w:val="0"/>
                  <w:marBottom w:val="0"/>
                  <w:divBdr>
                    <w:top w:val="none" w:sz="0" w:space="0" w:color="auto"/>
                    <w:left w:val="none" w:sz="0" w:space="0" w:color="auto"/>
                    <w:bottom w:val="none" w:sz="0" w:space="0" w:color="auto"/>
                    <w:right w:val="none" w:sz="0" w:space="0" w:color="auto"/>
                  </w:divBdr>
                  <w:divsChild>
                    <w:div w:id="17191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17817">
      <w:bodyDiv w:val="1"/>
      <w:marLeft w:val="0"/>
      <w:marRight w:val="0"/>
      <w:marTop w:val="0"/>
      <w:marBottom w:val="0"/>
      <w:divBdr>
        <w:top w:val="none" w:sz="0" w:space="0" w:color="auto"/>
        <w:left w:val="none" w:sz="0" w:space="0" w:color="auto"/>
        <w:bottom w:val="none" w:sz="0" w:space="0" w:color="auto"/>
        <w:right w:val="none" w:sz="0" w:space="0" w:color="auto"/>
      </w:divBdr>
      <w:divsChild>
        <w:div w:id="1862425763">
          <w:marLeft w:val="0"/>
          <w:marRight w:val="0"/>
          <w:marTop w:val="0"/>
          <w:marBottom w:val="0"/>
          <w:divBdr>
            <w:top w:val="none" w:sz="0" w:space="0" w:color="auto"/>
            <w:left w:val="none" w:sz="0" w:space="0" w:color="auto"/>
            <w:bottom w:val="none" w:sz="0" w:space="0" w:color="auto"/>
            <w:right w:val="none" w:sz="0" w:space="0" w:color="auto"/>
          </w:divBdr>
          <w:divsChild>
            <w:div w:id="1646204335">
              <w:marLeft w:val="0"/>
              <w:marRight w:val="0"/>
              <w:marTop w:val="0"/>
              <w:marBottom w:val="0"/>
              <w:divBdr>
                <w:top w:val="none" w:sz="0" w:space="0" w:color="auto"/>
                <w:left w:val="none" w:sz="0" w:space="0" w:color="auto"/>
                <w:bottom w:val="none" w:sz="0" w:space="0" w:color="auto"/>
                <w:right w:val="none" w:sz="0" w:space="0" w:color="auto"/>
              </w:divBdr>
              <w:divsChild>
                <w:div w:id="35173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75700">
      <w:bodyDiv w:val="1"/>
      <w:marLeft w:val="0"/>
      <w:marRight w:val="0"/>
      <w:marTop w:val="0"/>
      <w:marBottom w:val="0"/>
      <w:divBdr>
        <w:top w:val="none" w:sz="0" w:space="0" w:color="auto"/>
        <w:left w:val="none" w:sz="0" w:space="0" w:color="auto"/>
        <w:bottom w:val="none" w:sz="0" w:space="0" w:color="auto"/>
        <w:right w:val="none" w:sz="0" w:space="0" w:color="auto"/>
      </w:divBdr>
      <w:divsChild>
        <w:div w:id="513107735">
          <w:marLeft w:val="0"/>
          <w:marRight w:val="0"/>
          <w:marTop w:val="0"/>
          <w:marBottom w:val="0"/>
          <w:divBdr>
            <w:top w:val="none" w:sz="0" w:space="0" w:color="auto"/>
            <w:left w:val="none" w:sz="0" w:space="0" w:color="auto"/>
            <w:bottom w:val="none" w:sz="0" w:space="0" w:color="auto"/>
            <w:right w:val="none" w:sz="0" w:space="0" w:color="auto"/>
          </w:divBdr>
          <w:divsChild>
            <w:div w:id="1253858628">
              <w:marLeft w:val="0"/>
              <w:marRight w:val="0"/>
              <w:marTop w:val="0"/>
              <w:marBottom w:val="0"/>
              <w:divBdr>
                <w:top w:val="none" w:sz="0" w:space="0" w:color="auto"/>
                <w:left w:val="none" w:sz="0" w:space="0" w:color="auto"/>
                <w:bottom w:val="none" w:sz="0" w:space="0" w:color="auto"/>
                <w:right w:val="none" w:sz="0" w:space="0" w:color="auto"/>
              </w:divBdr>
              <w:divsChild>
                <w:div w:id="84000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0632">
      <w:bodyDiv w:val="1"/>
      <w:marLeft w:val="0"/>
      <w:marRight w:val="0"/>
      <w:marTop w:val="0"/>
      <w:marBottom w:val="0"/>
      <w:divBdr>
        <w:top w:val="none" w:sz="0" w:space="0" w:color="auto"/>
        <w:left w:val="none" w:sz="0" w:space="0" w:color="auto"/>
        <w:bottom w:val="none" w:sz="0" w:space="0" w:color="auto"/>
        <w:right w:val="none" w:sz="0" w:space="0" w:color="auto"/>
      </w:divBdr>
    </w:div>
    <w:div w:id="98450176">
      <w:bodyDiv w:val="1"/>
      <w:marLeft w:val="0"/>
      <w:marRight w:val="0"/>
      <w:marTop w:val="0"/>
      <w:marBottom w:val="0"/>
      <w:divBdr>
        <w:top w:val="none" w:sz="0" w:space="0" w:color="auto"/>
        <w:left w:val="none" w:sz="0" w:space="0" w:color="auto"/>
        <w:bottom w:val="none" w:sz="0" w:space="0" w:color="auto"/>
        <w:right w:val="none" w:sz="0" w:space="0" w:color="auto"/>
      </w:divBdr>
      <w:divsChild>
        <w:div w:id="1712607044">
          <w:marLeft w:val="0"/>
          <w:marRight w:val="0"/>
          <w:marTop w:val="0"/>
          <w:marBottom w:val="0"/>
          <w:divBdr>
            <w:top w:val="none" w:sz="0" w:space="0" w:color="auto"/>
            <w:left w:val="none" w:sz="0" w:space="0" w:color="auto"/>
            <w:bottom w:val="none" w:sz="0" w:space="0" w:color="auto"/>
            <w:right w:val="none" w:sz="0" w:space="0" w:color="auto"/>
          </w:divBdr>
          <w:divsChild>
            <w:div w:id="1112743544">
              <w:marLeft w:val="0"/>
              <w:marRight w:val="0"/>
              <w:marTop w:val="0"/>
              <w:marBottom w:val="0"/>
              <w:divBdr>
                <w:top w:val="none" w:sz="0" w:space="0" w:color="auto"/>
                <w:left w:val="none" w:sz="0" w:space="0" w:color="auto"/>
                <w:bottom w:val="none" w:sz="0" w:space="0" w:color="auto"/>
                <w:right w:val="none" w:sz="0" w:space="0" w:color="auto"/>
              </w:divBdr>
              <w:divsChild>
                <w:div w:id="812604581">
                  <w:marLeft w:val="0"/>
                  <w:marRight w:val="0"/>
                  <w:marTop w:val="0"/>
                  <w:marBottom w:val="0"/>
                  <w:divBdr>
                    <w:top w:val="none" w:sz="0" w:space="0" w:color="auto"/>
                    <w:left w:val="none" w:sz="0" w:space="0" w:color="auto"/>
                    <w:bottom w:val="none" w:sz="0" w:space="0" w:color="auto"/>
                    <w:right w:val="none" w:sz="0" w:space="0" w:color="auto"/>
                  </w:divBdr>
                  <w:divsChild>
                    <w:div w:id="138722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92578">
      <w:bodyDiv w:val="1"/>
      <w:marLeft w:val="0"/>
      <w:marRight w:val="0"/>
      <w:marTop w:val="0"/>
      <w:marBottom w:val="0"/>
      <w:divBdr>
        <w:top w:val="none" w:sz="0" w:space="0" w:color="auto"/>
        <w:left w:val="none" w:sz="0" w:space="0" w:color="auto"/>
        <w:bottom w:val="none" w:sz="0" w:space="0" w:color="auto"/>
        <w:right w:val="none" w:sz="0" w:space="0" w:color="auto"/>
      </w:divBdr>
      <w:divsChild>
        <w:div w:id="1545601064">
          <w:marLeft w:val="0"/>
          <w:marRight w:val="0"/>
          <w:marTop w:val="0"/>
          <w:marBottom w:val="0"/>
          <w:divBdr>
            <w:top w:val="none" w:sz="0" w:space="0" w:color="auto"/>
            <w:left w:val="none" w:sz="0" w:space="0" w:color="auto"/>
            <w:bottom w:val="none" w:sz="0" w:space="0" w:color="auto"/>
            <w:right w:val="none" w:sz="0" w:space="0" w:color="auto"/>
          </w:divBdr>
          <w:divsChild>
            <w:div w:id="643507849">
              <w:marLeft w:val="0"/>
              <w:marRight w:val="0"/>
              <w:marTop w:val="0"/>
              <w:marBottom w:val="0"/>
              <w:divBdr>
                <w:top w:val="none" w:sz="0" w:space="0" w:color="auto"/>
                <w:left w:val="none" w:sz="0" w:space="0" w:color="auto"/>
                <w:bottom w:val="none" w:sz="0" w:space="0" w:color="auto"/>
                <w:right w:val="none" w:sz="0" w:space="0" w:color="auto"/>
              </w:divBdr>
              <w:divsChild>
                <w:div w:id="5135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97520">
      <w:bodyDiv w:val="1"/>
      <w:marLeft w:val="0"/>
      <w:marRight w:val="0"/>
      <w:marTop w:val="0"/>
      <w:marBottom w:val="0"/>
      <w:divBdr>
        <w:top w:val="none" w:sz="0" w:space="0" w:color="auto"/>
        <w:left w:val="none" w:sz="0" w:space="0" w:color="auto"/>
        <w:bottom w:val="none" w:sz="0" w:space="0" w:color="auto"/>
        <w:right w:val="none" w:sz="0" w:space="0" w:color="auto"/>
      </w:divBdr>
      <w:divsChild>
        <w:div w:id="1223953122">
          <w:marLeft w:val="0"/>
          <w:marRight w:val="0"/>
          <w:marTop w:val="0"/>
          <w:marBottom w:val="0"/>
          <w:divBdr>
            <w:top w:val="none" w:sz="0" w:space="0" w:color="auto"/>
            <w:left w:val="none" w:sz="0" w:space="0" w:color="auto"/>
            <w:bottom w:val="none" w:sz="0" w:space="0" w:color="auto"/>
            <w:right w:val="none" w:sz="0" w:space="0" w:color="auto"/>
          </w:divBdr>
          <w:divsChild>
            <w:div w:id="332071281">
              <w:marLeft w:val="0"/>
              <w:marRight w:val="0"/>
              <w:marTop w:val="0"/>
              <w:marBottom w:val="0"/>
              <w:divBdr>
                <w:top w:val="none" w:sz="0" w:space="0" w:color="auto"/>
                <w:left w:val="none" w:sz="0" w:space="0" w:color="auto"/>
                <w:bottom w:val="none" w:sz="0" w:space="0" w:color="auto"/>
                <w:right w:val="none" w:sz="0" w:space="0" w:color="auto"/>
              </w:divBdr>
              <w:divsChild>
                <w:div w:id="74445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61689">
      <w:bodyDiv w:val="1"/>
      <w:marLeft w:val="0"/>
      <w:marRight w:val="0"/>
      <w:marTop w:val="0"/>
      <w:marBottom w:val="0"/>
      <w:divBdr>
        <w:top w:val="none" w:sz="0" w:space="0" w:color="auto"/>
        <w:left w:val="none" w:sz="0" w:space="0" w:color="auto"/>
        <w:bottom w:val="none" w:sz="0" w:space="0" w:color="auto"/>
        <w:right w:val="none" w:sz="0" w:space="0" w:color="auto"/>
      </w:divBdr>
      <w:divsChild>
        <w:div w:id="1102922180">
          <w:marLeft w:val="0"/>
          <w:marRight w:val="0"/>
          <w:marTop w:val="0"/>
          <w:marBottom w:val="0"/>
          <w:divBdr>
            <w:top w:val="none" w:sz="0" w:space="0" w:color="auto"/>
            <w:left w:val="none" w:sz="0" w:space="0" w:color="auto"/>
            <w:bottom w:val="none" w:sz="0" w:space="0" w:color="auto"/>
            <w:right w:val="none" w:sz="0" w:space="0" w:color="auto"/>
          </w:divBdr>
          <w:divsChild>
            <w:div w:id="875459714">
              <w:marLeft w:val="0"/>
              <w:marRight w:val="0"/>
              <w:marTop w:val="0"/>
              <w:marBottom w:val="0"/>
              <w:divBdr>
                <w:top w:val="none" w:sz="0" w:space="0" w:color="auto"/>
                <w:left w:val="none" w:sz="0" w:space="0" w:color="auto"/>
                <w:bottom w:val="none" w:sz="0" w:space="0" w:color="auto"/>
                <w:right w:val="none" w:sz="0" w:space="0" w:color="auto"/>
              </w:divBdr>
              <w:divsChild>
                <w:div w:id="47136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69915">
      <w:bodyDiv w:val="1"/>
      <w:marLeft w:val="0"/>
      <w:marRight w:val="0"/>
      <w:marTop w:val="0"/>
      <w:marBottom w:val="0"/>
      <w:divBdr>
        <w:top w:val="none" w:sz="0" w:space="0" w:color="auto"/>
        <w:left w:val="none" w:sz="0" w:space="0" w:color="auto"/>
        <w:bottom w:val="none" w:sz="0" w:space="0" w:color="auto"/>
        <w:right w:val="none" w:sz="0" w:space="0" w:color="auto"/>
      </w:divBdr>
      <w:divsChild>
        <w:div w:id="1569802806">
          <w:marLeft w:val="0"/>
          <w:marRight w:val="0"/>
          <w:marTop w:val="0"/>
          <w:marBottom w:val="0"/>
          <w:divBdr>
            <w:top w:val="none" w:sz="0" w:space="0" w:color="auto"/>
            <w:left w:val="none" w:sz="0" w:space="0" w:color="auto"/>
            <w:bottom w:val="none" w:sz="0" w:space="0" w:color="auto"/>
            <w:right w:val="none" w:sz="0" w:space="0" w:color="auto"/>
          </w:divBdr>
          <w:divsChild>
            <w:div w:id="1965040298">
              <w:marLeft w:val="0"/>
              <w:marRight w:val="0"/>
              <w:marTop w:val="0"/>
              <w:marBottom w:val="0"/>
              <w:divBdr>
                <w:top w:val="none" w:sz="0" w:space="0" w:color="auto"/>
                <w:left w:val="none" w:sz="0" w:space="0" w:color="auto"/>
                <w:bottom w:val="none" w:sz="0" w:space="0" w:color="auto"/>
                <w:right w:val="none" w:sz="0" w:space="0" w:color="auto"/>
              </w:divBdr>
              <w:divsChild>
                <w:div w:id="9050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08053">
      <w:bodyDiv w:val="1"/>
      <w:marLeft w:val="0"/>
      <w:marRight w:val="0"/>
      <w:marTop w:val="0"/>
      <w:marBottom w:val="0"/>
      <w:divBdr>
        <w:top w:val="none" w:sz="0" w:space="0" w:color="auto"/>
        <w:left w:val="none" w:sz="0" w:space="0" w:color="auto"/>
        <w:bottom w:val="none" w:sz="0" w:space="0" w:color="auto"/>
        <w:right w:val="none" w:sz="0" w:space="0" w:color="auto"/>
      </w:divBdr>
      <w:divsChild>
        <w:div w:id="1862276948">
          <w:marLeft w:val="0"/>
          <w:marRight w:val="0"/>
          <w:marTop w:val="0"/>
          <w:marBottom w:val="0"/>
          <w:divBdr>
            <w:top w:val="none" w:sz="0" w:space="0" w:color="auto"/>
            <w:left w:val="none" w:sz="0" w:space="0" w:color="auto"/>
            <w:bottom w:val="none" w:sz="0" w:space="0" w:color="auto"/>
            <w:right w:val="none" w:sz="0" w:space="0" w:color="auto"/>
          </w:divBdr>
          <w:divsChild>
            <w:div w:id="98454733">
              <w:marLeft w:val="0"/>
              <w:marRight w:val="0"/>
              <w:marTop w:val="0"/>
              <w:marBottom w:val="0"/>
              <w:divBdr>
                <w:top w:val="none" w:sz="0" w:space="0" w:color="auto"/>
                <w:left w:val="none" w:sz="0" w:space="0" w:color="auto"/>
                <w:bottom w:val="none" w:sz="0" w:space="0" w:color="auto"/>
                <w:right w:val="none" w:sz="0" w:space="0" w:color="auto"/>
              </w:divBdr>
              <w:divsChild>
                <w:div w:id="334649647">
                  <w:marLeft w:val="0"/>
                  <w:marRight w:val="0"/>
                  <w:marTop w:val="0"/>
                  <w:marBottom w:val="0"/>
                  <w:divBdr>
                    <w:top w:val="none" w:sz="0" w:space="0" w:color="auto"/>
                    <w:left w:val="none" w:sz="0" w:space="0" w:color="auto"/>
                    <w:bottom w:val="none" w:sz="0" w:space="0" w:color="auto"/>
                    <w:right w:val="none" w:sz="0" w:space="0" w:color="auto"/>
                  </w:divBdr>
                </w:div>
              </w:divsChild>
            </w:div>
            <w:div w:id="907346938">
              <w:marLeft w:val="0"/>
              <w:marRight w:val="0"/>
              <w:marTop w:val="0"/>
              <w:marBottom w:val="0"/>
              <w:divBdr>
                <w:top w:val="none" w:sz="0" w:space="0" w:color="auto"/>
                <w:left w:val="none" w:sz="0" w:space="0" w:color="auto"/>
                <w:bottom w:val="none" w:sz="0" w:space="0" w:color="auto"/>
                <w:right w:val="none" w:sz="0" w:space="0" w:color="auto"/>
              </w:divBdr>
              <w:divsChild>
                <w:div w:id="76770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9494">
      <w:bodyDiv w:val="1"/>
      <w:marLeft w:val="0"/>
      <w:marRight w:val="0"/>
      <w:marTop w:val="0"/>
      <w:marBottom w:val="0"/>
      <w:divBdr>
        <w:top w:val="none" w:sz="0" w:space="0" w:color="auto"/>
        <w:left w:val="none" w:sz="0" w:space="0" w:color="auto"/>
        <w:bottom w:val="none" w:sz="0" w:space="0" w:color="auto"/>
        <w:right w:val="none" w:sz="0" w:space="0" w:color="auto"/>
      </w:divBdr>
    </w:div>
    <w:div w:id="172692298">
      <w:bodyDiv w:val="1"/>
      <w:marLeft w:val="0"/>
      <w:marRight w:val="0"/>
      <w:marTop w:val="0"/>
      <w:marBottom w:val="0"/>
      <w:divBdr>
        <w:top w:val="none" w:sz="0" w:space="0" w:color="auto"/>
        <w:left w:val="none" w:sz="0" w:space="0" w:color="auto"/>
        <w:bottom w:val="none" w:sz="0" w:space="0" w:color="auto"/>
        <w:right w:val="none" w:sz="0" w:space="0" w:color="auto"/>
      </w:divBdr>
      <w:divsChild>
        <w:div w:id="1513295166">
          <w:marLeft w:val="0"/>
          <w:marRight w:val="0"/>
          <w:marTop w:val="0"/>
          <w:marBottom w:val="0"/>
          <w:divBdr>
            <w:top w:val="none" w:sz="0" w:space="0" w:color="auto"/>
            <w:left w:val="none" w:sz="0" w:space="0" w:color="auto"/>
            <w:bottom w:val="none" w:sz="0" w:space="0" w:color="auto"/>
            <w:right w:val="none" w:sz="0" w:space="0" w:color="auto"/>
          </w:divBdr>
          <w:divsChild>
            <w:div w:id="1831019051">
              <w:marLeft w:val="0"/>
              <w:marRight w:val="0"/>
              <w:marTop w:val="0"/>
              <w:marBottom w:val="0"/>
              <w:divBdr>
                <w:top w:val="none" w:sz="0" w:space="0" w:color="auto"/>
                <w:left w:val="none" w:sz="0" w:space="0" w:color="auto"/>
                <w:bottom w:val="none" w:sz="0" w:space="0" w:color="auto"/>
                <w:right w:val="none" w:sz="0" w:space="0" w:color="auto"/>
              </w:divBdr>
              <w:divsChild>
                <w:div w:id="201028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48796">
      <w:bodyDiv w:val="1"/>
      <w:marLeft w:val="0"/>
      <w:marRight w:val="0"/>
      <w:marTop w:val="0"/>
      <w:marBottom w:val="0"/>
      <w:divBdr>
        <w:top w:val="none" w:sz="0" w:space="0" w:color="auto"/>
        <w:left w:val="none" w:sz="0" w:space="0" w:color="auto"/>
        <w:bottom w:val="none" w:sz="0" w:space="0" w:color="auto"/>
        <w:right w:val="none" w:sz="0" w:space="0" w:color="auto"/>
      </w:divBdr>
      <w:divsChild>
        <w:div w:id="323510516">
          <w:marLeft w:val="0"/>
          <w:marRight w:val="0"/>
          <w:marTop w:val="0"/>
          <w:marBottom w:val="0"/>
          <w:divBdr>
            <w:top w:val="none" w:sz="0" w:space="0" w:color="auto"/>
            <w:left w:val="none" w:sz="0" w:space="0" w:color="auto"/>
            <w:bottom w:val="none" w:sz="0" w:space="0" w:color="auto"/>
            <w:right w:val="none" w:sz="0" w:space="0" w:color="auto"/>
          </w:divBdr>
          <w:divsChild>
            <w:div w:id="704134592">
              <w:marLeft w:val="0"/>
              <w:marRight w:val="0"/>
              <w:marTop w:val="0"/>
              <w:marBottom w:val="0"/>
              <w:divBdr>
                <w:top w:val="none" w:sz="0" w:space="0" w:color="auto"/>
                <w:left w:val="none" w:sz="0" w:space="0" w:color="auto"/>
                <w:bottom w:val="none" w:sz="0" w:space="0" w:color="auto"/>
                <w:right w:val="none" w:sz="0" w:space="0" w:color="auto"/>
              </w:divBdr>
              <w:divsChild>
                <w:div w:id="308478874">
                  <w:marLeft w:val="0"/>
                  <w:marRight w:val="0"/>
                  <w:marTop w:val="0"/>
                  <w:marBottom w:val="0"/>
                  <w:divBdr>
                    <w:top w:val="none" w:sz="0" w:space="0" w:color="auto"/>
                    <w:left w:val="none" w:sz="0" w:space="0" w:color="auto"/>
                    <w:bottom w:val="none" w:sz="0" w:space="0" w:color="auto"/>
                    <w:right w:val="none" w:sz="0" w:space="0" w:color="auto"/>
                  </w:divBdr>
                </w:div>
              </w:divsChild>
            </w:div>
            <w:div w:id="1181235910">
              <w:marLeft w:val="0"/>
              <w:marRight w:val="0"/>
              <w:marTop w:val="0"/>
              <w:marBottom w:val="0"/>
              <w:divBdr>
                <w:top w:val="none" w:sz="0" w:space="0" w:color="auto"/>
                <w:left w:val="none" w:sz="0" w:space="0" w:color="auto"/>
                <w:bottom w:val="none" w:sz="0" w:space="0" w:color="auto"/>
                <w:right w:val="none" w:sz="0" w:space="0" w:color="auto"/>
              </w:divBdr>
              <w:divsChild>
                <w:div w:id="781193516">
                  <w:marLeft w:val="0"/>
                  <w:marRight w:val="0"/>
                  <w:marTop w:val="0"/>
                  <w:marBottom w:val="0"/>
                  <w:divBdr>
                    <w:top w:val="none" w:sz="0" w:space="0" w:color="auto"/>
                    <w:left w:val="none" w:sz="0" w:space="0" w:color="auto"/>
                    <w:bottom w:val="none" w:sz="0" w:space="0" w:color="auto"/>
                    <w:right w:val="none" w:sz="0" w:space="0" w:color="auto"/>
                  </w:divBdr>
                </w:div>
              </w:divsChild>
            </w:div>
            <w:div w:id="1432360829">
              <w:marLeft w:val="0"/>
              <w:marRight w:val="0"/>
              <w:marTop w:val="0"/>
              <w:marBottom w:val="0"/>
              <w:divBdr>
                <w:top w:val="none" w:sz="0" w:space="0" w:color="auto"/>
                <w:left w:val="none" w:sz="0" w:space="0" w:color="auto"/>
                <w:bottom w:val="none" w:sz="0" w:space="0" w:color="auto"/>
                <w:right w:val="none" w:sz="0" w:space="0" w:color="auto"/>
              </w:divBdr>
              <w:divsChild>
                <w:div w:id="54795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41548">
          <w:marLeft w:val="0"/>
          <w:marRight w:val="0"/>
          <w:marTop w:val="0"/>
          <w:marBottom w:val="0"/>
          <w:divBdr>
            <w:top w:val="none" w:sz="0" w:space="0" w:color="auto"/>
            <w:left w:val="none" w:sz="0" w:space="0" w:color="auto"/>
            <w:bottom w:val="none" w:sz="0" w:space="0" w:color="auto"/>
            <w:right w:val="none" w:sz="0" w:space="0" w:color="auto"/>
          </w:divBdr>
          <w:divsChild>
            <w:div w:id="1875649501">
              <w:marLeft w:val="0"/>
              <w:marRight w:val="0"/>
              <w:marTop w:val="0"/>
              <w:marBottom w:val="0"/>
              <w:divBdr>
                <w:top w:val="none" w:sz="0" w:space="0" w:color="auto"/>
                <w:left w:val="none" w:sz="0" w:space="0" w:color="auto"/>
                <w:bottom w:val="none" w:sz="0" w:space="0" w:color="auto"/>
                <w:right w:val="none" w:sz="0" w:space="0" w:color="auto"/>
              </w:divBdr>
              <w:divsChild>
                <w:div w:id="86080854">
                  <w:marLeft w:val="0"/>
                  <w:marRight w:val="0"/>
                  <w:marTop w:val="0"/>
                  <w:marBottom w:val="0"/>
                  <w:divBdr>
                    <w:top w:val="none" w:sz="0" w:space="0" w:color="auto"/>
                    <w:left w:val="none" w:sz="0" w:space="0" w:color="auto"/>
                    <w:bottom w:val="none" w:sz="0" w:space="0" w:color="auto"/>
                    <w:right w:val="none" w:sz="0" w:space="0" w:color="auto"/>
                  </w:divBdr>
                  <w:divsChild>
                    <w:div w:id="15677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84088">
      <w:bodyDiv w:val="1"/>
      <w:marLeft w:val="0"/>
      <w:marRight w:val="0"/>
      <w:marTop w:val="0"/>
      <w:marBottom w:val="0"/>
      <w:divBdr>
        <w:top w:val="none" w:sz="0" w:space="0" w:color="auto"/>
        <w:left w:val="none" w:sz="0" w:space="0" w:color="auto"/>
        <w:bottom w:val="none" w:sz="0" w:space="0" w:color="auto"/>
        <w:right w:val="none" w:sz="0" w:space="0" w:color="auto"/>
      </w:divBdr>
      <w:divsChild>
        <w:div w:id="1904018906">
          <w:marLeft w:val="0"/>
          <w:marRight w:val="0"/>
          <w:marTop w:val="0"/>
          <w:marBottom w:val="0"/>
          <w:divBdr>
            <w:top w:val="none" w:sz="0" w:space="0" w:color="auto"/>
            <w:left w:val="none" w:sz="0" w:space="0" w:color="auto"/>
            <w:bottom w:val="none" w:sz="0" w:space="0" w:color="auto"/>
            <w:right w:val="none" w:sz="0" w:space="0" w:color="auto"/>
          </w:divBdr>
          <w:divsChild>
            <w:div w:id="56099363">
              <w:marLeft w:val="0"/>
              <w:marRight w:val="0"/>
              <w:marTop w:val="0"/>
              <w:marBottom w:val="0"/>
              <w:divBdr>
                <w:top w:val="none" w:sz="0" w:space="0" w:color="auto"/>
                <w:left w:val="none" w:sz="0" w:space="0" w:color="auto"/>
                <w:bottom w:val="none" w:sz="0" w:space="0" w:color="auto"/>
                <w:right w:val="none" w:sz="0" w:space="0" w:color="auto"/>
              </w:divBdr>
              <w:divsChild>
                <w:div w:id="212330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41338">
      <w:bodyDiv w:val="1"/>
      <w:marLeft w:val="0"/>
      <w:marRight w:val="0"/>
      <w:marTop w:val="0"/>
      <w:marBottom w:val="0"/>
      <w:divBdr>
        <w:top w:val="none" w:sz="0" w:space="0" w:color="auto"/>
        <w:left w:val="none" w:sz="0" w:space="0" w:color="auto"/>
        <w:bottom w:val="none" w:sz="0" w:space="0" w:color="auto"/>
        <w:right w:val="none" w:sz="0" w:space="0" w:color="auto"/>
      </w:divBdr>
      <w:divsChild>
        <w:div w:id="468979433">
          <w:marLeft w:val="0"/>
          <w:marRight w:val="0"/>
          <w:marTop w:val="0"/>
          <w:marBottom w:val="0"/>
          <w:divBdr>
            <w:top w:val="none" w:sz="0" w:space="0" w:color="auto"/>
            <w:left w:val="none" w:sz="0" w:space="0" w:color="auto"/>
            <w:bottom w:val="none" w:sz="0" w:space="0" w:color="auto"/>
            <w:right w:val="none" w:sz="0" w:space="0" w:color="auto"/>
          </w:divBdr>
          <w:divsChild>
            <w:div w:id="1164472145">
              <w:marLeft w:val="0"/>
              <w:marRight w:val="0"/>
              <w:marTop w:val="0"/>
              <w:marBottom w:val="0"/>
              <w:divBdr>
                <w:top w:val="none" w:sz="0" w:space="0" w:color="auto"/>
                <w:left w:val="none" w:sz="0" w:space="0" w:color="auto"/>
                <w:bottom w:val="none" w:sz="0" w:space="0" w:color="auto"/>
                <w:right w:val="none" w:sz="0" w:space="0" w:color="auto"/>
              </w:divBdr>
              <w:divsChild>
                <w:div w:id="184897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28812">
      <w:bodyDiv w:val="1"/>
      <w:marLeft w:val="0"/>
      <w:marRight w:val="0"/>
      <w:marTop w:val="0"/>
      <w:marBottom w:val="0"/>
      <w:divBdr>
        <w:top w:val="none" w:sz="0" w:space="0" w:color="auto"/>
        <w:left w:val="none" w:sz="0" w:space="0" w:color="auto"/>
        <w:bottom w:val="none" w:sz="0" w:space="0" w:color="auto"/>
        <w:right w:val="none" w:sz="0" w:space="0" w:color="auto"/>
      </w:divBdr>
      <w:divsChild>
        <w:div w:id="194930872">
          <w:marLeft w:val="0"/>
          <w:marRight w:val="0"/>
          <w:marTop w:val="0"/>
          <w:marBottom w:val="0"/>
          <w:divBdr>
            <w:top w:val="none" w:sz="0" w:space="0" w:color="auto"/>
            <w:left w:val="none" w:sz="0" w:space="0" w:color="auto"/>
            <w:bottom w:val="none" w:sz="0" w:space="0" w:color="auto"/>
            <w:right w:val="none" w:sz="0" w:space="0" w:color="auto"/>
          </w:divBdr>
          <w:divsChild>
            <w:div w:id="1033731805">
              <w:marLeft w:val="0"/>
              <w:marRight w:val="0"/>
              <w:marTop w:val="0"/>
              <w:marBottom w:val="0"/>
              <w:divBdr>
                <w:top w:val="none" w:sz="0" w:space="0" w:color="auto"/>
                <w:left w:val="none" w:sz="0" w:space="0" w:color="auto"/>
                <w:bottom w:val="none" w:sz="0" w:space="0" w:color="auto"/>
                <w:right w:val="none" w:sz="0" w:space="0" w:color="auto"/>
              </w:divBdr>
              <w:divsChild>
                <w:div w:id="2890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06193">
          <w:marLeft w:val="0"/>
          <w:marRight w:val="0"/>
          <w:marTop w:val="0"/>
          <w:marBottom w:val="0"/>
          <w:divBdr>
            <w:top w:val="none" w:sz="0" w:space="0" w:color="auto"/>
            <w:left w:val="none" w:sz="0" w:space="0" w:color="auto"/>
            <w:bottom w:val="none" w:sz="0" w:space="0" w:color="auto"/>
            <w:right w:val="none" w:sz="0" w:space="0" w:color="auto"/>
          </w:divBdr>
          <w:divsChild>
            <w:div w:id="638725172">
              <w:marLeft w:val="0"/>
              <w:marRight w:val="0"/>
              <w:marTop w:val="0"/>
              <w:marBottom w:val="0"/>
              <w:divBdr>
                <w:top w:val="none" w:sz="0" w:space="0" w:color="auto"/>
                <w:left w:val="none" w:sz="0" w:space="0" w:color="auto"/>
                <w:bottom w:val="none" w:sz="0" w:space="0" w:color="auto"/>
                <w:right w:val="none" w:sz="0" w:space="0" w:color="auto"/>
              </w:divBdr>
              <w:divsChild>
                <w:div w:id="2027903113">
                  <w:marLeft w:val="0"/>
                  <w:marRight w:val="0"/>
                  <w:marTop w:val="0"/>
                  <w:marBottom w:val="0"/>
                  <w:divBdr>
                    <w:top w:val="none" w:sz="0" w:space="0" w:color="auto"/>
                    <w:left w:val="none" w:sz="0" w:space="0" w:color="auto"/>
                    <w:bottom w:val="none" w:sz="0" w:space="0" w:color="auto"/>
                    <w:right w:val="none" w:sz="0" w:space="0" w:color="auto"/>
                  </w:divBdr>
                </w:div>
              </w:divsChild>
            </w:div>
            <w:div w:id="1168515651">
              <w:marLeft w:val="0"/>
              <w:marRight w:val="0"/>
              <w:marTop w:val="0"/>
              <w:marBottom w:val="0"/>
              <w:divBdr>
                <w:top w:val="none" w:sz="0" w:space="0" w:color="auto"/>
                <w:left w:val="none" w:sz="0" w:space="0" w:color="auto"/>
                <w:bottom w:val="none" w:sz="0" w:space="0" w:color="auto"/>
                <w:right w:val="none" w:sz="0" w:space="0" w:color="auto"/>
              </w:divBdr>
              <w:divsChild>
                <w:div w:id="63040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8349">
      <w:bodyDiv w:val="1"/>
      <w:marLeft w:val="0"/>
      <w:marRight w:val="0"/>
      <w:marTop w:val="0"/>
      <w:marBottom w:val="0"/>
      <w:divBdr>
        <w:top w:val="none" w:sz="0" w:space="0" w:color="auto"/>
        <w:left w:val="none" w:sz="0" w:space="0" w:color="auto"/>
        <w:bottom w:val="none" w:sz="0" w:space="0" w:color="auto"/>
        <w:right w:val="none" w:sz="0" w:space="0" w:color="auto"/>
      </w:divBdr>
      <w:divsChild>
        <w:div w:id="1922719557">
          <w:marLeft w:val="0"/>
          <w:marRight w:val="0"/>
          <w:marTop w:val="0"/>
          <w:marBottom w:val="0"/>
          <w:divBdr>
            <w:top w:val="none" w:sz="0" w:space="0" w:color="auto"/>
            <w:left w:val="none" w:sz="0" w:space="0" w:color="auto"/>
            <w:bottom w:val="none" w:sz="0" w:space="0" w:color="auto"/>
            <w:right w:val="none" w:sz="0" w:space="0" w:color="auto"/>
          </w:divBdr>
          <w:divsChild>
            <w:div w:id="1600213651">
              <w:marLeft w:val="0"/>
              <w:marRight w:val="0"/>
              <w:marTop w:val="0"/>
              <w:marBottom w:val="0"/>
              <w:divBdr>
                <w:top w:val="none" w:sz="0" w:space="0" w:color="auto"/>
                <w:left w:val="none" w:sz="0" w:space="0" w:color="auto"/>
                <w:bottom w:val="none" w:sz="0" w:space="0" w:color="auto"/>
                <w:right w:val="none" w:sz="0" w:space="0" w:color="auto"/>
              </w:divBdr>
              <w:divsChild>
                <w:div w:id="132535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488">
      <w:bodyDiv w:val="1"/>
      <w:marLeft w:val="0"/>
      <w:marRight w:val="0"/>
      <w:marTop w:val="0"/>
      <w:marBottom w:val="0"/>
      <w:divBdr>
        <w:top w:val="none" w:sz="0" w:space="0" w:color="auto"/>
        <w:left w:val="none" w:sz="0" w:space="0" w:color="auto"/>
        <w:bottom w:val="none" w:sz="0" w:space="0" w:color="auto"/>
        <w:right w:val="none" w:sz="0" w:space="0" w:color="auto"/>
      </w:divBdr>
      <w:divsChild>
        <w:div w:id="1213269183">
          <w:marLeft w:val="0"/>
          <w:marRight w:val="0"/>
          <w:marTop w:val="0"/>
          <w:marBottom w:val="0"/>
          <w:divBdr>
            <w:top w:val="none" w:sz="0" w:space="0" w:color="auto"/>
            <w:left w:val="none" w:sz="0" w:space="0" w:color="auto"/>
            <w:bottom w:val="none" w:sz="0" w:space="0" w:color="auto"/>
            <w:right w:val="none" w:sz="0" w:space="0" w:color="auto"/>
          </w:divBdr>
          <w:divsChild>
            <w:div w:id="1711227237">
              <w:marLeft w:val="0"/>
              <w:marRight w:val="0"/>
              <w:marTop w:val="0"/>
              <w:marBottom w:val="0"/>
              <w:divBdr>
                <w:top w:val="none" w:sz="0" w:space="0" w:color="auto"/>
                <w:left w:val="none" w:sz="0" w:space="0" w:color="auto"/>
                <w:bottom w:val="none" w:sz="0" w:space="0" w:color="auto"/>
                <w:right w:val="none" w:sz="0" w:space="0" w:color="auto"/>
              </w:divBdr>
              <w:divsChild>
                <w:div w:id="16686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0661">
      <w:bodyDiv w:val="1"/>
      <w:marLeft w:val="0"/>
      <w:marRight w:val="0"/>
      <w:marTop w:val="0"/>
      <w:marBottom w:val="0"/>
      <w:divBdr>
        <w:top w:val="none" w:sz="0" w:space="0" w:color="auto"/>
        <w:left w:val="none" w:sz="0" w:space="0" w:color="auto"/>
        <w:bottom w:val="none" w:sz="0" w:space="0" w:color="auto"/>
        <w:right w:val="none" w:sz="0" w:space="0" w:color="auto"/>
      </w:divBdr>
      <w:divsChild>
        <w:div w:id="548347556">
          <w:marLeft w:val="0"/>
          <w:marRight w:val="0"/>
          <w:marTop w:val="0"/>
          <w:marBottom w:val="0"/>
          <w:divBdr>
            <w:top w:val="none" w:sz="0" w:space="0" w:color="auto"/>
            <w:left w:val="none" w:sz="0" w:space="0" w:color="auto"/>
            <w:bottom w:val="none" w:sz="0" w:space="0" w:color="auto"/>
            <w:right w:val="none" w:sz="0" w:space="0" w:color="auto"/>
          </w:divBdr>
          <w:divsChild>
            <w:div w:id="1893690053">
              <w:marLeft w:val="0"/>
              <w:marRight w:val="0"/>
              <w:marTop w:val="0"/>
              <w:marBottom w:val="0"/>
              <w:divBdr>
                <w:top w:val="none" w:sz="0" w:space="0" w:color="auto"/>
                <w:left w:val="none" w:sz="0" w:space="0" w:color="auto"/>
                <w:bottom w:val="none" w:sz="0" w:space="0" w:color="auto"/>
                <w:right w:val="none" w:sz="0" w:space="0" w:color="auto"/>
              </w:divBdr>
              <w:divsChild>
                <w:div w:id="65530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942372">
      <w:bodyDiv w:val="1"/>
      <w:marLeft w:val="0"/>
      <w:marRight w:val="0"/>
      <w:marTop w:val="0"/>
      <w:marBottom w:val="0"/>
      <w:divBdr>
        <w:top w:val="none" w:sz="0" w:space="0" w:color="auto"/>
        <w:left w:val="none" w:sz="0" w:space="0" w:color="auto"/>
        <w:bottom w:val="none" w:sz="0" w:space="0" w:color="auto"/>
        <w:right w:val="none" w:sz="0" w:space="0" w:color="auto"/>
      </w:divBdr>
      <w:divsChild>
        <w:div w:id="1350369634">
          <w:marLeft w:val="0"/>
          <w:marRight w:val="0"/>
          <w:marTop w:val="0"/>
          <w:marBottom w:val="0"/>
          <w:divBdr>
            <w:top w:val="none" w:sz="0" w:space="0" w:color="auto"/>
            <w:left w:val="none" w:sz="0" w:space="0" w:color="auto"/>
            <w:bottom w:val="none" w:sz="0" w:space="0" w:color="auto"/>
            <w:right w:val="none" w:sz="0" w:space="0" w:color="auto"/>
          </w:divBdr>
          <w:divsChild>
            <w:div w:id="1835874513">
              <w:marLeft w:val="0"/>
              <w:marRight w:val="0"/>
              <w:marTop w:val="0"/>
              <w:marBottom w:val="0"/>
              <w:divBdr>
                <w:top w:val="none" w:sz="0" w:space="0" w:color="auto"/>
                <w:left w:val="none" w:sz="0" w:space="0" w:color="auto"/>
                <w:bottom w:val="none" w:sz="0" w:space="0" w:color="auto"/>
                <w:right w:val="none" w:sz="0" w:space="0" w:color="auto"/>
              </w:divBdr>
              <w:divsChild>
                <w:div w:id="118621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52923">
      <w:bodyDiv w:val="1"/>
      <w:marLeft w:val="0"/>
      <w:marRight w:val="0"/>
      <w:marTop w:val="0"/>
      <w:marBottom w:val="0"/>
      <w:divBdr>
        <w:top w:val="none" w:sz="0" w:space="0" w:color="auto"/>
        <w:left w:val="none" w:sz="0" w:space="0" w:color="auto"/>
        <w:bottom w:val="none" w:sz="0" w:space="0" w:color="auto"/>
        <w:right w:val="none" w:sz="0" w:space="0" w:color="auto"/>
      </w:divBdr>
      <w:divsChild>
        <w:div w:id="1119639835">
          <w:marLeft w:val="0"/>
          <w:marRight w:val="0"/>
          <w:marTop w:val="0"/>
          <w:marBottom w:val="0"/>
          <w:divBdr>
            <w:top w:val="none" w:sz="0" w:space="0" w:color="auto"/>
            <w:left w:val="none" w:sz="0" w:space="0" w:color="auto"/>
            <w:bottom w:val="none" w:sz="0" w:space="0" w:color="auto"/>
            <w:right w:val="none" w:sz="0" w:space="0" w:color="auto"/>
          </w:divBdr>
          <w:divsChild>
            <w:div w:id="1626232212">
              <w:marLeft w:val="0"/>
              <w:marRight w:val="0"/>
              <w:marTop w:val="0"/>
              <w:marBottom w:val="0"/>
              <w:divBdr>
                <w:top w:val="none" w:sz="0" w:space="0" w:color="auto"/>
                <w:left w:val="none" w:sz="0" w:space="0" w:color="auto"/>
                <w:bottom w:val="none" w:sz="0" w:space="0" w:color="auto"/>
                <w:right w:val="none" w:sz="0" w:space="0" w:color="auto"/>
              </w:divBdr>
              <w:divsChild>
                <w:div w:id="3587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431481">
      <w:bodyDiv w:val="1"/>
      <w:marLeft w:val="0"/>
      <w:marRight w:val="0"/>
      <w:marTop w:val="0"/>
      <w:marBottom w:val="0"/>
      <w:divBdr>
        <w:top w:val="none" w:sz="0" w:space="0" w:color="auto"/>
        <w:left w:val="none" w:sz="0" w:space="0" w:color="auto"/>
        <w:bottom w:val="none" w:sz="0" w:space="0" w:color="auto"/>
        <w:right w:val="none" w:sz="0" w:space="0" w:color="auto"/>
      </w:divBdr>
      <w:divsChild>
        <w:div w:id="1705716019">
          <w:marLeft w:val="0"/>
          <w:marRight w:val="0"/>
          <w:marTop w:val="0"/>
          <w:marBottom w:val="0"/>
          <w:divBdr>
            <w:top w:val="none" w:sz="0" w:space="0" w:color="auto"/>
            <w:left w:val="none" w:sz="0" w:space="0" w:color="auto"/>
            <w:bottom w:val="none" w:sz="0" w:space="0" w:color="auto"/>
            <w:right w:val="none" w:sz="0" w:space="0" w:color="auto"/>
          </w:divBdr>
          <w:divsChild>
            <w:div w:id="1580943581">
              <w:marLeft w:val="0"/>
              <w:marRight w:val="0"/>
              <w:marTop w:val="0"/>
              <w:marBottom w:val="0"/>
              <w:divBdr>
                <w:top w:val="none" w:sz="0" w:space="0" w:color="auto"/>
                <w:left w:val="none" w:sz="0" w:space="0" w:color="auto"/>
                <w:bottom w:val="none" w:sz="0" w:space="0" w:color="auto"/>
                <w:right w:val="none" w:sz="0" w:space="0" w:color="auto"/>
              </w:divBdr>
              <w:divsChild>
                <w:div w:id="196962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365687">
      <w:bodyDiv w:val="1"/>
      <w:marLeft w:val="0"/>
      <w:marRight w:val="0"/>
      <w:marTop w:val="0"/>
      <w:marBottom w:val="0"/>
      <w:divBdr>
        <w:top w:val="none" w:sz="0" w:space="0" w:color="auto"/>
        <w:left w:val="none" w:sz="0" w:space="0" w:color="auto"/>
        <w:bottom w:val="none" w:sz="0" w:space="0" w:color="auto"/>
        <w:right w:val="none" w:sz="0" w:space="0" w:color="auto"/>
      </w:divBdr>
      <w:divsChild>
        <w:div w:id="490292352">
          <w:marLeft w:val="0"/>
          <w:marRight w:val="0"/>
          <w:marTop w:val="0"/>
          <w:marBottom w:val="0"/>
          <w:divBdr>
            <w:top w:val="none" w:sz="0" w:space="0" w:color="auto"/>
            <w:left w:val="none" w:sz="0" w:space="0" w:color="auto"/>
            <w:bottom w:val="none" w:sz="0" w:space="0" w:color="auto"/>
            <w:right w:val="none" w:sz="0" w:space="0" w:color="auto"/>
          </w:divBdr>
          <w:divsChild>
            <w:div w:id="2047219454">
              <w:marLeft w:val="0"/>
              <w:marRight w:val="0"/>
              <w:marTop w:val="0"/>
              <w:marBottom w:val="0"/>
              <w:divBdr>
                <w:top w:val="none" w:sz="0" w:space="0" w:color="auto"/>
                <w:left w:val="none" w:sz="0" w:space="0" w:color="auto"/>
                <w:bottom w:val="none" w:sz="0" w:space="0" w:color="auto"/>
                <w:right w:val="none" w:sz="0" w:space="0" w:color="auto"/>
              </w:divBdr>
              <w:divsChild>
                <w:div w:id="1244417443">
                  <w:marLeft w:val="0"/>
                  <w:marRight w:val="0"/>
                  <w:marTop w:val="0"/>
                  <w:marBottom w:val="0"/>
                  <w:divBdr>
                    <w:top w:val="none" w:sz="0" w:space="0" w:color="auto"/>
                    <w:left w:val="none" w:sz="0" w:space="0" w:color="auto"/>
                    <w:bottom w:val="none" w:sz="0" w:space="0" w:color="auto"/>
                    <w:right w:val="none" w:sz="0" w:space="0" w:color="auto"/>
                  </w:divBdr>
                  <w:divsChild>
                    <w:div w:id="7821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589252">
      <w:bodyDiv w:val="1"/>
      <w:marLeft w:val="0"/>
      <w:marRight w:val="0"/>
      <w:marTop w:val="0"/>
      <w:marBottom w:val="0"/>
      <w:divBdr>
        <w:top w:val="none" w:sz="0" w:space="0" w:color="auto"/>
        <w:left w:val="none" w:sz="0" w:space="0" w:color="auto"/>
        <w:bottom w:val="none" w:sz="0" w:space="0" w:color="auto"/>
        <w:right w:val="none" w:sz="0" w:space="0" w:color="auto"/>
      </w:divBdr>
      <w:divsChild>
        <w:div w:id="1168249317">
          <w:marLeft w:val="0"/>
          <w:marRight w:val="0"/>
          <w:marTop w:val="0"/>
          <w:marBottom w:val="0"/>
          <w:divBdr>
            <w:top w:val="none" w:sz="0" w:space="0" w:color="auto"/>
            <w:left w:val="none" w:sz="0" w:space="0" w:color="auto"/>
            <w:bottom w:val="none" w:sz="0" w:space="0" w:color="auto"/>
            <w:right w:val="none" w:sz="0" w:space="0" w:color="auto"/>
          </w:divBdr>
          <w:divsChild>
            <w:div w:id="1886139554">
              <w:marLeft w:val="0"/>
              <w:marRight w:val="0"/>
              <w:marTop w:val="0"/>
              <w:marBottom w:val="0"/>
              <w:divBdr>
                <w:top w:val="none" w:sz="0" w:space="0" w:color="auto"/>
                <w:left w:val="none" w:sz="0" w:space="0" w:color="auto"/>
                <w:bottom w:val="none" w:sz="0" w:space="0" w:color="auto"/>
                <w:right w:val="none" w:sz="0" w:space="0" w:color="auto"/>
              </w:divBdr>
              <w:divsChild>
                <w:div w:id="670451233">
                  <w:marLeft w:val="0"/>
                  <w:marRight w:val="0"/>
                  <w:marTop w:val="0"/>
                  <w:marBottom w:val="0"/>
                  <w:divBdr>
                    <w:top w:val="none" w:sz="0" w:space="0" w:color="auto"/>
                    <w:left w:val="none" w:sz="0" w:space="0" w:color="auto"/>
                    <w:bottom w:val="none" w:sz="0" w:space="0" w:color="auto"/>
                    <w:right w:val="none" w:sz="0" w:space="0" w:color="auto"/>
                  </w:divBdr>
                  <w:divsChild>
                    <w:div w:id="167314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432911">
      <w:bodyDiv w:val="1"/>
      <w:marLeft w:val="0"/>
      <w:marRight w:val="0"/>
      <w:marTop w:val="0"/>
      <w:marBottom w:val="0"/>
      <w:divBdr>
        <w:top w:val="none" w:sz="0" w:space="0" w:color="auto"/>
        <w:left w:val="none" w:sz="0" w:space="0" w:color="auto"/>
        <w:bottom w:val="none" w:sz="0" w:space="0" w:color="auto"/>
        <w:right w:val="none" w:sz="0" w:space="0" w:color="auto"/>
      </w:divBdr>
      <w:divsChild>
        <w:div w:id="91096398">
          <w:marLeft w:val="0"/>
          <w:marRight w:val="0"/>
          <w:marTop w:val="0"/>
          <w:marBottom w:val="0"/>
          <w:divBdr>
            <w:top w:val="none" w:sz="0" w:space="0" w:color="auto"/>
            <w:left w:val="none" w:sz="0" w:space="0" w:color="auto"/>
            <w:bottom w:val="none" w:sz="0" w:space="0" w:color="auto"/>
            <w:right w:val="none" w:sz="0" w:space="0" w:color="auto"/>
          </w:divBdr>
          <w:divsChild>
            <w:div w:id="517895296">
              <w:marLeft w:val="0"/>
              <w:marRight w:val="0"/>
              <w:marTop w:val="0"/>
              <w:marBottom w:val="0"/>
              <w:divBdr>
                <w:top w:val="none" w:sz="0" w:space="0" w:color="auto"/>
                <w:left w:val="none" w:sz="0" w:space="0" w:color="auto"/>
                <w:bottom w:val="none" w:sz="0" w:space="0" w:color="auto"/>
                <w:right w:val="none" w:sz="0" w:space="0" w:color="auto"/>
              </w:divBdr>
              <w:divsChild>
                <w:div w:id="1984310529">
                  <w:marLeft w:val="0"/>
                  <w:marRight w:val="0"/>
                  <w:marTop w:val="0"/>
                  <w:marBottom w:val="0"/>
                  <w:divBdr>
                    <w:top w:val="none" w:sz="0" w:space="0" w:color="auto"/>
                    <w:left w:val="none" w:sz="0" w:space="0" w:color="auto"/>
                    <w:bottom w:val="none" w:sz="0" w:space="0" w:color="auto"/>
                    <w:right w:val="none" w:sz="0" w:space="0" w:color="auto"/>
                  </w:divBdr>
                  <w:divsChild>
                    <w:div w:id="5158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892274">
      <w:bodyDiv w:val="1"/>
      <w:marLeft w:val="0"/>
      <w:marRight w:val="0"/>
      <w:marTop w:val="0"/>
      <w:marBottom w:val="0"/>
      <w:divBdr>
        <w:top w:val="none" w:sz="0" w:space="0" w:color="auto"/>
        <w:left w:val="none" w:sz="0" w:space="0" w:color="auto"/>
        <w:bottom w:val="none" w:sz="0" w:space="0" w:color="auto"/>
        <w:right w:val="none" w:sz="0" w:space="0" w:color="auto"/>
      </w:divBdr>
      <w:divsChild>
        <w:div w:id="295259098">
          <w:marLeft w:val="0"/>
          <w:marRight w:val="0"/>
          <w:marTop w:val="0"/>
          <w:marBottom w:val="0"/>
          <w:divBdr>
            <w:top w:val="none" w:sz="0" w:space="0" w:color="auto"/>
            <w:left w:val="none" w:sz="0" w:space="0" w:color="auto"/>
            <w:bottom w:val="none" w:sz="0" w:space="0" w:color="auto"/>
            <w:right w:val="none" w:sz="0" w:space="0" w:color="auto"/>
          </w:divBdr>
          <w:divsChild>
            <w:div w:id="960262990">
              <w:marLeft w:val="0"/>
              <w:marRight w:val="0"/>
              <w:marTop w:val="0"/>
              <w:marBottom w:val="0"/>
              <w:divBdr>
                <w:top w:val="none" w:sz="0" w:space="0" w:color="auto"/>
                <w:left w:val="none" w:sz="0" w:space="0" w:color="auto"/>
                <w:bottom w:val="none" w:sz="0" w:space="0" w:color="auto"/>
                <w:right w:val="none" w:sz="0" w:space="0" w:color="auto"/>
              </w:divBdr>
              <w:divsChild>
                <w:div w:id="138864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859531">
      <w:bodyDiv w:val="1"/>
      <w:marLeft w:val="0"/>
      <w:marRight w:val="0"/>
      <w:marTop w:val="0"/>
      <w:marBottom w:val="0"/>
      <w:divBdr>
        <w:top w:val="none" w:sz="0" w:space="0" w:color="auto"/>
        <w:left w:val="none" w:sz="0" w:space="0" w:color="auto"/>
        <w:bottom w:val="none" w:sz="0" w:space="0" w:color="auto"/>
        <w:right w:val="none" w:sz="0" w:space="0" w:color="auto"/>
      </w:divBdr>
      <w:divsChild>
        <w:div w:id="27608926">
          <w:marLeft w:val="0"/>
          <w:marRight w:val="0"/>
          <w:marTop w:val="0"/>
          <w:marBottom w:val="0"/>
          <w:divBdr>
            <w:top w:val="none" w:sz="0" w:space="0" w:color="auto"/>
            <w:left w:val="none" w:sz="0" w:space="0" w:color="auto"/>
            <w:bottom w:val="none" w:sz="0" w:space="0" w:color="auto"/>
            <w:right w:val="none" w:sz="0" w:space="0" w:color="auto"/>
          </w:divBdr>
          <w:divsChild>
            <w:div w:id="831482487">
              <w:marLeft w:val="0"/>
              <w:marRight w:val="0"/>
              <w:marTop w:val="0"/>
              <w:marBottom w:val="0"/>
              <w:divBdr>
                <w:top w:val="none" w:sz="0" w:space="0" w:color="auto"/>
                <w:left w:val="none" w:sz="0" w:space="0" w:color="auto"/>
                <w:bottom w:val="none" w:sz="0" w:space="0" w:color="auto"/>
                <w:right w:val="none" w:sz="0" w:space="0" w:color="auto"/>
              </w:divBdr>
            </w:div>
          </w:divsChild>
        </w:div>
        <w:div w:id="395081750">
          <w:marLeft w:val="0"/>
          <w:marRight w:val="0"/>
          <w:marTop w:val="0"/>
          <w:marBottom w:val="0"/>
          <w:divBdr>
            <w:top w:val="none" w:sz="0" w:space="0" w:color="auto"/>
            <w:left w:val="none" w:sz="0" w:space="0" w:color="auto"/>
            <w:bottom w:val="none" w:sz="0" w:space="0" w:color="auto"/>
            <w:right w:val="none" w:sz="0" w:space="0" w:color="auto"/>
          </w:divBdr>
          <w:divsChild>
            <w:div w:id="1886865440">
              <w:marLeft w:val="0"/>
              <w:marRight w:val="0"/>
              <w:marTop w:val="0"/>
              <w:marBottom w:val="0"/>
              <w:divBdr>
                <w:top w:val="none" w:sz="0" w:space="0" w:color="auto"/>
                <w:left w:val="none" w:sz="0" w:space="0" w:color="auto"/>
                <w:bottom w:val="none" w:sz="0" w:space="0" w:color="auto"/>
                <w:right w:val="none" w:sz="0" w:space="0" w:color="auto"/>
              </w:divBdr>
            </w:div>
            <w:div w:id="2116366522">
              <w:marLeft w:val="0"/>
              <w:marRight w:val="0"/>
              <w:marTop w:val="0"/>
              <w:marBottom w:val="0"/>
              <w:divBdr>
                <w:top w:val="none" w:sz="0" w:space="0" w:color="auto"/>
                <w:left w:val="none" w:sz="0" w:space="0" w:color="auto"/>
                <w:bottom w:val="none" w:sz="0" w:space="0" w:color="auto"/>
                <w:right w:val="none" w:sz="0" w:space="0" w:color="auto"/>
              </w:divBdr>
            </w:div>
          </w:divsChild>
        </w:div>
        <w:div w:id="457576292">
          <w:marLeft w:val="0"/>
          <w:marRight w:val="0"/>
          <w:marTop w:val="0"/>
          <w:marBottom w:val="0"/>
          <w:divBdr>
            <w:top w:val="none" w:sz="0" w:space="0" w:color="auto"/>
            <w:left w:val="none" w:sz="0" w:space="0" w:color="auto"/>
            <w:bottom w:val="none" w:sz="0" w:space="0" w:color="auto"/>
            <w:right w:val="none" w:sz="0" w:space="0" w:color="auto"/>
          </w:divBdr>
          <w:divsChild>
            <w:div w:id="808936227">
              <w:marLeft w:val="0"/>
              <w:marRight w:val="0"/>
              <w:marTop w:val="0"/>
              <w:marBottom w:val="0"/>
              <w:divBdr>
                <w:top w:val="none" w:sz="0" w:space="0" w:color="auto"/>
                <w:left w:val="none" w:sz="0" w:space="0" w:color="auto"/>
                <w:bottom w:val="none" w:sz="0" w:space="0" w:color="auto"/>
                <w:right w:val="none" w:sz="0" w:space="0" w:color="auto"/>
              </w:divBdr>
            </w:div>
            <w:div w:id="1747263027">
              <w:marLeft w:val="0"/>
              <w:marRight w:val="0"/>
              <w:marTop w:val="0"/>
              <w:marBottom w:val="0"/>
              <w:divBdr>
                <w:top w:val="none" w:sz="0" w:space="0" w:color="auto"/>
                <w:left w:val="none" w:sz="0" w:space="0" w:color="auto"/>
                <w:bottom w:val="none" w:sz="0" w:space="0" w:color="auto"/>
                <w:right w:val="none" w:sz="0" w:space="0" w:color="auto"/>
              </w:divBdr>
            </w:div>
          </w:divsChild>
        </w:div>
        <w:div w:id="602491924">
          <w:marLeft w:val="0"/>
          <w:marRight w:val="0"/>
          <w:marTop w:val="0"/>
          <w:marBottom w:val="0"/>
          <w:divBdr>
            <w:top w:val="none" w:sz="0" w:space="0" w:color="auto"/>
            <w:left w:val="none" w:sz="0" w:space="0" w:color="auto"/>
            <w:bottom w:val="none" w:sz="0" w:space="0" w:color="auto"/>
            <w:right w:val="none" w:sz="0" w:space="0" w:color="auto"/>
          </w:divBdr>
          <w:divsChild>
            <w:div w:id="1358696797">
              <w:marLeft w:val="0"/>
              <w:marRight w:val="0"/>
              <w:marTop w:val="0"/>
              <w:marBottom w:val="0"/>
              <w:divBdr>
                <w:top w:val="none" w:sz="0" w:space="0" w:color="auto"/>
                <w:left w:val="none" w:sz="0" w:space="0" w:color="auto"/>
                <w:bottom w:val="none" w:sz="0" w:space="0" w:color="auto"/>
                <w:right w:val="none" w:sz="0" w:space="0" w:color="auto"/>
              </w:divBdr>
            </w:div>
            <w:div w:id="1672684931">
              <w:marLeft w:val="0"/>
              <w:marRight w:val="0"/>
              <w:marTop w:val="0"/>
              <w:marBottom w:val="0"/>
              <w:divBdr>
                <w:top w:val="none" w:sz="0" w:space="0" w:color="auto"/>
                <w:left w:val="none" w:sz="0" w:space="0" w:color="auto"/>
                <w:bottom w:val="none" w:sz="0" w:space="0" w:color="auto"/>
                <w:right w:val="none" w:sz="0" w:space="0" w:color="auto"/>
              </w:divBdr>
            </w:div>
          </w:divsChild>
        </w:div>
        <w:div w:id="750858728">
          <w:marLeft w:val="0"/>
          <w:marRight w:val="0"/>
          <w:marTop w:val="0"/>
          <w:marBottom w:val="0"/>
          <w:divBdr>
            <w:top w:val="none" w:sz="0" w:space="0" w:color="auto"/>
            <w:left w:val="none" w:sz="0" w:space="0" w:color="auto"/>
            <w:bottom w:val="none" w:sz="0" w:space="0" w:color="auto"/>
            <w:right w:val="none" w:sz="0" w:space="0" w:color="auto"/>
          </w:divBdr>
          <w:divsChild>
            <w:div w:id="158891139">
              <w:marLeft w:val="0"/>
              <w:marRight w:val="0"/>
              <w:marTop w:val="0"/>
              <w:marBottom w:val="0"/>
              <w:divBdr>
                <w:top w:val="none" w:sz="0" w:space="0" w:color="auto"/>
                <w:left w:val="none" w:sz="0" w:space="0" w:color="auto"/>
                <w:bottom w:val="none" w:sz="0" w:space="0" w:color="auto"/>
                <w:right w:val="none" w:sz="0" w:space="0" w:color="auto"/>
              </w:divBdr>
            </w:div>
            <w:div w:id="1534267855">
              <w:marLeft w:val="0"/>
              <w:marRight w:val="0"/>
              <w:marTop w:val="0"/>
              <w:marBottom w:val="0"/>
              <w:divBdr>
                <w:top w:val="none" w:sz="0" w:space="0" w:color="auto"/>
                <w:left w:val="none" w:sz="0" w:space="0" w:color="auto"/>
                <w:bottom w:val="none" w:sz="0" w:space="0" w:color="auto"/>
                <w:right w:val="none" w:sz="0" w:space="0" w:color="auto"/>
              </w:divBdr>
            </w:div>
            <w:div w:id="1827353436">
              <w:marLeft w:val="0"/>
              <w:marRight w:val="0"/>
              <w:marTop w:val="0"/>
              <w:marBottom w:val="0"/>
              <w:divBdr>
                <w:top w:val="none" w:sz="0" w:space="0" w:color="auto"/>
                <w:left w:val="none" w:sz="0" w:space="0" w:color="auto"/>
                <w:bottom w:val="none" w:sz="0" w:space="0" w:color="auto"/>
                <w:right w:val="none" w:sz="0" w:space="0" w:color="auto"/>
              </w:divBdr>
            </w:div>
          </w:divsChild>
        </w:div>
        <w:div w:id="1339310727">
          <w:marLeft w:val="0"/>
          <w:marRight w:val="0"/>
          <w:marTop w:val="0"/>
          <w:marBottom w:val="0"/>
          <w:divBdr>
            <w:top w:val="none" w:sz="0" w:space="0" w:color="auto"/>
            <w:left w:val="none" w:sz="0" w:space="0" w:color="auto"/>
            <w:bottom w:val="none" w:sz="0" w:space="0" w:color="auto"/>
            <w:right w:val="none" w:sz="0" w:space="0" w:color="auto"/>
          </w:divBdr>
          <w:divsChild>
            <w:div w:id="467743740">
              <w:marLeft w:val="0"/>
              <w:marRight w:val="0"/>
              <w:marTop w:val="0"/>
              <w:marBottom w:val="0"/>
              <w:divBdr>
                <w:top w:val="none" w:sz="0" w:space="0" w:color="auto"/>
                <w:left w:val="none" w:sz="0" w:space="0" w:color="auto"/>
                <w:bottom w:val="none" w:sz="0" w:space="0" w:color="auto"/>
                <w:right w:val="none" w:sz="0" w:space="0" w:color="auto"/>
              </w:divBdr>
            </w:div>
            <w:div w:id="1608074947">
              <w:marLeft w:val="0"/>
              <w:marRight w:val="0"/>
              <w:marTop w:val="0"/>
              <w:marBottom w:val="0"/>
              <w:divBdr>
                <w:top w:val="none" w:sz="0" w:space="0" w:color="auto"/>
                <w:left w:val="none" w:sz="0" w:space="0" w:color="auto"/>
                <w:bottom w:val="none" w:sz="0" w:space="0" w:color="auto"/>
                <w:right w:val="none" w:sz="0" w:space="0" w:color="auto"/>
              </w:divBdr>
            </w:div>
            <w:div w:id="1975525157">
              <w:marLeft w:val="0"/>
              <w:marRight w:val="0"/>
              <w:marTop w:val="0"/>
              <w:marBottom w:val="0"/>
              <w:divBdr>
                <w:top w:val="none" w:sz="0" w:space="0" w:color="auto"/>
                <w:left w:val="none" w:sz="0" w:space="0" w:color="auto"/>
                <w:bottom w:val="none" w:sz="0" w:space="0" w:color="auto"/>
                <w:right w:val="none" w:sz="0" w:space="0" w:color="auto"/>
              </w:divBdr>
            </w:div>
          </w:divsChild>
        </w:div>
        <w:div w:id="2066172169">
          <w:marLeft w:val="0"/>
          <w:marRight w:val="0"/>
          <w:marTop w:val="0"/>
          <w:marBottom w:val="0"/>
          <w:divBdr>
            <w:top w:val="none" w:sz="0" w:space="0" w:color="auto"/>
            <w:left w:val="none" w:sz="0" w:space="0" w:color="auto"/>
            <w:bottom w:val="none" w:sz="0" w:space="0" w:color="auto"/>
            <w:right w:val="none" w:sz="0" w:space="0" w:color="auto"/>
          </w:divBdr>
          <w:divsChild>
            <w:div w:id="235435409">
              <w:marLeft w:val="0"/>
              <w:marRight w:val="0"/>
              <w:marTop w:val="0"/>
              <w:marBottom w:val="0"/>
              <w:divBdr>
                <w:top w:val="none" w:sz="0" w:space="0" w:color="auto"/>
                <w:left w:val="none" w:sz="0" w:space="0" w:color="auto"/>
                <w:bottom w:val="none" w:sz="0" w:space="0" w:color="auto"/>
                <w:right w:val="none" w:sz="0" w:space="0" w:color="auto"/>
              </w:divBdr>
            </w:div>
            <w:div w:id="33249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0535">
      <w:bodyDiv w:val="1"/>
      <w:marLeft w:val="0"/>
      <w:marRight w:val="0"/>
      <w:marTop w:val="0"/>
      <w:marBottom w:val="0"/>
      <w:divBdr>
        <w:top w:val="none" w:sz="0" w:space="0" w:color="auto"/>
        <w:left w:val="none" w:sz="0" w:space="0" w:color="auto"/>
        <w:bottom w:val="none" w:sz="0" w:space="0" w:color="auto"/>
        <w:right w:val="none" w:sz="0" w:space="0" w:color="auto"/>
      </w:divBdr>
      <w:divsChild>
        <w:div w:id="1749111854">
          <w:marLeft w:val="0"/>
          <w:marRight w:val="0"/>
          <w:marTop w:val="0"/>
          <w:marBottom w:val="0"/>
          <w:divBdr>
            <w:top w:val="none" w:sz="0" w:space="0" w:color="auto"/>
            <w:left w:val="none" w:sz="0" w:space="0" w:color="auto"/>
            <w:bottom w:val="none" w:sz="0" w:space="0" w:color="auto"/>
            <w:right w:val="none" w:sz="0" w:space="0" w:color="auto"/>
          </w:divBdr>
          <w:divsChild>
            <w:div w:id="1974214828">
              <w:marLeft w:val="0"/>
              <w:marRight w:val="0"/>
              <w:marTop w:val="0"/>
              <w:marBottom w:val="0"/>
              <w:divBdr>
                <w:top w:val="none" w:sz="0" w:space="0" w:color="auto"/>
                <w:left w:val="none" w:sz="0" w:space="0" w:color="auto"/>
                <w:bottom w:val="none" w:sz="0" w:space="0" w:color="auto"/>
                <w:right w:val="none" w:sz="0" w:space="0" w:color="auto"/>
              </w:divBdr>
              <w:divsChild>
                <w:div w:id="1412200059">
                  <w:marLeft w:val="0"/>
                  <w:marRight w:val="0"/>
                  <w:marTop w:val="0"/>
                  <w:marBottom w:val="0"/>
                  <w:divBdr>
                    <w:top w:val="none" w:sz="0" w:space="0" w:color="auto"/>
                    <w:left w:val="none" w:sz="0" w:space="0" w:color="auto"/>
                    <w:bottom w:val="none" w:sz="0" w:space="0" w:color="auto"/>
                    <w:right w:val="none" w:sz="0" w:space="0" w:color="auto"/>
                  </w:divBdr>
                  <w:divsChild>
                    <w:div w:id="178529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796108">
      <w:bodyDiv w:val="1"/>
      <w:marLeft w:val="0"/>
      <w:marRight w:val="0"/>
      <w:marTop w:val="0"/>
      <w:marBottom w:val="0"/>
      <w:divBdr>
        <w:top w:val="none" w:sz="0" w:space="0" w:color="auto"/>
        <w:left w:val="none" w:sz="0" w:space="0" w:color="auto"/>
        <w:bottom w:val="none" w:sz="0" w:space="0" w:color="auto"/>
        <w:right w:val="none" w:sz="0" w:space="0" w:color="auto"/>
      </w:divBdr>
      <w:divsChild>
        <w:div w:id="812521474">
          <w:marLeft w:val="0"/>
          <w:marRight w:val="0"/>
          <w:marTop w:val="0"/>
          <w:marBottom w:val="0"/>
          <w:divBdr>
            <w:top w:val="none" w:sz="0" w:space="0" w:color="auto"/>
            <w:left w:val="none" w:sz="0" w:space="0" w:color="auto"/>
            <w:bottom w:val="none" w:sz="0" w:space="0" w:color="auto"/>
            <w:right w:val="none" w:sz="0" w:space="0" w:color="auto"/>
          </w:divBdr>
          <w:divsChild>
            <w:div w:id="1921866883">
              <w:marLeft w:val="0"/>
              <w:marRight w:val="0"/>
              <w:marTop w:val="0"/>
              <w:marBottom w:val="0"/>
              <w:divBdr>
                <w:top w:val="none" w:sz="0" w:space="0" w:color="auto"/>
                <w:left w:val="none" w:sz="0" w:space="0" w:color="auto"/>
                <w:bottom w:val="none" w:sz="0" w:space="0" w:color="auto"/>
                <w:right w:val="none" w:sz="0" w:space="0" w:color="auto"/>
              </w:divBdr>
              <w:divsChild>
                <w:div w:id="1562667702">
                  <w:marLeft w:val="0"/>
                  <w:marRight w:val="0"/>
                  <w:marTop w:val="0"/>
                  <w:marBottom w:val="0"/>
                  <w:divBdr>
                    <w:top w:val="none" w:sz="0" w:space="0" w:color="auto"/>
                    <w:left w:val="none" w:sz="0" w:space="0" w:color="auto"/>
                    <w:bottom w:val="none" w:sz="0" w:space="0" w:color="auto"/>
                    <w:right w:val="none" w:sz="0" w:space="0" w:color="auto"/>
                  </w:divBdr>
                  <w:divsChild>
                    <w:div w:id="44381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750775">
      <w:bodyDiv w:val="1"/>
      <w:marLeft w:val="0"/>
      <w:marRight w:val="0"/>
      <w:marTop w:val="0"/>
      <w:marBottom w:val="0"/>
      <w:divBdr>
        <w:top w:val="none" w:sz="0" w:space="0" w:color="auto"/>
        <w:left w:val="none" w:sz="0" w:space="0" w:color="auto"/>
        <w:bottom w:val="none" w:sz="0" w:space="0" w:color="auto"/>
        <w:right w:val="none" w:sz="0" w:space="0" w:color="auto"/>
      </w:divBdr>
      <w:divsChild>
        <w:div w:id="1941716303">
          <w:marLeft w:val="0"/>
          <w:marRight w:val="0"/>
          <w:marTop w:val="0"/>
          <w:marBottom w:val="0"/>
          <w:divBdr>
            <w:top w:val="none" w:sz="0" w:space="0" w:color="auto"/>
            <w:left w:val="none" w:sz="0" w:space="0" w:color="auto"/>
            <w:bottom w:val="none" w:sz="0" w:space="0" w:color="auto"/>
            <w:right w:val="none" w:sz="0" w:space="0" w:color="auto"/>
          </w:divBdr>
          <w:divsChild>
            <w:div w:id="1700860108">
              <w:marLeft w:val="0"/>
              <w:marRight w:val="0"/>
              <w:marTop w:val="0"/>
              <w:marBottom w:val="0"/>
              <w:divBdr>
                <w:top w:val="none" w:sz="0" w:space="0" w:color="auto"/>
                <w:left w:val="none" w:sz="0" w:space="0" w:color="auto"/>
                <w:bottom w:val="none" w:sz="0" w:space="0" w:color="auto"/>
                <w:right w:val="none" w:sz="0" w:space="0" w:color="auto"/>
              </w:divBdr>
              <w:divsChild>
                <w:div w:id="7178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572922">
      <w:bodyDiv w:val="1"/>
      <w:marLeft w:val="0"/>
      <w:marRight w:val="0"/>
      <w:marTop w:val="0"/>
      <w:marBottom w:val="0"/>
      <w:divBdr>
        <w:top w:val="none" w:sz="0" w:space="0" w:color="auto"/>
        <w:left w:val="none" w:sz="0" w:space="0" w:color="auto"/>
        <w:bottom w:val="none" w:sz="0" w:space="0" w:color="auto"/>
        <w:right w:val="none" w:sz="0" w:space="0" w:color="auto"/>
      </w:divBdr>
      <w:divsChild>
        <w:div w:id="838036662">
          <w:marLeft w:val="0"/>
          <w:marRight w:val="0"/>
          <w:marTop w:val="0"/>
          <w:marBottom w:val="0"/>
          <w:divBdr>
            <w:top w:val="none" w:sz="0" w:space="0" w:color="auto"/>
            <w:left w:val="none" w:sz="0" w:space="0" w:color="auto"/>
            <w:bottom w:val="none" w:sz="0" w:space="0" w:color="auto"/>
            <w:right w:val="none" w:sz="0" w:space="0" w:color="auto"/>
          </w:divBdr>
          <w:divsChild>
            <w:div w:id="1813520751">
              <w:marLeft w:val="0"/>
              <w:marRight w:val="0"/>
              <w:marTop w:val="0"/>
              <w:marBottom w:val="0"/>
              <w:divBdr>
                <w:top w:val="none" w:sz="0" w:space="0" w:color="auto"/>
                <w:left w:val="none" w:sz="0" w:space="0" w:color="auto"/>
                <w:bottom w:val="none" w:sz="0" w:space="0" w:color="auto"/>
                <w:right w:val="none" w:sz="0" w:space="0" w:color="auto"/>
              </w:divBdr>
              <w:divsChild>
                <w:div w:id="105508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24910">
      <w:bodyDiv w:val="1"/>
      <w:marLeft w:val="0"/>
      <w:marRight w:val="0"/>
      <w:marTop w:val="0"/>
      <w:marBottom w:val="0"/>
      <w:divBdr>
        <w:top w:val="none" w:sz="0" w:space="0" w:color="auto"/>
        <w:left w:val="none" w:sz="0" w:space="0" w:color="auto"/>
        <w:bottom w:val="none" w:sz="0" w:space="0" w:color="auto"/>
        <w:right w:val="none" w:sz="0" w:space="0" w:color="auto"/>
      </w:divBdr>
      <w:divsChild>
        <w:div w:id="1278755028">
          <w:marLeft w:val="0"/>
          <w:marRight w:val="0"/>
          <w:marTop w:val="0"/>
          <w:marBottom w:val="0"/>
          <w:divBdr>
            <w:top w:val="none" w:sz="0" w:space="0" w:color="auto"/>
            <w:left w:val="none" w:sz="0" w:space="0" w:color="auto"/>
            <w:bottom w:val="none" w:sz="0" w:space="0" w:color="auto"/>
            <w:right w:val="none" w:sz="0" w:space="0" w:color="auto"/>
          </w:divBdr>
          <w:divsChild>
            <w:div w:id="638655318">
              <w:marLeft w:val="0"/>
              <w:marRight w:val="0"/>
              <w:marTop w:val="0"/>
              <w:marBottom w:val="0"/>
              <w:divBdr>
                <w:top w:val="none" w:sz="0" w:space="0" w:color="auto"/>
                <w:left w:val="none" w:sz="0" w:space="0" w:color="auto"/>
                <w:bottom w:val="none" w:sz="0" w:space="0" w:color="auto"/>
                <w:right w:val="none" w:sz="0" w:space="0" w:color="auto"/>
              </w:divBdr>
              <w:divsChild>
                <w:div w:id="196373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022323">
      <w:bodyDiv w:val="1"/>
      <w:marLeft w:val="0"/>
      <w:marRight w:val="0"/>
      <w:marTop w:val="0"/>
      <w:marBottom w:val="0"/>
      <w:divBdr>
        <w:top w:val="none" w:sz="0" w:space="0" w:color="auto"/>
        <w:left w:val="none" w:sz="0" w:space="0" w:color="auto"/>
        <w:bottom w:val="none" w:sz="0" w:space="0" w:color="auto"/>
        <w:right w:val="none" w:sz="0" w:space="0" w:color="auto"/>
      </w:divBdr>
      <w:divsChild>
        <w:div w:id="1646157965">
          <w:marLeft w:val="0"/>
          <w:marRight w:val="0"/>
          <w:marTop w:val="0"/>
          <w:marBottom w:val="0"/>
          <w:divBdr>
            <w:top w:val="none" w:sz="0" w:space="0" w:color="auto"/>
            <w:left w:val="none" w:sz="0" w:space="0" w:color="auto"/>
            <w:bottom w:val="none" w:sz="0" w:space="0" w:color="auto"/>
            <w:right w:val="none" w:sz="0" w:space="0" w:color="auto"/>
          </w:divBdr>
          <w:divsChild>
            <w:div w:id="1657764001">
              <w:marLeft w:val="0"/>
              <w:marRight w:val="0"/>
              <w:marTop w:val="0"/>
              <w:marBottom w:val="0"/>
              <w:divBdr>
                <w:top w:val="none" w:sz="0" w:space="0" w:color="auto"/>
                <w:left w:val="none" w:sz="0" w:space="0" w:color="auto"/>
                <w:bottom w:val="none" w:sz="0" w:space="0" w:color="auto"/>
                <w:right w:val="none" w:sz="0" w:space="0" w:color="auto"/>
              </w:divBdr>
              <w:divsChild>
                <w:div w:id="212325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267212">
      <w:bodyDiv w:val="1"/>
      <w:marLeft w:val="0"/>
      <w:marRight w:val="0"/>
      <w:marTop w:val="0"/>
      <w:marBottom w:val="0"/>
      <w:divBdr>
        <w:top w:val="none" w:sz="0" w:space="0" w:color="auto"/>
        <w:left w:val="none" w:sz="0" w:space="0" w:color="auto"/>
        <w:bottom w:val="none" w:sz="0" w:space="0" w:color="auto"/>
        <w:right w:val="none" w:sz="0" w:space="0" w:color="auto"/>
      </w:divBdr>
    </w:div>
    <w:div w:id="444734931">
      <w:bodyDiv w:val="1"/>
      <w:marLeft w:val="0"/>
      <w:marRight w:val="0"/>
      <w:marTop w:val="0"/>
      <w:marBottom w:val="0"/>
      <w:divBdr>
        <w:top w:val="none" w:sz="0" w:space="0" w:color="auto"/>
        <w:left w:val="none" w:sz="0" w:space="0" w:color="auto"/>
        <w:bottom w:val="none" w:sz="0" w:space="0" w:color="auto"/>
        <w:right w:val="none" w:sz="0" w:space="0" w:color="auto"/>
      </w:divBdr>
      <w:divsChild>
        <w:div w:id="108167037">
          <w:marLeft w:val="0"/>
          <w:marRight w:val="0"/>
          <w:marTop w:val="0"/>
          <w:marBottom w:val="0"/>
          <w:divBdr>
            <w:top w:val="none" w:sz="0" w:space="0" w:color="auto"/>
            <w:left w:val="none" w:sz="0" w:space="0" w:color="auto"/>
            <w:bottom w:val="none" w:sz="0" w:space="0" w:color="auto"/>
            <w:right w:val="none" w:sz="0" w:space="0" w:color="auto"/>
          </w:divBdr>
          <w:divsChild>
            <w:div w:id="1756438600">
              <w:marLeft w:val="0"/>
              <w:marRight w:val="0"/>
              <w:marTop w:val="0"/>
              <w:marBottom w:val="0"/>
              <w:divBdr>
                <w:top w:val="none" w:sz="0" w:space="0" w:color="auto"/>
                <w:left w:val="none" w:sz="0" w:space="0" w:color="auto"/>
                <w:bottom w:val="none" w:sz="0" w:space="0" w:color="auto"/>
                <w:right w:val="none" w:sz="0" w:space="0" w:color="auto"/>
              </w:divBdr>
              <w:divsChild>
                <w:div w:id="70988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244652">
      <w:bodyDiv w:val="1"/>
      <w:marLeft w:val="0"/>
      <w:marRight w:val="0"/>
      <w:marTop w:val="0"/>
      <w:marBottom w:val="0"/>
      <w:divBdr>
        <w:top w:val="none" w:sz="0" w:space="0" w:color="auto"/>
        <w:left w:val="none" w:sz="0" w:space="0" w:color="auto"/>
        <w:bottom w:val="none" w:sz="0" w:space="0" w:color="auto"/>
        <w:right w:val="none" w:sz="0" w:space="0" w:color="auto"/>
      </w:divBdr>
      <w:divsChild>
        <w:div w:id="26415506">
          <w:marLeft w:val="0"/>
          <w:marRight w:val="0"/>
          <w:marTop w:val="0"/>
          <w:marBottom w:val="0"/>
          <w:divBdr>
            <w:top w:val="none" w:sz="0" w:space="0" w:color="auto"/>
            <w:left w:val="none" w:sz="0" w:space="0" w:color="auto"/>
            <w:bottom w:val="none" w:sz="0" w:space="0" w:color="auto"/>
            <w:right w:val="none" w:sz="0" w:space="0" w:color="auto"/>
          </w:divBdr>
          <w:divsChild>
            <w:div w:id="329724094">
              <w:marLeft w:val="0"/>
              <w:marRight w:val="0"/>
              <w:marTop w:val="0"/>
              <w:marBottom w:val="0"/>
              <w:divBdr>
                <w:top w:val="none" w:sz="0" w:space="0" w:color="auto"/>
                <w:left w:val="none" w:sz="0" w:space="0" w:color="auto"/>
                <w:bottom w:val="none" w:sz="0" w:space="0" w:color="auto"/>
                <w:right w:val="none" w:sz="0" w:space="0" w:color="auto"/>
              </w:divBdr>
              <w:divsChild>
                <w:div w:id="99680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933">
      <w:bodyDiv w:val="1"/>
      <w:marLeft w:val="0"/>
      <w:marRight w:val="0"/>
      <w:marTop w:val="0"/>
      <w:marBottom w:val="0"/>
      <w:divBdr>
        <w:top w:val="none" w:sz="0" w:space="0" w:color="auto"/>
        <w:left w:val="none" w:sz="0" w:space="0" w:color="auto"/>
        <w:bottom w:val="none" w:sz="0" w:space="0" w:color="auto"/>
        <w:right w:val="none" w:sz="0" w:space="0" w:color="auto"/>
      </w:divBdr>
      <w:divsChild>
        <w:div w:id="2048989320">
          <w:marLeft w:val="0"/>
          <w:marRight w:val="0"/>
          <w:marTop w:val="0"/>
          <w:marBottom w:val="0"/>
          <w:divBdr>
            <w:top w:val="none" w:sz="0" w:space="0" w:color="auto"/>
            <w:left w:val="none" w:sz="0" w:space="0" w:color="auto"/>
            <w:bottom w:val="none" w:sz="0" w:space="0" w:color="auto"/>
            <w:right w:val="none" w:sz="0" w:space="0" w:color="auto"/>
          </w:divBdr>
          <w:divsChild>
            <w:div w:id="1955480347">
              <w:marLeft w:val="0"/>
              <w:marRight w:val="0"/>
              <w:marTop w:val="0"/>
              <w:marBottom w:val="0"/>
              <w:divBdr>
                <w:top w:val="none" w:sz="0" w:space="0" w:color="auto"/>
                <w:left w:val="none" w:sz="0" w:space="0" w:color="auto"/>
                <w:bottom w:val="none" w:sz="0" w:space="0" w:color="auto"/>
                <w:right w:val="none" w:sz="0" w:space="0" w:color="auto"/>
              </w:divBdr>
              <w:divsChild>
                <w:div w:id="194078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3430">
      <w:bodyDiv w:val="1"/>
      <w:marLeft w:val="0"/>
      <w:marRight w:val="0"/>
      <w:marTop w:val="0"/>
      <w:marBottom w:val="0"/>
      <w:divBdr>
        <w:top w:val="none" w:sz="0" w:space="0" w:color="auto"/>
        <w:left w:val="none" w:sz="0" w:space="0" w:color="auto"/>
        <w:bottom w:val="none" w:sz="0" w:space="0" w:color="auto"/>
        <w:right w:val="none" w:sz="0" w:space="0" w:color="auto"/>
      </w:divBdr>
    </w:div>
    <w:div w:id="528488880">
      <w:bodyDiv w:val="1"/>
      <w:marLeft w:val="0"/>
      <w:marRight w:val="0"/>
      <w:marTop w:val="0"/>
      <w:marBottom w:val="0"/>
      <w:divBdr>
        <w:top w:val="none" w:sz="0" w:space="0" w:color="auto"/>
        <w:left w:val="none" w:sz="0" w:space="0" w:color="auto"/>
        <w:bottom w:val="none" w:sz="0" w:space="0" w:color="auto"/>
        <w:right w:val="none" w:sz="0" w:space="0" w:color="auto"/>
      </w:divBdr>
      <w:divsChild>
        <w:div w:id="1986203556">
          <w:marLeft w:val="0"/>
          <w:marRight w:val="0"/>
          <w:marTop w:val="0"/>
          <w:marBottom w:val="0"/>
          <w:divBdr>
            <w:top w:val="none" w:sz="0" w:space="0" w:color="auto"/>
            <w:left w:val="none" w:sz="0" w:space="0" w:color="auto"/>
            <w:bottom w:val="none" w:sz="0" w:space="0" w:color="auto"/>
            <w:right w:val="none" w:sz="0" w:space="0" w:color="auto"/>
          </w:divBdr>
          <w:divsChild>
            <w:div w:id="528101855">
              <w:marLeft w:val="0"/>
              <w:marRight w:val="0"/>
              <w:marTop w:val="0"/>
              <w:marBottom w:val="0"/>
              <w:divBdr>
                <w:top w:val="none" w:sz="0" w:space="0" w:color="auto"/>
                <w:left w:val="none" w:sz="0" w:space="0" w:color="auto"/>
                <w:bottom w:val="none" w:sz="0" w:space="0" w:color="auto"/>
                <w:right w:val="none" w:sz="0" w:space="0" w:color="auto"/>
              </w:divBdr>
              <w:divsChild>
                <w:div w:id="1505707701">
                  <w:marLeft w:val="0"/>
                  <w:marRight w:val="0"/>
                  <w:marTop w:val="0"/>
                  <w:marBottom w:val="0"/>
                  <w:divBdr>
                    <w:top w:val="none" w:sz="0" w:space="0" w:color="auto"/>
                    <w:left w:val="none" w:sz="0" w:space="0" w:color="auto"/>
                    <w:bottom w:val="none" w:sz="0" w:space="0" w:color="auto"/>
                    <w:right w:val="none" w:sz="0" w:space="0" w:color="auto"/>
                  </w:divBdr>
                </w:div>
              </w:divsChild>
            </w:div>
            <w:div w:id="617221568">
              <w:marLeft w:val="0"/>
              <w:marRight w:val="0"/>
              <w:marTop w:val="0"/>
              <w:marBottom w:val="0"/>
              <w:divBdr>
                <w:top w:val="none" w:sz="0" w:space="0" w:color="auto"/>
                <w:left w:val="none" w:sz="0" w:space="0" w:color="auto"/>
                <w:bottom w:val="none" w:sz="0" w:space="0" w:color="auto"/>
                <w:right w:val="none" w:sz="0" w:space="0" w:color="auto"/>
              </w:divBdr>
              <w:divsChild>
                <w:div w:id="1568759011">
                  <w:marLeft w:val="0"/>
                  <w:marRight w:val="0"/>
                  <w:marTop w:val="0"/>
                  <w:marBottom w:val="0"/>
                  <w:divBdr>
                    <w:top w:val="none" w:sz="0" w:space="0" w:color="auto"/>
                    <w:left w:val="none" w:sz="0" w:space="0" w:color="auto"/>
                    <w:bottom w:val="none" w:sz="0" w:space="0" w:color="auto"/>
                    <w:right w:val="none" w:sz="0" w:space="0" w:color="auto"/>
                  </w:divBdr>
                </w:div>
              </w:divsChild>
            </w:div>
            <w:div w:id="1727221622">
              <w:marLeft w:val="0"/>
              <w:marRight w:val="0"/>
              <w:marTop w:val="0"/>
              <w:marBottom w:val="0"/>
              <w:divBdr>
                <w:top w:val="none" w:sz="0" w:space="0" w:color="auto"/>
                <w:left w:val="none" w:sz="0" w:space="0" w:color="auto"/>
                <w:bottom w:val="none" w:sz="0" w:space="0" w:color="auto"/>
                <w:right w:val="none" w:sz="0" w:space="0" w:color="auto"/>
              </w:divBdr>
              <w:divsChild>
                <w:div w:id="1421294082">
                  <w:marLeft w:val="0"/>
                  <w:marRight w:val="0"/>
                  <w:marTop w:val="0"/>
                  <w:marBottom w:val="0"/>
                  <w:divBdr>
                    <w:top w:val="none" w:sz="0" w:space="0" w:color="auto"/>
                    <w:left w:val="none" w:sz="0" w:space="0" w:color="auto"/>
                    <w:bottom w:val="none" w:sz="0" w:space="0" w:color="auto"/>
                    <w:right w:val="none" w:sz="0" w:space="0" w:color="auto"/>
                  </w:divBdr>
                </w:div>
                <w:div w:id="1545942399">
                  <w:marLeft w:val="0"/>
                  <w:marRight w:val="0"/>
                  <w:marTop w:val="0"/>
                  <w:marBottom w:val="0"/>
                  <w:divBdr>
                    <w:top w:val="none" w:sz="0" w:space="0" w:color="auto"/>
                    <w:left w:val="none" w:sz="0" w:space="0" w:color="auto"/>
                    <w:bottom w:val="none" w:sz="0" w:space="0" w:color="auto"/>
                    <w:right w:val="none" w:sz="0" w:space="0" w:color="auto"/>
                  </w:divBdr>
                </w:div>
                <w:div w:id="1682471673">
                  <w:marLeft w:val="0"/>
                  <w:marRight w:val="0"/>
                  <w:marTop w:val="0"/>
                  <w:marBottom w:val="0"/>
                  <w:divBdr>
                    <w:top w:val="none" w:sz="0" w:space="0" w:color="auto"/>
                    <w:left w:val="none" w:sz="0" w:space="0" w:color="auto"/>
                    <w:bottom w:val="none" w:sz="0" w:space="0" w:color="auto"/>
                    <w:right w:val="none" w:sz="0" w:space="0" w:color="auto"/>
                  </w:divBdr>
                </w:div>
                <w:div w:id="1684504370">
                  <w:marLeft w:val="0"/>
                  <w:marRight w:val="0"/>
                  <w:marTop w:val="0"/>
                  <w:marBottom w:val="0"/>
                  <w:divBdr>
                    <w:top w:val="none" w:sz="0" w:space="0" w:color="auto"/>
                    <w:left w:val="none" w:sz="0" w:space="0" w:color="auto"/>
                    <w:bottom w:val="none" w:sz="0" w:space="0" w:color="auto"/>
                    <w:right w:val="none" w:sz="0" w:space="0" w:color="auto"/>
                  </w:divBdr>
                </w:div>
                <w:div w:id="211963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170403">
      <w:bodyDiv w:val="1"/>
      <w:marLeft w:val="0"/>
      <w:marRight w:val="0"/>
      <w:marTop w:val="0"/>
      <w:marBottom w:val="0"/>
      <w:divBdr>
        <w:top w:val="none" w:sz="0" w:space="0" w:color="auto"/>
        <w:left w:val="none" w:sz="0" w:space="0" w:color="auto"/>
        <w:bottom w:val="none" w:sz="0" w:space="0" w:color="auto"/>
        <w:right w:val="none" w:sz="0" w:space="0" w:color="auto"/>
      </w:divBdr>
      <w:divsChild>
        <w:div w:id="797140449">
          <w:marLeft w:val="0"/>
          <w:marRight w:val="0"/>
          <w:marTop w:val="0"/>
          <w:marBottom w:val="0"/>
          <w:divBdr>
            <w:top w:val="none" w:sz="0" w:space="0" w:color="auto"/>
            <w:left w:val="none" w:sz="0" w:space="0" w:color="auto"/>
            <w:bottom w:val="none" w:sz="0" w:space="0" w:color="auto"/>
            <w:right w:val="none" w:sz="0" w:space="0" w:color="auto"/>
          </w:divBdr>
          <w:divsChild>
            <w:div w:id="938833012">
              <w:marLeft w:val="0"/>
              <w:marRight w:val="0"/>
              <w:marTop w:val="0"/>
              <w:marBottom w:val="0"/>
              <w:divBdr>
                <w:top w:val="none" w:sz="0" w:space="0" w:color="auto"/>
                <w:left w:val="none" w:sz="0" w:space="0" w:color="auto"/>
                <w:bottom w:val="none" w:sz="0" w:space="0" w:color="auto"/>
                <w:right w:val="none" w:sz="0" w:space="0" w:color="auto"/>
              </w:divBdr>
              <w:divsChild>
                <w:div w:id="48178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606373">
      <w:bodyDiv w:val="1"/>
      <w:marLeft w:val="0"/>
      <w:marRight w:val="0"/>
      <w:marTop w:val="0"/>
      <w:marBottom w:val="0"/>
      <w:divBdr>
        <w:top w:val="none" w:sz="0" w:space="0" w:color="auto"/>
        <w:left w:val="none" w:sz="0" w:space="0" w:color="auto"/>
        <w:bottom w:val="none" w:sz="0" w:space="0" w:color="auto"/>
        <w:right w:val="none" w:sz="0" w:space="0" w:color="auto"/>
      </w:divBdr>
      <w:divsChild>
        <w:div w:id="216088768">
          <w:marLeft w:val="0"/>
          <w:marRight w:val="0"/>
          <w:marTop w:val="0"/>
          <w:marBottom w:val="0"/>
          <w:divBdr>
            <w:top w:val="none" w:sz="0" w:space="0" w:color="auto"/>
            <w:left w:val="none" w:sz="0" w:space="0" w:color="auto"/>
            <w:bottom w:val="none" w:sz="0" w:space="0" w:color="auto"/>
            <w:right w:val="none" w:sz="0" w:space="0" w:color="auto"/>
          </w:divBdr>
          <w:divsChild>
            <w:div w:id="1606692404">
              <w:marLeft w:val="0"/>
              <w:marRight w:val="0"/>
              <w:marTop w:val="0"/>
              <w:marBottom w:val="0"/>
              <w:divBdr>
                <w:top w:val="none" w:sz="0" w:space="0" w:color="auto"/>
                <w:left w:val="none" w:sz="0" w:space="0" w:color="auto"/>
                <w:bottom w:val="none" w:sz="0" w:space="0" w:color="auto"/>
                <w:right w:val="none" w:sz="0" w:space="0" w:color="auto"/>
              </w:divBdr>
              <w:divsChild>
                <w:div w:id="148480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869487">
      <w:bodyDiv w:val="1"/>
      <w:marLeft w:val="0"/>
      <w:marRight w:val="0"/>
      <w:marTop w:val="0"/>
      <w:marBottom w:val="0"/>
      <w:divBdr>
        <w:top w:val="none" w:sz="0" w:space="0" w:color="auto"/>
        <w:left w:val="none" w:sz="0" w:space="0" w:color="auto"/>
        <w:bottom w:val="none" w:sz="0" w:space="0" w:color="auto"/>
        <w:right w:val="none" w:sz="0" w:space="0" w:color="auto"/>
      </w:divBdr>
    </w:div>
    <w:div w:id="583150335">
      <w:bodyDiv w:val="1"/>
      <w:marLeft w:val="0"/>
      <w:marRight w:val="0"/>
      <w:marTop w:val="0"/>
      <w:marBottom w:val="0"/>
      <w:divBdr>
        <w:top w:val="none" w:sz="0" w:space="0" w:color="auto"/>
        <w:left w:val="none" w:sz="0" w:space="0" w:color="auto"/>
        <w:bottom w:val="none" w:sz="0" w:space="0" w:color="auto"/>
        <w:right w:val="none" w:sz="0" w:space="0" w:color="auto"/>
      </w:divBdr>
    </w:div>
    <w:div w:id="586571728">
      <w:bodyDiv w:val="1"/>
      <w:marLeft w:val="0"/>
      <w:marRight w:val="0"/>
      <w:marTop w:val="0"/>
      <w:marBottom w:val="0"/>
      <w:divBdr>
        <w:top w:val="none" w:sz="0" w:space="0" w:color="auto"/>
        <w:left w:val="none" w:sz="0" w:space="0" w:color="auto"/>
        <w:bottom w:val="none" w:sz="0" w:space="0" w:color="auto"/>
        <w:right w:val="none" w:sz="0" w:space="0" w:color="auto"/>
      </w:divBdr>
      <w:divsChild>
        <w:div w:id="638262975">
          <w:marLeft w:val="0"/>
          <w:marRight w:val="0"/>
          <w:marTop w:val="0"/>
          <w:marBottom w:val="0"/>
          <w:divBdr>
            <w:top w:val="none" w:sz="0" w:space="0" w:color="auto"/>
            <w:left w:val="none" w:sz="0" w:space="0" w:color="auto"/>
            <w:bottom w:val="none" w:sz="0" w:space="0" w:color="auto"/>
            <w:right w:val="none" w:sz="0" w:space="0" w:color="auto"/>
          </w:divBdr>
          <w:divsChild>
            <w:div w:id="1813983420">
              <w:marLeft w:val="0"/>
              <w:marRight w:val="0"/>
              <w:marTop w:val="0"/>
              <w:marBottom w:val="0"/>
              <w:divBdr>
                <w:top w:val="none" w:sz="0" w:space="0" w:color="auto"/>
                <w:left w:val="none" w:sz="0" w:space="0" w:color="auto"/>
                <w:bottom w:val="none" w:sz="0" w:space="0" w:color="auto"/>
                <w:right w:val="none" w:sz="0" w:space="0" w:color="auto"/>
              </w:divBdr>
              <w:divsChild>
                <w:div w:id="102802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082123">
      <w:bodyDiv w:val="1"/>
      <w:marLeft w:val="0"/>
      <w:marRight w:val="0"/>
      <w:marTop w:val="0"/>
      <w:marBottom w:val="0"/>
      <w:divBdr>
        <w:top w:val="none" w:sz="0" w:space="0" w:color="auto"/>
        <w:left w:val="none" w:sz="0" w:space="0" w:color="auto"/>
        <w:bottom w:val="none" w:sz="0" w:space="0" w:color="auto"/>
        <w:right w:val="none" w:sz="0" w:space="0" w:color="auto"/>
      </w:divBdr>
      <w:divsChild>
        <w:div w:id="154883392">
          <w:marLeft w:val="0"/>
          <w:marRight w:val="0"/>
          <w:marTop w:val="0"/>
          <w:marBottom w:val="0"/>
          <w:divBdr>
            <w:top w:val="none" w:sz="0" w:space="0" w:color="auto"/>
            <w:left w:val="none" w:sz="0" w:space="0" w:color="auto"/>
            <w:bottom w:val="none" w:sz="0" w:space="0" w:color="auto"/>
            <w:right w:val="none" w:sz="0" w:space="0" w:color="auto"/>
          </w:divBdr>
          <w:divsChild>
            <w:div w:id="1653410507">
              <w:marLeft w:val="0"/>
              <w:marRight w:val="0"/>
              <w:marTop w:val="0"/>
              <w:marBottom w:val="0"/>
              <w:divBdr>
                <w:top w:val="none" w:sz="0" w:space="0" w:color="auto"/>
                <w:left w:val="none" w:sz="0" w:space="0" w:color="auto"/>
                <w:bottom w:val="none" w:sz="0" w:space="0" w:color="auto"/>
                <w:right w:val="none" w:sz="0" w:space="0" w:color="auto"/>
              </w:divBdr>
              <w:divsChild>
                <w:div w:id="15684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331837">
      <w:bodyDiv w:val="1"/>
      <w:marLeft w:val="0"/>
      <w:marRight w:val="0"/>
      <w:marTop w:val="0"/>
      <w:marBottom w:val="0"/>
      <w:divBdr>
        <w:top w:val="none" w:sz="0" w:space="0" w:color="auto"/>
        <w:left w:val="none" w:sz="0" w:space="0" w:color="auto"/>
        <w:bottom w:val="none" w:sz="0" w:space="0" w:color="auto"/>
        <w:right w:val="none" w:sz="0" w:space="0" w:color="auto"/>
      </w:divBdr>
      <w:divsChild>
        <w:div w:id="554898441">
          <w:marLeft w:val="0"/>
          <w:marRight w:val="0"/>
          <w:marTop w:val="0"/>
          <w:marBottom w:val="0"/>
          <w:divBdr>
            <w:top w:val="none" w:sz="0" w:space="0" w:color="auto"/>
            <w:left w:val="none" w:sz="0" w:space="0" w:color="auto"/>
            <w:bottom w:val="none" w:sz="0" w:space="0" w:color="auto"/>
            <w:right w:val="none" w:sz="0" w:space="0" w:color="auto"/>
          </w:divBdr>
          <w:divsChild>
            <w:div w:id="1260336533">
              <w:marLeft w:val="0"/>
              <w:marRight w:val="0"/>
              <w:marTop w:val="0"/>
              <w:marBottom w:val="0"/>
              <w:divBdr>
                <w:top w:val="none" w:sz="0" w:space="0" w:color="auto"/>
                <w:left w:val="none" w:sz="0" w:space="0" w:color="auto"/>
                <w:bottom w:val="none" w:sz="0" w:space="0" w:color="auto"/>
                <w:right w:val="none" w:sz="0" w:space="0" w:color="auto"/>
              </w:divBdr>
              <w:divsChild>
                <w:div w:id="2417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113841">
      <w:bodyDiv w:val="1"/>
      <w:marLeft w:val="0"/>
      <w:marRight w:val="0"/>
      <w:marTop w:val="0"/>
      <w:marBottom w:val="0"/>
      <w:divBdr>
        <w:top w:val="none" w:sz="0" w:space="0" w:color="auto"/>
        <w:left w:val="none" w:sz="0" w:space="0" w:color="auto"/>
        <w:bottom w:val="none" w:sz="0" w:space="0" w:color="auto"/>
        <w:right w:val="none" w:sz="0" w:space="0" w:color="auto"/>
      </w:divBdr>
    </w:div>
    <w:div w:id="606011727">
      <w:bodyDiv w:val="1"/>
      <w:marLeft w:val="0"/>
      <w:marRight w:val="0"/>
      <w:marTop w:val="0"/>
      <w:marBottom w:val="0"/>
      <w:divBdr>
        <w:top w:val="none" w:sz="0" w:space="0" w:color="auto"/>
        <w:left w:val="none" w:sz="0" w:space="0" w:color="auto"/>
        <w:bottom w:val="none" w:sz="0" w:space="0" w:color="auto"/>
        <w:right w:val="none" w:sz="0" w:space="0" w:color="auto"/>
      </w:divBdr>
      <w:divsChild>
        <w:div w:id="1191722189">
          <w:marLeft w:val="0"/>
          <w:marRight w:val="0"/>
          <w:marTop w:val="0"/>
          <w:marBottom w:val="0"/>
          <w:divBdr>
            <w:top w:val="none" w:sz="0" w:space="0" w:color="auto"/>
            <w:left w:val="none" w:sz="0" w:space="0" w:color="auto"/>
            <w:bottom w:val="none" w:sz="0" w:space="0" w:color="auto"/>
            <w:right w:val="none" w:sz="0" w:space="0" w:color="auto"/>
          </w:divBdr>
          <w:divsChild>
            <w:div w:id="725184168">
              <w:marLeft w:val="0"/>
              <w:marRight w:val="0"/>
              <w:marTop w:val="0"/>
              <w:marBottom w:val="0"/>
              <w:divBdr>
                <w:top w:val="none" w:sz="0" w:space="0" w:color="auto"/>
                <w:left w:val="none" w:sz="0" w:space="0" w:color="auto"/>
                <w:bottom w:val="none" w:sz="0" w:space="0" w:color="auto"/>
                <w:right w:val="none" w:sz="0" w:space="0" w:color="auto"/>
              </w:divBdr>
              <w:divsChild>
                <w:div w:id="1040087600">
                  <w:marLeft w:val="0"/>
                  <w:marRight w:val="0"/>
                  <w:marTop w:val="0"/>
                  <w:marBottom w:val="0"/>
                  <w:divBdr>
                    <w:top w:val="none" w:sz="0" w:space="0" w:color="auto"/>
                    <w:left w:val="none" w:sz="0" w:space="0" w:color="auto"/>
                    <w:bottom w:val="none" w:sz="0" w:space="0" w:color="auto"/>
                    <w:right w:val="none" w:sz="0" w:space="0" w:color="auto"/>
                  </w:divBdr>
                  <w:divsChild>
                    <w:div w:id="122933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707516">
      <w:bodyDiv w:val="1"/>
      <w:marLeft w:val="0"/>
      <w:marRight w:val="0"/>
      <w:marTop w:val="0"/>
      <w:marBottom w:val="0"/>
      <w:divBdr>
        <w:top w:val="none" w:sz="0" w:space="0" w:color="auto"/>
        <w:left w:val="none" w:sz="0" w:space="0" w:color="auto"/>
        <w:bottom w:val="none" w:sz="0" w:space="0" w:color="auto"/>
        <w:right w:val="none" w:sz="0" w:space="0" w:color="auto"/>
      </w:divBdr>
      <w:divsChild>
        <w:div w:id="1846092797">
          <w:marLeft w:val="0"/>
          <w:marRight w:val="0"/>
          <w:marTop w:val="0"/>
          <w:marBottom w:val="0"/>
          <w:divBdr>
            <w:top w:val="none" w:sz="0" w:space="0" w:color="auto"/>
            <w:left w:val="none" w:sz="0" w:space="0" w:color="auto"/>
            <w:bottom w:val="none" w:sz="0" w:space="0" w:color="auto"/>
            <w:right w:val="none" w:sz="0" w:space="0" w:color="auto"/>
          </w:divBdr>
          <w:divsChild>
            <w:div w:id="1265382680">
              <w:marLeft w:val="0"/>
              <w:marRight w:val="0"/>
              <w:marTop w:val="0"/>
              <w:marBottom w:val="0"/>
              <w:divBdr>
                <w:top w:val="none" w:sz="0" w:space="0" w:color="auto"/>
                <w:left w:val="none" w:sz="0" w:space="0" w:color="auto"/>
                <w:bottom w:val="none" w:sz="0" w:space="0" w:color="auto"/>
                <w:right w:val="none" w:sz="0" w:space="0" w:color="auto"/>
              </w:divBdr>
              <w:divsChild>
                <w:div w:id="183174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3847">
      <w:bodyDiv w:val="1"/>
      <w:marLeft w:val="0"/>
      <w:marRight w:val="0"/>
      <w:marTop w:val="0"/>
      <w:marBottom w:val="0"/>
      <w:divBdr>
        <w:top w:val="none" w:sz="0" w:space="0" w:color="auto"/>
        <w:left w:val="none" w:sz="0" w:space="0" w:color="auto"/>
        <w:bottom w:val="none" w:sz="0" w:space="0" w:color="auto"/>
        <w:right w:val="none" w:sz="0" w:space="0" w:color="auto"/>
      </w:divBdr>
    </w:div>
    <w:div w:id="651829386">
      <w:bodyDiv w:val="1"/>
      <w:marLeft w:val="0"/>
      <w:marRight w:val="0"/>
      <w:marTop w:val="0"/>
      <w:marBottom w:val="0"/>
      <w:divBdr>
        <w:top w:val="none" w:sz="0" w:space="0" w:color="auto"/>
        <w:left w:val="none" w:sz="0" w:space="0" w:color="auto"/>
        <w:bottom w:val="none" w:sz="0" w:space="0" w:color="auto"/>
        <w:right w:val="none" w:sz="0" w:space="0" w:color="auto"/>
      </w:divBdr>
    </w:div>
    <w:div w:id="652149047">
      <w:bodyDiv w:val="1"/>
      <w:marLeft w:val="0"/>
      <w:marRight w:val="0"/>
      <w:marTop w:val="0"/>
      <w:marBottom w:val="0"/>
      <w:divBdr>
        <w:top w:val="none" w:sz="0" w:space="0" w:color="auto"/>
        <w:left w:val="none" w:sz="0" w:space="0" w:color="auto"/>
        <w:bottom w:val="none" w:sz="0" w:space="0" w:color="auto"/>
        <w:right w:val="none" w:sz="0" w:space="0" w:color="auto"/>
      </w:divBdr>
      <w:divsChild>
        <w:div w:id="1809467495">
          <w:marLeft w:val="0"/>
          <w:marRight w:val="0"/>
          <w:marTop w:val="0"/>
          <w:marBottom w:val="0"/>
          <w:divBdr>
            <w:top w:val="none" w:sz="0" w:space="0" w:color="auto"/>
            <w:left w:val="none" w:sz="0" w:space="0" w:color="auto"/>
            <w:bottom w:val="none" w:sz="0" w:space="0" w:color="auto"/>
            <w:right w:val="none" w:sz="0" w:space="0" w:color="auto"/>
          </w:divBdr>
          <w:divsChild>
            <w:div w:id="1765806397">
              <w:marLeft w:val="0"/>
              <w:marRight w:val="0"/>
              <w:marTop w:val="0"/>
              <w:marBottom w:val="0"/>
              <w:divBdr>
                <w:top w:val="none" w:sz="0" w:space="0" w:color="auto"/>
                <w:left w:val="none" w:sz="0" w:space="0" w:color="auto"/>
                <w:bottom w:val="none" w:sz="0" w:space="0" w:color="auto"/>
                <w:right w:val="none" w:sz="0" w:space="0" w:color="auto"/>
              </w:divBdr>
              <w:divsChild>
                <w:div w:id="144364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929296">
      <w:bodyDiv w:val="1"/>
      <w:marLeft w:val="0"/>
      <w:marRight w:val="0"/>
      <w:marTop w:val="0"/>
      <w:marBottom w:val="0"/>
      <w:divBdr>
        <w:top w:val="none" w:sz="0" w:space="0" w:color="auto"/>
        <w:left w:val="none" w:sz="0" w:space="0" w:color="auto"/>
        <w:bottom w:val="none" w:sz="0" w:space="0" w:color="auto"/>
        <w:right w:val="none" w:sz="0" w:space="0" w:color="auto"/>
      </w:divBdr>
      <w:divsChild>
        <w:div w:id="816605502">
          <w:marLeft w:val="0"/>
          <w:marRight w:val="0"/>
          <w:marTop w:val="0"/>
          <w:marBottom w:val="0"/>
          <w:divBdr>
            <w:top w:val="none" w:sz="0" w:space="0" w:color="auto"/>
            <w:left w:val="none" w:sz="0" w:space="0" w:color="auto"/>
            <w:bottom w:val="none" w:sz="0" w:space="0" w:color="auto"/>
            <w:right w:val="none" w:sz="0" w:space="0" w:color="auto"/>
          </w:divBdr>
          <w:divsChild>
            <w:div w:id="1122923356">
              <w:marLeft w:val="0"/>
              <w:marRight w:val="0"/>
              <w:marTop w:val="0"/>
              <w:marBottom w:val="0"/>
              <w:divBdr>
                <w:top w:val="none" w:sz="0" w:space="0" w:color="auto"/>
                <w:left w:val="none" w:sz="0" w:space="0" w:color="auto"/>
                <w:bottom w:val="none" w:sz="0" w:space="0" w:color="auto"/>
                <w:right w:val="none" w:sz="0" w:space="0" w:color="auto"/>
              </w:divBdr>
              <w:divsChild>
                <w:div w:id="380790129">
                  <w:marLeft w:val="0"/>
                  <w:marRight w:val="0"/>
                  <w:marTop w:val="0"/>
                  <w:marBottom w:val="0"/>
                  <w:divBdr>
                    <w:top w:val="none" w:sz="0" w:space="0" w:color="auto"/>
                    <w:left w:val="none" w:sz="0" w:space="0" w:color="auto"/>
                    <w:bottom w:val="none" w:sz="0" w:space="0" w:color="auto"/>
                    <w:right w:val="none" w:sz="0" w:space="0" w:color="auto"/>
                  </w:divBdr>
                  <w:divsChild>
                    <w:div w:id="163980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000220">
      <w:bodyDiv w:val="1"/>
      <w:marLeft w:val="0"/>
      <w:marRight w:val="0"/>
      <w:marTop w:val="0"/>
      <w:marBottom w:val="0"/>
      <w:divBdr>
        <w:top w:val="none" w:sz="0" w:space="0" w:color="auto"/>
        <w:left w:val="none" w:sz="0" w:space="0" w:color="auto"/>
        <w:bottom w:val="none" w:sz="0" w:space="0" w:color="auto"/>
        <w:right w:val="none" w:sz="0" w:space="0" w:color="auto"/>
      </w:divBdr>
    </w:div>
    <w:div w:id="698044603">
      <w:bodyDiv w:val="1"/>
      <w:marLeft w:val="0"/>
      <w:marRight w:val="0"/>
      <w:marTop w:val="0"/>
      <w:marBottom w:val="0"/>
      <w:divBdr>
        <w:top w:val="none" w:sz="0" w:space="0" w:color="auto"/>
        <w:left w:val="none" w:sz="0" w:space="0" w:color="auto"/>
        <w:bottom w:val="none" w:sz="0" w:space="0" w:color="auto"/>
        <w:right w:val="none" w:sz="0" w:space="0" w:color="auto"/>
      </w:divBdr>
      <w:divsChild>
        <w:div w:id="926311152">
          <w:marLeft w:val="0"/>
          <w:marRight w:val="0"/>
          <w:marTop w:val="0"/>
          <w:marBottom w:val="0"/>
          <w:divBdr>
            <w:top w:val="none" w:sz="0" w:space="0" w:color="auto"/>
            <w:left w:val="none" w:sz="0" w:space="0" w:color="auto"/>
            <w:bottom w:val="none" w:sz="0" w:space="0" w:color="auto"/>
            <w:right w:val="none" w:sz="0" w:space="0" w:color="auto"/>
          </w:divBdr>
          <w:divsChild>
            <w:div w:id="500051012">
              <w:marLeft w:val="0"/>
              <w:marRight w:val="0"/>
              <w:marTop w:val="0"/>
              <w:marBottom w:val="0"/>
              <w:divBdr>
                <w:top w:val="none" w:sz="0" w:space="0" w:color="auto"/>
                <w:left w:val="none" w:sz="0" w:space="0" w:color="auto"/>
                <w:bottom w:val="none" w:sz="0" w:space="0" w:color="auto"/>
                <w:right w:val="none" w:sz="0" w:space="0" w:color="auto"/>
              </w:divBdr>
              <w:divsChild>
                <w:div w:id="417365365">
                  <w:marLeft w:val="0"/>
                  <w:marRight w:val="0"/>
                  <w:marTop w:val="0"/>
                  <w:marBottom w:val="0"/>
                  <w:divBdr>
                    <w:top w:val="none" w:sz="0" w:space="0" w:color="auto"/>
                    <w:left w:val="none" w:sz="0" w:space="0" w:color="auto"/>
                    <w:bottom w:val="none" w:sz="0" w:space="0" w:color="auto"/>
                    <w:right w:val="none" w:sz="0" w:space="0" w:color="auto"/>
                  </w:divBdr>
                  <w:divsChild>
                    <w:div w:id="212369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522076">
      <w:bodyDiv w:val="1"/>
      <w:marLeft w:val="0"/>
      <w:marRight w:val="0"/>
      <w:marTop w:val="0"/>
      <w:marBottom w:val="0"/>
      <w:divBdr>
        <w:top w:val="none" w:sz="0" w:space="0" w:color="auto"/>
        <w:left w:val="none" w:sz="0" w:space="0" w:color="auto"/>
        <w:bottom w:val="none" w:sz="0" w:space="0" w:color="auto"/>
        <w:right w:val="none" w:sz="0" w:space="0" w:color="auto"/>
      </w:divBdr>
      <w:divsChild>
        <w:div w:id="854074668">
          <w:marLeft w:val="0"/>
          <w:marRight w:val="0"/>
          <w:marTop w:val="0"/>
          <w:marBottom w:val="0"/>
          <w:divBdr>
            <w:top w:val="none" w:sz="0" w:space="0" w:color="auto"/>
            <w:left w:val="none" w:sz="0" w:space="0" w:color="auto"/>
            <w:bottom w:val="none" w:sz="0" w:space="0" w:color="auto"/>
            <w:right w:val="none" w:sz="0" w:space="0" w:color="auto"/>
          </w:divBdr>
          <w:divsChild>
            <w:div w:id="1297250267">
              <w:marLeft w:val="0"/>
              <w:marRight w:val="0"/>
              <w:marTop w:val="0"/>
              <w:marBottom w:val="0"/>
              <w:divBdr>
                <w:top w:val="none" w:sz="0" w:space="0" w:color="auto"/>
                <w:left w:val="none" w:sz="0" w:space="0" w:color="auto"/>
                <w:bottom w:val="none" w:sz="0" w:space="0" w:color="auto"/>
                <w:right w:val="none" w:sz="0" w:space="0" w:color="auto"/>
              </w:divBdr>
              <w:divsChild>
                <w:div w:id="23929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961508">
      <w:bodyDiv w:val="1"/>
      <w:marLeft w:val="0"/>
      <w:marRight w:val="0"/>
      <w:marTop w:val="0"/>
      <w:marBottom w:val="0"/>
      <w:divBdr>
        <w:top w:val="none" w:sz="0" w:space="0" w:color="auto"/>
        <w:left w:val="none" w:sz="0" w:space="0" w:color="auto"/>
        <w:bottom w:val="none" w:sz="0" w:space="0" w:color="auto"/>
        <w:right w:val="none" w:sz="0" w:space="0" w:color="auto"/>
      </w:divBdr>
      <w:divsChild>
        <w:div w:id="1359621578">
          <w:marLeft w:val="0"/>
          <w:marRight w:val="0"/>
          <w:marTop w:val="0"/>
          <w:marBottom w:val="0"/>
          <w:divBdr>
            <w:top w:val="none" w:sz="0" w:space="0" w:color="auto"/>
            <w:left w:val="none" w:sz="0" w:space="0" w:color="auto"/>
            <w:bottom w:val="none" w:sz="0" w:space="0" w:color="auto"/>
            <w:right w:val="none" w:sz="0" w:space="0" w:color="auto"/>
          </w:divBdr>
          <w:divsChild>
            <w:div w:id="1324704850">
              <w:marLeft w:val="0"/>
              <w:marRight w:val="0"/>
              <w:marTop w:val="0"/>
              <w:marBottom w:val="0"/>
              <w:divBdr>
                <w:top w:val="none" w:sz="0" w:space="0" w:color="auto"/>
                <w:left w:val="none" w:sz="0" w:space="0" w:color="auto"/>
                <w:bottom w:val="none" w:sz="0" w:space="0" w:color="auto"/>
                <w:right w:val="none" w:sz="0" w:space="0" w:color="auto"/>
              </w:divBdr>
              <w:divsChild>
                <w:div w:id="180453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77717">
      <w:bodyDiv w:val="1"/>
      <w:marLeft w:val="0"/>
      <w:marRight w:val="0"/>
      <w:marTop w:val="0"/>
      <w:marBottom w:val="0"/>
      <w:divBdr>
        <w:top w:val="none" w:sz="0" w:space="0" w:color="auto"/>
        <w:left w:val="none" w:sz="0" w:space="0" w:color="auto"/>
        <w:bottom w:val="none" w:sz="0" w:space="0" w:color="auto"/>
        <w:right w:val="none" w:sz="0" w:space="0" w:color="auto"/>
      </w:divBdr>
      <w:divsChild>
        <w:div w:id="974598819">
          <w:marLeft w:val="0"/>
          <w:marRight w:val="0"/>
          <w:marTop w:val="0"/>
          <w:marBottom w:val="0"/>
          <w:divBdr>
            <w:top w:val="none" w:sz="0" w:space="0" w:color="auto"/>
            <w:left w:val="none" w:sz="0" w:space="0" w:color="auto"/>
            <w:bottom w:val="none" w:sz="0" w:space="0" w:color="auto"/>
            <w:right w:val="none" w:sz="0" w:space="0" w:color="auto"/>
          </w:divBdr>
          <w:divsChild>
            <w:div w:id="1851530287">
              <w:marLeft w:val="0"/>
              <w:marRight w:val="0"/>
              <w:marTop w:val="0"/>
              <w:marBottom w:val="0"/>
              <w:divBdr>
                <w:top w:val="none" w:sz="0" w:space="0" w:color="auto"/>
                <w:left w:val="none" w:sz="0" w:space="0" w:color="auto"/>
                <w:bottom w:val="none" w:sz="0" w:space="0" w:color="auto"/>
                <w:right w:val="none" w:sz="0" w:space="0" w:color="auto"/>
              </w:divBdr>
              <w:divsChild>
                <w:div w:id="51006846">
                  <w:marLeft w:val="0"/>
                  <w:marRight w:val="0"/>
                  <w:marTop w:val="0"/>
                  <w:marBottom w:val="0"/>
                  <w:divBdr>
                    <w:top w:val="none" w:sz="0" w:space="0" w:color="auto"/>
                    <w:left w:val="none" w:sz="0" w:space="0" w:color="auto"/>
                    <w:bottom w:val="none" w:sz="0" w:space="0" w:color="auto"/>
                    <w:right w:val="none" w:sz="0" w:space="0" w:color="auto"/>
                  </w:divBdr>
                  <w:divsChild>
                    <w:div w:id="186608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083389">
      <w:bodyDiv w:val="1"/>
      <w:marLeft w:val="0"/>
      <w:marRight w:val="0"/>
      <w:marTop w:val="0"/>
      <w:marBottom w:val="0"/>
      <w:divBdr>
        <w:top w:val="none" w:sz="0" w:space="0" w:color="auto"/>
        <w:left w:val="none" w:sz="0" w:space="0" w:color="auto"/>
        <w:bottom w:val="none" w:sz="0" w:space="0" w:color="auto"/>
        <w:right w:val="none" w:sz="0" w:space="0" w:color="auto"/>
      </w:divBdr>
    </w:div>
    <w:div w:id="771128240">
      <w:bodyDiv w:val="1"/>
      <w:marLeft w:val="0"/>
      <w:marRight w:val="0"/>
      <w:marTop w:val="0"/>
      <w:marBottom w:val="0"/>
      <w:divBdr>
        <w:top w:val="none" w:sz="0" w:space="0" w:color="auto"/>
        <w:left w:val="none" w:sz="0" w:space="0" w:color="auto"/>
        <w:bottom w:val="none" w:sz="0" w:space="0" w:color="auto"/>
        <w:right w:val="none" w:sz="0" w:space="0" w:color="auto"/>
      </w:divBdr>
      <w:divsChild>
        <w:div w:id="440032350">
          <w:marLeft w:val="0"/>
          <w:marRight w:val="0"/>
          <w:marTop w:val="0"/>
          <w:marBottom w:val="0"/>
          <w:divBdr>
            <w:top w:val="none" w:sz="0" w:space="0" w:color="auto"/>
            <w:left w:val="none" w:sz="0" w:space="0" w:color="auto"/>
            <w:bottom w:val="none" w:sz="0" w:space="0" w:color="auto"/>
            <w:right w:val="none" w:sz="0" w:space="0" w:color="auto"/>
          </w:divBdr>
          <w:divsChild>
            <w:div w:id="2102481786">
              <w:marLeft w:val="0"/>
              <w:marRight w:val="0"/>
              <w:marTop w:val="0"/>
              <w:marBottom w:val="0"/>
              <w:divBdr>
                <w:top w:val="none" w:sz="0" w:space="0" w:color="auto"/>
                <w:left w:val="none" w:sz="0" w:space="0" w:color="auto"/>
                <w:bottom w:val="none" w:sz="0" w:space="0" w:color="auto"/>
                <w:right w:val="none" w:sz="0" w:space="0" w:color="auto"/>
              </w:divBdr>
              <w:divsChild>
                <w:div w:id="696347785">
                  <w:marLeft w:val="0"/>
                  <w:marRight w:val="0"/>
                  <w:marTop w:val="0"/>
                  <w:marBottom w:val="0"/>
                  <w:divBdr>
                    <w:top w:val="none" w:sz="0" w:space="0" w:color="auto"/>
                    <w:left w:val="none" w:sz="0" w:space="0" w:color="auto"/>
                    <w:bottom w:val="none" w:sz="0" w:space="0" w:color="auto"/>
                    <w:right w:val="none" w:sz="0" w:space="0" w:color="auto"/>
                  </w:divBdr>
                  <w:divsChild>
                    <w:div w:id="64088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231417">
      <w:bodyDiv w:val="1"/>
      <w:marLeft w:val="0"/>
      <w:marRight w:val="0"/>
      <w:marTop w:val="0"/>
      <w:marBottom w:val="0"/>
      <w:divBdr>
        <w:top w:val="none" w:sz="0" w:space="0" w:color="auto"/>
        <w:left w:val="none" w:sz="0" w:space="0" w:color="auto"/>
        <w:bottom w:val="none" w:sz="0" w:space="0" w:color="auto"/>
        <w:right w:val="none" w:sz="0" w:space="0" w:color="auto"/>
      </w:divBdr>
      <w:divsChild>
        <w:div w:id="573902750">
          <w:marLeft w:val="0"/>
          <w:marRight w:val="0"/>
          <w:marTop w:val="0"/>
          <w:marBottom w:val="0"/>
          <w:divBdr>
            <w:top w:val="none" w:sz="0" w:space="0" w:color="auto"/>
            <w:left w:val="none" w:sz="0" w:space="0" w:color="auto"/>
            <w:bottom w:val="none" w:sz="0" w:space="0" w:color="auto"/>
            <w:right w:val="none" w:sz="0" w:space="0" w:color="auto"/>
          </w:divBdr>
          <w:divsChild>
            <w:div w:id="867068186">
              <w:marLeft w:val="0"/>
              <w:marRight w:val="0"/>
              <w:marTop w:val="0"/>
              <w:marBottom w:val="0"/>
              <w:divBdr>
                <w:top w:val="none" w:sz="0" w:space="0" w:color="auto"/>
                <w:left w:val="none" w:sz="0" w:space="0" w:color="auto"/>
                <w:bottom w:val="none" w:sz="0" w:space="0" w:color="auto"/>
                <w:right w:val="none" w:sz="0" w:space="0" w:color="auto"/>
              </w:divBdr>
              <w:divsChild>
                <w:div w:id="1648435934">
                  <w:marLeft w:val="0"/>
                  <w:marRight w:val="0"/>
                  <w:marTop w:val="0"/>
                  <w:marBottom w:val="0"/>
                  <w:divBdr>
                    <w:top w:val="none" w:sz="0" w:space="0" w:color="auto"/>
                    <w:left w:val="none" w:sz="0" w:space="0" w:color="auto"/>
                    <w:bottom w:val="none" w:sz="0" w:space="0" w:color="auto"/>
                    <w:right w:val="none" w:sz="0" w:space="0" w:color="auto"/>
                  </w:divBdr>
                  <w:divsChild>
                    <w:div w:id="95591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547466">
      <w:bodyDiv w:val="1"/>
      <w:marLeft w:val="0"/>
      <w:marRight w:val="0"/>
      <w:marTop w:val="0"/>
      <w:marBottom w:val="0"/>
      <w:divBdr>
        <w:top w:val="none" w:sz="0" w:space="0" w:color="auto"/>
        <w:left w:val="none" w:sz="0" w:space="0" w:color="auto"/>
        <w:bottom w:val="none" w:sz="0" w:space="0" w:color="auto"/>
        <w:right w:val="none" w:sz="0" w:space="0" w:color="auto"/>
      </w:divBdr>
      <w:divsChild>
        <w:div w:id="588733768">
          <w:marLeft w:val="0"/>
          <w:marRight w:val="0"/>
          <w:marTop w:val="0"/>
          <w:marBottom w:val="0"/>
          <w:divBdr>
            <w:top w:val="none" w:sz="0" w:space="0" w:color="auto"/>
            <w:left w:val="none" w:sz="0" w:space="0" w:color="auto"/>
            <w:bottom w:val="none" w:sz="0" w:space="0" w:color="auto"/>
            <w:right w:val="none" w:sz="0" w:space="0" w:color="auto"/>
          </w:divBdr>
          <w:divsChild>
            <w:div w:id="1164395903">
              <w:marLeft w:val="0"/>
              <w:marRight w:val="0"/>
              <w:marTop w:val="0"/>
              <w:marBottom w:val="0"/>
              <w:divBdr>
                <w:top w:val="none" w:sz="0" w:space="0" w:color="auto"/>
                <w:left w:val="none" w:sz="0" w:space="0" w:color="auto"/>
                <w:bottom w:val="none" w:sz="0" w:space="0" w:color="auto"/>
                <w:right w:val="none" w:sz="0" w:space="0" w:color="auto"/>
              </w:divBdr>
              <w:divsChild>
                <w:div w:id="168909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794545">
      <w:bodyDiv w:val="1"/>
      <w:marLeft w:val="0"/>
      <w:marRight w:val="0"/>
      <w:marTop w:val="0"/>
      <w:marBottom w:val="0"/>
      <w:divBdr>
        <w:top w:val="none" w:sz="0" w:space="0" w:color="auto"/>
        <w:left w:val="none" w:sz="0" w:space="0" w:color="auto"/>
        <w:bottom w:val="none" w:sz="0" w:space="0" w:color="auto"/>
        <w:right w:val="none" w:sz="0" w:space="0" w:color="auto"/>
      </w:divBdr>
      <w:divsChild>
        <w:div w:id="247887835">
          <w:marLeft w:val="0"/>
          <w:marRight w:val="0"/>
          <w:marTop w:val="0"/>
          <w:marBottom w:val="0"/>
          <w:divBdr>
            <w:top w:val="none" w:sz="0" w:space="0" w:color="auto"/>
            <w:left w:val="none" w:sz="0" w:space="0" w:color="auto"/>
            <w:bottom w:val="none" w:sz="0" w:space="0" w:color="auto"/>
            <w:right w:val="none" w:sz="0" w:space="0" w:color="auto"/>
          </w:divBdr>
          <w:divsChild>
            <w:div w:id="1451822201">
              <w:marLeft w:val="0"/>
              <w:marRight w:val="0"/>
              <w:marTop w:val="0"/>
              <w:marBottom w:val="0"/>
              <w:divBdr>
                <w:top w:val="none" w:sz="0" w:space="0" w:color="auto"/>
                <w:left w:val="none" w:sz="0" w:space="0" w:color="auto"/>
                <w:bottom w:val="none" w:sz="0" w:space="0" w:color="auto"/>
                <w:right w:val="none" w:sz="0" w:space="0" w:color="auto"/>
              </w:divBdr>
              <w:divsChild>
                <w:div w:id="2050102269">
                  <w:marLeft w:val="0"/>
                  <w:marRight w:val="0"/>
                  <w:marTop w:val="0"/>
                  <w:marBottom w:val="0"/>
                  <w:divBdr>
                    <w:top w:val="none" w:sz="0" w:space="0" w:color="auto"/>
                    <w:left w:val="none" w:sz="0" w:space="0" w:color="auto"/>
                    <w:bottom w:val="none" w:sz="0" w:space="0" w:color="auto"/>
                    <w:right w:val="none" w:sz="0" w:space="0" w:color="auto"/>
                  </w:divBdr>
                  <w:divsChild>
                    <w:div w:id="30705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451999">
      <w:bodyDiv w:val="1"/>
      <w:marLeft w:val="0"/>
      <w:marRight w:val="0"/>
      <w:marTop w:val="0"/>
      <w:marBottom w:val="0"/>
      <w:divBdr>
        <w:top w:val="none" w:sz="0" w:space="0" w:color="auto"/>
        <w:left w:val="none" w:sz="0" w:space="0" w:color="auto"/>
        <w:bottom w:val="none" w:sz="0" w:space="0" w:color="auto"/>
        <w:right w:val="none" w:sz="0" w:space="0" w:color="auto"/>
      </w:divBdr>
    </w:div>
    <w:div w:id="852382721">
      <w:bodyDiv w:val="1"/>
      <w:marLeft w:val="0"/>
      <w:marRight w:val="0"/>
      <w:marTop w:val="0"/>
      <w:marBottom w:val="0"/>
      <w:divBdr>
        <w:top w:val="none" w:sz="0" w:space="0" w:color="auto"/>
        <w:left w:val="none" w:sz="0" w:space="0" w:color="auto"/>
        <w:bottom w:val="none" w:sz="0" w:space="0" w:color="auto"/>
        <w:right w:val="none" w:sz="0" w:space="0" w:color="auto"/>
      </w:divBdr>
      <w:divsChild>
        <w:div w:id="1555965906">
          <w:marLeft w:val="0"/>
          <w:marRight w:val="0"/>
          <w:marTop w:val="0"/>
          <w:marBottom w:val="0"/>
          <w:divBdr>
            <w:top w:val="none" w:sz="0" w:space="0" w:color="auto"/>
            <w:left w:val="none" w:sz="0" w:space="0" w:color="auto"/>
            <w:bottom w:val="none" w:sz="0" w:space="0" w:color="auto"/>
            <w:right w:val="none" w:sz="0" w:space="0" w:color="auto"/>
          </w:divBdr>
          <w:divsChild>
            <w:div w:id="2046756923">
              <w:marLeft w:val="0"/>
              <w:marRight w:val="0"/>
              <w:marTop w:val="0"/>
              <w:marBottom w:val="0"/>
              <w:divBdr>
                <w:top w:val="none" w:sz="0" w:space="0" w:color="auto"/>
                <w:left w:val="none" w:sz="0" w:space="0" w:color="auto"/>
                <w:bottom w:val="none" w:sz="0" w:space="0" w:color="auto"/>
                <w:right w:val="none" w:sz="0" w:space="0" w:color="auto"/>
              </w:divBdr>
              <w:divsChild>
                <w:div w:id="82735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596262">
      <w:bodyDiv w:val="1"/>
      <w:marLeft w:val="0"/>
      <w:marRight w:val="0"/>
      <w:marTop w:val="0"/>
      <w:marBottom w:val="0"/>
      <w:divBdr>
        <w:top w:val="none" w:sz="0" w:space="0" w:color="auto"/>
        <w:left w:val="none" w:sz="0" w:space="0" w:color="auto"/>
        <w:bottom w:val="none" w:sz="0" w:space="0" w:color="auto"/>
        <w:right w:val="none" w:sz="0" w:space="0" w:color="auto"/>
      </w:divBdr>
      <w:divsChild>
        <w:div w:id="1548176491">
          <w:marLeft w:val="0"/>
          <w:marRight w:val="0"/>
          <w:marTop w:val="0"/>
          <w:marBottom w:val="0"/>
          <w:divBdr>
            <w:top w:val="none" w:sz="0" w:space="0" w:color="auto"/>
            <w:left w:val="none" w:sz="0" w:space="0" w:color="auto"/>
            <w:bottom w:val="none" w:sz="0" w:space="0" w:color="auto"/>
            <w:right w:val="none" w:sz="0" w:space="0" w:color="auto"/>
          </w:divBdr>
          <w:divsChild>
            <w:div w:id="1355114025">
              <w:marLeft w:val="0"/>
              <w:marRight w:val="0"/>
              <w:marTop w:val="0"/>
              <w:marBottom w:val="0"/>
              <w:divBdr>
                <w:top w:val="none" w:sz="0" w:space="0" w:color="auto"/>
                <w:left w:val="none" w:sz="0" w:space="0" w:color="auto"/>
                <w:bottom w:val="none" w:sz="0" w:space="0" w:color="auto"/>
                <w:right w:val="none" w:sz="0" w:space="0" w:color="auto"/>
              </w:divBdr>
              <w:divsChild>
                <w:div w:id="91705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227096">
      <w:bodyDiv w:val="1"/>
      <w:marLeft w:val="0"/>
      <w:marRight w:val="0"/>
      <w:marTop w:val="0"/>
      <w:marBottom w:val="0"/>
      <w:divBdr>
        <w:top w:val="none" w:sz="0" w:space="0" w:color="auto"/>
        <w:left w:val="none" w:sz="0" w:space="0" w:color="auto"/>
        <w:bottom w:val="none" w:sz="0" w:space="0" w:color="auto"/>
        <w:right w:val="none" w:sz="0" w:space="0" w:color="auto"/>
      </w:divBdr>
      <w:divsChild>
        <w:div w:id="1640038825">
          <w:marLeft w:val="0"/>
          <w:marRight w:val="0"/>
          <w:marTop w:val="0"/>
          <w:marBottom w:val="0"/>
          <w:divBdr>
            <w:top w:val="none" w:sz="0" w:space="0" w:color="auto"/>
            <w:left w:val="none" w:sz="0" w:space="0" w:color="auto"/>
            <w:bottom w:val="none" w:sz="0" w:space="0" w:color="auto"/>
            <w:right w:val="none" w:sz="0" w:space="0" w:color="auto"/>
          </w:divBdr>
          <w:divsChild>
            <w:div w:id="1449162876">
              <w:marLeft w:val="0"/>
              <w:marRight w:val="0"/>
              <w:marTop w:val="0"/>
              <w:marBottom w:val="0"/>
              <w:divBdr>
                <w:top w:val="none" w:sz="0" w:space="0" w:color="auto"/>
                <w:left w:val="none" w:sz="0" w:space="0" w:color="auto"/>
                <w:bottom w:val="none" w:sz="0" w:space="0" w:color="auto"/>
                <w:right w:val="none" w:sz="0" w:space="0" w:color="auto"/>
              </w:divBdr>
              <w:divsChild>
                <w:div w:id="730621124">
                  <w:marLeft w:val="0"/>
                  <w:marRight w:val="0"/>
                  <w:marTop w:val="0"/>
                  <w:marBottom w:val="0"/>
                  <w:divBdr>
                    <w:top w:val="none" w:sz="0" w:space="0" w:color="auto"/>
                    <w:left w:val="none" w:sz="0" w:space="0" w:color="auto"/>
                    <w:bottom w:val="none" w:sz="0" w:space="0" w:color="auto"/>
                    <w:right w:val="none" w:sz="0" w:space="0" w:color="auto"/>
                  </w:divBdr>
                  <w:divsChild>
                    <w:div w:id="5638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235448">
      <w:bodyDiv w:val="1"/>
      <w:marLeft w:val="0"/>
      <w:marRight w:val="0"/>
      <w:marTop w:val="0"/>
      <w:marBottom w:val="0"/>
      <w:divBdr>
        <w:top w:val="none" w:sz="0" w:space="0" w:color="auto"/>
        <w:left w:val="none" w:sz="0" w:space="0" w:color="auto"/>
        <w:bottom w:val="none" w:sz="0" w:space="0" w:color="auto"/>
        <w:right w:val="none" w:sz="0" w:space="0" w:color="auto"/>
      </w:divBdr>
      <w:divsChild>
        <w:div w:id="343285890">
          <w:marLeft w:val="0"/>
          <w:marRight w:val="0"/>
          <w:marTop w:val="0"/>
          <w:marBottom w:val="0"/>
          <w:divBdr>
            <w:top w:val="none" w:sz="0" w:space="0" w:color="auto"/>
            <w:left w:val="none" w:sz="0" w:space="0" w:color="auto"/>
            <w:bottom w:val="none" w:sz="0" w:space="0" w:color="auto"/>
            <w:right w:val="none" w:sz="0" w:space="0" w:color="auto"/>
          </w:divBdr>
          <w:divsChild>
            <w:div w:id="849686478">
              <w:marLeft w:val="0"/>
              <w:marRight w:val="0"/>
              <w:marTop w:val="0"/>
              <w:marBottom w:val="0"/>
              <w:divBdr>
                <w:top w:val="none" w:sz="0" w:space="0" w:color="auto"/>
                <w:left w:val="none" w:sz="0" w:space="0" w:color="auto"/>
                <w:bottom w:val="none" w:sz="0" w:space="0" w:color="auto"/>
                <w:right w:val="none" w:sz="0" w:space="0" w:color="auto"/>
              </w:divBdr>
              <w:divsChild>
                <w:div w:id="578640400">
                  <w:marLeft w:val="0"/>
                  <w:marRight w:val="0"/>
                  <w:marTop w:val="0"/>
                  <w:marBottom w:val="0"/>
                  <w:divBdr>
                    <w:top w:val="none" w:sz="0" w:space="0" w:color="auto"/>
                    <w:left w:val="none" w:sz="0" w:space="0" w:color="auto"/>
                    <w:bottom w:val="none" w:sz="0" w:space="0" w:color="auto"/>
                    <w:right w:val="none" w:sz="0" w:space="0" w:color="auto"/>
                  </w:divBdr>
                  <w:divsChild>
                    <w:div w:id="173716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487462">
      <w:bodyDiv w:val="1"/>
      <w:marLeft w:val="0"/>
      <w:marRight w:val="0"/>
      <w:marTop w:val="0"/>
      <w:marBottom w:val="0"/>
      <w:divBdr>
        <w:top w:val="none" w:sz="0" w:space="0" w:color="auto"/>
        <w:left w:val="none" w:sz="0" w:space="0" w:color="auto"/>
        <w:bottom w:val="none" w:sz="0" w:space="0" w:color="auto"/>
        <w:right w:val="none" w:sz="0" w:space="0" w:color="auto"/>
      </w:divBdr>
      <w:divsChild>
        <w:div w:id="1171601340">
          <w:marLeft w:val="0"/>
          <w:marRight w:val="0"/>
          <w:marTop w:val="0"/>
          <w:marBottom w:val="0"/>
          <w:divBdr>
            <w:top w:val="none" w:sz="0" w:space="0" w:color="auto"/>
            <w:left w:val="none" w:sz="0" w:space="0" w:color="auto"/>
            <w:bottom w:val="none" w:sz="0" w:space="0" w:color="auto"/>
            <w:right w:val="none" w:sz="0" w:space="0" w:color="auto"/>
          </w:divBdr>
          <w:divsChild>
            <w:div w:id="1318802630">
              <w:marLeft w:val="0"/>
              <w:marRight w:val="0"/>
              <w:marTop w:val="0"/>
              <w:marBottom w:val="0"/>
              <w:divBdr>
                <w:top w:val="none" w:sz="0" w:space="0" w:color="auto"/>
                <w:left w:val="none" w:sz="0" w:space="0" w:color="auto"/>
                <w:bottom w:val="none" w:sz="0" w:space="0" w:color="auto"/>
                <w:right w:val="none" w:sz="0" w:space="0" w:color="auto"/>
              </w:divBdr>
              <w:divsChild>
                <w:div w:id="1078751072">
                  <w:marLeft w:val="0"/>
                  <w:marRight w:val="0"/>
                  <w:marTop w:val="0"/>
                  <w:marBottom w:val="0"/>
                  <w:divBdr>
                    <w:top w:val="none" w:sz="0" w:space="0" w:color="auto"/>
                    <w:left w:val="none" w:sz="0" w:space="0" w:color="auto"/>
                    <w:bottom w:val="none" w:sz="0" w:space="0" w:color="auto"/>
                    <w:right w:val="none" w:sz="0" w:space="0" w:color="auto"/>
                  </w:divBdr>
                  <w:divsChild>
                    <w:div w:id="46107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675225">
      <w:bodyDiv w:val="1"/>
      <w:marLeft w:val="0"/>
      <w:marRight w:val="0"/>
      <w:marTop w:val="0"/>
      <w:marBottom w:val="0"/>
      <w:divBdr>
        <w:top w:val="none" w:sz="0" w:space="0" w:color="auto"/>
        <w:left w:val="none" w:sz="0" w:space="0" w:color="auto"/>
        <w:bottom w:val="none" w:sz="0" w:space="0" w:color="auto"/>
        <w:right w:val="none" w:sz="0" w:space="0" w:color="auto"/>
      </w:divBdr>
      <w:divsChild>
        <w:div w:id="1526602718">
          <w:marLeft w:val="0"/>
          <w:marRight w:val="0"/>
          <w:marTop w:val="0"/>
          <w:marBottom w:val="0"/>
          <w:divBdr>
            <w:top w:val="none" w:sz="0" w:space="0" w:color="auto"/>
            <w:left w:val="none" w:sz="0" w:space="0" w:color="auto"/>
            <w:bottom w:val="none" w:sz="0" w:space="0" w:color="auto"/>
            <w:right w:val="none" w:sz="0" w:space="0" w:color="auto"/>
          </w:divBdr>
          <w:divsChild>
            <w:div w:id="2017950854">
              <w:marLeft w:val="0"/>
              <w:marRight w:val="0"/>
              <w:marTop w:val="0"/>
              <w:marBottom w:val="0"/>
              <w:divBdr>
                <w:top w:val="none" w:sz="0" w:space="0" w:color="auto"/>
                <w:left w:val="none" w:sz="0" w:space="0" w:color="auto"/>
                <w:bottom w:val="none" w:sz="0" w:space="0" w:color="auto"/>
                <w:right w:val="none" w:sz="0" w:space="0" w:color="auto"/>
              </w:divBdr>
              <w:divsChild>
                <w:div w:id="924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161760">
      <w:bodyDiv w:val="1"/>
      <w:marLeft w:val="0"/>
      <w:marRight w:val="0"/>
      <w:marTop w:val="0"/>
      <w:marBottom w:val="0"/>
      <w:divBdr>
        <w:top w:val="none" w:sz="0" w:space="0" w:color="auto"/>
        <w:left w:val="none" w:sz="0" w:space="0" w:color="auto"/>
        <w:bottom w:val="none" w:sz="0" w:space="0" w:color="auto"/>
        <w:right w:val="none" w:sz="0" w:space="0" w:color="auto"/>
      </w:divBdr>
      <w:divsChild>
        <w:div w:id="1322733121">
          <w:marLeft w:val="0"/>
          <w:marRight w:val="0"/>
          <w:marTop w:val="0"/>
          <w:marBottom w:val="0"/>
          <w:divBdr>
            <w:top w:val="none" w:sz="0" w:space="0" w:color="auto"/>
            <w:left w:val="none" w:sz="0" w:space="0" w:color="auto"/>
            <w:bottom w:val="none" w:sz="0" w:space="0" w:color="auto"/>
            <w:right w:val="none" w:sz="0" w:space="0" w:color="auto"/>
          </w:divBdr>
          <w:divsChild>
            <w:div w:id="1027215300">
              <w:marLeft w:val="0"/>
              <w:marRight w:val="0"/>
              <w:marTop w:val="0"/>
              <w:marBottom w:val="0"/>
              <w:divBdr>
                <w:top w:val="none" w:sz="0" w:space="0" w:color="auto"/>
                <w:left w:val="none" w:sz="0" w:space="0" w:color="auto"/>
                <w:bottom w:val="none" w:sz="0" w:space="0" w:color="auto"/>
                <w:right w:val="none" w:sz="0" w:space="0" w:color="auto"/>
              </w:divBdr>
              <w:divsChild>
                <w:div w:id="1428307750">
                  <w:marLeft w:val="0"/>
                  <w:marRight w:val="0"/>
                  <w:marTop w:val="0"/>
                  <w:marBottom w:val="0"/>
                  <w:divBdr>
                    <w:top w:val="none" w:sz="0" w:space="0" w:color="auto"/>
                    <w:left w:val="none" w:sz="0" w:space="0" w:color="auto"/>
                    <w:bottom w:val="none" w:sz="0" w:space="0" w:color="auto"/>
                    <w:right w:val="none" w:sz="0" w:space="0" w:color="auto"/>
                  </w:divBdr>
                  <w:divsChild>
                    <w:div w:id="62285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901646">
      <w:bodyDiv w:val="1"/>
      <w:marLeft w:val="0"/>
      <w:marRight w:val="0"/>
      <w:marTop w:val="0"/>
      <w:marBottom w:val="0"/>
      <w:divBdr>
        <w:top w:val="none" w:sz="0" w:space="0" w:color="auto"/>
        <w:left w:val="none" w:sz="0" w:space="0" w:color="auto"/>
        <w:bottom w:val="none" w:sz="0" w:space="0" w:color="auto"/>
        <w:right w:val="none" w:sz="0" w:space="0" w:color="auto"/>
      </w:divBdr>
      <w:divsChild>
        <w:div w:id="1380475825">
          <w:marLeft w:val="0"/>
          <w:marRight w:val="0"/>
          <w:marTop w:val="0"/>
          <w:marBottom w:val="0"/>
          <w:divBdr>
            <w:top w:val="none" w:sz="0" w:space="0" w:color="auto"/>
            <w:left w:val="none" w:sz="0" w:space="0" w:color="auto"/>
            <w:bottom w:val="none" w:sz="0" w:space="0" w:color="auto"/>
            <w:right w:val="none" w:sz="0" w:space="0" w:color="auto"/>
          </w:divBdr>
          <w:divsChild>
            <w:div w:id="309940315">
              <w:marLeft w:val="0"/>
              <w:marRight w:val="0"/>
              <w:marTop w:val="0"/>
              <w:marBottom w:val="0"/>
              <w:divBdr>
                <w:top w:val="none" w:sz="0" w:space="0" w:color="auto"/>
                <w:left w:val="none" w:sz="0" w:space="0" w:color="auto"/>
                <w:bottom w:val="none" w:sz="0" w:space="0" w:color="auto"/>
                <w:right w:val="none" w:sz="0" w:space="0" w:color="auto"/>
              </w:divBdr>
              <w:divsChild>
                <w:div w:id="662901441">
                  <w:marLeft w:val="0"/>
                  <w:marRight w:val="0"/>
                  <w:marTop w:val="0"/>
                  <w:marBottom w:val="0"/>
                  <w:divBdr>
                    <w:top w:val="none" w:sz="0" w:space="0" w:color="auto"/>
                    <w:left w:val="none" w:sz="0" w:space="0" w:color="auto"/>
                    <w:bottom w:val="none" w:sz="0" w:space="0" w:color="auto"/>
                    <w:right w:val="none" w:sz="0" w:space="0" w:color="auto"/>
                  </w:divBdr>
                  <w:divsChild>
                    <w:div w:id="126079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469288">
      <w:bodyDiv w:val="1"/>
      <w:marLeft w:val="0"/>
      <w:marRight w:val="0"/>
      <w:marTop w:val="0"/>
      <w:marBottom w:val="0"/>
      <w:divBdr>
        <w:top w:val="none" w:sz="0" w:space="0" w:color="auto"/>
        <w:left w:val="none" w:sz="0" w:space="0" w:color="auto"/>
        <w:bottom w:val="none" w:sz="0" w:space="0" w:color="auto"/>
        <w:right w:val="none" w:sz="0" w:space="0" w:color="auto"/>
      </w:divBdr>
      <w:divsChild>
        <w:div w:id="298191811">
          <w:marLeft w:val="0"/>
          <w:marRight w:val="0"/>
          <w:marTop w:val="0"/>
          <w:marBottom w:val="0"/>
          <w:divBdr>
            <w:top w:val="none" w:sz="0" w:space="0" w:color="auto"/>
            <w:left w:val="none" w:sz="0" w:space="0" w:color="auto"/>
            <w:bottom w:val="none" w:sz="0" w:space="0" w:color="auto"/>
            <w:right w:val="none" w:sz="0" w:space="0" w:color="auto"/>
          </w:divBdr>
          <w:divsChild>
            <w:div w:id="1234507227">
              <w:marLeft w:val="0"/>
              <w:marRight w:val="0"/>
              <w:marTop w:val="0"/>
              <w:marBottom w:val="0"/>
              <w:divBdr>
                <w:top w:val="none" w:sz="0" w:space="0" w:color="auto"/>
                <w:left w:val="none" w:sz="0" w:space="0" w:color="auto"/>
                <w:bottom w:val="none" w:sz="0" w:space="0" w:color="auto"/>
                <w:right w:val="none" w:sz="0" w:space="0" w:color="auto"/>
              </w:divBdr>
              <w:divsChild>
                <w:div w:id="982079666">
                  <w:marLeft w:val="0"/>
                  <w:marRight w:val="0"/>
                  <w:marTop w:val="0"/>
                  <w:marBottom w:val="0"/>
                  <w:divBdr>
                    <w:top w:val="none" w:sz="0" w:space="0" w:color="auto"/>
                    <w:left w:val="none" w:sz="0" w:space="0" w:color="auto"/>
                    <w:bottom w:val="none" w:sz="0" w:space="0" w:color="auto"/>
                    <w:right w:val="none" w:sz="0" w:space="0" w:color="auto"/>
                  </w:divBdr>
                  <w:divsChild>
                    <w:div w:id="152274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941762">
      <w:bodyDiv w:val="1"/>
      <w:marLeft w:val="0"/>
      <w:marRight w:val="0"/>
      <w:marTop w:val="0"/>
      <w:marBottom w:val="0"/>
      <w:divBdr>
        <w:top w:val="none" w:sz="0" w:space="0" w:color="auto"/>
        <w:left w:val="none" w:sz="0" w:space="0" w:color="auto"/>
        <w:bottom w:val="none" w:sz="0" w:space="0" w:color="auto"/>
        <w:right w:val="none" w:sz="0" w:space="0" w:color="auto"/>
      </w:divBdr>
      <w:divsChild>
        <w:div w:id="1313098201">
          <w:marLeft w:val="0"/>
          <w:marRight w:val="0"/>
          <w:marTop w:val="0"/>
          <w:marBottom w:val="0"/>
          <w:divBdr>
            <w:top w:val="none" w:sz="0" w:space="0" w:color="auto"/>
            <w:left w:val="none" w:sz="0" w:space="0" w:color="auto"/>
            <w:bottom w:val="none" w:sz="0" w:space="0" w:color="auto"/>
            <w:right w:val="none" w:sz="0" w:space="0" w:color="auto"/>
          </w:divBdr>
          <w:divsChild>
            <w:div w:id="2013220348">
              <w:marLeft w:val="0"/>
              <w:marRight w:val="0"/>
              <w:marTop w:val="0"/>
              <w:marBottom w:val="0"/>
              <w:divBdr>
                <w:top w:val="none" w:sz="0" w:space="0" w:color="auto"/>
                <w:left w:val="none" w:sz="0" w:space="0" w:color="auto"/>
                <w:bottom w:val="none" w:sz="0" w:space="0" w:color="auto"/>
                <w:right w:val="none" w:sz="0" w:space="0" w:color="auto"/>
              </w:divBdr>
              <w:divsChild>
                <w:div w:id="10418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560170">
      <w:bodyDiv w:val="1"/>
      <w:marLeft w:val="0"/>
      <w:marRight w:val="0"/>
      <w:marTop w:val="0"/>
      <w:marBottom w:val="0"/>
      <w:divBdr>
        <w:top w:val="none" w:sz="0" w:space="0" w:color="auto"/>
        <w:left w:val="none" w:sz="0" w:space="0" w:color="auto"/>
        <w:bottom w:val="none" w:sz="0" w:space="0" w:color="auto"/>
        <w:right w:val="none" w:sz="0" w:space="0" w:color="auto"/>
      </w:divBdr>
      <w:divsChild>
        <w:div w:id="36897223">
          <w:marLeft w:val="0"/>
          <w:marRight w:val="0"/>
          <w:marTop w:val="0"/>
          <w:marBottom w:val="0"/>
          <w:divBdr>
            <w:top w:val="none" w:sz="0" w:space="0" w:color="auto"/>
            <w:left w:val="none" w:sz="0" w:space="0" w:color="auto"/>
            <w:bottom w:val="none" w:sz="0" w:space="0" w:color="auto"/>
            <w:right w:val="none" w:sz="0" w:space="0" w:color="auto"/>
          </w:divBdr>
          <w:divsChild>
            <w:div w:id="1571381548">
              <w:marLeft w:val="0"/>
              <w:marRight w:val="0"/>
              <w:marTop w:val="0"/>
              <w:marBottom w:val="0"/>
              <w:divBdr>
                <w:top w:val="none" w:sz="0" w:space="0" w:color="auto"/>
                <w:left w:val="none" w:sz="0" w:space="0" w:color="auto"/>
                <w:bottom w:val="none" w:sz="0" w:space="0" w:color="auto"/>
                <w:right w:val="none" w:sz="0" w:space="0" w:color="auto"/>
              </w:divBdr>
              <w:divsChild>
                <w:div w:id="66921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492445">
      <w:bodyDiv w:val="1"/>
      <w:marLeft w:val="0"/>
      <w:marRight w:val="0"/>
      <w:marTop w:val="0"/>
      <w:marBottom w:val="0"/>
      <w:divBdr>
        <w:top w:val="none" w:sz="0" w:space="0" w:color="auto"/>
        <w:left w:val="none" w:sz="0" w:space="0" w:color="auto"/>
        <w:bottom w:val="none" w:sz="0" w:space="0" w:color="auto"/>
        <w:right w:val="none" w:sz="0" w:space="0" w:color="auto"/>
      </w:divBdr>
      <w:divsChild>
        <w:div w:id="1602057996">
          <w:marLeft w:val="0"/>
          <w:marRight w:val="0"/>
          <w:marTop w:val="0"/>
          <w:marBottom w:val="0"/>
          <w:divBdr>
            <w:top w:val="none" w:sz="0" w:space="0" w:color="auto"/>
            <w:left w:val="none" w:sz="0" w:space="0" w:color="auto"/>
            <w:bottom w:val="none" w:sz="0" w:space="0" w:color="auto"/>
            <w:right w:val="none" w:sz="0" w:space="0" w:color="auto"/>
          </w:divBdr>
          <w:divsChild>
            <w:div w:id="1981769567">
              <w:marLeft w:val="0"/>
              <w:marRight w:val="0"/>
              <w:marTop w:val="0"/>
              <w:marBottom w:val="0"/>
              <w:divBdr>
                <w:top w:val="none" w:sz="0" w:space="0" w:color="auto"/>
                <w:left w:val="none" w:sz="0" w:space="0" w:color="auto"/>
                <w:bottom w:val="none" w:sz="0" w:space="0" w:color="auto"/>
                <w:right w:val="none" w:sz="0" w:space="0" w:color="auto"/>
              </w:divBdr>
              <w:divsChild>
                <w:div w:id="20834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158457">
      <w:bodyDiv w:val="1"/>
      <w:marLeft w:val="0"/>
      <w:marRight w:val="0"/>
      <w:marTop w:val="0"/>
      <w:marBottom w:val="0"/>
      <w:divBdr>
        <w:top w:val="none" w:sz="0" w:space="0" w:color="auto"/>
        <w:left w:val="none" w:sz="0" w:space="0" w:color="auto"/>
        <w:bottom w:val="none" w:sz="0" w:space="0" w:color="auto"/>
        <w:right w:val="none" w:sz="0" w:space="0" w:color="auto"/>
      </w:divBdr>
    </w:div>
    <w:div w:id="944533758">
      <w:bodyDiv w:val="1"/>
      <w:marLeft w:val="0"/>
      <w:marRight w:val="0"/>
      <w:marTop w:val="0"/>
      <w:marBottom w:val="0"/>
      <w:divBdr>
        <w:top w:val="none" w:sz="0" w:space="0" w:color="auto"/>
        <w:left w:val="none" w:sz="0" w:space="0" w:color="auto"/>
        <w:bottom w:val="none" w:sz="0" w:space="0" w:color="auto"/>
        <w:right w:val="none" w:sz="0" w:space="0" w:color="auto"/>
      </w:divBdr>
    </w:div>
    <w:div w:id="962615256">
      <w:bodyDiv w:val="1"/>
      <w:marLeft w:val="0"/>
      <w:marRight w:val="0"/>
      <w:marTop w:val="0"/>
      <w:marBottom w:val="0"/>
      <w:divBdr>
        <w:top w:val="none" w:sz="0" w:space="0" w:color="auto"/>
        <w:left w:val="none" w:sz="0" w:space="0" w:color="auto"/>
        <w:bottom w:val="none" w:sz="0" w:space="0" w:color="auto"/>
        <w:right w:val="none" w:sz="0" w:space="0" w:color="auto"/>
      </w:divBdr>
      <w:divsChild>
        <w:div w:id="2011639326">
          <w:marLeft w:val="0"/>
          <w:marRight w:val="0"/>
          <w:marTop w:val="0"/>
          <w:marBottom w:val="0"/>
          <w:divBdr>
            <w:top w:val="none" w:sz="0" w:space="0" w:color="auto"/>
            <w:left w:val="none" w:sz="0" w:space="0" w:color="auto"/>
            <w:bottom w:val="none" w:sz="0" w:space="0" w:color="auto"/>
            <w:right w:val="none" w:sz="0" w:space="0" w:color="auto"/>
          </w:divBdr>
          <w:divsChild>
            <w:div w:id="135756321">
              <w:marLeft w:val="0"/>
              <w:marRight w:val="0"/>
              <w:marTop w:val="0"/>
              <w:marBottom w:val="0"/>
              <w:divBdr>
                <w:top w:val="none" w:sz="0" w:space="0" w:color="auto"/>
                <w:left w:val="none" w:sz="0" w:space="0" w:color="auto"/>
                <w:bottom w:val="none" w:sz="0" w:space="0" w:color="auto"/>
                <w:right w:val="none" w:sz="0" w:space="0" w:color="auto"/>
              </w:divBdr>
              <w:divsChild>
                <w:div w:id="1612325440">
                  <w:marLeft w:val="0"/>
                  <w:marRight w:val="0"/>
                  <w:marTop w:val="0"/>
                  <w:marBottom w:val="0"/>
                  <w:divBdr>
                    <w:top w:val="none" w:sz="0" w:space="0" w:color="auto"/>
                    <w:left w:val="none" w:sz="0" w:space="0" w:color="auto"/>
                    <w:bottom w:val="none" w:sz="0" w:space="0" w:color="auto"/>
                    <w:right w:val="none" w:sz="0" w:space="0" w:color="auto"/>
                  </w:divBdr>
                  <w:divsChild>
                    <w:div w:id="138865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631992">
      <w:bodyDiv w:val="1"/>
      <w:marLeft w:val="0"/>
      <w:marRight w:val="0"/>
      <w:marTop w:val="0"/>
      <w:marBottom w:val="0"/>
      <w:divBdr>
        <w:top w:val="none" w:sz="0" w:space="0" w:color="auto"/>
        <w:left w:val="none" w:sz="0" w:space="0" w:color="auto"/>
        <w:bottom w:val="none" w:sz="0" w:space="0" w:color="auto"/>
        <w:right w:val="none" w:sz="0" w:space="0" w:color="auto"/>
      </w:divBdr>
      <w:divsChild>
        <w:div w:id="8214302">
          <w:marLeft w:val="0"/>
          <w:marRight w:val="0"/>
          <w:marTop w:val="0"/>
          <w:marBottom w:val="0"/>
          <w:divBdr>
            <w:top w:val="none" w:sz="0" w:space="0" w:color="auto"/>
            <w:left w:val="none" w:sz="0" w:space="0" w:color="auto"/>
            <w:bottom w:val="none" w:sz="0" w:space="0" w:color="auto"/>
            <w:right w:val="none" w:sz="0" w:space="0" w:color="auto"/>
          </w:divBdr>
          <w:divsChild>
            <w:div w:id="1383946610">
              <w:marLeft w:val="0"/>
              <w:marRight w:val="0"/>
              <w:marTop w:val="0"/>
              <w:marBottom w:val="0"/>
              <w:divBdr>
                <w:top w:val="none" w:sz="0" w:space="0" w:color="auto"/>
                <w:left w:val="none" w:sz="0" w:space="0" w:color="auto"/>
                <w:bottom w:val="none" w:sz="0" w:space="0" w:color="auto"/>
                <w:right w:val="none" w:sz="0" w:space="0" w:color="auto"/>
              </w:divBdr>
              <w:divsChild>
                <w:div w:id="6901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923679">
      <w:bodyDiv w:val="1"/>
      <w:marLeft w:val="0"/>
      <w:marRight w:val="0"/>
      <w:marTop w:val="0"/>
      <w:marBottom w:val="0"/>
      <w:divBdr>
        <w:top w:val="none" w:sz="0" w:space="0" w:color="auto"/>
        <w:left w:val="none" w:sz="0" w:space="0" w:color="auto"/>
        <w:bottom w:val="none" w:sz="0" w:space="0" w:color="auto"/>
        <w:right w:val="none" w:sz="0" w:space="0" w:color="auto"/>
      </w:divBdr>
      <w:divsChild>
        <w:div w:id="291986647">
          <w:marLeft w:val="0"/>
          <w:marRight w:val="0"/>
          <w:marTop w:val="0"/>
          <w:marBottom w:val="0"/>
          <w:divBdr>
            <w:top w:val="none" w:sz="0" w:space="0" w:color="auto"/>
            <w:left w:val="none" w:sz="0" w:space="0" w:color="auto"/>
            <w:bottom w:val="none" w:sz="0" w:space="0" w:color="auto"/>
            <w:right w:val="none" w:sz="0" w:space="0" w:color="auto"/>
          </w:divBdr>
          <w:divsChild>
            <w:div w:id="571813178">
              <w:marLeft w:val="0"/>
              <w:marRight w:val="0"/>
              <w:marTop w:val="0"/>
              <w:marBottom w:val="0"/>
              <w:divBdr>
                <w:top w:val="none" w:sz="0" w:space="0" w:color="auto"/>
                <w:left w:val="none" w:sz="0" w:space="0" w:color="auto"/>
                <w:bottom w:val="none" w:sz="0" w:space="0" w:color="auto"/>
                <w:right w:val="none" w:sz="0" w:space="0" w:color="auto"/>
              </w:divBdr>
              <w:divsChild>
                <w:div w:id="1133014471">
                  <w:marLeft w:val="0"/>
                  <w:marRight w:val="0"/>
                  <w:marTop w:val="0"/>
                  <w:marBottom w:val="0"/>
                  <w:divBdr>
                    <w:top w:val="none" w:sz="0" w:space="0" w:color="auto"/>
                    <w:left w:val="none" w:sz="0" w:space="0" w:color="auto"/>
                    <w:bottom w:val="none" w:sz="0" w:space="0" w:color="auto"/>
                    <w:right w:val="none" w:sz="0" w:space="0" w:color="auto"/>
                  </w:divBdr>
                  <w:divsChild>
                    <w:div w:id="176082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071352">
      <w:bodyDiv w:val="1"/>
      <w:marLeft w:val="0"/>
      <w:marRight w:val="0"/>
      <w:marTop w:val="0"/>
      <w:marBottom w:val="0"/>
      <w:divBdr>
        <w:top w:val="none" w:sz="0" w:space="0" w:color="auto"/>
        <w:left w:val="none" w:sz="0" w:space="0" w:color="auto"/>
        <w:bottom w:val="none" w:sz="0" w:space="0" w:color="auto"/>
        <w:right w:val="none" w:sz="0" w:space="0" w:color="auto"/>
      </w:divBdr>
    </w:div>
    <w:div w:id="1026832599">
      <w:bodyDiv w:val="1"/>
      <w:marLeft w:val="0"/>
      <w:marRight w:val="0"/>
      <w:marTop w:val="0"/>
      <w:marBottom w:val="0"/>
      <w:divBdr>
        <w:top w:val="none" w:sz="0" w:space="0" w:color="auto"/>
        <w:left w:val="none" w:sz="0" w:space="0" w:color="auto"/>
        <w:bottom w:val="none" w:sz="0" w:space="0" w:color="auto"/>
        <w:right w:val="none" w:sz="0" w:space="0" w:color="auto"/>
      </w:divBdr>
      <w:divsChild>
        <w:div w:id="101415699">
          <w:marLeft w:val="0"/>
          <w:marRight w:val="0"/>
          <w:marTop w:val="0"/>
          <w:marBottom w:val="0"/>
          <w:divBdr>
            <w:top w:val="none" w:sz="0" w:space="0" w:color="auto"/>
            <w:left w:val="none" w:sz="0" w:space="0" w:color="auto"/>
            <w:bottom w:val="none" w:sz="0" w:space="0" w:color="auto"/>
            <w:right w:val="none" w:sz="0" w:space="0" w:color="auto"/>
          </w:divBdr>
          <w:divsChild>
            <w:div w:id="24255138">
              <w:marLeft w:val="0"/>
              <w:marRight w:val="0"/>
              <w:marTop w:val="0"/>
              <w:marBottom w:val="0"/>
              <w:divBdr>
                <w:top w:val="none" w:sz="0" w:space="0" w:color="auto"/>
                <w:left w:val="none" w:sz="0" w:space="0" w:color="auto"/>
                <w:bottom w:val="none" w:sz="0" w:space="0" w:color="auto"/>
                <w:right w:val="none" w:sz="0" w:space="0" w:color="auto"/>
              </w:divBdr>
              <w:divsChild>
                <w:div w:id="302780651">
                  <w:marLeft w:val="0"/>
                  <w:marRight w:val="0"/>
                  <w:marTop w:val="0"/>
                  <w:marBottom w:val="0"/>
                  <w:divBdr>
                    <w:top w:val="none" w:sz="0" w:space="0" w:color="auto"/>
                    <w:left w:val="none" w:sz="0" w:space="0" w:color="auto"/>
                    <w:bottom w:val="none" w:sz="0" w:space="0" w:color="auto"/>
                    <w:right w:val="none" w:sz="0" w:space="0" w:color="auto"/>
                  </w:divBdr>
                </w:div>
              </w:divsChild>
            </w:div>
            <w:div w:id="569998455">
              <w:marLeft w:val="0"/>
              <w:marRight w:val="0"/>
              <w:marTop w:val="0"/>
              <w:marBottom w:val="0"/>
              <w:divBdr>
                <w:top w:val="none" w:sz="0" w:space="0" w:color="auto"/>
                <w:left w:val="none" w:sz="0" w:space="0" w:color="auto"/>
                <w:bottom w:val="none" w:sz="0" w:space="0" w:color="auto"/>
                <w:right w:val="none" w:sz="0" w:space="0" w:color="auto"/>
              </w:divBdr>
              <w:divsChild>
                <w:div w:id="67843940">
                  <w:marLeft w:val="0"/>
                  <w:marRight w:val="0"/>
                  <w:marTop w:val="0"/>
                  <w:marBottom w:val="0"/>
                  <w:divBdr>
                    <w:top w:val="none" w:sz="0" w:space="0" w:color="auto"/>
                    <w:left w:val="none" w:sz="0" w:space="0" w:color="auto"/>
                    <w:bottom w:val="none" w:sz="0" w:space="0" w:color="auto"/>
                    <w:right w:val="none" w:sz="0" w:space="0" w:color="auto"/>
                  </w:divBdr>
                </w:div>
                <w:div w:id="395469289">
                  <w:marLeft w:val="0"/>
                  <w:marRight w:val="0"/>
                  <w:marTop w:val="0"/>
                  <w:marBottom w:val="0"/>
                  <w:divBdr>
                    <w:top w:val="none" w:sz="0" w:space="0" w:color="auto"/>
                    <w:left w:val="none" w:sz="0" w:space="0" w:color="auto"/>
                    <w:bottom w:val="none" w:sz="0" w:space="0" w:color="auto"/>
                    <w:right w:val="none" w:sz="0" w:space="0" w:color="auto"/>
                  </w:divBdr>
                </w:div>
                <w:div w:id="846797354">
                  <w:marLeft w:val="0"/>
                  <w:marRight w:val="0"/>
                  <w:marTop w:val="0"/>
                  <w:marBottom w:val="0"/>
                  <w:divBdr>
                    <w:top w:val="none" w:sz="0" w:space="0" w:color="auto"/>
                    <w:left w:val="none" w:sz="0" w:space="0" w:color="auto"/>
                    <w:bottom w:val="none" w:sz="0" w:space="0" w:color="auto"/>
                    <w:right w:val="none" w:sz="0" w:space="0" w:color="auto"/>
                  </w:divBdr>
                </w:div>
                <w:div w:id="1107502130">
                  <w:marLeft w:val="0"/>
                  <w:marRight w:val="0"/>
                  <w:marTop w:val="0"/>
                  <w:marBottom w:val="0"/>
                  <w:divBdr>
                    <w:top w:val="none" w:sz="0" w:space="0" w:color="auto"/>
                    <w:left w:val="none" w:sz="0" w:space="0" w:color="auto"/>
                    <w:bottom w:val="none" w:sz="0" w:space="0" w:color="auto"/>
                    <w:right w:val="none" w:sz="0" w:space="0" w:color="auto"/>
                  </w:divBdr>
                </w:div>
                <w:div w:id="1378432625">
                  <w:marLeft w:val="0"/>
                  <w:marRight w:val="0"/>
                  <w:marTop w:val="0"/>
                  <w:marBottom w:val="0"/>
                  <w:divBdr>
                    <w:top w:val="none" w:sz="0" w:space="0" w:color="auto"/>
                    <w:left w:val="none" w:sz="0" w:space="0" w:color="auto"/>
                    <w:bottom w:val="none" w:sz="0" w:space="0" w:color="auto"/>
                    <w:right w:val="none" w:sz="0" w:space="0" w:color="auto"/>
                  </w:divBdr>
                </w:div>
              </w:divsChild>
            </w:div>
            <w:div w:id="2092266094">
              <w:marLeft w:val="0"/>
              <w:marRight w:val="0"/>
              <w:marTop w:val="0"/>
              <w:marBottom w:val="0"/>
              <w:divBdr>
                <w:top w:val="none" w:sz="0" w:space="0" w:color="auto"/>
                <w:left w:val="none" w:sz="0" w:space="0" w:color="auto"/>
                <w:bottom w:val="none" w:sz="0" w:space="0" w:color="auto"/>
                <w:right w:val="none" w:sz="0" w:space="0" w:color="auto"/>
              </w:divBdr>
              <w:divsChild>
                <w:div w:id="148670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354573">
      <w:bodyDiv w:val="1"/>
      <w:marLeft w:val="0"/>
      <w:marRight w:val="0"/>
      <w:marTop w:val="0"/>
      <w:marBottom w:val="0"/>
      <w:divBdr>
        <w:top w:val="none" w:sz="0" w:space="0" w:color="auto"/>
        <w:left w:val="none" w:sz="0" w:space="0" w:color="auto"/>
        <w:bottom w:val="none" w:sz="0" w:space="0" w:color="auto"/>
        <w:right w:val="none" w:sz="0" w:space="0" w:color="auto"/>
      </w:divBdr>
    </w:div>
    <w:div w:id="1052851734">
      <w:bodyDiv w:val="1"/>
      <w:marLeft w:val="0"/>
      <w:marRight w:val="0"/>
      <w:marTop w:val="0"/>
      <w:marBottom w:val="0"/>
      <w:divBdr>
        <w:top w:val="none" w:sz="0" w:space="0" w:color="auto"/>
        <w:left w:val="none" w:sz="0" w:space="0" w:color="auto"/>
        <w:bottom w:val="none" w:sz="0" w:space="0" w:color="auto"/>
        <w:right w:val="none" w:sz="0" w:space="0" w:color="auto"/>
      </w:divBdr>
    </w:div>
    <w:div w:id="1062101297">
      <w:bodyDiv w:val="1"/>
      <w:marLeft w:val="0"/>
      <w:marRight w:val="0"/>
      <w:marTop w:val="0"/>
      <w:marBottom w:val="0"/>
      <w:divBdr>
        <w:top w:val="none" w:sz="0" w:space="0" w:color="auto"/>
        <w:left w:val="none" w:sz="0" w:space="0" w:color="auto"/>
        <w:bottom w:val="none" w:sz="0" w:space="0" w:color="auto"/>
        <w:right w:val="none" w:sz="0" w:space="0" w:color="auto"/>
      </w:divBdr>
      <w:divsChild>
        <w:div w:id="665204705">
          <w:marLeft w:val="0"/>
          <w:marRight w:val="0"/>
          <w:marTop w:val="0"/>
          <w:marBottom w:val="0"/>
          <w:divBdr>
            <w:top w:val="none" w:sz="0" w:space="0" w:color="auto"/>
            <w:left w:val="none" w:sz="0" w:space="0" w:color="auto"/>
            <w:bottom w:val="none" w:sz="0" w:space="0" w:color="auto"/>
            <w:right w:val="none" w:sz="0" w:space="0" w:color="auto"/>
          </w:divBdr>
          <w:divsChild>
            <w:div w:id="1818496632">
              <w:marLeft w:val="0"/>
              <w:marRight w:val="0"/>
              <w:marTop w:val="0"/>
              <w:marBottom w:val="0"/>
              <w:divBdr>
                <w:top w:val="none" w:sz="0" w:space="0" w:color="auto"/>
                <w:left w:val="none" w:sz="0" w:space="0" w:color="auto"/>
                <w:bottom w:val="none" w:sz="0" w:space="0" w:color="auto"/>
                <w:right w:val="none" w:sz="0" w:space="0" w:color="auto"/>
              </w:divBdr>
              <w:divsChild>
                <w:div w:id="230040855">
                  <w:marLeft w:val="0"/>
                  <w:marRight w:val="0"/>
                  <w:marTop w:val="0"/>
                  <w:marBottom w:val="0"/>
                  <w:divBdr>
                    <w:top w:val="none" w:sz="0" w:space="0" w:color="auto"/>
                    <w:left w:val="none" w:sz="0" w:space="0" w:color="auto"/>
                    <w:bottom w:val="none" w:sz="0" w:space="0" w:color="auto"/>
                    <w:right w:val="none" w:sz="0" w:space="0" w:color="auto"/>
                  </w:divBdr>
                  <w:divsChild>
                    <w:div w:id="168054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037638">
      <w:bodyDiv w:val="1"/>
      <w:marLeft w:val="0"/>
      <w:marRight w:val="0"/>
      <w:marTop w:val="0"/>
      <w:marBottom w:val="0"/>
      <w:divBdr>
        <w:top w:val="none" w:sz="0" w:space="0" w:color="auto"/>
        <w:left w:val="none" w:sz="0" w:space="0" w:color="auto"/>
        <w:bottom w:val="none" w:sz="0" w:space="0" w:color="auto"/>
        <w:right w:val="none" w:sz="0" w:space="0" w:color="auto"/>
      </w:divBdr>
    </w:div>
    <w:div w:id="1115442413">
      <w:bodyDiv w:val="1"/>
      <w:marLeft w:val="0"/>
      <w:marRight w:val="0"/>
      <w:marTop w:val="0"/>
      <w:marBottom w:val="0"/>
      <w:divBdr>
        <w:top w:val="none" w:sz="0" w:space="0" w:color="auto"/>
        <w:left w:val="none" w:sz="0" w:space="0" w:color="auto"/>
        <w:bottom w:val="none" w:sz="0" w:space="0" w:color="auto"/>
        <w:right w:val="none" w:sz="0" w:space="0" w:color="auto"/>
      </w:divBdr>
      <w:divsChild>
        <w:div w:id="313338938">
          <w:marLeft w:val="0"/>
          <w:marRight w:val="0"/>
          <w:marTop w:val="0"/>
          <w:marBottom w:val="0"/>
          <w:divBdr>
            <w:top w:val="none" w:sz="0" w:space="0" w:color="auto"/>
            <w:left w:val="none" w:sz="0" w:space="0" w:color="auto"/>
            <w:bottom w:val="none" w:sz="0" w:space="0" w:color="auto"/>
            <w:right w:val="none" w:sz="0" w:space="0" w:color="auto"/>
          </w:divBdr>
          <w:divsChild>
            <w:div w:id="713193924">
              <w:marLeft w:val="0"/>
              <w:marRight w:val="0"/>
              <w:marTop w:val="0"/>
              <w:marBottom w:val="0"/>
              <w:divBdr>
                <w:top w:val="none" w:sz="0" w:space="0" w:color="auto"/>
                <w:left w:val="none" w:sz="0" w:space="0" w:color="auto"/>
                <w:bottom w:val="none" w:sz="0" w:space="0" w:color="auto"/>
                <w:right w:val="none" w:sz="0" w:space="0" w:color="auto"/>
              </w:divBdr>
              <w:divsChild>
                <w:div w:id="1786458513">
                  <w:marLeft w:val="0"/>
                  <w:marRight w:val="0"/>
                  <w:marTop w:val="0"/>
                  <w:marBottom w:val="0"/>
                  <w:divBdr>
                    <w:top w:val="none" w:sz="0" w:space="0" w:color="auto"/>
                    <w:left w:val="none" w:sz="0" w:space="0" w:color="auto"/>
                    <w:bottom w:val="none" w:sz="0" w:space="0" w:color="auto"/>
                    <w:right w:val="none" w:sz="0" w:space="0" w:color="auto"/>
                  </w:divBdr>
                  <w:divsChild>
                    <w:div w:id="19596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60634">
      <w:bodyDiv w:val="1"/>
      <w:marLeft w:val="0"/>
      <w:marRight w:val="0"/>
      <w:marTop w:val="0"/>
      <w:marBottom w:val="0"/>
      <w:divBdr>
        <w:top w:val="none" w:sz="0" w:space="0" w:color="auto"/>
        <w:left w:val="none" w:sz="0" w:space="0" w:color="auto"/>
        <w:bottom w:val="none" w:sz="0" w:space="0" w:color="auto"/>
        <w:right w:val="none" w:sz="0" w:space="0" w:color="auto"/>
      </w:divBdr>
    </w:div>
    <w:div w:id="1118841583">
      <w:bodyDiv w:val="1"/>
      <w:marLeft w:val="0"/>
      <w:marRight w:val="0"/>
      <w:marTop w:val="0"/>
      <w:marBottom w:val="0"/>
      <w:divBdr>
        <w:top w:val="none" w:sz="0" w:space="0" w:color="auto"/>
        <w:left w:val="none" w:sz="0" w:space="0" w:color="auto"/>
        <w:bottom w:val="none" w:sz="0" w:space="0" w:color="auto"/>
        <w:right w:val="none" w:sz="0" w:space="0" w:color="auto"/>
      </w:divBdr>
      <w:divsChild>
        <w:div w:id="1998655624">
          <w:marLeft w:val="0"/>
          <w:marRight w:val="0"/>
          <w:marTop w:val="0"/>
          <w:marBottom w:val="0"/>
          <w:divBdr>
            <w:top w:val="none" w:sz="0" w:space="0" w:color="auto"/>
            <w:left w:val="none" w:sz="0" w:space="0" w:color="auto"/>
            <w:bottom w:val="none" w:sz="0" w:space="0" w:color="auto"/>
            <w:right w:val="none" w:sz="0" w:space="0" w:color="auto"/>
          </w:divBdr>
          <w:divsChild>
            <w:div w:id="2056849522">
              <w:marLeft w:val="0"/>
              <w:marRight w:val="0"/>
              <w:marTop w:val="0"/>
              <w:marBottom w:val="0"/>
              <w:divBdr>
                <w:top w:val="none" w:sz="0" w:space="0" w:color="auto"/>
                <w:left w:val="none" w:sz="0" w:space="0" w:color="auto"/>
                <w:bottom w:val="none" w:sz="0" w:space="0" w:color="auto"/>
                <w:right w:val="none" w:sz="0" w:space="0" w:color="auto"/>
              </w:divBdr>
              <w:divsChild>
                <w:div w:id="164365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964636">
      <w:bodyDiv w:val="1"/>
      <w:marLeft w:val="0"/>
      <w:marRight w:val="0"/>
      <w:marTop w:val="0"/>
      <w:marBottom w:val="0"/>
      <w:divBdr>
        <w:top w:val="none" w:sz="0" w:space="0" w:color="auto"/>
        <w:left w:val="none" w:sz="0" w:space="0" w:color="auto"/>
        <w:bottom w:val="none" w:sz="0" w:space="0" w:color="auto"/>
        <w:right w:val="none" w:sz="0" w:space="0" w:color="auto"/>
      </w:divBdr>
      <w:divsChild>
        <w:div w:id="1144930487">
          <w:marLeft w:val="0"/>
          <w:marRight w:val="0"/>
          <w:marTop w:val="0"/>
          <w:marBottom w:val="0"/>
          <w:divBdr>
            <w:top w:val="none" w:sz="0" w:space="0" w:color="auto"/>
            <w:left w:val="none" w:sz="0" w:space="0" w:color="auto"/>
            <w:bottom w:val="none" w:sz="0" w:space="0" w:color="auto"/>
            <w:right w:val="none" w:sz="0" w:space="0" w:color="auto"/>
          </w:divBdr>
          <w:divsChild>
            <w:div w:id="1607233472">
              <w:marLeft w:val="0"/>
              <w:marRight w:val="0"/>
              <w:marTop w:val="0"/>
              <w:marBottom w:val="0"/>
              <w:divBdr>
                <w:top w:val="none" w:sz="0" w:space="0" w:color="auto"/>
                <w:left w:val="none" w:sz="0" w:space="0" w:color="auto"/>
                <w:bottom w:val="none" w:sz="0" w:space="0" w:color="auto"/>
                <w:right w:val="none" w:sz="0" w:space="0" w:color="auto"/>
              </w:divBdr>
              <w:divsChild>
                <w:div w:id="1954747406">
                  <w:marLeft w:val="0"/>
                  <w:marRight w:val="0"/>
                  <w:marTop w:val="0"/>
                  <w:marBottom w:val="0"/>
                  <w:divBdr>
                    <w:top w:val="none" w:sz="0" w:space="0" w:color="auto"/>
                    <w:left w:val="none" w:sz="0" w:space="0" w:color="auto"/>
                    <w:bottom w:val="none" w:sz="0" w:space="0" w:color="auto"/>
                    <w:right w:val="none" w:sz="0" w:space="0" w:color="auto"/>
                  </w:divBdr>
                  <w:divsChild>
                    <w:div w:id="87886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2623">
      <w:bodyDiv w:val="1"/>
      <w:marLeft w:val="0"/>
      <w:marRight w:val="0"/>
      <w:marTop w:val="0"/>
      <w:marBottom w:val="0"/>
      <w:divBdr>
        <w:top w:val="none" w:sz="0" w:space="0" w:color="auto"/>
        <w:left w:val="none" w:sz="0" w:space="0" w:color="auto"/>
        <w:bottom w:val="none" w:sz="0" w:space="0" w:color="auto"/>
        <w:right w:val="none" w:sz="0" w:space="0" w:color="auto"/>
      </w:divBdr>
      <w:divsChild>
        <w:div w:id="322658172">
          <w:marLeft w:val="0"/>
          <w:marRight w:val="0"/>
          <w:marTop w:val="0"/>
          <w:marBottom w:val="0"/>
          <w:divBdr>
            <w:top w:val="none" w:sz="0" w:space="0" w:color="auto"/>
            <w:left w:val="none" w:sz="0" w:space="0" w:color="auto"/>
            <w:bottom w:val="none" w:sz="0" w:space="0" w:color="auto"/>
            <w:right w:val="none" w:sz="0" w:space="0" w:color="auto"/>
          </w:divBdr>
          <w:divsChild>
            <w:div w:id="1801725895">
              <w:marLeft w:val="0"/>
              <w:marRight w:val="0"/>
              <w:marTop w:val="0"/>
              <w:marBottom w:val="0"/>
              <w:divBdr>
                <w:top w:val="none" w:sz="0" w:space="0" w:color="auto"/>
                <w:left w:val="none" w:sz="0" w:space="0" w:color="auto"/>
                <w:bottom w:val="none" w:sz="0" w:space="0" w:color="auto"/>
                <w:right w:val="none" w:sz="0" w:space="0" w:color="auto"/>
              </w:divBdr>
              <w:divsChild>
                <w:div w:id="1359891788">
                  <w:marLeft w:val="0"/>
                  <w:marRight w:val="0"/>
                  <w:marTop w:val="0"/>
                  <w:marBottom w:val="0"/>
                  <w:divBdr>
                    <w:top w:val="none" w:sz="0" w:space="0" w:color="auto"/>
                    <w:left w:val="none" w:sz="0" w:space="0" w:color="auto"/>
                    <w:bottom w:val="none" w:sz="0" w:space="0" w:color="auto"/>
                    <w:right w:val="none" w:sz="0" w:space="0" w:color="auto"/>
                  </w:divBdr>
                  <w:divsChild>
                    <w:div w:id="172459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967824">
      <w:bodyDiv w:val="1"/>
      <w:marLeft w:val="0"/>
      <w:marRight w:val="0"/>
      <w:marTop w:val="0"/>
      <w:marBottom w:val="0"/>
      <w:divBdr>
        <w:top w:val="none" w:sz="0" w:space="0" w:color="auto"/>
        <w:left w:val="none" w:sz="0" w:space="0" w:color="auto"/>
        <w:bottom w:val="none" w:sz="0" w:space="0" w:color="auto"/>
        <w:right w:val="none" w:sz="0" w:space="0" w:color="auto"/>
      </w:divBdr>
      <w:divsChild>
        <w:div w:id="2007004734">
          <w:marLeft w:val="0"/>
          <w:marRight w:val="0"/>
          <w:marTop w:val="0"/>
          <w:marBottom w:val="0"/>
          <w:divBdr>
            <w:top w:val="none" w:sz="0" w:space="0" w:color="auto"/>
            <w:left w:val="none" w:sz="0" w:space="0" w:color="auto"/>
            <w:bottom w:val="none" w:sz="0" w:space="0" w:color="auto"/>
            <w:right w:val="none" w:sz="0" w:space="0" w:color="auto"/>
          </w:divBdr>
          <w:divsChild>
            <w:div w:id="934243102">
              <w:marLeft w:val="0"/>
              <w:marRight w:val="0"/>
              <w:marTop w:val="0"/>
              <w:marBottom w:val="0"/>
              <w:divBdr>
                <w:top w:val="none" w:sz="0" w:space="0" w:color="auto"/>
                <w:left w:val="none" w:sz="0" w:space="0" w:color="auto"/>
                <w:bottom w:val="none" w:sz="0" w:space="0" w:color="auto"/>
                <w:right w:val="none" w:sz="0" w:space="0" w:color="auto"/>
              </w:divBdr>
              <w:divsChild>
                <w:div w:id="1542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060435">
      <w:bodyDiv w:val="1"/>
      <w:marLeft w:val="0"/>
      <w:marRight w:val="0"/>
      <w:marTop w:val="0"/>
      <w:marBottom w:val="0"/>
      <w:divBdr>
        <w:top w:val="none" w:sz="0" w:space="0" w:color="auto"/>
        <w:left w:val="none" w:sz="0" w:space="0" w:color="auto"/>
        <w:bottom w:val="none" w:sz="0" w:space="0" w:color="auto"/>
        <w:right w:val="none" w:sz="0" w:space="0" w:color="auto"/>
      </w:divBdr>
      <w:divsChild>
        <w:div w:id="1304846902">
          <w:marLeft w:val="0"/>
          <w:marRight w:val="0"/>
          <w:marTop w:val="0"/>
          <w:marBottom w:val="0"/>
          <w:divBdr>
            <w:top w:val="none" w:sz="0" w:space="0" w:color="auto"/>
            <w:left w:val="none" w:sz="0" w:space="0" w:color="auto"/>
            <w:bottom w:val="none" w:sz="0" w:space="0" w:color="auto"/>
            <w:right w:val="none" w:sz="0" w:space="0" w:color="auto"/>
          </w:divBdr>
          <w:divsChild>
            <w:div w:id="652873537">
              <w:marLeft w:val="0"/>
              <w:marRight w:val="0"/>
              <w:marTop w:val="0"/>
              <w:marBottom w:val="0"/>
              <w:divBdr>
                <w:top w:val="none" w:sz="0" w:space="0" w:color="auto"/>
                <w:left w:val="none" w:sz="0" w:space="0" w:color="auto"/>
                <w:bottom w:val="none" w:sz="0" w:space="0" w:color="auto"/>
                <w:right w:val="none" w:sz="0" w:space="0" w:color="auto"/>
              </w:divBdr>
              <w:divsChild>
                <w:div w:id="760177699">
                  <w:marLeft w:val="0"/>
                  <w:marRight w:val="0"/>
                  <w:marTop w:val="0"/>
                  <w:marBottom w:val="0"/>
                  <w:divBdr>
                    <w:top w:val="none" w:sz="0" w:space="0" w:color="auto"/>
                    <w:left w:val="none" w:sz="0" w:space="0" w:color="auto"/>
                    <w:bottom w:val="none" w:sz="0" w:space="0" w:color="auto"/>
                    <w:right w:val="none" w:sz="0" w:space="0" w:color="auto"/>
                  </w:divBdr>
                  <w:divsChild>
                    <w:div w:id="116636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179882">
      <w:bodyDiv w:val="1"/>
      <w:marLeft w:val="0"/>
      <w:marRight w:val="0"/>
      <w:marTop w:val="0"/>
      <w:marBottom w:val="0"/>
      <w:divBdr>
        <w:top w:val="none" w:sz="0" w:space="0" w:color="auto"/>
        <w:left w:val="none" w:sz="0" w:space="0" w:color="auto"/>
        <w:bottom w:val="none" w:sz="0" w:space="0" w:color="auto"/>
        <w:right w:val="none" w:sz="0" w:space="0" w:color="auto"/>
      </w:divBdr>
      <w:divsChild>
        <w:div w:id="422729476">
          <w:marLeft w:val="0"/>
          <w:marRight w:val="0"/>
          <w:marTop w:val="0"/>
          <w:marBottom w:val="0"/>
          <w:divBdr>
            <w:top w:val="none" w:sz="0" w:space="0" w:color="auto"/>
            <w:left w:val="none" w:sz="0" w:space="0" w:color="auto"/>
            <w:bottom w:val="none" w:sz="0" w:space="0" w:color="auto"/>
            <w:right w:val="none" w:sz="0" w:space="0" w:color="auto"/>
          </w:divBdr>
          <w:divsChild>
            <w:div w:id="903368223">
              <w:marLeft w:val="0"/>
              <w:marRight w:val="0"/>
              <w:marTop w:val="0"/>
              <w:marBottom w:val="0"/>
              <w:divBdr>
                <w:top w:val="none" w:sz="0" w:space="0" w:color="auto"/>
                <w:left w:val="none" w:sz="0" w:space="0" w:color="auto"/>
                <w:bottom w:val="none" w:sz="0" w:space="0" w:color="auto"/>
                <w:right w:val="none" w:sz="0" w:space="0" w:color="auto"/>
              </w:divBdr>
              <w:divsChild>
                <w:div w:id="1943880957">
                  <w:marLeft w:val="0"/>
                  <w:marRight w:val="0"/>
                  <w:marTop w:val="0"/>
                  <w:marBottom w:val="0"/>
                  <w:divBdr>
                    <w:top w:val="none" w:sz="0" w:space="0" w:color="auto"/>
                    <w:left w:val="none" w:sz="0" w:space="0" w:color="auto"/>
                    <w:bottom w:val="none" w:sz="0" w:space="0" w:color="auto"/>
                    <w:right w:val="none" w:sz="0" w:space="0" w:color="auto"/>
                  </w:divBdr>
                  <w:divsChild>
                    <w:div w:id="19708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520361">
      <w:bodyDiv w:val="1"/>
      <w:marLeft w:val="0"/>
      <w:marRight w:val="0"/>
      <w:marTop w:val="0"/>
      <w:marBottom w:val="0"/>
      <w:divBdr>
        <w:top w:val="none" w:sz="0" w:space="0" w:color="auto"/>
        <w:left w:val="none" w:sz="0" w:space="0" w:color="auto"/>
        <w:bottom w:val="none" w:sz="0" w:space="0" w:color="auto"/>
        <w:right w:val="none" w:sz="0" w:space="0" w:color="auto"/>
      </w:divBdr>
      <w:divsChild>
        <w:div w:id="520436929">
          <w:marLeft w:val="0"/>
          <w:marRight w:val="0"/>
          <w:marTop w:val="0"/>
          <w:marBottom w:val="0"/>
          <w:divBdr>
            <w:top w:val="none" w:sz="0" w:space="0" w:color="auto"/>
            <w:left w:val="none" w:sz="0" w:space="0" w:color="auto"/>
            <w:bottom w:val="none" w:sz="0" w:space="0" w:color="auto"/>
            <w:right w:val="none" w:sz="0" w:space="0" w:color="auto"/>
          </w:divBdr>
          <w:divsChild>
            <w:div w:id="566035313">
              <w:marLeft w:val="0"/>
              <w:marRight w:val="0"/>
              <w:marTop w:val="0"/>
              <w:marBottom w:val="0"/>
              <w:divBdr>
                <w:top w:val="none" w:sz="0" w:space="0" w:color="auto"/>
                <w:left w:val="none" w:sz="0" w:space="0" w:color="auto"/>
                <w:bottom w:val="none" w:sz="0" w:space="0" w:color="auto"/>
                <w:right w:val="none" w:sz="0" w:space="0" w:color="auto"/>
              </w:divBdr>
              <w:divsChild>
                <w:div w:id="133380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651584">
      <w:bodyDiv w:val="1"/>
      <w:marLeft w:val="0"/>
      <w:marRight w:val="0"/>
      <w:marTop w:val="0"/>
      <w:marBottom w:val="0"/>
      <w:divBdr>
        <w:top w:val="none" w:sz="0" w:space="0" w:color="auto"/>
        <w:left w:val="none" w:sz="0" w:space="0" w:color="auto"/>
        <w:bottom w:val="none" w:sz="0" w:space="0" w:color="auto"/>
        <w:right w:val="none" w:sz="0" w:space="0" w:color="auto"/>
      </w:divBdr>
      <w:divsChild>
        <w:div w:id="847408618">
          <w:marLeft w:val="0"/>
          <w:marRight w:val="0"/>
          <w:marTop w:val="0"/>
          <w:marBottom w:val="0"/>
          <w:divBdr>
            <w:top w:val="none" w:sz="0" w:space="0" w:color="auto"/>
            <w:left w:val="none" w:sz="0" w:space="0" w:color="auto"/>
            <w:bottom w:val="none" w:sz="0" w:space="0" w:color="auto"/>
            <w:right w:val="none" w:sz="0" w:space="0" w:color="auto"/>
          </w:divBdr>
          <w:divsChild>
            <w:div w:id="885682412">
              <w:marLeft w:val="0"/>
              <w:marRight w:val="0"/>
              <w:marTop w:val="0"/>
              <w:marBottom w:val="0"/>
              <w:divBdr>
                <w:top w:val="none" w:sz="0" w:space="0" w:color="auto"/>
                <w:left w:val="none" w:sz="0" w:space="0" w:color="auto"/>
                <w:bottom w:val="none" w:sz="0" w:space="0" w:color="auto"/>
                <w:right w:val="none" w:sz="0" w:space="0" w:color="auto"/>
              </w:divBdr>
              <w:divsChild>
                <w:div w:id="568998150">
                  <w:marLeft w:val="0"/>
                  <w:marRight w:val="0"/>
                  <w:marTop w:val="0"/>
                  <w:marBottom w:val="0"/>
                  <w:divBdr>
                    <w:top w:val="none" w:sz="0" w:space="0" w:color="auto"/>
                    <w:left w:val="none" w:sz="0" w:space="0" w:color="auto"/>
                    <w:bottom w:val="none" w:sz="0" w:space="0" w:color="auto"/>
                    <w:right w:val="none" w:sz="0" w:space="0" w:color="auto"/>
                  </w:divBdr>
                  <w:divsChild>
                    <w:div w:id="78388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487316">
      <w:bodyDiv w:val="1"/>
      <w:marLeft w:val="0"/>
      <w:marRight w:val="0"/>
      <w:marTop w:val="0"/>
      <w:marBottom w:val="0"/>
      <w:divBdr>
        <w:top w:val="none" w:sz="0" w:space="0" w:color="auto"/>
        <w:left w:val="none" w:sz="0" w:space="0" w:color="auto"/>
        <w:bottom w:val="none" w:sz="0" w:space="0" w:color="auto"/>
        <w:right w:val="none" w:sz="0" w:space="0" w:color="auto"/>
      </w:divBdr>
    </w:div>
    <w:div w:id="1216939678">
      <w:bodyDiv w:val="1"/>
      <w:marLeft w:val="0"/>
      <w:marRight w:val="0"/>
      <w:marTop w:val="0"/>
      <w:marBottom w:val="0"/>
      <w:divBdr>
        <w:top w:val="none" w:sz="0" w:space="0" w:color="auto"/>
        <w:left w:val="none" w:sz="0" w:space="0" w:color="auto"/>
        <w:bottom w:val="none" w:sz="0" w:space="0" w:color="auto"/>
        <w:right w:val="none" w:sz="0" w:space="0" w:color="auto"/>
      </w:divBdr>
      <w:divsChild>
        <w:div w:id="1214390506">
          <w:marLeft w:val="0"/>
          <w:marRight w:val="0"/>
          <w:marTop w:val="0"/>
          <w:marBottom w:val="0"/>
          <w:divBdr>
            <w:top w:val="none" w:sz="0" w:space="0" w:color="auto"/>
            <w:left w:val="none" w:sz="0" w:space="0" w:color="auto"/>
            <w:bottom w:val="none" w:sz="0" w:space="0" w:color="auto"/>
            <w:right w:val="none" w:sz="0" w:space="0" w:color="auto"/>
          </w:divBdr>
          <w:divsChild>
            <w:div w:id="1648315899">
              <w:marLeft w:val="0"/>
              <w:marRight w:val="0"/>
              <w:marTop w:val="0"/>
              <w:marBottom w:val="0"/>
              <w:divBdr>
                <w:top w:val="none" w:sz="0" w:space="0" w:color="auto"/>
                <w:left w:val="none" w:sz="0" w:space="0" w:color="auto"/>
                <w:bottom w:val="none" w:sz="0" w:space="0" w:color="auto"/>
                <w:right w:val="none" w:sz="0" w:space="0" w:color="auto"/>
              </w:divBdr>
              <w:divsChild>
                <w:div w:id="19211940">
                  <w:marLeft w:val="0"/>
                  <w:marRight w:val="0"/>
                  <w:marTop w:val="0"/>
                  <w:marBottom w:val="0"/>
                  <w:divBdr>
                    <w:top w:val="none" w:sz="0" w:space="0" w:color="auto"/>
                    <w:left w:val="none" w:sz="0" w:space="0" w:color="auto"/>
                    <w:bottom w:val="none" w:sz="0" w:space="0" w:color="auto"/>
                    <w:right w:val="none" w:sz="0" w:space="0" w:color="auto"/>
                  </w:divBdr>
                  <w:divsChild>
                    <w:div w:id="74411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472283">
      <w:bodyDiv w:val="1"/>
      <w:marLeft w:val="0"/>
      <w:marRight w:val="0"/>
      <w:marTop w:val="0"/>
      <w:marBottom w:val="0"/>
      <w:divBdr>
        <w:top w:val="none" w:sz="0" w:space="0" w:color="auto"/>
        <w:left w:val="none" w:sz="0" w:space="0" w:color="auto"/>
        <w:bottom w:val="none" w:sz="0" w:space="0" w:color="auto"/>
        <w:right w:val="none" w:sz="0" w:space="0" w:color="auto"/>
      </w:divBdr>
      <w:divsChild>
        <w:div w:id="1600987931">
          <w:marLeft w:val="0"/>
          <w:marRight w:val="0"/>
          <w:marTop w:val="0"/>
          <w:marBottom w:val="0"/>
          <w:divBdr>
            <w:top w:val="none" w:sz="0" w:space="0" w:color="auto"/>
            <w:left w:val="none" w:sz="0" w:space="0" w:color="auto"/>
            <w:bottom w:val="none" w:sz="0" w:space="0" w:color="auto"/>
            <w:right w:val="none" w:sz="0" w:space="0" w:color="auto"/>
          </w:divBdr>
          <w:divsChild>
            <w:div w:id="1823618528">
              <w:marLeft w:val="0"/>
              <w:marRight w:val="0"/>
              <w:marTop w:val="0"/>
              <w:marBottom w:val="0"/>
              <w:divBdr>
                <w:top w:val="none" w:sz="0" w:space="0" w:color="auto"/>
                <w:left w:val="none" w:sz="0" w:space="0" w:color="auto"/>
                <w:bottom w:val="none" w:sz="0" w:space="0" w:color="auto"/>
                <w:right w:val="none" w:sz="0" w:space="0" w:color="auto"/>
              </w:divBdr>
              <w:divsChild>
                <w:div w:id="25135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79690">
      <w:bodyDiv w:val="1"/>
      <w:marLeft w:val="0"/>
      <w:marRight w:val="0"/>
      <w:marTop w:val="0"/>
      <w:marBottom w:val="0"/>
      <w:divBdr>
        <w:top w:val="none" w:sz="0" w:space="0" w:color="auto"/>
        <w:left w:val="none" w:sz="0" w:space="0" w:color="auto"/>
        <w:bottom w:val="none" w:sz="0" w:space="0" w:color="auto"/>
        <w:right w:val="none" w:sz="0" w:space="0" w:color="auto"/>
      </w:divBdr>
      <w:divsChild>
        <w:div w:id="886532565">
          <w:marLeft w:val="0"/>
          <w:marRight w:val="0"/>
          <w:marTop w:val="0"/>
          <w:marBottom w:val="0"/>
          <w:divBdr>
            <w:top w:val="none" w:sz="0" w:space="0" w:color="auto"/>
            <w:left w:val="none" w:sz="0" w:space="0" w:color="auto"/>
            <w:bottom w:val="none" w:sz="0" w:space="0" w:color="auto"/>
            <w:right w:val="none" w:sz="0" w:space="0" w:color="auto"/>
          </w:divBdr>
          <w:divsChild>
            <w:div w:id="2029526156">
              <w:marLeft w:val="0"/>
              <w:marRight w:val="0"/>
              <w:marTop w:val="0"/>
              <w:marBottom w:val="0"/>
              <w:divBdr>
                <w:top w:val="none" w:sz="0" w:space="0" w:color="auto"/>
                <w:left w:val="none" w:sz="0" w:space="0" w:color="auto"/>
                <w:bottom w:val="none" w:sz="0" w:space="0" w:color="auto"/>
                <w:right w:val="none" w:sz="0" w:space="0" w:color="auto"/>
              </w:divBdr>
              <w:divsChild>
                <w:div w:id="148978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6144">
      <w:bodyDiv w:val="1"/>
      <w:marLeft w:val="0"/>
      <w:marRight w:val="0"/>
      <w:marTop w:val="0"/>
      <w:marBottom w:val="0"/>
      <w:divBdr>
        <w:top w:val="none" w:sz="0" w:space="0" w:color="auto"/>
        <w:left w:val="none" w:sz="0" w:space="0" w:color="auto"/>
        <w:bottom w:val="none" w:sz="0" w:space="0" w:color="auto"/>
        <w:right w:val="none" w:sz="0" w:space="0" w:color="auto"/>
      </w:divBdr>
      <w:divsChild>
        <w:div w:id="1436437428">
          <w:marLeft w:val="0"/>
          <w:marRight w:val="0"/>
          <w:marTop w:val="0"/>
          <w:marBottom w:val="0"/>
          <w:divBdr>
            <w:top w:val="none" w:sz="0" w:space="0" w:color="auto"/>
            <w:left w:val="none" w:sz="0" w:space="0" w:color="auto"/>
            <w:bottom w:val="none" w:sz="0" w:space="0" w:color="auto"/>
            <w:right w:val="none" w:sz="0" w:space="0" w:color="auto"/>
          </w:divBdr>
          <w:divsChild>
            <w:div w:id="1867794679">
              <w:marLeft w:val="0"/>
              <w:marRight w:val="0"/>
              <w:marTop w:val="0"/>
              <w:marBottom w:val="0"/>
              <w:divBdr>
                <w:top w:val="none" w:sz="0" w:space="0" w:color="auto"/>
                <w:left w:val="none" w:sz="0" w:space="0" w:color="auto"/>
                <w:bottom w:val="none" w:sz="0" w:space="0" w:color="auto"/>
                <w:right w:val="none" w:sz="0" w:space="0" w:color="auto"/>
              </w:divBdr>
              <w:divsChild>
                <w:div w:id="420369070">
                  <w:marLeft w:val="0"/>
                  <w:marRight w:val="0"/>
                  <w:marTop w:val="0"/>
                  <w:marBottom w:val="0"/>
                  <w:divBdr>
                    <w:top w:val="none" w:sz="0" w:space="0" w:color="auto"/>
                    <w:left w:val="none" w:sz="0" w:space="0" w:color="auto"/>
                    <w:bottom w:val="none" w:sz="0" w:space="0" w:color="auto"/>
                    <w:right w:val="none" w:sz="0" w:space="0" w:color="auto"/>
                  </w:divBdr>
                  <w:divsChild>
                    <w:div w:id="110770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096214">
      <w:bodyDiv w:val="1"/>
      <w:marLeft w:val="0"/>
      <w:marRight w:val="0"/>
      <w:marTop w:val="0"/>
      <w:marBottom w:val="0"/>
      <w:divBdr>
        <w:top w:val="none" w:sz="0" w:space="0" w:color="auto"/>
        <w:left w:val="none" w:sz="0" w:space="0" w:color="auto"/>
        <w:bottom w:val="none" w:sz="0" w:space="0" w:color="auto"/>
        <w:right w:val="none" w:sz="0" w:space="0" w:color="auto"/>
      </w:divBdr>
      <w:divsChild>
        <w:div w:id="1322081405">
          <w:marLeft w:val="0"/>
          <w:marRight w:val="0"/>
          <w:marTop w:val="0"/>
          <w:marBottom w:val="0"/>
          <w:divBdr>
            <w:top w:val="none" w:sz="0" w:space="0" w:color="auto"/>
            <w:left w:val="none" w:sz="0" w:space="0" w:color="auto"/>
            <w:bottom w:val="none" w:sz="0" w:space="0" w:color="auto"/>
            <w:right w:val="none" w:sz="0" w:space="0" w:color="auto"/>
          </w:divBdr>
          <w:divsChild>
            <w:div w:id="1123115340">
              <w:marLeft w:val="0"/>
              <w:marRight w:val="0"/>
              <w:marTop w:val="0"/>
              <w:marBottom w:val="0"/>
              <w:divBdr>
                <w:top w:val="none" w:sz="0" w:space="0" w:color="auto"/>
                <w:left w:val="none" w:sz="0" w:space="0" w:color="auto"/>
                <w:bottom w:val="none" w:sz="0" w:space="0" w:color="auto"/>
                <w:right w:val="none" w:sz="0" w:space="0" w:color="auto"/>
              </w:divBdr>
              <w:divsChild>
                <w:div w:id="35507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5593">
      <w:bodyDiv w:val="1"/>
      <w:marLeft w:val="0"/>
      <w:marRight w:val="0"/>
      <w:marTop w:val="0"/>
      <w:marBottom w:val="0"/>
      <w:divBdr>
        <w:top w:val="none" w:sz="0" w:space="0" w:color="auto"/>
        <w:left w:val="none" w:sz="0" w:space="0" w:color="auto"/>
        <w:bottom w:val="none" w:sz="0" w:space="0" w:color="auto"/>
        <w:right w:val="none" w:sz="0" w:space="0" w:color="auto"/>
      </w:divBdr>
      <w:divsChild>
        <w:div w:id="1168247467">
          <w:marLeft w:val="0"/>
          <w:marRight w:val="0"/>
          <w:marTop w:val="0"/>
          <w:marBottom w:val="0"/>
          <w:divBdr>
            <w:top w:val="none" w:sz="0" w:space="0" w:color="auto"/>
            <w:left w:val="none" w:sz="0" w:space="0" w:color="auto"/>
            <w:bottom w:val="none" w:sz="0" w:space="0" w:color="auto"/>
            <w:right w:val="none" w:sz="0" w:space="0" w:color="auto"/>
          </w:divBdr>
          <w:divsChild>
            <w:div w:id="511577371">
              <w:marLeft w:val="0"/>
              <w:marRight w:val="0"/>
              <w:marTop w:val="0"/>
              <w:marBottom w:val="0"/>
              <w:divBdr>
                <w:top w:val="none" w:sz="0" w:space="0" w:color="auto"/>
                <w:left w:val="none" w:sz="0" w:space="0" w:color="auto"/>
                <w:bottom w:val="none" w:sz="0" w:space="0" w:color="auto"/>
                <w:right w:val="none" w:sz="0" w:space="0" w:color="auto"/>
              </w:divBdr>
              <w:divsChild>
                <w:div w:id="440537006">
                  <w:marLeft w:val="0"/>
                  <w:marRight w:val="0"/>
                  <w:marTop w:val="0"/>
                  <w:marBottom w:val="0"/>
                  <w:divBdr>
                    <w:top w:val="none" w:sz="0" w:space="0" w:color="auto"/>
                    <w:left w:val="none" w:sz="0" w:space="0" w:color="auto"/>
                    <w:bottom w:val="none" w:sz="0" w:space="0" w:color="auto"/>
                    <w:right w:val="none" w:sz="0" w:space="0" w:color="auto"/>
                  </w:divBdr>
                  <w:divsChild>
                    <w:div w:id="178199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6845167">
      <w:bodyDiv w:val="1"/>
      <w:marLeft w:val="0"/>
      <w:marRight w:val="0"/>
      <w:marTop w:val="0"/>
      <w:marBottom w:val="0"/>
      <w:divBdr>
        <w:top w:val="none" w:sz="0" w:space="0" w:color="auto"/>
        <w:left w:val="none" w:sz="0" w:space="0" w:color="auto"/>
        <w:bottom w:val="none" w:sz="0" w:space="0" w:color="auto"/>
        <w:right w:val="none" w:sz="0" w:space="0" w:color="auto"/>
      </w:divBdr>
      <w:divsChild>
        <w:div w:id="1971012471">
          <w:marLeft w:val="0"/>
          <w:marRight w:val="0"/>
          <w:marTop w:val="0"/>
          <w:marBottom w:val="0"/>
          <w:divBdr>
            <w:top w:val="none" w:sz="0" w:space="0" w:color="auto"/>
            <w:left w:val="none" w:sz="0" w:space="0" w:color="auto"/>
            <w:bottom w:val="none" w:sz="0" w:space="0" w:color="auto"/>
            <w:right w:val="none" w:sz="0" w:space="0" w:color="auto"/>
          </w:divBdr>
          <w:divsChild>
            <w:div w:id="2052612613">
              <w:marLeft w:val="0"/>
              <w:marRight w:val="0"/>
              <w:marTop w:val="0"/>
              <w:marBottom w:val="0"/>
              <w:divBdr>
                <w:top w:val="none" w:sz="0" w:space="0" w:color="auto"/>
                <w:left w:val="none" w:sz="0" w:space="0" w:color="auto"/>
                <w:bottom w:val="none" w:sz="0" w:space="0" w:color="auto"/>
                <w:right w:val="none" w:sz="0" w:space="0" w:color="auto"/>
              </w:divBdr>
              <w:divsChild>
                <w:div w:id="113652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597910">
      <w:bodyDiv w:val="1"/>
      <w:marLeft w:val="0"/>
      <w:marRight w:val="0"/>
      <w:marTop w:val="0"/>
      <w:marBottom w:val="0"/>
      <w:divBdr>
        <w:top w:val="none" w:sz="0" w:space="0" w:color="auto"/>
        <w:left w:val="none" w:sz="0" w:space="0" w:color="auto"/>
        <w:bottom w:val="none" w:sz="0" w:space="0" w:color="auto"/>
        <w:right w:val="none" w:sz="0" w:space="0" w:color="auto"/>
      </w:divBdr>
      <w:divsChild>
        <w:div w:id="1277561832">
          <w:marLeft w:val="0"/>
          <w:marRight w:val="0"/>
          <w:marTop w:val="0"/>
          <w:marBottom w:val="0"/>
          <w:divBdr>
            <w:top w:val="none" w:sz="0" w:space="0" w:color="auto"/>
            <w:left w:val="none" w:sz="0" w:space="0" w:color="auto"/>
            <w:bottom w:val="none" w:sz="0" w:space="0" w:color="auto"/>
            <w:right w:val="none" w:sz="0" w:space="0" w:color="auto"/>
          </w:divBdr>
          <w:divsChild>
            <w:div w:id="479618147">
              <w:marLeft w:val="0"/>
              <w:marRight w:val="0"/>
              <w:marTop w:val="0"/>
              <w:marBottom w:val="0"/>
              <w:divBdr>
                <w:top w:val="none" w:sz="0" w:space="0" w:color="auto"/>
                <w:left w:val="none" w:sz="0" w:space="0" w:color="auto"/>
                <w:bottom w:val="none" w:sz="0" w:space="0" w:color="auto"/>
                <w:right w:val="none" w:sz="0" w:space="0" w:color="auto"/>
              </w:divBdr>
              <w:divsChild>
                <w:div w:id="1599176507">
                  <w:marLeft w:val="0"/>
                  <w:marRight w:val="0"/>
                  <w:marTop w:val="0"/>
                  <w:marBottom w:val="0"/>
                  <w:divBdr>
                    <w:top w:val="none" w:sz="0" w:space="0" w:color="auto"/>
                    <w:left w:val="none" w:sz="0" w:space="0" w:color="auto"/>
                    <w:bottom w:val="none" w:sz="0" w:space="0" w:color="auto"/>
                    <w:right w:val="none" w:sz="0" w:space="0" w:color="auto"/>
                  </w:divBdr>
                  <w:divsChild>
                    <w:div w:id="81568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150530">
      <w:bodyDiv w:val="1"/>
      <w:marLeft w:val="0"/>
      <w:marRight w:val="0"/>
      <w:marTop w:val="0"/>
      <w:marBottom w:val="0"/>
      <w:divBdr>
        <w:top w:val="none" w:sz="0" w:space="0" w:color="auto"/>
        <w:left w:val="none" w:sz="0" w:space="0" w:color="auto"/>
        <w:bottom w:val="none" w:sz="0" w:space="0" w:color="auto"/>
        <w:right w:val="none" w:sz="0" w:space="0" w:color="auto"/>
      </w:divBdr>
      <w:divsChild>
        <w:div w:id="2135713104">
          <w:marLeft w:val="0"/>
          <w:marRight w:val="0"/>
          <w:marTop w:val="0"/>
          <w:marBottom w:val="0"/>
          <w:divBdr>
            <w:top w:val="none" w:sz="0" w:space="0" w:color="auto"/>
            <w:left w:val="none" w:sz="0" w:space="0" w:color="auto"/>
            <w:bottom w:val="none" w:sz="0" w:space="0" w:color="auto"/>
            <w:right w:val="none" w:sz="0" w:space="0" w:color="auto"/>
          </w:divBdr>
          <w:divsChild>
            <w:div w:id="1909265403">
              <w:marLeft w:val="0"/>
              <w:marRight w:val="0"/>
              <w:marTop w:val="0"/>
              <w:marBottom w:val="0"/>
              <w:divBdr>
                <w:top w:val="none" w:sz="0" w:space="0" w:color="auto"/>
                <w:left w:val="none" w:sz="0" w:space="0" w:color="auto"/>
                <w:bottom w:val="none" w:sz="0" w:space="0" w:color="auto"/>
                <w:right w:val="none" w:sz="0" w:space="0" w:color="auto"/>
              </w:divBdr>
              <w:divsChild>
                <w:div w:id="60843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255391">
      <w:bodyDiv w:val="1"/>
      <w:marLeft w:val="0"/>
      <w:marRight w:val="0"/>
      <w:marTop w:val="0"/>
      <w:marBottom w:val="0"/>
      <w:divBdr>
        <w:top w:val="none" w:sz="0" w:space="0" w:color="auto"/>
        <w:left w:val="none" w:sz="0" w:space="0" w:color="auto"/>
        <w:bottom w:val="none" w:sz="0" w:space="0" w:color="auto"/>
        <w:right w:val="none" w:sz="0" w:space="0" w:color="auto"/>
      </w:divBdr>
      <w:divsChild>
        <w:div w:id="380061826">
          <w:marLeft w:val="0"/>
          <w:marRight w:val="0"/>
          <w:marTop w:val="0"/>
          <w:marBottom w:val="0"/>
          <w:divBdr>
            <w:top w:val="none" w:sz="0" w:space="0" w:color="auto"/>
            <w:left w:val="none" w:sz="0" w:space="0" w:color="auto"/>
            <w:bottom w:val="none" w:sz="0" w:space="0" w:color="auto"/>
            <w:right w:val="none" w:sz="0" w:space="0" w:color="auto"/>
          </w:divBdr>
          <w:divsChild>
            <w:div w:id="803668012">
              <w:marLeft w:val="0"/>
              <w:marRight w:val="0"/>
              <w:marTop w:val="0"/>
              <w:marBottom w:val="0"/>
              <w:divBdr>
                <w:top w:val="none" w:sz="0" w:space="0" w:color="auto"/>
                <w:left w:val="none" w:sz="0" w:space="0" w:color="auto"/>
                <w:bottom w:val="none" w:sz="0" w:space="0" w:color="auto"/>
                <w:right w:val="none" w:sz="0" w:space="0" w:color="auto"/>
              </w:divBdr>
              <w:divsChild>
                <w:div w:id="166901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2357">
      <w:bodyDiv w:val="1"/>
      <w:marLeft w:val="0"/>
      <w:marRight w:val="0"/>
      <w:marTop w:val="0"/>
      <w:marBottom w:val="0"/>
      <w:divBdr>
        <w:top w:val="none" w:sz="0" w:space="0" w:color="auto"/>
        <w:left w:val="none" w:sz="0" w:space="0" w:color="auto"/>
        <w:bottom w:val="none" w:sz="0" w:space="0" w:color="auto"/>
        <w:right w:val="none" w:sz="0" w:space="0" w:color="auto"/>
      </w:divBdr>
    </w:div>
    <w:div w:id="1296571157">
      <w:bodyDiv w:val="1"/>
      <w:marLeft w:val="0"/>
      <w:marRight w:val="0"/>
      <w:marTop w:val="0"/>
      <w:marBottom w:val="0"/>
      <w:divBdr>
        <w:top w:val="none" w:sz="0" w:space="0" w:color="auto"/>
        <w:left w:val="none" w:sz="0" w:space="0" w:color="auto"/>
        <w:bottom w:val="none" w:sz="0" w:space="0" w:color="auto"/>
        <w:right w:val="none" w:sz="0" w:space="0" w:color="auto"/>
      </w:divBdr>
      <w:divsChild>
        <w:div w:id="658657408">
          <w:marLeft w:val="0"/>
          <w:marRight w:val="0"/>
          <w:marTop w:val="0"/>
          <w:marBottom w:val="0"/>
          <w:divBdr>
            <w:top w:val="none" w:sz="0" w:space="0" w:color="auto"/>
            <w:left w:val="none" w:sz="0" w:space="0" w:color="auto"/>
            <w:bottom w:val="none" w:sz="0" w:space="0" w:color="auto"/>
            <w:right w:val="none" w:sz="0" w:space="0" w:color="auto"/>
          </w:divBdr>
          <w:divsChild>
            <w:div w:id="68621361">
              <w:marLeft w:val="0"/>
              <w:marRight w:val="0"/>
              <w:marTop w:val="0"/>
              <w:marBottom w:val="0"/>
              <w:divBdr>
                <w:top w:val="none" w:sz="0" w:space="0" w:color="auto"/>
                <w:left w:val="none" w:sz="0" w:space="0" w:color="auto"/>
                <w:bottom w:val="none" w:sz="0" w:space="0" w:color="auto"/>
                <w:right w:val="none" w:sz="0" w:space="0" w:color="auto"/>
              </w:divBdr>
              <w:divsChild>
                <w:div w:id="128623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069470">
      <w:bodyDiv w:val="1"/>
      <w:marLeft w:val="0"/>
      <w:marRight w:val="0"/>
      <w:marTop w:val="0"/>
      <w:marBottom w:val="0"/>
      <w:divBdr>
        <w:top w:val="none" w:sz="0" w:space="0" w:color="auto"/>
        <w:left w:val="none" w:sz="0" w:space="0" w:color="auto"/>
        <w:bottom w:val="none" w:sz="0" w:space="0" w:color="auto"/>
        <w:right w:val="none" w:sz="0" w:space="0" w:color="auto"/>
      </w:divBdr>
    </w:div>
    <w:div w:id="1306620843">
      <w:bodyDiv w:val="1"/>
      <w:marLeft w:val="0"/>
      <w:marRight w:val="0"/>
      <w:marTop w:val="0"/>
      <w:marBottom w:val="0"/>
      <w:divBdr>
        <w:top w:val="none" w:sz="0" w:space="0" w:color="auto"/>
        <w:left w:val="none" w:sz="0" w:space="0" w:color="auto"/>
        <w:bottom w:val="none" w:sz="0" w:space="0" w:color="auto"/>
        <w:right w:val="none" w:sz="0" w:space="0" w:color="auto"/>
      </w:divBdr>
      <w:divsChild>
        <w:div w:id="594704518">
          <w:marLeft w:val="0"/>
          <w:marRight w:val="0"/>
          <w:marTop w:val="0"/>
          <w:marBottom w:val="0"/>
          <w:divBdr>
            <w:top w:val="none" w:sz="0" w:space="0" w:color="auto"/>
            <w:left w:val="none" w:sz="0" w:space="0" w:color="auto"/>
            <w:bottom w:val="none" w:sz="0" w:space="0" w:color="auto"/>
            <w:right w:val="none" w:sz="0" w:space="0" w:color="auto"/>
          </w:divBdr>
          <w:divsChild>
            <w:div w:id="2120636780">
              <w:marLeft w:val="0"/>
              <w:marRight w:val="0"/>
              <w:marTop w:val="0"/>
              <w:marBottom w:val="0"/>
              <w:divBdr>
                <w:top w:val="none" w:sz="0" w:space="0" w:color="auto"/>
                <w:left w:val="none" w:sz="0" w:space="0" w:color="auto"/>
                <w:bottom w:val="none" w:sz="0" w:space="0" w:color="auto"/>
                <w:right w:val="none" w:sz="0" w:space="0" w:color="auto"/>
              </w:divBdr>
              <w:divsChild>
                <w:div w:id="1375885952">
                  <w:marLeft w:val="0"/>
                  <w:marRight w:val="0"/>
                  <w:marTop w:val="0"/>
                  <w:marBottom w:val="0"/>
                  <w:divBdr>
                    <w:top w:val="none" w:sz="0" w:space="0" w:color="auto"/>
                    <w:left w:val="none" w:sz="0" w:space="0" w:color="auto"/>
                    <w:bottom w:val="none" w:sz="0" w:space="0" w:color="auto"/>
                    <w:right w:val="none" w:sz="0" w:space="0" w:color="auto"/>
                  </w:divBdr>
                  <w:divsChild>
                    <w:div w:id="14091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550495">
      <w:bodyDiv w:val="1"/>
      <w:marLeft w:val="0"/>
      <w:marRight w:val="0"/>
      <w:marTop w:val="0"/>
      <w:marBottom w:val="0"/>
      <w:divBdr>
        <w:top w:val="none" w:sz="0" w:space="0" w:color="auto"/>
        <w:left w:val="none" w:sz="0" w:space="0" w:color="auto"/>
        <w:bottom w:val="none" w:sz="0" w:space="0" w:color="auto"/>
        <w:right w:val="none" w:sz="0" w:space="0" w:color="auto"/>
      </w:divBdr>
      <w:divsChild>
        <w:div w:id="222103290">
          <w:marLeft w:val="0"/>
          <w:marRight w:val="0"/>
          <w:marTop w:val="0"/>
          <w:marBottom w:val="0"/>
          <w:divBdr>
            <w:top w:val="none" w:sz="0" w:space="0" w:color="auto"/>
            <w:left w:val="none" w:sz="0" w:space="0" w:color="auto"/>
            <w:bottom w:val="none" w:sz="0" w:space="0" w:color="auto"/>
            <w:right w:val="none" w:sz="0" w:space="0" w:color="auto"/>
          </w:divBdr>
          <w:divsChild>
            <w:div w:id="564341363">
              <w:marLeft w:val="0"/>
              <w:marRight w:val="0"/>
              <w:marTop w:val="0"/>
              <w:marBottom w:val="0"/>
              <w:divBdr>
                <w:top w:val="none" w:sz="0" w:space="0" w:color="auto"/>
                <w:left w:val="none" w:sz="0" w:space="0" w:color="auto"/>
                <w:bottom w:val="none" w:sz="0" w:space="0" w:color="auto"/>
                <w:right w:val="none" w:sz="0" w:space="0" w:color="auto"/>
              </w:divBdr>
              <w:divsChild>
                <w:div w:id="199784414">
                  <w:marLeft w:val="0"/>
                  <w:marRight w:val="0"/>
                  <w:marTop w:val="0"/>
                  <w:marBottom w:val="0"/>
                  <w:divBdr>
                    <w:top w:val="none" w:sz="0" w:space="0" w:color="auto"/>
                    <w:left w:val="none" w:sz="0" w:space="0" w:color="auto"/>
                    <w:bottom w:val="none" w:sz="0" w:space="0" w:color="auto"/>
                    <w:right w:val="none" w:sz="0" w:space="0" w:color="auto"/>
                  </w:divBdr>
                </w:div>
              </w:divsChild>
            </w:div>
            <w:div w:id="1706296707">
              <w:marLeft w:val="0"/>
              <w:marRight w:val="0"/>
              <w:marTop w:val="0"/>
              <w:marBottom w:val="0"/>
              <w:divBdr>
                <w:top w:val="none" w:sz="0" w:space="0" w:color="auto"/>
                <w:left w:val="none" w:sz="0" w:space="0" w:color="auto"/>
                <w:bottom w:val="none" w:sz="0" w:space="0" w:color="auto"/>
                <w:right w:val="none" w:sz="0" w:space="0" w:color="auto"/>
              </w:divBdr>
              <w:divsChild>
                <w:div w:id="32401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427853">
          <w:marLeft w:val="0"/>
          <w:marRight w:val="0"/>
          <w:marTop w:val="0"/>
          <w:marBottom w:val="0"/>
          <w:divBdr>
            <w:top w:val="none" w:sz="0" w:space="0" w:color="auto"/>
            <w:left w:val="none" w:sz="0" w:space="0" w:color="auto"/>
            <w:bottom w:val="none" w:sz="0" w:space="0" w:color="auto"/>
            <w:right w:val="none" w:sz="0" w:space="0" w:color="auto"/>
          </w:divBdr>
          <w:divsChild>
            <w:div w:id="724304981">
              <w:marLeft w:val="0"/>
              <w:marRight w:val="0"/>
              <w:marTop w:val="0"/>
              <w:marBottom w:val="0"/>
              <w:divBdr>
                <w:top w:val="none" w:sz="0" w:space="0" w:color="auto"/>
                <w:left w:val="none" w:sz="0" w:space="0" w:color="auto"/>
                <w:bottom w:val="none" w:sz="0" w:space="0" w:color="auto"/>
                <w:right w:val="none" w:sz="0" w:space="0" w:color="auto"/>
              </w:divBdr>
              <w:divsChild>
                <w:div w:id="1289046489">
                  <w:marLeft w:val="0"/>
                  <w:marRight w:val="0"/>
                  <w:marTop w:val="0"/>
                  <w:marBottom w:val="0"/>
                  <w:divBdr>
                    <w:top w:val="none" w:sz="0" w:space="0" w:color="auto"/>
                    <w:left w:val="none" w:sz="0" w:space="0" w:color="auto"/>
                    <w:bottom w:val="none" w:sz="0" w:space="0" w:color="auto"/>
                    <w:right w:val="none" w:sz="0" w:space="0" w:color="auto"/>
                  </w:divBdr>
                </w:div>
              </w:divsChild>
            </w:div>
            <w:div w:id="2027906489">
              <w:marLeft w:val="0"/>
              <w:marRight w:val="0"/>
              <w:marTop w:val="0"/>
              <w:marBottom w:val="0"/>
              <w:divBdr>
                <w:top w:val="none" w:sz="0" w:space="0" w:color="auto"/>
                <w:left w:val="none" w:sz="0" w:space="0" w:color="auto"/>
                <w:bottom w:val="none" w:sz="0" w:space="0" w:color="auto"/>
                <w:right w:val="none" w:sz="0" w:space="0" w:color="auto"/>
              </w:divBdr>
              <w:divsChild>
                <w:div w:id="709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010806">
          <w:marLeft w:val="0"/>
          <w:marRight w:val="0"/>
          <w:marTop w:val="0"/>
          <w:marBottom w:val="0"/>
          <w:divBdr>
            <w:top w:val="none" w:sz="0" w:space="0" w:color="auto"/>
            <w:left w:val="none" w:sz="0" w:space="0" w:color="auto"/>
            <w:bottom w:val="none" w:sz="0" w:space="0" w:color="auto"/>
            <w:right w:val="none" w:sz="0" w:space="0" w:color="auto"/>
          </w:divBdr>
          <w:divsChild>
            <w:div w:id="518541378">
              <w:marLeft w:val="0"/>
              <w:marRight w:val="0"/>
              <w:marTop w:val="0"/>
              <w:marBottom w:val="0"/>
              <w:divBdr>
                <w:top w:val="none" w:sz="0" w:space="0" w:color="auto"/>
                <w:left w:val="none" w:sz="0" w:space="0" w:color="auto"/>
                <w:bottom w:val="none" w:sz="0" w:space="0" w:color="auto"/>
                <w:right w:val="none" w:sz="0" w:space="0" w:color="auto"/>
              </w:divBdr>
              <w:divsChild>
                <w:div w:id="1559708714">
                  <w:marLeft w:val="0"/>
                  <w:marRight w:val="0"/>
                  <w:marTop w:val="0"/>
                  <w:marBottom w:val="0"/>
                  <w:divBdr>
                    <w:top w:val="none" w:sz="0" w:space="0" w:color="auto"/>
                    <w:left w:val="none" w:sz="0" w:space="0" w:color="auto"/>
                    <w:bottom w:val="none" w:sz="0" w:space="0" w:color="auto"/>
                    <w:right w:val="none" w:sz="0" w:space="0" w:color="auto"/>
                  </w:divBdr>
                </w:div>
              </w:divsChild>
            </w:div>
            <w:div w:id="1283463619">
              <w:marLeft w:val="0"/>
              <w:marRight w:val="0"/>
              <w:marTop w:val="0"/>
              <w:marBottom w:val="0"/>
              <w:divBdr>
                <w:top w:val="none" w:sz="0" w:space="0" w:color="auto"/>
                <w:left w:val="none" w:sz="0" w:space="0" w:color="auto"/>
                <w:bottom w:val="none" w:sz="0" w:space="0" w:color="auto"/>
                <w:right w:val="none" w:sz="0" w:space="0" w:color="auto"/>
              </w:divBdr>
              <w:divsChild>
                <w:div w:id="38738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115">
          <w:marLeft w:val="0"/>
          <w:marRight w:val="0"/>
          <w:marTop w:val="0"/>
          <w:marBottom w:val="0"/>
          <w:divBdr>
            <w:top w:val="none" w:sz="0" w:space="0" w:color="auto"/>
            <w:left w:val="none" w:sz="0" w:space="0" w:color="auto"/>
            <w:bottom w:val="none" w:sz="0" w:space="0" w:color="auto"/>
            <w:right w:val="none" w:sz="0" w:space="0" w:color="auto"/>
          </w:divBdr>
          <w:divsChild>
            <w:div w:id="257907638">
              <w:marLeft w:val="0"/>
              <w:marRight w:val="0"/>
              <w:marTop w:val="0"/>
              <w:marBottom w:val="0"/>
              <w:divBdr>
                <w:top w:val="none" w:sz="0" w:space="0" w:color="auto"/>
                <w:left w:val="none" w:sz="0" w:space="0" w:color="auto"/>
                <w:bottom w:val="none" w:sz="0" w:space="0" w:color="auto"/>
                <w:right w:val="none" w:sz="0" w:space="0" w:color="auto"/>
              </w:divBdr>
              <w:divsChild>
                <w:div w:id="2040355947">
                  <w:marLeft w:val="0"/>
                  <w:marRight w:val="0"/>
                  <w:marTop w:val="0"/>
                  <w:marBottom w:val="0"/>
                  <w:divBdr>
                    <w:top w:val="none" w:sz="0" w:space="0" w:color="auto"/>
                    <w:left w:val="none" w:sz="0" w:space="0" w:color="auto"/>
                    <w:bottom w:val="none" w:sz="0" w:space="0" w:color="auto"/>
                    <w:right w:val="none" w:sz="0" w:space="0" w:color="auto"/>
                  </w:divBdr>
                </w:div>
              </w:divsChild>
            </w:div>
            <w:div w:id="259414281">
              <w:marLeft w:val="0"/>
              <w:marRight w:val="0"/>
              <w:marTop w:val="0"/>
              <w:marBottom w:val="0"/>
              <w:divBdr>
                <w:top w:val="none" w:sz="0" w:space="0" w:color="auto"/>
                <w:left w:val="none" w:sz="0" w:space="0" w:color="auto"/>
                <w:bottom w:val="none" w:sz="0" w:space="0" w:color="auto"/>
                <w:right w:val="none" w:sz="0" w:space="0" w:color="auto"/>
              </w:divBdr>
              <w:divsChild>
                <w:div w:id="159739899">
                  <w:marLeft w:val="0"/>
                  <w:marRight w:val="0"/>
                  <w:marTop w:val="0"/>
                  <w:marBottom w:val="0"/>
                  <w:divBdr>
                    <w:top w:val="none" w:sz="0" w:space="0" w:color="auto"/>
                    <w:left w:val="none" w:sz="0" w:space="0" w:color="auto"/>
                    <w:bottom w:val="none" w:sz="0" w:space="0" w:color="auto"/>
                    <w:right w:val="none" w:sz="0" w:space="0" w:color="auto"/>
                  </w:divBdr>
                </w:div>
                <w:div w:id="1257321035">
                  <w:marLeft w:val="0"/>
                  <w:marRight w:val="0"/>
                  <w:marTop w:val="0"/>
                  <w:marBottom w:val="0"/>
                  <w:divBdr>
                    <w:top w:val="none" w:sz="0" w:space="0" w:color="auto"/>
                    <w:left w:val="none" w:sz="0" w:space="0" w:color="auto"/>
                    <w:bottom w:val="none" w:sz="0" w:space="0" w:color="auto"/>
                    <w:right w:val="none" w:sz="0" w:space="0" w:color="auto"/>
                  </w:divBdr>
                </w:div>
              </w:divsChild>
            </w:div>
            <w:div w:id="868105896">
              <w:marLeft w:val="0"/>
              <w:marRight w:val="0"/>
              <w:marTop w:val="0"/>
              <w:marBottom w:val="0"/>
              <w:divBdr>
                <w:top w:val="none" w:sz="0" w:space="0" w:color="auto"/>
                <w:left w:val="none" w:sz="0" w:space="0" w:color="auto"/>
                <w:bottom w:val="none" w:sz="0" w:space="0" w:color="auto"/>
                <w:right w:val="none" w:sz="0" w:space="0" w:color="auto"/>
              </w:divBdr>
              <w:divsChild>
                <w:div w:id="1396858744">
                  <w:marLeft w:val="0"/>
                  <w:marRight w:val="0"/>
                  <w:marTop w:val="0"/>
                  <w:marBottom w:val="0"/>
                  <w:divBdr>
                    <w:top w:val="none" w:sz="0" w:space="0" w:color="auto"/>
                    <w:left w:val="none" w:sz="0" w:space="0" w:color="auto"/>
                    <w:bottom w:val="none" w:sz="0" w:space="0" w:color="auto"/>
                    <w:right w:val="none" w:sz="0" w:space="0" w:color="auto"/>
                  </w:divBdr>
                </w:div>
              </w:divsChild>
            </w:div>
            <w:div w:id="885290809">
              <w:marLeft w:val="0"/>
              <w:marRight w:val="0"/>
              <w:marTop w:val="0"/>
              <w:marBottom w:val="0"/>
              <w:divBdr>
                <w:top w:val="none" w:sz="0" w:space="0" w:color="auto"/>
                <w:left w:val="none" w:sz="0" w:space="0" w:color="auto"/>
                <w:bottom w:val="none" w:sz="0" w:space="0" w:color="auto"/>
                <w:right w:val="none" w:sz="0" w:space="0" w:color="auto"/>
              </w:divBdr>
              <w:divsChild>
                <w:div w:id="2057653431">
                  <w:marLeft w:val="0"/>
                  <w:marRight w:val="0"/>
                  <w:marTop w:val="0"/>
                  <w:marBottom w:val="0"/>
                  <w:divBdr>
                    <w:top w:val="none" w:sz="0" w:space="0" w:color="auto"/>
                    <w:left w:val="none" w:sz="0" w:space="0" w:color="auto"/>
                    <w:bottom w:val="none" w:sz="0" w:space="0" w:color="auto"/>
                    <w:right w:val="none" w:sz="0" w:space="0" w:color="auto"/>
                  </w:divBdr>
                </w:div>
              </w:divsChild>
            </w:div>
            <w:div w:id="889464644">
              <w:marLeft w:val="0"/>
              <w:marRight w:val="0"/>
              <w:marTop w:val="0"/>
              <w:marBottom w:val="0"/>
              <w:divBdr>
                <w:top w:val="none" w:sz="0" w:space="0" w:color="auto"/>
                <w:left w:val="none" w:sz="0" w:space="0" w:color="auto"/>
                <w:bottom w:val="none" w:sz="0" w:space="0" w:color="auto"/>
                <w:right w:val="none" w:sz="0" w:space="0" w:color="auto"/>
              </w:divBdr>
              <w:divsChild>
                <w:div w:id="821851556">
                  <w:marLeft w:val="0"/>
                  <w:marRight w:val="0"/>
                  <w:marTop w:val="0"/>
                  <w:marBottom w:val="0"/>
                  <w:divBdr>
                    <w:top w:val="none" w:sz="0" w:space="0" w:color="auto"/>
                    <w:left w:val="none" w:sz="0" w:space="0" w:color="auto"/>
                    <w:bottom w:val="none" w:sz="0" w:space="0" w:color="auto"/>
                    <w:right w:val="none" w:sz="0" w:space="0" w:color="auto"/>
                  </w:divBdr>
                </w:div>
              </w:divsChild>
            </w:div>
            <w:div w:id="905993601">
              <w:marLeft w:val="0"/>
              <w:marRight w:val="0"/>
              <w:marTop w:val="0"/>
              <w:marBottom w:val="0"/>
              <w:divBdr>
                <w:top w:val="none" w:sz="0" w:space="0" w:color="auto"/>
                <w:left w:val="none" w:sz="0" w:space="0" w:color="auto"/>
                <w:bottom w:val="none" w:sz="0" w:space="0" w:color="auto"/>
                <w:right w:val="none" w:sz="0" w:space="0" w:color="auto"/>
              </w:divBdr>
              <w:divsChild>
                <w:div w:id="18555499">
                  <w:marLeft w:val="0"/>
                  <w:marRight w:val="0"/>
                  <w:marTop w:val="0"/>
                  <w:marBottom w:val="0"/>
                  <w:divBdr>
                    <w:top w:val="none" w:sz="0" w:space="0" w:color="auto"/>
                    <w:left w:val="none" w:sz="0" w:space="0" w:color="auto"/>
                    <w:bottom w:val="none" w:sz="0" w:space="0" w:color="auto"/>
                    <w:right w:val="none" w:sz="0" w:space="0" w:color="auto"/>
                  </w:divBdr>
                </w:div>
                <w:div w:id="193201099">
                  <w:marLeft w:val="0"/>
                  <w:marRight w:val="0"/>
                  <w:marTop w:val="0"/>
                  <w:marBottom w:val="0"/>
                  <w:divBdr>
                    <w:top w:val="none" w:sz="0" w:space="0" w:color="auto"/>
                    <w:left w:val="none" w:sz="0" w:space="0" w:color="auto"/>
                    <w:bottom w:val="none" w:sz="0" w:space="0" w:color="auto"/>
                    <w:right w:val="none" w:sz="0" w:space="0" w:color="auto"/>
                  </w:divBdr>
                </w:div>
                <w:div w:id="384303444">
                  <w:marLeft w:val="0"/>
                  <w:marRight w:val="0"/>
                  <w:marTop w:val="0"/>
                  <w:marBottom w:val="0"/>
                  <w:divBdr>
                    <w:top w:val="none" w:sz="0" w:space="0" w:color="auto"/>
                    <w:left w:val="none" w:sz="0" w:space="0" w:color="auto"/>
                    <w:bottom w:val="none" w:sz="0" w:space="0" w:color="auto"/>
                    <w:right w:val="none" w:sz="0" w:space="0" w:color="auto"/>
                  </w:divBdr>
                </w:div>
                <w:div w:id="1412579306">
                  <w:marLeft w:val="0"/>
                  <w:marRight w:val="0"/>
                  <w:marTop w:val="0"/>
                  <w:marBottom w:val="0"/>
                  <w:divBdr>
                    <w:top w:val="none" w:sz="0" w:space="0" w:color="auto"/>
                    <w:left w:val="none" w:sz="0" w:space="0" w:color="auto"/>
                    <w:bottom w:val="none" w:sz="0" w:space="0" w:color="auto"/>
                    <w:right w:val="none" w:sz="0" w:space="0" w:color="auto"/>
                  </w:divBdr>
                </w:div>
                <w:div w:id="1963219659">
                  <w:marLeft w:val="0"/>
                  <w:marRight w:val="0"/>
                  <w:marTop w:val="0"/>
                  <w:marBottom w:val="0"/>
                  <w:divBdr>
                    <w:top w:val="none" w:sz="0" w:space="0" w:color="auto"/>
                    <w:left w:val="none" w:sz="0" w:space="0" w:color="auto"/>
                    <w:bottom w:val="none" w:sz="0" w:space="0" w:color="auto"/>
                    <w:right w:val="none" w:sz="0" w:space="0" w:color="auto"/>
                  </w:divBdr>
                </w:div>
                <w:div w:id="2079085863">
                  <w:marLeft w:val="0"/>
                  <w:marRight w:val="0"/>
                  <w:marTop w:val="0"/>
                  <w:marBottom w:val="0"/>
                  <w:divBdr>
                    <w:top w:val="none" w:sz="0" w:space="0" w:color="auto"/>
                    <w:left w:val="none" w:sz="0" w:space="0" w:color="auto"/>
                    <w:bottom w:val="none" w:sz="0" w:space="0" w:color="auto"/>
                    <w:right w:val="none" w:sz="0" w:space="0" w:color="auto"/>
                  </w:divBdr>
                </w:div>
              </w:divsChild>
            </w:div>
            <w:div w:id="1436825185">
              <w:marLeft w:val="0"/>
              <w:marRight w:val="0"/>
              <w:marTop w:val="0"/>
              <w:marBottom w:val="0"/>
              <w:divBdr>
                <w:top w:val="none" w:sz="0" w:space="0" w:color="auto"/>
                <w:left w:val="none" w:sz="0" w:space="0" w:color="auto"/>
                <w:bottom w:val="none" w:sz="0" w:space="0" w:color="auto"/>
                <w:right w:val="none" w:sz="0" w:space="0" w:color="auto"/>
              </w:divBdr>
              <w:divsChild>
                <w:div w:id="1195654340">
                  <w:marLeft w:val="0"/>
                  <w:marRight w:val="0"/>
                  <w:marTop w:val="0"/>
                  <w:marBottom w:val="0"/>
                  <w:divBdr>
                    <w:top w:val="none" w:sz="0" w:space="0" w:color="auto"/>
                    <w:left w:val="none" w:sz="0" w:space="0" w:color="auto"/>
                    <w:bottom w:val="none" w:sz="0" w:space="0" w:color="auto"/>
                    <w:right w:val="none" w:sz="0" w:space="0" w:color="auto"/>
                  </w:divBdr>
                </w:div>
              </w:divsChild>
            </w:div>
            <w:div w:id="1845587677">
              <w:marLeft w:val="0"/>
              <w:marRight w:val="0"/>
              <w:marTop w:val="0"/>
              <w:marBottom w:val="0"/>
              <w:divBdr>
                <w:top w:val="none" w:sz="0" w:space="0" w:color="auto"/>
                <w:left w:val="none" w:sz="0" w:space="0" w:color="auto"/>
                <w:bottom w:val="none" w:sz="0" w:space="0" w:color="auto"/>
                <w:right w:val="none" w:sz="0" w:space="0" w:color="auto"/>
              </w:divBdr>
              <w:divsChild>
                <w:div w:id="589895050">
                  <w:marLeft w:val="0"/>
                  <w:marRight w:val="0"/>
                  <w:marTop w:val="0"/>
                  <w:marBottom w:val="0"/>
                  <w:divBdr>
                    <w:top w:val="none" w:sz="0" w:space="0" w:color="auto"/>
                    <w:left w:val="none" w:sz="0" w:space="0" w:color="auto"/>
                    <w:bottom w:val="none" w:sz="0" w:space="0" w:color="auto"/>
                    <w:right w:val="none" w:sz="0" w:space="0" w:color="auto"/>
                  </w:divBdr>
                </w:div>
              </w:divsChild>
            </w:div>
            <w:div w:id="1937059844">
              <w:marLeft w:val="0"/>
              <w:marRight w:val="0"/>
              <w:marTop w:val="0"/>
              <w:marBottom w:val="0"/>
              <w:divBdr>
                <w:top w:val="none" w:sz="0" w:space="0" w:color="auto"/>
                <w:left w:val="none" w:sz="0" w:space="0" w:color="auto"/>
                <w:bottom w:val="none" w:sz="0" w:space="0" w:color="auto"/>
                <w:right w:val="none" w:sz="0" w:space="0" w:color="auto"/>
              </w:divBdr>
              <w:divsChild>
                <w:div w:id="2014800126">
                  <w:marLeft w:val="0"/>
                  <w:marRight w:val="0"/>
                  <w:marTop w:val="0"/>
                  <w:marBottom w:val="0"/>
                  <w:divBdr>
                    <w:top w:val="none" w:sz="0" w:space="0" w:color="auto"/>
                    <w:left w:val="none" w:sz="0" w:space="0" w:color="auto"/>
                    <w:bottom w:val="none" w:sz="0" w:space="0" w:color="auto"/>
                    <w:right w:val="none" w:sz="0" w:space="0" w:color="auto"/>
                  </w:divBdr>
                </w:div>
              </w:divsChild>
            </w:div>
            <w:div w:id="1974825993">
              <w:marLeft w:val="0"/>
              <w:marRight w:val="0"/>
              <w:marTop w:val="0"/>
              <w:marBottom w:val="0"/>
              <w:divBdr>
                <w:top w:val="none" w:sz="0" w:space="0" w:color="auto"/>
                <w:left w:val="none" w:sz="0" w:space="0" w:color="auto"/>
                <w:bottom w:val="none" w:sz="0" w:space="0" w:color="auto"/>
                <w:right w:val="none" w:sz="0" w:space="0" w:color="auto"/>
              </w:divBdr>
              <w:divsChild>
                <w:div w:id="97761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535992">
          <w:marLeft w:val="0"/>
          <w:marRight w:val="0"/>
          <w:marTop w:val="0"/>
          <w:marBottom w:val="0"/>
          <w:divBdr>
            <w:top w:val="none" w:sz="0" w:space="0" w:color="auto"/>
            <w:left w:val="none" w:sz="0" w:space="0" w:color="auto"/>
            <w:bottom w:val="none" w:sz="0" w:space="0" w:color="auto"/>
            <w:right w:val="none" w:sz="0" w:space="0" w:color="auto"/>
          </w:divBdr>
          <w:divsChild>
            <w:div w:id="412243392">
              <w:marLeft w:val="0"/>
              <w:marRight w:val="0"/>
              <w:marTop w:val="0"/>
              <w:marBottom w:val="0"/>
              <w:divBdr>
                <w:top w:val="none" w:sz="0" w:space="0" w:color="auto"/>
                <w:left w:val="none" w:sz="0" w:space="0" w:color="auto"/>
                <w:bottom w:val="none" w:sz="0" w:space="0" w:color="auto"/>
                <w:right w:val="none" w:sz="0" w:space="0" w:color="auto"/>
              </w:divBdr>
              <w:divsChild>
                <w:div w:id="496648724">
                  <w:marLeft w:val="0"/>
                  <w:marRight w:val="0"/>
                  <w:marTop w:val="0"/>
                  <w:marBottom w:val="0"/>
                  <w:divBdr>
                    <w:top w:val="none" w:sz="0" w:space="0" w:color="auto"/>
                    <w:left w:val="none" w:sz="0" w:space="0" w:color="auto"/>
                    <w:bottom w:val="none" w:sz="0" w:space="0" w:color="auto"/>
                    <w:right w:val="none" w:sz="0" w:space="0" w:color="auto"/>
                  </w:divBdr>
                </w:div>
              </w:divsChild>
            </w:div>
            <w:div w:id="425538129">
              <w:marLeft w:val="0"/>
              <w:marRight w:val="0"/>
              <w:marTop w:val="0"/>
              <w:marBottom w:val="0"/>
              <w:divBdr>
                <w:top w:val="none" w:sz="0" w:space="0" w:color="auto"/>
                <w:left w:val="none" w:sz="0" w:space="0" w:color="auto"/>
                <w:bottom w:val="none" w:sz="0" w:space="0" w:color="auto"/>
                <w:right w:val="none" w:sz="0" w:space="0" w:color="auto"/>
              </w:divBdr>
              <w:divsChild>
                <w:div w:id="1333723951">
                  <w:marLeft w:val="0"/>
                  <w:marRight w:val="0"/>
                  <w:marTop w:val="0"/>
                  <w:marBottom w:val="0"/>
                  <w:divBdr>
                    <w:top w:val="none" w:sz="0" w:space="0" w:color="auto"/>
                    <w:left w:val="none" w:sz="0" w:space="0" w:color="auto"/>
                    <w:bottom w:val="none" w:sz="0" w:space="0" w:color="auto"/>
                    <w:right w:val="none" w:sz="0" w:space="0" w:color="auto"/>
                  </w:divBdr>
                </w:div>
              </w:divsChild>
            </w:div>
            <w:div w:id="947809649">
              <w:marLeft w:val="0"/>
              <w:marRight w:val="0"/>
              <w:marTop w:val="0"/>
              <w:marBottom w:val="0"/>
              <w:divBdr>
                <w:top w:val="none" w:sz="0" w:space="0" w:color="auto"/>
                <w:left w:val="none" w:sz="0" w:space="0" w:color="auto"/>
                <w:bottom w:val="none" w:sz="0" w:space="0" w:color="auto"/>
                <w:right w:val="none" w:sz="0" w:space="0" w:color="auto"/>
              </w:divBdr>
              <w:divsChild>
                <w:div w:id="331614510">
                  <w:marLeft w:val="0"/>
                  <w:marRight w:val="0"/>
                  <w:marTop w:val="0"/>
                  <w:marBottom w:val="0"/>
                  <w:divBdr>
                    <w:top w:val="none" w:sz="0" w:space="0" w:color="auto"/>
                    <w:left w:val="none" w:sz="0" w:space="0" w:color="auto"/>
                    <w:bottom w:val="none" w:sz="0" w:space="0" w:color="auto"/>
                    <w:right w:val="none" w:sz="0" w:space="0" w:color="auto"/>
                  </w:divBdr>
                </w:div>
              </w:divsChild>
            </w:div>
            <w:div w:id="987244223">
              <w:marLeft w:val="0"/>
              <w:marRight w:val="0"/>
              <w:marTop w:val="0"/>
              <w:marBottom w:val="0"/>
              <w:divBdr>
                <w:top w:val="none" w:sz="0" w:space="0" w:color="auto"/>
                <w:left w:val="none" w:sz="0" w:space="0" w:color="auto"/>
                <w:bottom w:val="none" w:sz="0" w:space="0" w:color="auto"/>
                <w:right w:val="none" w:sz="0" w:space="0" w:color="auto"/>
              </w:divBdr>
              <w:divsChild>
                <w:div w:id="1684279277">
                  <w:marLeft w:val="0"/>
                  <w:marRight w:val="0"/>
                  <w:marTop w:val="0"/>
                  <w:marBottom w:val="0"/>
                  <w:divBdr>
                    <w:top w:val="none" w:sz="0" w:space="0" w:color="auto"/>
                    <w:left w:val="none" w:sz="0" w:space="0" w:color="auto"/>
                    <w:bottom w:val="none" w:sz="0" w:space="0" w:color="auto"/>
                    <w:right w:val="none" w:sz="0" w:space="0" w:color="auto"/>
                  </w:divBdr>
                </w:div>
                <w:div w:id="20398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2879">
          <w:marLeft w:val="0"/>
          <w:marRight w:val="0"/>
          <w:marTop w:val="0"/>
          <w:marBottom w:val="0"/>
          <w:divBdr>
            <w:top w:val="none" w:sz="0" w:space="0" w:color="auto"/>
            <w:left w:val="none" w:sz="0" w:space="0" w:color="auto"/>
            <w:bottom w:val="none" w:sz="0" w:space="0" w:color="auto"/>
            <w:right w:val="none" w:sz="0" w:space="0" w:color="auto"/>
          </w:divBdr>
          <w:divsChild>
            <w:div w:id="515967712">
              <w:marLeft w:val="0"/>
              <w:marRight w:val="0"/>
              <w:marTop w:val="0"/>
              <w:marBottom w:val="0"/>
              <w:divBdr>
                <w:top w:val="none" w:sz="0" w:space="0" w:color="auto"/>
                <w:left w:val="none" w:sz="0" w:space="0" w:color="auto"/>
                <w:bottom w:val="none" w:sz="0" w:space="0" w:color="auto"/>
                <w:right w:val="none" w:sz="0" w:space="0" w:color="auto"/>
              </w:divBdr>
              <w:divsChild>
                <w:div w:id="1627587034">
                  <w:marLeft w:val="0"/>
                  <w:marRight w:val="0"/>
                  <w:marTop w:val="0"/>
                  <w:marBottom w:val="0"/>
                  <w:divBdr>
                    <w:top w:val="none" w:sz="0" w:space="0" w:color="auto"/>
                    <w:left w:val="none" w:sz="0" w:space="0" w:color="auto"/>
                    <w:bottom w:val="none" w:sz="0" w:space="0" w:color="auto"/>
                    <w:right w:val="none" w:sz="0" w:space="0" w:color="auto"/>
                  </w:divBdr>
                </w:div>
              </w:divsChild>
            </w:div>
            <w:div w:id="920260425">
              <w:marLeft w:val="0"/>
              <w:marRight w:val="0"/>
              <w:marTop w:val="0"/>
              <w:marBottom w:val="0"/>
              <w:divBdr>
                <w:top w:val="none" w:sz="0" w:space="0" w:color="auto"/>
                <w:left w:val="none" w:sz="0" w:space="0" w:color="auto"/>
                <w:bottom w:val="none" w:sz="0" w:space="0" w:color="auto"/>
                <w:right w:val="none" w:sz="0" w:space="0" w:color="auto"/>
              </w:divBdr>
              <w:divsChild>
                <w:div w:id="116604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84657">
          <w:marLeft w:val="0"/>
          <w:marRight w:val="0"/>
          <w:marTop w:val="0"/>
          <w:marBottom w:val="0"/>
          <w:divBdr>
            <w:top w:val="none" w:sz="0" w:space="0" w:color="auto"/>
            <w:left w:val="none" w:sz="0" w:space="0" w:color="auto"/>
            <w:bottom w:val="none" w:sz="0" w:space="0" w:color="auto"/>
            <w:right w:val="none" w:sz="0" w:space="0" w:color="auto"/>
          </w:divBdr>
          <w:divsChild>
            <w:div w:id="335621933">
              <w:marLeft w:val="0"/>
              <w:marRight w:val="0"/>
              <w:marTop w:val="0"/>
              <w:marBottom w:val="0"/>
              <w:divBdr>
                <w:top w:val="none" w:sz="0" w:space="0" w:color="auto"/>
                <w:left w:val="none" w:sz="0" w:space="0" w:color="auto"/>
                <w:bottom w:val="none" w:sz="0" w:space="0" w:color="auto"/>
                <w:right w:val="none" w:sz="0" w:space="0" w:color="auto"/>
              </w:divBdr>
              <w:divsChild>
                <w:div w:id="806241982">
                  <w:marLeft w:val="0"/>
                  <w:marRight w:val="0"/>
                  <w:marTop w:val="0"/>
                  <w:marBottom w:val="0"/>
                  <w:divBdr>
                    <w:top w:val="none" w:sz="0" w:space="0" w:color="auto"/>
                    <w:left w:val="none" w:sz="0" w:space="0" w:color="auto"/>
                    <w:bottom w:val="none" w:sz="0" w:space="0" w:color="auto"/>
                    <w:right w:val="none" w:sz="0" w:space="0" w:color="auto"/>
                  </w:divBdr>
                </w:div>
              </w:divsChild>
            </w:div>
            <w:div w:id="2135369729">
              <w:marLeft w:val="0"/>
              <w:marRight w:val="0"/>
              <w:marTop w:val="0"/>
              <w:marBottom w:val="0"/>
              <w:divBdr>
                <w:top w:val="none" w:sz="0" w:space="0" w:color="auto"/>
                <w:left w:val="none" w:sz="0" w:space="0" w:color="auto"/>
                <w:bottom w:val="none" w:sz="0" w:space="0" w:color="auto"/>
                <w:right w:val="none" w:sz="0" w:space="0" w:color="auto"/>
              </w:divBdr>
              <w:divsChild>
                <w:div w:id="178869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72353">
          <w:marLeft w:val="0"/>
          <w:marRight w:val="0"/>
          <w:marTop w:val="0"/>
          <w:marBottom w:val="0"/>
          <w:divBdr>
            <w:top w:val="none" w:sz="0" w:space="0" w:color="auto"/>
            <w:left w:val="none" w:sz="0" w:space="0" w:color="auto"/>
            <w:bottom w:val="none" w:sz="0" w:space="0" w:color="auto"/>
            <w:right w:val="none" w:sz="0" w:space="0" w:color="auto"/>
          </w:divBdr>
          <w:divsChild>
            <w:div w:id="148177389">
              <w:marLeft w:val="0"/>
              <w:marRight w:val="0"/>
              <w:marTop w:val="0"/>
              <w:marBottom w:val="0"/>
              <w:divBdr>
                <w:top w:val="none" w:sz="0" w:space="0" w:color="auto"/>
                <w:left w:val="none" w:sz="0" w:space="0" w:color="auto"/>
                <w:bottom w:val="none" w:sz="0" w:space="0" w:color="auto"/>
                <w:right w:val="none" w:sz="0" w:space="0" w:color="auto"/>
              </w:divBdr>
              <w:divsChild>
                <w:div w:id="1524439525">
                  <w:marLeft w:val="0"/>
                  <w:marRight w:val="0"/>
                  <w:marTop w:val="0"/>
                  <w:marBottom w:val="0"/>
                  <w:divBdr>
                    <w:top w:val="none" w:sz="0" w:space="0" w:color="auto"/>
                    <w:left w:val="none" w:sz="0" w:space="0" w:color="auto"/>
                    <w:bottom w:val="none" w:sz="0" w:space="0" w:color="auto"/>
                    <w:right w:val="none" w:sz="0" w:space="0" w:color="auto"/>
                  </w:divBdr>
                </w:div>
              </w:divsChild>
            </w:div>
            <w:div w:id="198667746">
              <w:marLeft w:val="0"/>
              <w:marRight w:val="0"/>
              <w:marTop w:val="0"/>
              <w:marBottom w:val="0"/>
              <w:divBdr>
                <w:top w:val="none" w:sz="0" w:space="0" w:color="auto"/>
                <w:left w:val="none" w:sz="0" w:space="0" w:color="auto"/>
                <w:bottom w:val="none" w:sz="0" w:space="0" w:color="auto"/>
                <w:right w:val="none" w:sz="0" w:space="0" w:color="auto"/>
              </w:divBdr>
              <w:divsChild>
                <w:div w:id="816342103">
                  <w:marLeft w:val="0"/>
                  <w:marRight w:val="0"/>
                  <w:marTop w:val="0"/>
                  <w:marBottom w:val="0"/>
                  <w:divBdr>
                    <w:top w:val="none" w:sz="0" w:space="0" w:color="auto"/>
                    <w:left w:val="none" w:sz="0" w:space="0" w:color="auto"/>
                    <w:bottom w:val="none" w:sz="0" w:space="0" w:color="auto"/>
                    <w:right w:val="none" w:sz="0" w:space="0" w:color="auto"/>
                  </w:divBdr>
                </w:div>
              </w:divsChild>
            </w:div>
            <w:div w:id="561644969">
              <w:marLeft w:val="0"/>
              <w:marRight w:val="0"/>
              <w:marTop w:val="0"/>
              <w:marBottom w:val="0"/>
              <w:divBdr>
                <w:top w:val="none" w:sz="0" w:space="0" w:color="auto"/>
                <w:left w:val="none" w:sz="0" w:space="0" w:color="auto"/>
                <w:bottom w:val="none" w:sz="0" w:space="0" w:color="auto"/>
                <w:right w:val="none" w:sz="0" w:space="0" w:color="auto"/>
              </w:divBdr>
              <w:divsChild>
                <w:div w:id="1842692982">
                  <w:marLeft w:val="0"/>
                  <w:marRight w:val="0"/>
                  <w:marTop w:val="0"/>
                  <w:marBottom w:val="0"/>
                  <w:divBdr>
                    <w:top w:val="none" w:sz="0" w:space="0" w:color="auto"/>
                    <w:left w:val="none" w:sz="0" w:space="0" w:color="auto"/>
                    <w:bottom w:val="none" w:sz="0" w:space="0" w:color="auto"/>
                    <w:right w:val="none" w:sz="0" w:space="0" w:color="auto"/>
                  </w:divBdr>
                </w:div>
              </w:divsChild>
            </w:div>
            <w:div w:id="832531500">
              <w:marLeft w:val="0"/>
              <w:marRight w:val="0"/>
              <w:marTop w:val="0"/>
              <w:marBottom w:val="0"/>
              <w:divBdr>
                <w:top w:val="none" w:sz="0" w:space="0" w:color="auto"/>
                <w:left w:val="none" w:sz="0" w:space="0" w:color="auto"/>
                <w:bottom w:val="none" w:sz="0" w:space="0" w:color="auto"/>
                <w:right w:val="none" w:sz="0" w:space="0" w:color="auto"/>
              </w:divBdr>
              <w:divsChild>
                <w:div w:id="386533875">
                  <w:marLeft w:val="0"/>
                  <w:marRight w:val="0"/>
                  <w:marTop w:val="0"/>
                  <w:marBottom w:val="0"/>
                  <w:divBdr>
                    <w:top w:val="none" w:sz="0" w:space="0" w:color="auto"/>
                    <w:left w:val="none" w:sz="0" w:space="0" w:color="auto"/>
                    <w:bottom w:val="none" w:sz="0" w:space="0" w:color="auto"/>
                    <w:right w:val="none" w:sz="0" w:space="0" w:color="auto"/>
                  </w:divBdr>
                </w:div>
              </w:divsChild>
            </w:div>
            <w:div w:id="2126539983">
              <w:marLeft w:val="0"/>
              <w:marRight w:val="0"/>
              <w:marTop w:val="0"/>
              <w:marBottom w:val="0"/>
              <w:divBdr>
                <w:top w:val="none" w:sz="0" w:space="0" w:color="auto"/>
                <w:left w:val="none" w:sz="0" w:space="0" w:color="auto"/>
                <w:bottom w:val="none" w:sz="0" w:space="0" w:color="auto"/>
                <w:right w:val="none" w:sz="0" w:space="0" w:color="auto"/>
              </w:divBdr>
              <w:divsChild>
                <w:div w:id="81850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94035">
          <w:marLeft w:val="0"/>
          <w:marRight w:val="0"/>
          <w:marTop w:val="0"/>
          <w:marBottom w:val="0"/>
          <w:divBdr>
            <w:top w:val="none" w:sz="0" w:space="0" w:color="auto"/>
            <w:left w:val="none" w:sz="0" w:space="0" w:color="auto"/>
            <w:bottom w:val="none" w:sz="0" w:space="0" w:color="auto"/>
            <w:right w:val="none" w:sz="0" w:space="0" w:color="auto"/>
          </w:divBdr>
          <w:divsChild>
            <w:div w:id="1374501311">
              <w:marLeft w:val="0"/>
              <w:marRight w:val="0"/>
              <w:marTop w:val="0"/>
              <w:marBottom w:val="0"/>
              <w:divBdr>
                <w:top w:val="none" w:sz="0" w:space="0" w:color="auto"/>
                <w:left w:val="none" w:sz="0" w:space="0" w:color="auto"/>
                <w:bottom w:val="none" w:sz="0" w:space="0" w:color="auto"/>
                <w:right w:val="none" w:sz="0" w:space="0" w:color="auto"/>
              </w:divBdr>
              <w:divsChild>
                <w:div w:id="1344630694">
                  <w:marLeft w:val="0"/>
                  <w:marRight w:val="0"/>
                  <w:marTop w:val="0"/>
                  <w:marBottom w:val="0"/>
                  <w:divBdr>
                    <w:top w:val="none" w:sz="0" w:space="0" w:color="auto"/>
                    <w:left w:val="none" w:sz="0" w:space="0" w:color="auto"/>
                    <w:bottom w:val="none" w:sz="0" w:space="0" w:color="auto"/>
                    <w:right w:val="none" w:sz="0" w:space="0" w:color="auto"/>
                  </w:divBdr>
                </w:div>
              </w:divsChild>
            </w:div>
            <w:div w:id="1472751439">
              <w:marLeft w:val="0"/>
              <w:marRight w:val="0"/>
              <w:marTop w:val="0"/>
              <w:marBottom w:val="0"/>
              <w:divBdr>
                <w:top w:val="none" w:sz="0" w:space="0" w:color="auto"/>
                <w:left w:val="none" w:sz="0" w:space="0" w:color="auto"/>
                <w:bottom w:val="none" w:sz="0" w:space="0" w:color="auto"/>
                <w:right w:val="none" w:sz="0" w:space="0" w:color="auto"/>
              </w:divBdr>
              <w:divsChild>
                <w:div w:id="195140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198179">
          <w:marLeft w:val="0"/>
          <w:marRight w:val="0"/>
          <w:marTop w:val="0"/>
          <w:marBottom w:val="0"/>
          <w:divBdr>
            <w:top w:val="none" w:sz="0" w:space="0" w:color="auto"/>
            <w:left w:val="none" w:sz="0" w:space="0" w:color="auto"/>
            <w:bottom w:val="none" w:sz="0" w:space="0" w:color="auto"/>
            <w:right w:val="none" w:sz="0" w:space="0" w:color="auto"/>
          </w:divBdr>
          <w:divsChild>
            <w:div w:id="808518725">
              <w:marLeft w:val="0"/>
              <w:marRight w:val="0"/>
              <w:marTop w:val="0"/>
              <w:marBottom w:val="0"/>
              <w:divBdr>
                <w:top w:val="none" w:sz="0" w:space="0" w:color="auto"/>
                <w:left w:val="none" w:sz="0" w:space="0" w:color="auto"/>
                <w:bottom w:val="none" w:sz="0" w:space="0" w:color="auto"/>
                <w:right w:val="none" w:sz="0" w:space="0" w:color="auto"/>
              </w:divBdr>
              <w:divsChild>
                <w:div w:id="1728995546">
                  <w:marLeft w:val="0"/>
                  <w:marRight w:val="0"/>
                  <w:marTop w:val="0"/>
                  <w:marBottom w:val="0"/>
                  <w:divBdr>
                    <w:top w:val="none" w:sz="0" w:space="0" w:color="auto"/>
                    <w:left w:val="none" w:sz="0" w:space="0" w:color="auto"/>
                    <w:bottom w:val="none" w:sz="0" w:space="0" w:color="auto"/>
                    <w:right w:val="none" w:sz="0" w:space="0" w:color="auto"/>
                  </w:divBdr>
                </w:div>
              </w:divsChild>
            </w:div>
            <w:div w:id="1191606187">
              <w:marLeft w:val="0"/>
              <w:marRight w:val="0"/>
              <w:marTop w:val="0"/>
              <w:marBottom w:val="0"/>
              <w:divBdr>
                <w:top w:val="none" w:sz="0" w:space="0" w:color="auto"/>
                <w:left w:val="none" w:sz="0" w:space="0" w:color="auto"/>
                <w:bottom w:val="none" w:sz="0" w:space="0" w:color="auto"/>
                <w:right w:val="none" w:sz="0" w:space="0" w:color="auto"/>
              </w:divBdr>
              <w:divsChild>
                <w:div w:id="169727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416674">
      <w:bodyDiv w:val="1"/>
      <w:marLeft w:val="0"/>
      <w:marRight w:val="0"/>
      <w:marTop w:val="0"/>
      <w:marBottom w:val="0"/>
      <w:divBdr>
        <w:top w:val="none" w:sz="0" w:space="0" w:color="auto"/>
        <w:left w:val="none" w:sz="0" w:space="0" w:color="auto"/>
        <w:bottom w:val="none" w:sz="0" w:space="0" w:color="auto"/>
        <w:right w:val="none" w:sz="0" w:space="0" w:color="auto"/>
      </w:divBdr>
      <w:divsChild>
        <w:div w:id="79107516">
          <w:marLeft w:val="0"/>
          <w:marRight w:val="0"/>
          <w:marTop w:val="0"/>
          <w:marBottom w:val="0"/>
          <w:divBdr>
            <w:top w:val="none" w:sz="0" w:space="0" w:color="auto"/>
            <w:left w:val="none" w:sz="0" w:space="0" w:color="auto"/>
            <w:bottom w:val="none" w:sz="0" w:space="0" w:color="auto"/>
            <w:right w:val="none" w:sz="0" w:space="0" w:color="auto"/>
          </w:divBdr>
          <w:divsChild>
            <w:div w:id="1397581905">
              <w:marLeft w:val="0"/>
              <w:marRight w:val="0"/>
              <w:marTop w:val="0"/>
              <w:marBottom w:val="0"/>
              <w:divBdr>
                <w:top w:val="none" w:sz="0" w:space="0" w:color="auto"/>
                <w:left w:val="none" w:sz="0" w:space="0" w:color="auto"/>
                <w:bottom w:val="none" w:sz="0" w:space="0" w:color="auto"/>
                <w:right w:val="none" w:sz="0" w:space="0" w:color="auto"/>
              </w:divBdr>
              <w:divsChild>
                <w:div w:id="1304383002">
                  <w:marLeft w:val="0"/>
                  <w:marRight w:val="0"/>
                  <w:marTop w:val="0"/>
                  <w:marBottom w:val="0"/>
                  <w:divBdr>
                    <w:top w:val="none" w:sz="0" w:space="0" w:color="auto"/>
                    <w:left w:val="none" w:sz="0" w:space="0" w:color="auto"/>
                    <w:bottom w:val="none" w:sz="0" w:space="0" w:color="auto"/>
                    <w:right w:val="none" w:sz="0" w:space="0" w:color="auto"/>
                  </w:divBdr>
                  <w:divsChild>
                    <w:div w:id="70178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177534">
      <w:bodyDiv w:val="1"/>
      <w:marLeft w:val="0"/>
      <w:marRight w:val="0"/>
      <w:marTop w:val="0"/>
      <w:marBottom w:val="0"/>
      <w:divBdr>
        <w:top w:val="none" w:sz="0" w:space="0" w:color="auto"/>
        <w:left w:val="none" w:sz="0" w:space="0" w:color="auto"/>
        <w:bottom w:val="none" w:sz="0" w:space="0" w:color="auto"/>
        <w:right w:val="none" w:sz="0" w:space="0" w:color="auto"/>
      </w:divBdr>
    </w:div>
    <w:div w:id="1355838052">
      <w:bodyDiv w:val="1"/>
      <w:marLeft w:val="0"/>
      <w:marRight w:val="0"/>
      <w:marTop w:val="0"/>
      <w:marBottom w:val="0"/>
      <w:divBdr>
        <w:top w:val="none" w:sz="0" w:space="0" w:color="auto"/>
        <w:left w:val="none" w:sz="0" w:space="0" w:color="auto"/>
        <w:bottom w:val="none" w:sz="0" w:space="0" w:color="auto"/>
        <w:right w:val="none" w:sz="0" w:space="0" w:color="auto"/>
      </w:divBdr>
      <w:divsChild>
        <w:div w:id="919948439">
          <w:marLeft w:val="0"/>
          <w:marRight w:val="0"/>
          <w:marTop w:val="0"/>
          <w:marBottom w:val="0"/>
          <w:divBdr>
            <w:top w:val="none" w:sz="0" w:space="0" w:color="auto"/>
            <w:left w:val="none" w:sz="0" w:space="0" w:color="auto"/>
            <w:bottom w:val="none" w:sz="0" w:space="0" w:color="auto"/>
            <w:right w:val="none" w:sz="0" w:space="0" w:color="auto"/>
          </w:divBdr>
          <w:divsChild>
            <w:div w:id="728773267">
              <w:marLeft w:val="0"/>
              <w:marRight w:val="0"/>
              <w:marTop w:val="0"/>
              <w:marBottom w:val="0"/>
              <w:divBdr>
                <w:top w:val="none" w:sz="0" w:space="0" w:color="auto"/>
                <w:left w:val="none" w:sz="0" w:space="0" w:color="auto"/>
                <w:bottom w:val="none" w:sz="0" w:space="0" w:color="auto"/>
                <w:right w:val="none" w:sz="0" w:space="0" w:color="auto"/>
              </w:divBdr>
              <w:divsChild>
                <w:div w:id="46682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744543">
      <w:bodyDiv w:val="1"/>
      <w:marLeft w:val="0"/>
      <w:marRight w:val="0"/>
      <w:marTop w:val="0"/>
      <w:marBottom w:val="0"/>
      <w:divBdr>
        <w:top w:val="none" w:sz="0" w:space="0" w:color="auto"/>
        <w:left w:val="none" w:sz="0" w:space="0" w:color="auto"/>
        <w:bottom w:val="none" w:sz="0" w:space="0" w:color="auto"/>
        <w:right w:val="none" w:sz="0" w:space="0" w:color="auto"/>
      </w:divBdr>
      <w:divsChild>
        <w:div w:id="283193162">
          <w:marLeft w:val="0"/>
          <w:marRight w:val="0"/>
          <w:marTop w:val="0"/>
          <w:marBottom w:val="0"/>
          <w:divBdr>
            <w:top w:val="none" w:sz="0" w:space="0" w:color="auto"/>
            <w:left w:val="none" w:sz="0" w:space="0" w:color="auto"/>
            <w:bottom w:val="none" w:sz="0" w:space="0" w:color="auto"/>
            <w:right w:val="none" w:sz="0" w:space="0" w:color="auto"/>
          </w:divBdr>
          <w:divsChild>
            <w:div w:id="245263865">
              <w:marLeft w:val="0"/>
              <w:marRight w:val="0"/>
              <w:marTop w:val="0"/>
              <w:marBottom w:val="0"/>
              <w:divBdr>
                <w:top w:val="none" w:sz="0" w:space="0" w:color="auto"/>
                <w:left w:val="none" w:sz="0" w:space="0" w:color="auto"/>
                <w:bottom w:val="none" w:sz="0" w:space="0" w:color="auto"/>
                <w:right w:val="none" w:sz="0" w:space="0" w:color="auto"/>
              </w:divBdr>
              <w:divsChild>
                <w:div w:id="36799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357396">
      <w:bodyDiv w:val="1"/>
      <w:marLeft w:val="0"/>
      <w:marRight w:val="0"/>
      <w:marTop w:val="0"/>
      <w:marBottom w:val="0"/>
      <w:divBdr>
        <w:top w:val="none" w:sz="0" w:space="0" w:color="auto"/>
        <w:left w:val="none" w:sz="0" w:space="0" w:color="auto"/>
        <w:bottom w:val="none" w:sz="0" w:space="0" w:color="auto"/>
        <w:right w:val="none" w:sz="0" w:space="0" w:color="auto"/>
      </w:divBdr>
      <w:divsChild>
        <w:div w:id="499927424">
          <w:marLeft w:val="0"/>
          <w:marRight w:val="0"/>
          <w:marTop w:val="0"/>
          <w:marBottom w:val="0"/>
          <w:divBdr>
            <w:top w:val="none" w:sz="0" w:space="0" w:color="auto"/>
            <w:left w:val="none" w:sz="0" w:space="0" w:color="auto"/>
            <w:bottom w:val="none" w:sz="0" w:space="0" w:color="auto"/>
            <w:right w:val="none" w:sz="0" w:space="0" w:color="auto"/>
          </w:divBdr>
          <w:divsChild>
            <w:div w:id="1664815016">
              <w:marLeft w:val="0"/>
              <w:marRight w:val="0"/>
              <w:marTop w:val="0"/>
              <w:marBottom w:val="0"/>
              <w:divBdr>
                <w:top w:val="none" w:sz="0" w:space="0" w:color="auto"/>
                <w:left w:val="none" w:sz="0" w:space="0" w:color="auto"/>
                <w:bottom w:val="none" w:sz="0" w:space="0" w:color="auto"/>
                <w:right w:val="none" w:sz="0" w:space="0" w:color="auto"/>
              </w:divBdr>
              <w:divsChild>
                <w:div w:id="1244603230">
                  <w:marLeft w:val="0"/>
                  <w:marRight w:val="0"/>
                  <w:marTop w:val="0"/>
                  <w:marBottom w:val="0"/>
                  <w:divBdr>
                    <w:top w:val="none" w:sz="0" w:space="0" w:color="auto"/>
                    <w:left w:val="none" w:sz="0" w:space="0" w:color="auto"/>
                    <w:bottom w:val="none" w:sz="0" w:space="0" w:color="auto"/>
                    <w:right w:val="none" w:sz="0" w:space="0" w:color="auto"/>
                  </w:divBdr>
                  <w:divsChild>
                    <w:div w:id="6013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339006">
      <w:bodyDiv w:val="1"/>
      <w:marLeft w:val="0"/>
      <w:marRight w:val="0"/>
      <w:marTop w:val="0"/>
      <w:marBottom w:val="0"/>
      <w:divBdr>
        <w:top w:val="none" w:sz="0" w:space="0" w:color="auto"/>
        <w:left w:val="none" w:sz="0" w:space="0" w:color="auto"/>
        <w:bottom w:val="none" w:sz="0" w:space="0" w:color="auto"/>
        <w:right w:val="none" w:sz="0" w:space="0" w:color="auto"/>
      </w:divBdr>
    </w:div>
    <w:div w:id="1429079896">
      <w:bodyDiv w:val="1"/>
      <w:marLeft w:val="0"/>
      <w:marRight w:val="0"/>
      <w:marTop w:val="0"/>
      <w:marBottom w:val="0"/>
      <w:divBdr>
        <w:top w:val="none" w:sz="0" w:space="0" w:color="auto"/>
        <w:left w:val="none" w:sz="0" w:space="0" w:color="auto"/>
        <w:bottom w:val="none" w:sz="0" w:space="0" w:color="auto"/>
        <w:right w:val="none" w:sz="0" w:space="0" w:color="auto"/>
      </w:divBdr>
      <w:divsChild>
        <w:div w:id="1015500731">
          <w:marLeft w:val="0"/>
          <w:marRight w:val="0"/>
          <w:marTop w:val="0"/>
          <w:marBottom w:val="0"/>
          <w:divBdr>
            <w:top w:val="none" w:sz="0" w:space="0" w:color="auto"/>
            <w:left w:val="none" w:sz="0" w:space="0" w:color="auto"/>
            <w:bottom w:val="none" w:sz="0" w:space="0" w:color="auto"/>
            <w:right w:val="none" w:sz="0" w:space="0" w:color="auto"/>
          </w:divBdr>
          <w:divsChild>
            <w:div w:id="311107361">
              <w:marLeft w:val="0"/>
              <w:marRight w:val="0"/>
              <w:marTop w:val="0"/>
              <w:marBottom w:val="0"/>
              <w:divBdr>
                <w:top w:val="none" w:sz="0" w:space="0" w:color="auto"/>
                <w:left w:val="none" w:sz="0" w:space="0" w:color="auto"/>
                <w:bottom w:val="none" w:sz="0" w:space="0" w:color="auto"/>
                <w:right w:val="none" w:sz="0" w:space="0" w:color="auto"/>
              </w:divBdr>
              <w:divsChild>
                <w:div w:id="1764838205">
                  <w:marLeft w:val="0"/>
                  <w:marRight w:val="0"/>
                  <w:marTop w:val="0"/>
                  <w:marBottom w:val="0"/>
                  <w:divBdr>
                    <w:top w:val="none" w:sz="0" w:space="0" w:color="auto"/>
                    <w:left w:val="none" w:sz="0" w:space="0" w:color="auto"/>
                    <w:bottom w:val="none" w:sz="0" w:space="0" w:color="auto"/>
                    <w:right w:val="none" w:sz="0" w:space="0" w:color="auto"/>
                  </w:divBdr>
                  <w:divsChild>
                    <w:div w:id="81883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090641">
      <w:bodyDiv w:val="1"/>
      <w:marLeft w:val="0"/>
      <w:marRight w:val="0"/>
      <w:marTop w:val="0"/>
      <w:marBottom w:val="0"/>
      <w:divBdr>
        <w:top w:val="none" w:sz="0" w:space="0" w:color="auto"/>
        <w:left w:val="none" w:sz="0" w:space="0" w:color="auto"/>
        <w:bottom w:val="none" w:sz="0" w:space="0" w:color="auto"/>
        <w:right w:val="none" w:sz="0" w:space="0" w:color="auto"/>
      </w:divBdr>
      <w:divsChild>
        <w:div w:id="2002613372">
          <w:marLeft w:val="0"/>
          <w:marRight w:val="0"/>
          <w:marTop w:val="0"/>
          <w:marBottom w:val="0"/>
          <w:divBdr>
            <w:top w:val="none" w:sz="0" w:space="0" w:color="auto"/>
            <w:left w:val="none" w:sz="0" w:space="0" w:color="auto"/>
            <w:bottom w:val="none" w:sz="0" w:space="0" w:color="auto"/>
            <w:right w:val="none" w:sz="0" w:space="0" w:color="auto"/>
          </w:divBdr>
          <w:divsChild>
            <w:div w:id="755594972">
              <w:marLeft w:val="0"/>
              <w:marRight w:val="0"/>
              <w:marTop w:val="0"/>
              <w:marBottom w:val="0"/>
              <w:divBdr>
                <w:top w:val="none" w:sz="0" w:space="0" w:color="auto"/>
                <w:left w:val="none" w:sz="0" w:space="0" w:color="auto"/>
                <w:bottom w:val="none" w:sz="0" w:space="0" w:color="auto"/>
                <w:right w:val="none" w:sz="0" w:space="0" w:color="auto"/>
              </w:divBdr>
              <w:divsChild>
                <w:div w:id="37578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67891">
      <w:bodyDiv w:val="1"/>
      <w:marLeft w:val="0"/>
      <w:marRight w:val="0"/>
      <w:marTop w:val="0"/>
      <w:marBottom w:val="0"/>
      <w:divBdr>
        <w:top w:val="none" w:sz="0" w:space="0" w:color="auto"/>
        <w:left w:val="none" w:sz="0" w:space="0" w:color="auto"/>
        <w:bottom w:val="none" w:sz="0" w:space="0" w:color="auto"/>
        <w:right w:val="none" w:sz="0" w:space="0" w:color="auto"/>
      </w:divBdr>
    </w:div>
    <w:div w:id="1468820228">
      <w:bodyDiv w:val="1"/>
      <w:marLeft w:val="0"/>
      <w:marRight w:val="0"/>
      <w:marTop w:val="0"/>
      <w:marBottom w:val="0"/>
      <w:divBdr>
        <w:top w:val="none" w:sz="0" w:space="0" w:color="auto"/>
        <w:left w:val="none" w:sz="0" w:space="0" w:color="auto"/>
        <w:bottom w:val="none" w:sz="0" w:space="0" w:color="auto"/>
        <w:right w:val="none" w:sz="0" w:space="0" w:color="auto"/>
      </w:divBdr>
      <w:divsChild>
        <w:div w:id="684982351">
          <w:marLeft w:val="0"/>
          <w:marRight w:val="0"/>
          <w:marTop w:val="0"/>
          <w:marBottom w:val="0"/>
          <w:divBdr>
            <w:top w:val="none" w:sz="0" w:space="0" w:color="auto"/>
            <w:left w:val="none" w:sz="0" w:space="0" w:color="auto"/>
            <w:bottom w:val="none" w:sz="0" w:space="0" w:color="auto"/>
            <w:right w:val="none" w:sz="0" w:space="0" w:color="auto"/>
          </w:divBdr>
          <w:divsChild>
            <w:div w:id="843861102">
              <w:marLeft w:val="0"/>
              <w:marRight w:val="0"/>
              <w:marTop w:val="0"/>
              <w:marBottom w:val="0"/>
              <w:divBdr>
                <w:top w:val="none" w:sz="0" w:space="0" w:color="auto"/>
                <w:left w:val="none" w:sz="0" w:space="0" w:color="auto"/>
                <w:bottom w:val="none" w:sz="0" w:space="0" w:color="auto"/>
                <w:right w:val="none" w:sz="0" w:space="0" w:color="auto"/>
              </w:divBdr>
              <w:divsChild>
                <w:div w:id="84294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17517">
      <w:bodyDiv w:val="1"/>
      <w:marLeft w:val="0"/>
      <w:marRight w:val="0"/>
      <w:marTop w:val="0"/>
      <w:marBottom w:val="0"/>
      <w:divBdr>
        <w:top w:val="none" w:sz="0" w:space="0" w:color="auto"/>
        <w:left w:val="none" w:sz="0" w:space="0" w:color="auto"/>
        <w:bottom w:val="none" w:sz="0" w:space="0" w:color="auto"/>
        <w:right w:val="none" w:sz="0" w:space="0" w:color="auto"/>
      </w:divBdr>
      <w:divsChild>
        <w:div w:id="997998078">
          <w:marLeft w:val="0"/>
          <w:marRight w:val="0"/>
          <w:marTop w:val="0"/>
          <w:marBottom w:val="0"/>
          <w:divBdr>
            <w:top w:val="none" w:sz="0" w:space="0" w:color="auto"/>
            <w:left w:val="none" w:sz="0" w:space="0" w:color="auto"/>
            <w:bottom w:val="none" w:sz="0" w:space="0" w:color="auto"/>
            <w:right w:val="none" w:sz="0" w:space="0" w:color="auto"/>
          </w:divBdr>
          <w:divsChild>
            <w:div w:id="1836142442">
              <w:marLeft w:val="0"/>
              <w:marRight w:val="0"/>
              <w:marTop w:val="0"/>
              <w:marBottom w:val="0"/>
              <w:divBdr>
                <w:top w:val="none" w:sz="0" w:space="0" w:color="auto"/>
                <w:left w:val="none" w:sz="0" w:space="0" w:color="auto"/>
                <w:bottom w:val="none" w:sz="0" w:space="0" w:color="auto"/>
                <w:right w:val="none" w:sz="0" w:space="0" w:color="auto"/>
              </w:divBdr>
              <w:divsChild>
                <w:div w:id="9687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225646">
      <w:bodyDiv w:val="1"/>
      <w:marLeft w:val="0"/>
      <w:marRight w:val="0"/>
      <w:marTop w:val="0"/>
      <w:marBottom w:val="0"/>
      <w:divBdr>
        <w:top w:val="none" w:sz="0" w:space="0" w:color="auto"/>
        <w:left w:val="none" w:sz="0" w:space="0" w:color="auto"/>
        <w:bottom w:val="none" w:sz="0" w:space="0" w:color="auto"/>
        <w:right w:val="none" w:sz="0" w:space="0" w:color="auto"/>
      </w:divBdr>
      <w:divsChild>
        <w:div w:id="896091707">
          <w:marLeft w:val="0"/>
          <w:marRight w:val="0"/>
          <w:marTop w:val="0"/>
          <w:marBottom w:val="0"/>
          <w:divBdr>
            <w:top w:val="none" w:sz="0" w:space="0" w:color="auto"/>
            <w:left w:val="none" w:sz="0" w:space="0" w:color="auto"/>
            <w:bottom w:val="none" w:sz="0" w:space="0" w:color="auto"/>
            <w:right w:val="none" w:sz="0" w:space="0" w:color="auto"/>
          </w:divBdr>
          <w:divsChild>
            <w:div w:id="337386566">
              <w:marLeft w:val="0"/>
              <w:marRight w:val="0"/>
              <w:marTop w:val="0"/>
              <w:marBottom w:val="0"/>
              <w:divBdr>
                <w:top w:val="none" w:sz="0" w:space="0" w:color="auto"/>
                <w:left w:val="none" w:sz="0" w:space="0" w:color="auto"/>
                <w:bottom w:val="none" w:sz="0" w:space="0" w:color="auto"/>
                <w:right w:val="none" w:sz="0" w:space="0" w:color="auto"/>
              </w:divBdr>
              <w:divsChild>
                <w:div w:id="1298608439">
                  <w:marLeft w:val="0"/>
                  <w:marRight w:val="0"/>
                  <w:marTop w:val="0"/>
                  <w:marBottom w:val="0"/>
                  <w:divBdr>
                    <w:top w:val="none" w:sz="0" w:space="0" w:color="auto"/>
                    <w:left w:val="none" w:sz="0" w:space="0" w:color="auto"/>
                    <w:bottom w:val="none" w:sz="0" w:space="0" w:color="auto"/>
                    <w:right w:val="none" w:sz="0" w:space="0" w:color="auto"/>
                  </w:divBdr>
                  <w:divsChild>
                    <w:div w:id="9413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687699">
      <w:bodyDiv w:val="1"/>
      <w:marLeft w:val="0"/>
      <w:marRight w:val="0"/>
      <w:marTop w:val="0"/>
      <w:marBottom w:val="0"/>
      <w:divBdr>
        <w:top w:val="none" w:sz="0" w:space="0" w:color="auto"/>
        <w:left w:val="none" w:sz="0" w:space="0" w:color="auto"/>
        <w:bottom w:val="none" w:sz="0" w:space="0" w:color="auto"/>
        <w:right w:val="none" w:sz="0" w:space="0" w:color="auto"/>
      </w:divBdr>
      <w:divsChild>
        <w:div w:id="1091656342">
          <w:marLeft w:val="0"/>
          <w:marRight w:val="0"/>
          <w:marTop w:val="0"/>
          <w:marBottom w:val="0"/>
          <w:divBdr>
            <w:top w:val="none" w:sz="0" w:space="0" w:color="auto"/>
            <w:left w:val="none" w:sz="0" w:space="0" w:color="auto"/>
            <w:bottom w:val="none" w:sz="0" w:space="0" w:color="auto"/>
            <w:right w:val="none" w:sz="0" w:space="0" w:color="auto"/>
          </w:divBdr>
          <w:divsChild>
            <w:div w:id="1655722855">
              <w:marLeft w:val="0"/>
              <w:marRight w:val="0"/>
              <w:marTop w:val="0"/>
              <w:marBottom w:val="0"/>
              <w:divBdr>
                <w:top w:val="none" w:sz="0" w:space="0" w:color="auto"/>
                <w:left w:val="none" w:sz="0" w:space="0" w:color="auto"/>
                <w:bottom w:val="none" w:sz="0" w:space="0" w:color="auto"/>
                <w:right w:val="none" w:sz="0" w:space="0" w:color="auto"/>
              </w:divBdr>
              <w:divsChild>
                <w:div w:id="403378947">
                  <w:marLeft w:val="0"/>
                  <w:marRight w:val="0"/>
                  <w:marTop w:val="0"/>
                  <w:marBottom w:val="0"/>
                  <w:divBdr>
                    <w:top w:val="none" w:sz="0" w:space="0" w:color="auto"/>
                    <w:left w:val="none" w:sz="0" w:space="0" w:color="auto"/>
                    <w:bottom w:val="none" w:sz="0" w:space="0" w:color="auto"/>
                    <w:right w:val="none" w:sz="0" w:space="0" w:color="auto"/>
                  </w:divBdr>
                  <w:divsChild>
                    <w:div w:id="35561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939163">
      <w:bodyDiv w:val="1"/>
      <w:marLeft w:val="0"/>
      <w:marRight w:val="0"/>
      <w:marTop w:val="0"/>
      <w:marBottom w:val="0"/>
      <w:divBdr>
        <w:top w:val="none" w:sz="0" w:space="0" w:color="auto"/>
        <w:left w:val="none" w:sz="0" w:space="0" w:color="auto"/>
        <w:bottom w:val="none" w:sz="0" w:space="0" w:color="auto"/>
        <w:right w:val="none" w:sz="0" w:space="0" w:color="auto"/>
      </w:divBdr>
    </w:div>
    <w:div w:id="1532258924">
      <w:bodyDiv w:val="1"/>
      <w:marLeft w:val="0"/>
      <w:marRight w:val="0"/>
      <w:marTop w:val="0"/>
      <w:marBottom w:val="0"/>
      <w:divBdr>
        <w:top w:val="none" w:sz="0" w:space="0" w:color="auto"/>
        <w:left w:val="none" w:sz="0" w:space="0" w:color="auto"/>
        <w:bottom w:val="none" w:sz="0" w:space="0" w:color="auto"/>
        <w:right w:val="none" w:sz="0" w:space="0" w:color="auto"/>
      </w:divBdr>
      <w:divsChild>
        <w:div w:id="431246907">
          <w:marLeft w:val="0"/>
          <w:marRight w:val="0"/>
          <w:marTop w:val="0"/>
          <w:marBottom w:val="0"/>
          <w:divBdr>
            <w:top w:val="none" w:sz="0" w:space="0" w:color="auto"/>
            <w:left w:val="none" w:sz="0" w:space="0" w:color="auto"/>
            <w:bottom w:val="none" w:sz="0" w:space="0" w:color="auto"/>
            <w:right w:val="none" w:sz="0" w:space="0" w:color="auto"/>
          </w:divBdr>
          <w:divsChild>
            <w:div w:id="1180393152">
              <w:marLeft w:val="0"/>
              <w:marRight w:val="0"/>
              <w:marTop w:val="0"/>
              <w:marBottom w:val="0"/>
              <w:divBdr>
                <w:top w:val="none" w:sz="0" w:space="0" w:color="auto"/>
                <w:left w:val="none" w:sz="0" w:space="0" w:color="auto"/>
                <w:bottom w:val="none" w:sz="0" w:space="0" w:color="auto"/>
                <w:right w:val="none" w:sz="0" w:space="0" w:color="auto"/>
              </w:divBdr>
              <w:divsChild>
                <w:div w:id="513688526">
                  <w:marLeft w:val="0"/>
                  <w:marRight w:val="0"/>
                  <w:marTop w:val="0"/>
                  <w:marBottom w:val="0"/>
                  <w:divBdr>
                    <w:top w:val="none" w:sz="0" w:space="0" w:color="auto"/>
                    <w:left w:val="none" w:sz="0" w:space="0" w:color="auto"/>
                    <w:bottom w:val="none" w:sz="0" w:space="0" w:color="auto"/>
                    <w:right w:val="none" w:sz="0" w:space="0" w:color="auto"/>
                  </w:divBdr>
                  <w:divsChild>
                    <w:div w:id="130574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47944">
      <w:bodyDiv w:val="1"/>
      <w:marLeft w:val="0"/>
      <w:marRight w:val="0"/>
      <w:marTop w:val="0"/>
      <w:marBottom w:val="0"/>
      <w:divBdr>
        <w:top w:val="none" w:sz="0" w:space="0" w:color="auto"/>
        <w:left w:val="none" w:sz="0" w:space="0" w:color="auto"/>
        <w:bottom w:val="none" w:sz="0" w:space="0" w:color="auto"/>
        <w:right w:val="none" w:sz="0" w:space="0" w:color="auto"/>
      </w:divBdr>
      <w:divsChild>
        <w:div w:id="659313399">
          <w:marLeft w:val="0"/>
          <w:marRight w:val="0"/>
          <w:marTop w:val="0"/>
          <w:marBottom w:val="0"/>
          <w:divBdr>
            <w:top w:val="none" w:sz="0" w:space="0" w:color="auto"/>
            <w:left w:val="none" w:sz="0" w:space="0" w:color="auto"/>
            <w:bottom w:val="none" w:sz="0" w:space="0" w:color="auto"/>
            <w:right w:val="none" w:sz="0" w:space="0" w:color="auto"/>
          </w:divBdr>
          <w:divsChild>
            <w:div w:id="250508006">
              <w:marLeft w:val="0"/>
              <w:marRight w:val="0"/>
              <w:marTop w:val="0"/>
              <w:marBottom w:val="0"/>
              <w:divBdr>
                <w:top w:val="none" w:sz="0" w:space="0" w:color="auto"/>
                <w:left w:val="none" w:sz="0" w:space="0" w:color="auto"/>
                <w:bottom w:val="none" w:sz="0" w:space="0" w:color="auto"/>
                <w:right w:val="none" w:sz="0" w:space="0" w:color="auto"/>
              </w:divBdr>
              <w:divsChild>
                <w:div w:id="687760551">
                  <w:marLeft w:val="0"/>
                  <w:marRight w:val="0"/>
                  <w:marTop w:val="0"/>
                  <w:marBottom w:val="0"/>
                  <w:divBdr>
                    <w:top w:val="none" w:sz="0" w:space="0" w:color="auto"/>
                    <w:left w:val="none" w:sz="0" w:space="0" w:color="auto"/>
                    <w:bottom w:val="none" w:sz="0" w:space="0" w:color="auto"/>
                    <w:right w:val="none" w:sz="0" w:space="0" w:color="auto"/>
                  </w:divBdr>
                </w:div>
              </w:divsChild>
            </w:div>
            <w:div w:id="830801981">
              <w:marLeft w:val="0"/>
              <w:marRight w:val="0"/>
              <w:marTop w:val="0"/>
              <w:marBottom w:val="0"/>
              <w:divBdr>
                <w:top w:val="none" w:sz="0" w:space="0" w:color="auto"/>
                <w:left w:val="none" w:sz="0" w:space="0" w:color="auto"/>
                <w:bottom w:val="none" w:sz="0" w:space="0" w:color="auto"/>
                <w:right w:val="none" w:sz="0" w:space="0" w:color="auto"/>
              </w:divBdr>
              <w:divsChild>
                <w:div w:id="33681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909944">
      <w:bodyDiv w:val="1"/>
      <w:marLeft w:val="0"/>
      <w:marRight w:val="0"/>
      <w:marTop w:val="0"/>
      <w:marBottom w:val="0"/>
      <w:divBdr>
        <w:top w:val="none" w:sz="0" w:space="0" w:color="auto"/>
        <w:left w:val="none" w:sz="0" w:space="0" w:color="auto"/>
        <w:bottom w:val="none" w:sz="0" w:space="0" w:color="auto"/>
        <w:right w:val="none" w:sz="0" w:space="0" w:color="auto"/>
      </w:divBdr>
      <w:divsChild>
        <w:div w:id="634337516">
          <w:marLeft w:val="0"/>
          <w:marRight w:val="0"/>
          <w:marTop w:val="0"/>
          <w:marBottom w:val="0"/>
          <w:divBdr>
            <w:top w:val="none" w:sz="0" w:space="0" w:color="auto"/>
            <w:left w:val="none" w:sz="0" w:space="0" w:color="auto"/>
            <w:bottom w:val="none" w:sz="0" w:space="0" w:color="auto"/>
            <w:right w:val="none" w:sz="0" w:space="0" w:color="auto"/>
          </w:divBdr>
          <w:divsChild>
            <w:div w:id="1008213485">
              <w:marLeft w:val="0"/>
              <w:marRight w:val="0"/>
              <w:marTop w:val="0"/>
              <w:marBottom w:val="0"/>
              <w:divBdr>
                <w:top w:val="none" w:sz="0" w:space="0" w:color="auto"/>
                <w:left w:val="none" w:sz="0" w:space="0" w:color="auto"/>
                <w:bottom w:val="none" w:sz="0" w:space="0" w:color="auto"/>
                <w:right w:val="none" w:sz="0" w:space="0" w:color="auto"/>
              </w:divBdr>
              <w:divsChild>
                <w:div w:id="1311592695">
                  <w:marLeft w:val="0"/>
                  <w:marRight w:val="0"/>
                  <w:marTop w:val="0"/>
                  <w:marBottom w:val="0"/>
                  <w:divBdr>
                    <w:top w:val="none" w:sz="0" w:space="0" w:color="auto"/>
                    <w:left w:val="none" w:sz="0" w:space="0" w:color="auto"/>
                    <w:bottom w:val="none" w:sz="0" w:space="0" w:color="auto"/>
                    <w:right w:val="none" w:sz="0" w:space="0" w:color="auto"/>
                  </w:divBdr>
                  <w:divsChild>
                    <w:div w:id="3331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82358">
      <w:bodyDiv w:val="1"/>
      <w:marLeft w:val="0"/>
      <w:marRight w:val="0"/>
      <w:marTop w:val="0"/>
      <w:marBottom w:val="0"/>
      <w:divBdr>
        <w:top w:val="none" w:sz="0" w:space="0" w:color="auto"/>
        <w:left w:val="none" w:sz="0" w:space="0" w:color="auto"/>
        <w:bottom w:val="none" w:sz="0" w:space="0" w:color="auto"/>
        <w:right w:val="none" w:sz="0" w:space="0" w:color="auto"/>
      </w:divBdr>
      <w:divsChild>
        <w:div w:id="1879469119">
          <w:marLeft w:val="0"/>
          <w:marRight w:val="0"/>
          <w:marTop w:val="0"/>
          <w:marBottom w:val="0"/>
          <w:divBdr>
            <w:top w:val="none" w:sz="0" w:space="0" w:color="auto"/>
            <w:left w:val="none" w:sz="0" w:space="0" w:color="auto"/>
            <w:bottom w:val="none" w:sz="0" w:space="0" w:color="auto"/>
            <w:right w:val="none" w:sz="0" w:space="0" w:color="auto"/>
          </w:divBdr>
          <w:divsChild>
            <w:div w:id="151072614">
              <w:marLeft w:val="0"/>
              <w:marRight w:val="0"/>
              <w:marTop w:val="0"/>
              <w:marBottom w:val="0"/>
              <w:divBdr>
                <w:top w:val="none" w:sz="0" w:space="0" w:color="auto"/>
                <w:left w:val="none" w:sz="0" w:space="0" w:color="auto"/>
                <w:bottom w:val="none" w:sz="0" w:space="0" w:color="auto"/>
                <w:right w:val="none" w:sz="0" w:space="0" w:color="auto"/>
              </w:divBdr>
              <w:divsChild>
                <w:div w:id="176876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5714">
      <w:bodyDiv w:val="1"/>
      <w:marLeft w:val="0"/>
      <w:marRight w:val="0"/>
      <w:marTop w:val="0"/>
      <w:marBottom w:val="0"/>
      <w:divBdr>
        <w:top w:val="none" w:sz="0" w:space="0" w:color="auto"/>
        <w:left w:val="none" w:sz="0" w:space="0" w:color="auto"/>
        <w:bottom w:val="none" w:sz="0" w:space="0" w:color="auto"/>
        <w:right w:val="none" w:sz="0" w:space="0" w:color="auto"/>
      </w:divBdr>
      <w:divsChild>
        <w:div w:id="517046020">
          <w:marLeft w:val="0"/>
          <w:marRight w:val="0"/>
          <w:marTop w:val="0"/>
          <w:marBottom w:val="0"/>
          <w:divBdr>
            <w:top w:val="none" w:sz="0" w:space="0" w:color="auto"/>
            <w:left w:val="none" w:sz="0" w:space="0" w:color="auto"/>
            <w:bottom w:val="none" w:sz="0" w:space="0" w:color="auto"/>
            <w:right w:val="none" w:sz="0" w:space="0" w:color="auto"/>
          </w:divBdr>
          <w:divsChild>
            <w:div w:id="728964652">
              <w:marLeft w:val="0"/>
              <w:marRight w:val="0"/>
              <w:marTop w:val="0"/>
              <w:marBottom w:val="0"/>
              <w:divBdr>
                <w:top w:val="none" w:sz="0" w:space="0" w:color="auto"/>
                <w:left w:val="none" w:sz="0" w:space="0" w:color="auto"/>
                <w:bottom w:val="none" w:sz="0" w:space="0" w:color="auto"/>
                <w:right w:val="none" w:sz="0" w:space="0" w:color="auto"/>
              </w:divBdr>
              <w:divsChild>
                <w:div w:id="1019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9384">
      <w:bodyDiv w:val="1"/>
      <w:marLeft w:val="0"/>
      <w:marRight w:val="0"/>
      <w:marTop w:val="0"/>
      <w:marBottom w:val="0"/>
      <w:divBdr>
        <w:top w:val="none" w:sz="0" w:space="0" w:color="auto"/>
        <w:left w:val="none" w:sz="0" w:space="0" w:color="auto"/>
        <w:bottom w:val="none" w:sz="0" w:space="0" w:color="auto"/>
        <w:right w:val="none" w:sz="0" w:space="0" w:color="auto"/>
      </w:divBdr>
      <w:divsChild>
        <w:div w:id="1687824115">
          <w:marLeft w:val="0"/>
          <w:marRight w:val="0"/>
          <w:marTop w:val="0"/>
          <w:marBottom w:val="0"/>
          <w:divBdr>
            <w:top w:val="none" w:sz="0" w:space="0" w:color="auto"/>
            <w:left w:val="none" w:sz="0" w:space="0" w:color="auto"/>
            <w:bottom w:val="none" w:sz="0" w:space="0" w:color="auto"/>
            <w:right w:val="none" w:sz="0" w:space="0" w:color="auto"/>
          </w:divBdr>
          <w:divsChild>
            <w:div w:id="724331520">
              <w:marLeft w:val="0"/>
              <w:marRight w:val="0"/>
              <w:marTop w:val="0"/>
              <w:marBottom w:val="0"/>
              <w:divBdr>
                <w:top w:val="none" w:sz="0" w:space="0" w:color="auto"/>
                <w:left w:val="none" w:sz="0" w:space="0" w:color="auto"/>
                <w:bottom w:val="none" w:sz="0" w:space="0" w:color="auto"/>
                <w:right w:val="none" w:sz="0" w:space="0" w:color="auto"/>
              </w:divBdr>
              <w:divsChild>
                <w:div w:id="182747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311402">
      <w:bodyDiv w:val="1"/>
      <w:marLeft w:val="0"/>
      <w:marRight w:val="0"/>
      <w:marTop w:val="0"/>
      <w:marBottom w:val="0"/>
      <w:divBdr>
        <w:top w:val="none" w:sz="0" w:space="0" w:color="auto"/>
        <w:left w:val="none" w:sz="0" w:space="0" w:color="auto"/>
        <w:bottom w:val="none" w:sz="0" w:space="0" w:color="auto"/>
        <w:right w:val="none" w:sz="0" w:space="0" w:color="auto"/>
      </w:divBdr>
    </w:div>
    <w:div w:id="1592277441">
      <w:bodyDiv w:val="1"/>
      <w:marLeft w:val="0"/>
      <w:marRight w:val="0"/>
      <w:marTop w:val="0"/>
      <w:marBottom w:val="0"/>
      <w:divBdr>
        <w:top w:val="none" w:sz="0" w:space="0" w:color="auto"/>
        <w:left w:val="none" w:sz="0" w:space="0" w:color="auto"/>
        <w:bottom w:val="none" w:sz="0" w:space="0" w:color="auto"/>
        <w:right w:val="none" w:sz="0" w:space="0" w:color="auto"/>
      </w:divBdr>
      <w:divsChild>
        <w:div w:id="2057467715">
          <w:marLeft w:val="0"/>
          <w:marRight w:val="0"/>
          <w:marTop w:val="0"/>
          <w:marBottom w:val="0"/>
          <w:divBdr>
            <w:top w:val="none" w:sz="0" w:space="0" w:color="auto"/>
            <w:left w:val="none" w:sz="0" w:space="0" w:color="auto"/>
            <w:bottom w:val="none" w:sz="0" w:space="0" w:color="auto"/>
            <w:right w:val="none" w:sz="0" w:space="0" w:color="auto"/>
          </w:divBdr>
          <w:divsChild>
            <w:div w:id="1234662508">
              <w:marLeft w:val="0"/>
              <w:marRight w:val="0"/>
              <w:marTop w:val="0"/>
              <w:marBottom w:val="0"/>
              <w:divBdr>
                <w:top w:val="none" w:sz="0" w:space="0" w:color="auto"/>
                <w:left w:val="none" w:sz="0" w:space="0" w:color="auto"/>
                <w:bottom w:val="none" w:sz="0" w:space="0" w:color="auto"/>
                <w:right w:val="none" w:sz="0" w:space="0" w:color="auto"/>
              </w:divBdr>
              <w:divsChild>
                <w:div w:id="168570305">
                  <w:marLeft w:val="0"/>
                  <w:marRight w:val="0"/>
                  <w:marTop w:val="0"/>
                  <w:marBottom w:val="0"/>
                  <w:divBdr>
                    <w:top w:val="none" w:sz="0" w:space="0" w:color="auto"/>
                    <w:left w:val="none" w:sz="0" w:space="0" w:color="auto"/>
                    <w:bottom w:val="none" w:sz="0" w:space="0" w:color="auto"/>
                    <w:right w:val="none" w:sz="0" w:space="0" w:color="auto"/>
                  </w:divBdr>
                  <w:divsChild>
                    <w:div w:id="80413723">
                      <w:marLeft w:val="0"/>
                      <w:marRight w:val="0"/>
                      <w:marTop w:val="0"/>
                      <w:marBottom w:val="0"/>
                      <w:divBdr>
                        <w:top w:val="none" w:sz="0" w:space="0" w:color="auto"/>
                        <w:left w:val="none" w:sz="0" w:space="0" w:color="auto"/>
                        <w:bottom w:val="none" w:sz="0" w:space="0" w:color="auto"/>
                        <w:right w:val="none" w:sz="0" w:space="0" w:color="auto"/>
                      </w:divBdr>
                    </w:div>
                    <w:div w:id="2092895366">
                      <w:marLeft w:val="0"/>
                      <w:marRight w:val="0"/>
                      <w:marTop w:val="0"/>
                      <w:marBottom w:val="0"/>
                      <w:divBdr>
                        <w:top w:val="none" w:sz="0" w:space="0" w:color="auto"/>
                        <w:left w:val="none" w:sz="0" w:space="0" w:color="auto"/>
                        <w:bottom w:val="none" w:sz="0" w:space="0" w:color="auto"/>
                        <w:right w:val="none" w:sz="0" w:space="0" w:color="auto"/>
                      </w:divBdr>
                    </w:div>
                  </w:divsChild>
                </w:div>
                <w:div w:id="1876766613">
                  <w:marLeft w:val="0"/>
                  <w:marRight w:val="0"/>
                  <w:marTop w:val="0"/>
                  <w:marBottom w:val="0"/>
                  <w:divBdr>
                    <w:top w:val="none" w:sz="0" w:space="0" w:color="auto"/>
                    <w:left w:val="none" w:sz="0" w:space="0" w:color="auto"/>
                    <w:bottom w:val="none" w:sz="0" w:space="0" w:color="auto"/>
                    <w:right w:val="none" w:sz="0" w:space="0" w:color="auto"/>
                  </w:divBdr>
                  <w:divsChild>
                    <w:div w:id="132404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822306">
      <w:bodyDiv w:val="1"/>
      <w:marLeft w:val="0"/>
      <w:marRight w:val="0"/>
      <w:marTop w:val="0"/>
      <w:marBottom w:val="0"/>
      <w:divBdr>
        <w:top w:val="none" w:sz="0" w:space="0" w:color="auto"/>
        <w:left w:val="none" w:sz="0" w:space="0" w:color="auto"/>
        <w:bottom w:val="none" w:sz="0" w:space="0" w:color="auto"/>
        <w:right w:val="none" w:sz="0" w:space="0" w:color="auto"/>
      </w:divBdr>
      <w:divsChild>
        <w:div w:id="534932170">
          <w:marLeft w:val="0"/>
          <w:marRight w:val="0"/>
          <w:marTop w:val="0"/>
          <w:marBottom w:val="0"/>
          <w:divBdr>
            <w:top w:val="none" w:sz="0" w:space="0" w:color="auto"/>
            <w:left w:val="none" w:sz="0" w:space="0" w:color="auto"/>
            <w:bottom w:val="none" w:sz="0" w:space="0" w:color="auto"/>
            <w:right w:val="none" w:sz="0" w:space="0" w:color="auto"/>
          </w:divBdr>
          <w:divsChild>
            <w:div w:id="868178571">
              <w:marLeft w:val="0"/>
              <w:marRight w:val="0"/>
              <w:marTop w:val="0"/>
              <w:marBottom w:val="0"/>
              <w:divBdr>
                <w:top w:val="none" w:sz="0" w:space="0" w:color="auto"/>
                <w:left w:val="none" w:sz="0" w:space="0" w:color="auto"/>
                <w:bottom w:val="none" w:sz="0" w:space="0" w:color="auto"/>
                <w:right w:val="none" w:sz="0" w:space="0" w:color="auto"/>
              </w:divBdr>
              <w:divsChild>
                <w:div w:id="117213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241325">
      <w:bodyDiv w:val="1"/>
      <w:marLeft w:val="0"/>
      <w:marRight w:val="0"/>
      <w:marTop w:val="0"/>
      <w:marBottom w:val="0"/>
      <w:divBdr>
        <w:top w:val="none" w:sz="0" w:space="0" w:color="auto"/>
        <w:left w:val="none" w:sz="0" w:space="0" w:color="auto"/>
        <w:bottom w:val="none" w:sz="0" w:space="0" w:color="auto"/>
        <w:right w:val="none" w:sz="0" w:space="0" w:color="auto"/>
      </w:divBdr>
      <w:divsChild>
        <w:div w:id="1485394395">
          <w:marLeft w:val="0"/>
          <w:marRight w:val="0"/>
          <w:marTop w:val="0"/>
          <w:marBottom w:val="0"/>
          <w:divBdr>
            <w:top w:val="none" w:sz="0" w:space="0" w:color="auto"/>
            <w:left w:val="none" w:sz="0" w:space="0" w:color="auto"/>
            <w:bottom w:val="none" w:sz="0" w:space="0" w:color="auto"/>
            <w:right w:val="none" w:sz="0" w:space="0" w:color="auto"/>
          </w:divBdr>
          <w:divsChild>
            <w:div w:id="1968508901">
              <w:marLeft w:val="0"/>
              <w:marRight w:val="0"/>
              <w:marTop w:val="0"/>
              <w:marBottom w:val="0"/>
              <w:divBdr>
                <w:top w:val="none" w:sz="0" w:space="0" w:color="auto"/>
                <w:left w:val="none" w:sz="0" w:space="0" w:color="auto"/>
                <w:bottom w:val="none" w:sz="0" w:space="0" w:color="auto"/>
                <w:right w:val="none" w:sz="0" w:space="0" w:color="auto"/>
              </w:divBdr>
              <w:divsChild>
                <w:div w:id="171935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248661">
      <w:bodyDiv w:val="1"/>
      <w:marLeft w:val="0"/>
      <w:marRight w:val="0"/>
      <w:marTop w:val="0"/>
      <w:marBottom w:val="0"/>
      <w:divBdr>
        <w:top w:val="none" w:sz="0" w:space="0" w:color="auto"/>
        <w:left w:val="none" w:sz="0" w:space="0" w:color="auto"/>
        <w:bottom w:val="none" w:sz="0" w:space="0" w:color="auto"/>
        <w:right w:val="none" w:sz="0" w:space="0" w:color="auto"/>
      </w:divBdr>
      <w:divsChild>
        <w:div w:id="524290625">
          <w:marLeft w:val="0"/>
          <w:marRight w:val="0"/>
          <w:marTop w:val="0"/>
          <w:marBottom w:val="0"/>
          <w:divBdr>
            <w:top w:val="none" w:sz="0" w:space="0" w:color="auto"/>
            <w:left w:val="none" w:sz="0" w:space="0" w:color="auto"/>
            <w:bottom w:val="none" w:sz="0" w:space="0" w:color="auto"/>
            <w:right w:val="none" w:sz="0" w:space="0" w:color="auto"/>
          </w:divBdr>
          <w:divsChild>
            <w:div w:id="2110151534">
              <w:marLeft w:val="0"/>
              <w:marRight w:val="0"/>
              <w:marTop w:val="0"/>
              <w:marBottom w:val="0"/>
              <w:divBdr>
                <w:top w:val="none" w:sz="0" w:space="0" w:color="auto"/>
                <w:left w:val="none" w:sz="0" w:space="0" w:color="auto"/>
                <w:bottom w:val="none" w:sz="0" w:space="0" w:color="auto"/>
                <w:right w:val="none" w:sz="0" w:space="0" w:color="auto"/>
              </w:divBdr>
              <w:divsChild>
                <w:div w:id="2055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92882">
      <w:bodyDiv w:val="1"/>
      <w:marLeft w:val="0"/>
      <w:marRight w:val="0"/>
      <w:marTop w:val="0"/>
      <w:marBottom w:val="0"/>
      <w:divBdr>
        <w:top w:val="none" w:sz="0" w:space="0" w:color="auto"/>
        <w:left w:val="none" w:sz="0" w:space="0" w:color="auto"/>
        <w:bottom w:val="none" w:sz="0" w:space="0" w:color="auto"/>
        <w:right w:val="none" w:sz="0" w:space="0" w:color="auto"/>
      </w:divBdr>
      <w:divsChild>
        <w:div w:id="68310388">
          <w:marLeft w:val="0"/>
          <w:marRight w:val="0"/>
          <w:marTop w:val="0"/>
          <w:marBottom w:val="0"/>
          <w:divBdr>
            <w:top w:val="none" w:sz="0" w:space="0" w:color="auto"/>
            <w:left w:val="none" w:sz="0" w:space="0" w:color="auto"/>
            <w:bottom w:val="none" w:sz="0" w:space="0" w:color="auto"/>
            <w:right w:val="none" w:sz="0" w:space="0" w:color="auto"/>
          </w:divBdr>
          <w:divsChild>
            <w:div w:id="96142780">
              <w:marLeft w:val="0"/>
              <w:marRight w:val="0"/>
              <w:marTop w:val="0"/>
              <w:marBottom w:val="0"/>
              <w:divBdr>
                <w:top w:val="none" w:sz="0" w:space="0" w:color="auto"/>
                <w:left w:val="none" w:sz="0" w:space="0" w:color="auto"/>
                <w:bottom w:val="none" w:sz="0" w:space="0" w:color="auto"/>
                <w:right w:val="none" w:sz="0" w:space="0" w:color="auto"/>
              </w:divBdr>
              <w:divsChild>
                <w:div w:id="378551500">
                  <w:marLeft w:val="0"/>
                  <w:marRight w:val="0"/>
                  <w:marTop w:val="0"/>
                  <w:marBottom w:val="0"/>
                  <w:divBdr>
                    <w:top w:val="none" w:sz="0" w:space="0" w:color="auto"/>
                    <w:left w:val="none" w:sz="0" w:space="0" w:color="auto"/>
                    <w:bottom w:val="none" w:sz="0" w:space="0" w:color="auto"/>
                    <w:right w:val="none" w:sz="0" w:space="0" w:color="auto"/>
                  </w:divBdr>
                  <w:divsChild>
                    <w:div w:id="93213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337363">
      <w:bodyDiv w:val="1"/>
      <w:marLeft w:val="0"/>
      <w:marRight w:val="0"/>
      <w:marTop w:val="0"/>
      <w:marBottom w:val="0"/>
      <w:divBdr>
        <w:top w:val="none" w:sz="0" w:space="0" w:color="auto"/>
        <w:left w:val="none" w:sz="0" w:space="0" w:color="auto"/>
        <w:bottom w:val="none" w:sz="0" w:space="0" w:color="auto"/>
        <w:right w:val="none" w:sz="0" w:space="0" w:color="auto"/>
      </w:divBdr>
      <w:divsChild>
        <w:div w:id="2062552614">
          <w:marLeft w:val="0"/>
          <w:marRight w:val="0"/>
          <w:marTop w:val="0"/>
          <w:marBottom w:val="0"/>
          <w:divBdr>
            <w:top w:val="none" w:sz="0" w:space="0" w:color="auto"/>
            <w:left w:val="none" w:sz="0" w:space="0" w:color="auto"/>
            <w:bottom w:val="none" w:sz="0" w:space="0" w:color="auto"/>
            <w:right w:val="none" w:sz="0" w:space="0" w:color="auto"/>
          </w:divBdr>
          <w:divsChild>
            <w:div w:id="418403247">
              <w:marLeft w:val="0"/>
              <w:marRight w:val="0"/>
              <w:marTop w:val="0"/>
              <w:marBottom w:val="0"/>
              <w:divBdr>
                <w:top w:val="none" w:sz="0" w:space="0" w:color="auto"/>
                <w:left w:val="none" w:sz="0" w:space="0" w:color="auto"/>
                <w:bottom w:val="none" w:sz="0" w:space="0" w:color="auto"/>
                <w:right w:val="none" w:sz="0" w:space="0" w:color="auto"/>
              </w:divBdr>
              <w:divsChild>
                <w:div w:id="1156534855">
                  <w:marLeft w:val="0"/>
                  <w:marRight w:val="0"/>
                  <w:marTop w:val="0"/>
                  <w:marBottom w:val="0"/>
                  <w:divBdr>
                    <w:top w:val="none" w:sz="0" w:space="0" w:color="auto"/>
                    <w:left w:val="none" w:sz="0" w:space="0" w:color="auto"/>
                    <w:bottom w:val="none" w:sz="0" w:space="0" w:color="auto"/>
                    <w:right w:val="none" w:sz="0" w:space="0" w:color="auto"/>
                  </w:divBdr>
                </w:div>
              </w:divsChild>
            </w:div>
            <w:div w:id="763192026">
              <w:marLeft w:val="0"/>
              <w:marRight w:val="0"/>
              <w:marTop w:val="0"/>
              <w:marBottom w:val="0"/>
              <w:divBdr>
                <w:top w:val="none" w:sz="0" w:space="0" w:color="auto"/>
                <w:left w:val="none" w:sz="0" w:space="0" w:color="auto"/>
                <w:bottom w:val="none" w:sz="0" w:space="0" w:color="auto"/>
                <w:right w:val="none" w:sz="0" w:space="0" w:color="auto"/>
              </w:divBdr>
              <w:divsChild>
                <w:div w:id="709764770">
                  <w:marLeft w:val="0"/>
                  <w:marRight w:val="0"/>
                  <w:marTop w:val="0"/>
                  <w:marBottom w:val="0"/>
                  <w:divBdr>
                    <w:top w:val="none" w:sz="0" w:space="0" w:color="auto"/>
                    <w:left w:val="none" w:sz="0" w:space="0" w:color="auto"/>
                    <w:bottom w:val="none" w:sz="0" w:space="0" w:color="auto"/>
                    <w:right w:val="none" w:sz="0" w:space="0" w:color="auto"/>
                  </w:divBdr>
                </w:div>
                <w:div w:id="797146026">
                  <w:marLeft w:val="0"/>
                  <w:marRight w:val="0"/>
                  <w:marTop w:val="0"/>
                  <w:marBottom w:val="0"/>
                  <w:divBdr>
                    <w:top w:val="none" w:sz="0" w:space="0" w:color="auto"/>
                    <w:left w:val="none" w:sz="0" w:space="0" w:color="auto"/>
                    <w:bottom w:val="none" w:sz="0" w:space="0" w:color="auto"/>
                    <w:right w:val="none" w:sz="0" w:space="0" w:color="auto"/>
                  </w:divBdr>
                </w:div>
                <w:div w:id="1125852729">
                  <w:marLeft w:val="0"/>
                  <w:marRight w:val="0"/>
                  <w:marTop w:val="0"/>
                  <w:marBottom w:val="0"/>
                  <w:divBdr>
                    <w:top w:val="none" w:sz="0" w:space="0" w:color="auto"/>
                    <w:left w:val="none" w:sz="0" w:space="0" w:color="auto"/>
                    <w:bottom w:val="none" w:sz="0" w:space="0" w:color="auto"/>
                    <w:right w:val="none" w:sz="0" w:space="0" w:color="auto"/>
                  </w:divBdr>
                </w:div>
                <w:div w:id="1726568365">
                  <w:marLeft w:val="0"/>
                  <w:marRight w:val="0"/>
                  <w:marTop w:val="0"/>
                  <w:marBottom w:val="0"/>
                  <w:divBdr>
                    <w:top w:val="none" w:sz="0" w:space="0" w:color="auto"/>
                    <w:left w:val="none" w:sz="0" w:space="0" w:color="auto"/>
                    <w:bottom w:val="none" w:sz="0" w:space="0" w:color="auto"/>
                    <w:right w:val="none" w:sz="0" w:space="0" w:color="auto"/>
                  </w:divBdr>
                </w:div>
                <w:div w:id="1926835738">
                  <w:marLeft w:val="0"/>
                  <w:marRight w:val="0"/>
                  <w:marTop w:val="0"/>
                  <w:marBottom w:val="0"/>
                  <w:divBdr>
                    <w:top w:val="none" w:sz="0" w:space="0" w:color="auto"/>
                    <w:left w:val="none" w:sz="0" w:space="0" w:color="auto"/>
                    <w:bottom w:val="none" w:sz="0" w:space="0" w:color="auto"/>
                    <w:right w:val="none" w:sz="0" w:space="0" w:color="auto"/>
                  </w:divBdr>
                </w:div>
              </w:divsChild>
            </w:div>
            <w:div w:id="1423337869">
              <w:marLeft w:val="0"/>
              <w:marRight w:val="0"/>
              <w:marTop w:val="0"/>
              <w:marBottom w:val="0"/>
              <w:divBdr>
                <w:top w:val="none" w:sz="0" w:space="0" w:color="auto"/>
                <w:left w:val="none" w:sz="0" w:space="0" w:color="auto"/>
                <w:bottom w:val="none" w:sz="0" w:space="0" w:color="auto"/>
                <w:right w:val="none" w:sz="0" w:space="0" w:color="auto"/>
              </w:divBdr>
              <w:divsChild>
                <w:div w:id="213012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111415">
      <w:bodyDiv w:val="1"/>
      <w:marLeft w:val="0"/>
      <w:marRight w:val="0"/>
      <w:marTop w:val="0"/>
      <w:marBottom w:val="0"/>
      <w:divBdr>
        <w:top w:val="none" w:sz="0" w:space="0" w:color="auto"/>
        <w:left w:val="none" w:sz="0" w:space="0" w:color="auto"/>
        <w:bottom w:val="none" w:sz="0" w:space="0" w:color="auto"/>
        <w:right w:val="none" w:sz="0" w:space="0" w:color="auto"/>
      </w:divBdr>
      <w:divsChild>
        <w:div w:id="1710452870">
          <w:marLeft w:val="0"/>
          <w:marRight w:val="0"/>
          <w:marTop w:val="0"/>
          <w:marBottom w:val="0"/>
          <w:divBdr>
            <w:top w:val="none" w:sz="0" w:space="0" w:color="auto"/>
            <w:left w:val="none" w:sz="0" w:space="0" w:color="auto"/>
            <w:bottom w:val="none" w:sz="0" w:space="0" w:color="auto"/>
            <w:right w:val="none" w:sz="0" w:space="0" w:color="auto"/>
          </w:divBdr>
          <w:divsChild>
            <w:div w:id="1910384879">
              <w:marLeft w:val="0"/>
              <w:marRight w:val="0"/>
              <w:marTop w:val="0"/>
              <w:marBottom w:val="0"/>
              <w:divBdr>
                <w:top w:val="none" w:sz="0" w:space="0" w:color="auto"/>
                <w:left w:val="none" w:sz="0" w:space="0" w:color="auto"/>
                <w:bottom w:val="none" w:sz="0" w:space="0" w:color="auto"/>
                <w:right w:val="none" w:sz="0" w:space="0" w:color="auto"/>
              </w:divBdr>
              <w:divsChild>
                <w:div w:id="124599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795027">
      <w:bodyDiv w:val="1"/>
      <w:marLeft w:val="0"/>
      <w:marRight w:val="0"/>
      <w:marTop w:val="0"/>
      <w:marBottom w:val="0"/>
      <w:divBdr>
        <w:top w:val="none" w:sz="0" w:space="0" w:color="auto"/>
        <w:left w:val="none" w:sz="0" w:space="0" w:color="auto"/>
        <w:bottom w:val="none" w:sz="0" w:space="0" w:color="auto"/>
        <w:right w:val="none" w:sz="0" w:space="0" w:color="auto"/>
      </w:divBdr>
      <w:divsChild>
        <w:div w:id="1902516415">
          <w:marLeft w:val="0"/>
          <w:marRight w:val="0"/>
          <w:marTop w:val="0"/>
          <w:marBottom w:val="0"/>
          <w:divBdr>
            <w:top w:val="none" w:sz="0" w:space="0" w:color="auto"/>
            <w:left w:val="none" w:sz="0" w:space="0" w:color="auto"/>
            <w:bottom w:val="none" w:sz="0" w:space="0" w:color="auto"/>
            <w:right w:val="none" w:sz="0" w:space="0" w:color="auto"/>
          </w:divBdr>
          <w:divsChild>
            <w:div w:id="167335805">
              <w:marLeft w:val="0"/>
              <w:marRight w:val="0"/>
              <w:marTop w:val="0"/>
              <w:marBottom w:val="0"/>
              <w:divBdr>
                <w:top w:val="none" w:sz="0" w:space="0" w:color="auto"/>
                <w:left w:val="none" w:sz="0" w:space="0" w:color="auto"/>
                <w:bottom w:val="none" w:sz="0" w:space="0" w:color="auto"/>
                <w:right w:val="none" w:sz="0" w:space="0" w:color="auto"/>
              </w:divBdr>
              <w:divsChild>
                <w:div w:id="191681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763070">
      <w:bodyDiv w:val="1"/>
      <w:marLeft w:val="0"/>
      <w:marRight w:val="0"/>
      <w:marTop w:val="0"/>
      <w:marBottom w:val="0"/>
      <w:divBdr>
        <w:top w:val="none" w:sz="0" w:space="0" w:color="auto"/>
        <w:left w:val="none" w:sz="0" w:space="0" w:color="auto"/>
        <w:bottom w:val="none" w:sz="0" w:space="0" w:color="auto"/>
        <w:right w:val="none" w:sz="0" w:space="0" w:color="auto"/>
      </w:divBdr>
      <w:divsChild>
        <w:div w:id="1162307090">
          <w:marLeft w:val="0"/>
          <w:marRight w:val="0"/>
          <w:marTop w:val="0"/>
          <w:marBottom w:val="0"/>
          <w:divBdr>
            <w:top w:val="none" w:sz="0" w:space="0" w:color="auto"/>
            <w:left w:val="none" w:sz="0" w:space="0" w:color="auto"/>
            <w:bottom w:val="none" w:sz="0" w:space="0" w:color="auto"/>
            <w:right w:val="none" w:sz="0" w:space="0" w:color="auto"/>
          </w:divBdr>
          <w:divsChild>
            <w:div w:id="713235563">
              <w:marLeft w:val="0"/>
              <w:marRight w:val="0"/>
              <w:marTop w:val="0"/>
              <w:marBottom w:val="0"/>
              <w:divBdr>
                <w:top w:val="none" w:sz="0" w:space="0" w:color="auto"/>
                <w:left w:val="none" w:sz="0" w:space="0" w:color="auto"/>
                <w:bottom w:val="none" w:sz="0" w:space="0" w:color="auto"/>
                <w:right w:val="none" w:sz="0" w:space="0" w:color="auto"/>
              </w:divBdr>
              <w:divsChild>
                <w:div w:id="86583647">
                  <w:marLeft w:val="0"/>
                  <w:marRight w:val="0"/>
                  <w:marTop w:val="0"/>
                  <w:marBottom w:val="0"/>
                  <w:divBdr>
                    <w:top w:val="none" w:sz="0" w:space="0" w:color="auto"/>
                    <w:left w:val="none" w:sz="0" w:space="0" w:color="auto"/>
                    <w:bottom w:val="none" w:sz="0" w:space="0" w:color="auto"/>
                    <w:right w:val="none" w:sz="0" w:space="0" w:color="auto"/>
                  </w:divBdr>
                  <w:divsChild>
                    <w:div w:id="71659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118887">
      <w:bodyDiv w:val="1"/>
      <w:marLeft w:val="0"/>
      <w:marRight w:val="0"/>
      <w:marTop w:val="0"/>
      <w:marBottom w:val="0"/>
      <w:divBdr>
        <w:top w:val="none" w:sz="0" w:space="0" w:color="auto"/>
        <w:left w:val="none" w:sz="0" w:space="0" w:color="auto"/>
        <w:bottom w:val="none" w:sz="0" w:space="0" w:color="auto"/>
        <w:right w:val="none" w:sz="0" w:space="0" w:color="auto"/>
      </w:divBdr>
    </w:div>
    <w:div w:id="1772043157">
      <w:bodyDiv w:val="1"/>
      <w:marLeft w:val="0"/>
      <w:marRight w:val="0"/>
      <w:marTop w:val="0"/>
      <w:marBottom w:val="0"/>
      <w:divBdr>
        <w:top w:val="none" w:sz="0" w:space="0" w:color="auto"/>
        <w:left w:val="none" w:sz="0" w:space="0" w:color="auto"/>
        <w:bottom w:val="none" w:sz="0" w:space="0" w:color="auto"/>
        <w:right w:val="none" w:sz="0" w:space="0" w:color="auto"/>
      </w:divBdr>
      <w:divsChild>
        <w:div w:id="55131460">
          <w:marLeft w:val="0"/>
          <w:marRight w:val="0"/>
          <w:marTop w:val="0"/>
          <w:marBottom w:val="0"/>
          <w:divBdr>
            <w:top w:val="none" w:sz="0" w:space="0" w:color="auto"/>
            <w:left w:val="none" w:sz="0" w:space="0" w:color="auto"/>
            <w:bottom w:val="none" w:sz="0" w:space="0" w:color="auto"/>
            <w:right w:val="none" w:sz="0" w:space="0" w:color="auto"/>
          </w:divBdr>
          <w:divsChild>
            <w:div w:id="1380713369">
              <w:marLeft w:val="0"/>
              <w:marRight w:val="0"/>
              <w:marTop w:val="0"/>
              <w:marBottom w:val="0"/>
              <w:divBdr>
                <w:top w:val="none" w:sz="0" w:space="0" w:color="auto"/>
                <w:left w:val="none" w:sz="0" w:space="0" w:color="auto"/>
                <w:bottom w:val="none" w:sz="0" w:space="0" w:color="auto"/>
                <w:right w:val="none" w:sz="0" w:space="0" w:color="auto"/>
              </w:divBdr>
              <w:divsChild>
                <w:div w:id="2073697317">
                  <w:marLeft w:val="0"/>
                  <w:marRight w:val="0"/>
                  <w:marTop w:val="0"/>
                  <w:marBottom w:val="0"/>
                  <w:divBdr>
                    <w:top w:val="none" w:sz="0" w:space="0" w:color="auto"/>
                    <w:left w:val="none" w:sz="0" w:space="0" w:color="auto"/>
                    <w:bottom w:val="none" w:sz="0" w:space="0" w:color="auto"/>
                    <w:right w:val="none" w:sz="0" w:space="0" w:color="auto"/>
                  </w:divBdr>
                  <w:divsChild>
                    <w:div w:id="161751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432687">
      <w:bodyDiv w:val="1"/>
      <w:marLeft w:val="0"/>
      <w:marRight w:val="0"/>
      <w:marTop w:val="0"/>
      <w:marBottom w:val="0"/>
      <w:divBdr>
        <w:top w:val="none" w:sz="0" w:space="0" w:color="auto"/>
        <w:left w:val="none" w:sz="0" w:space="0" w:color="auto"/>
        <w:bottom w:val="none" w:sz="0" w:space="0" w:color="auto"/>
        <w:right w:val="none" w:sz="0" w:space="0" w:color="auto"/>
      </w:divBdr>
      <w:divsChild>
        <w:div w:id="1293050749">
          <w:marLeft w:val="0"/>
          <w:marRight w:val="0"/>
          <w:marTop w:val="0"/>
          <w:marBottom w:val="0"/>
          <w:divBdr>
            <w:top w:val="none" w:sz="0" w:space="0" w:color="auto"/>
            <w:left w:val="none" w:sz="0" w:space="0" w:color="auto"/>
            <w:bottom w:val="none" w:sz="0" w:space="0" w:color="auto"/>
            <w:right w:val="none" w:sz="0" w:space="0" w:color="auto"/>
          </w:divBdr>
          <w:divsChild>
            <w:div w:id="386151426">
              <w:marLeft w:val="0"/>
              <w:marRight w:val="0"/>
              <w:marTop w:val="0"/>
              <w:marBottom w:val="0"/>
              <w:divBdr>
                <w:top w:val="none" w:sz="0" w:space="0" w:color="auto"/>
                <w:left w:val="none" w:sz="0" w:space="0" w:color="auto"/>
                <w:bottom w:val="none" w:sz="0" w:space="0" w:color="auto"/>
                <w:right w:val="none" w:sz="0" w:space="0" w:color="auto"/>
              </w:divBdr>
              <w:divsChild>
                <w:div w:id="44782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999110">
      <w:bodyDiv w:val="1"/>
      <w:marLeft w:val="0"/>
      <w:marRight w:val="0"/>
      <w:marTop w:val="0"/>
      <w:marBottom w:val="0"/>
      <w:divBdr>
        <w:top w:val="none" w:sz="0" w:space="0" w:color="auto"/>
        <w:left w:val="none" w:sz="0" w:space="0" w:color="auto"/>
        <w:bottom w:val="none" w:sz="0" w:space="0" w:color="auto"/>
        <w:right w:val="none" w:sz="0" w:space="0" w:color="auto"/>
      </w:divBdr>
      <w:divsChild>
        <w:div w:id="712656650">
          <w:marLeft w:val="0"/>
          <w:marRight w:val="0"/>
          <w:marTop w:val="0"/>
          <w:marBottom w:val="0"/>
          <w:divBdr>
            <w:top w:val="none" w:sz="0" w:space="0" w:color="auto"/>
            <w:left w:val="none" w:sz="0" w:space="0" w:color="auto"/>
            <w:bottom w:val="none" w:sz="0" w:space="0" w:color="auto"/>
            <w:right w:val="none" w:sz="0" w:space="0" w:color="auto"/>
          </w:divBdr>
          <w:divsChild>
            <w:div w:id="1738623529">
              <w:marLeft w:val="0"/>
              <w:marRight w:val="0"/>
              <w:marTop w:val="0"/>
              <w:marBottom w:val="0"/>
              <w:divBdr>
                <w:top w:val="none" w:sz="0" w:space="0" w:color="auto"/>
                <w:left w:val="none" w:sz="0" w:space="0" w:color="auto"/>
                <w:bottom w:val="none" w:sz="0" w:space="0" w:color="auto"/>
                <w:right w:val="none" w:sz="0" w:space="0" w:color="auto"/>
              </w:divBdr>
              <w:divsChild>
                <w:div w:id="861551022">
                  <w:marLeft w:val="0"/>
                  <w:marRight w:val="0"/>
                  <w:marTop w:val="0"/>
                  <w:marBottom w:val="0"/>
                  <w:divBdr>
                    <w:top w:val="none" w:sz="0" w:space="0" w:color="auto"/>
                    <w:left w:val="none" w:sz="0" w:space="0" w:color="auto"/>
                    <w:bottom w:val="none" w:sz="0" w:space="0" w:color="auto"/>
                    <w:right w:val="none" w:sz="0" w:space="0" w:color="auto"/>
                  </w:divBdr>
                  <w:divsChild>
                    <w:div w:id="170586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010230">
      <w:bodyDiv w:val="1"/>
      <w:marLeft w:val="0"/>
      <w:marRight w:val="0"/>
      <w:marTop w:val="0"/>
      <w:marBottom w:val="0"/>
      <w:divBdr>
        <w:top w:val="none" w:sz="0" w:space="0" w:color="auto"/>
        <w:left w:val="none" w:sz="0" w:space="0" w:color="auto"/>
        <w:bottom w:val="none" w:sz="0" w:space="0" w:color="auto"/>
        <w:right w:val="none" w:sz="0" w:space="0" w:color="auto"/>
      </w:divBdr>
      <w:divsChild>
        <w:div w:id="1087076647">
          <w:marLeft w:val="0"/>
          <w:marRight w:val="0"/>
          <w:marTop w:val="0"/>
          <w:marBottom w:val="0"/>
          <w:divBdr>
            <w:top w:val="none" w:sz="0" w:space="0" w:color="auto"/>
            <w:left w:val="none" w:sz="0" w:space="0" w:color="auto"/>
            <w:bottom w:val="none" w:sz="0" w:space="0" w:color="auto"/>
            <w:right w:val="none" w:sz="0" w:space="0" w:color="auto"/>
          </w:divBdr>
          <w:divsChild>
            <w:div w:id="618299102">
              <w:marLeft w:val="0"/>
              <w:marRight w:val="0"/>
              <w:marTop w:val="0"/>
              <w:marBottom w:val="0"/>
              <w:divBdr>
                <w:top w:val="none" w:sz="0" w:space="0" w:color="auto"/>
                <w:left w:val="none" w:sz="0" w:space="0" w:color="auto"/>
                <w:bottom w:val="none" w:sz="0" w:space="0" w:color="auto"/>
                <w:right w:val="none" w:sz="0" w:space="0" w:color="auto"/>
              </w:divBdr>
              <w:divsChild>
                <w:div w:id="103392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80887">
      <w:bodyDiv w:val="1"/>
      <w:marLeft w:val="0"/>
      <w:marRight w:val="0"/>
      <w:marTop w:val="0"/>
      <w:marBottom w:val="0"/>
      <w:divBdr>
        <w:top w:val="none" w:sz="0" w:space="0" w:color="auto"/>
        <w:left w:val="none" w:sz="0" w:space="0" w:color="auto"/>
        <w:bottom w:val="none" w:sz="0" w:space="0" w:color="auto"/>
        <w:right w:val="none" w:sz="0" w:space="0" w:color="auto"/>
      </w:divBdr>
      <w:divsChild>
        <w:div w:id="177163102">
          <w:marLeft w:val="0"/>
          <w:marRight w:val="0"/>
          <w:marTop w:val="0"/>
          <w:marBottom w:val="0"/>
          <w:divBdr>
            <w:top w:val="none" w:sz="0" w:space="0" w:color="auto"/>
            <w:left w:val="none" w:sz="0" w:space="0" w:color="auto"/>
            <w:bottom w:val="none" w:sz="0" w:space="0" w:color="auto"/>
            <w:right w:val="none" w:sz="0" w:space="0" w:color="auto"/>
          </w:divBdr>
          <w:divsChild>
            <w:div w:id="518079106">
              <w:marLeft w:val="0"/>
              <w:marRight w:val="0"/>
              <w:marTop w:val="0"/>
              <w:marBottom w:val="0"/>
              <w:divBdr>
                <w:top w:val="none" w:sz="0" w:space="0" w:color="auto"/>
                <w:left w:val="none" w:sz="0" w:space="0" w:color="auto"/>
                <w:bottom w:val="none" w:sz="0" w:space="0" w:color="auto"/>
                <w:right w:val="none" w:sz="0" w:space="0" w:color="auto"/>
              </w:divBdr>
              <w:divsChild>
                <w:div w:id="44782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051717">
      <w:bodyDiv w:val="1"/>
      <w:marLeft w:val="0"/>
      <w:marRight w:val="0"/>
      <w:marTop w:val="0"/>
      <w:marBottom w:val="0"/>
      <w:divBdr>
        <w:top w:val="none" w:sz="0" w:space="0" w:color="auto"/>
        <w:left w:val="none" w:sz="0" w:space="0" w:color="auto"/>
        <w:bottom w:val="none" w:sz="0" w:space="0" w:color="auto"/>
        <w:right w:val="none" w:sz="0" w:space="0" w:color="auto"/>
      </w:divBdr>
    </w:div>
    <w:div w:id="1829398191">
      <w:bodyDiv w:val="1"/>
      <w:marLeft w:val="0"/>
      <w:marRight w:val="0"/>
      <w:marTop w:val="0"/>
      <w:marBottom w:val="0"/>
      <w:divBdr>
        <w:top w:val="none" w:sz="0" w:space="0" w:color="auto"/>
        <w:left w:val="none" w:sz="0" w:space="0" w:color="auto"/>
        <w:bottom w:val="none" w:sz="0" w:space="0" w:color="auto"/>
        <w:right w:val="none" w:sz="0" w:space="0" w:color="auto"/>
      </w:divBdr>
      <w:divsChild>
        <w:div w:id="720710635">
          <w:marLeft w:val="0"/>
          <w:marRight w:val="0"/>
          <w:marTop w:val="0"/>
          <w:marBottom w:val="0"/>
          <w:divBdr>
            <w:top w:val="none" w:sz="0" w:space="0" w:color="auto"/>
            <w:left w:val="none" w:sz="0" w:space="0" w:color="auto"/>
            <w:bottom w:val="none" w:sz="0" w:space="0" w:color="auto"/>
            <w:right w:val="none" w:sz="0" w:space="0" w:color="auto"/>
          </w:divBdr>
          <w:divsChild>
            <w:div w:id="497690771">
              <w:marLeft w:val="0"/>
              <w:marRight w:val="0"/>
              <w:marTop w:val="0"/>
              <w:marBottom w:val="0"/>
              <w:divBdr>
                <w:top w:val="none" w:sz="0" w:space="0" w:color="auto"/>
                <w:left w:val="none" w:sz="0" w:space="0" w:color="auto"/>
                <w:bottom w:val="none" w:sz="0" w:space="0" w:color="auto"/>
                <w:right w:val="none" w:sz="0" w:space="0" w:color="auto"/>
              </w:divBdr>
              <w:divsChild>
                <w:div w:id="507184776">
                  <w:marLeft w:val="0"/>
                  <w:marRight w:val="0"/>
                  <w:marTop w:val="0"/>
                  <w:marBottom w:val="0"/>
                  <w:divBdr>
                    <w:top w:val="none" w:sz="0" w:space="0" w:color="auto"/>
                    <w:left w:val="none" w:sz="0" w:space="0" w:color="auto"/>
                    <w:bottom w:val="none" w:sz="0" w:space="0" w:color="auto"/>
                    <w:right w:val="none" w:sz="0" w:space="0" w:color="auto"/>
                  </w:divBdr>
                  <w:divsChild>
                    <w:div w:id="19448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121869">
      <w:bodyDiv w:val="1"/>
      <w:marLeft w:val="0"/>
      <w:marRight w:val="0"/>
      <w:marTop w:val="0"/>
      <w:marBottom w:val="0"/>
      <w:divBdr>
        <w:top w:val="none" w:sz="0" w:space="0" w:color="auto"/>
        <w:left w:val="none" w:sz="0" w:space="0" w:color="auto"/>
        <w:bottom w:val="none" w:sz="0" w:space="0" w:color="auto"/>
        <w:right w:val="none" w:sz="0" w:space="0" w:color="auto"/>
      </w:divBdr>
      <w:divsChild>
        <w:div w:id="854609898">
          <w:marLeft w:val="0"/>
          <w:marRight w:val="0"/>
          <w:marTop w:val="0"/>
          <w:marBottom w:val="0"/>
          <w:divBdr>
            <w:top w:val="none" w:sz="0" w:space="0" w:color="auto"/>
            <w:left w:val="none" w:sz="0" w:space="0" w:color="auto"/>
            <w:bottom w:val="none" w:sz="0" w:space="0" w:color="auto"/>
            <w:right w:val="none" w:sz="0" w:space="0" w:color="auto"/>
          </w:divBdr>
          <w:divsChild>
            <w:div w:id="91318517">
              <w:marLeft w:val="0"/>
              <w:marRight w:val="0"/>
              <w:marTop w:val="0"/>
              <w:marBottom w:val="0"/>
              <w:divBdr>
                <w:top w:val="none" w:sz="0" w:space="0" w:color="auto"/>
                <w:left w:val="none" w:sz="0" w:space="0" w:color="auto"/>
                <w:bottom w:val="none" w:sz="0" w:space="0" w:color="auto"/>
                <w:right w:val="none" w:sz="0" w:space="0" w:color="auto"/>
              </w:divBdr>
              <w:divsChild>
                <w:div w:id="74910554">
                  <w:marLeft w:val="0"/>
                  <w:marRight w:val="0"/>
                  <w:marTop w:val="0"/>
                  <w:marBottom w:val="0"/>
                  <w:divBdr>
                    <w:top w:val="none" w:sz="0" w:space="0" w:color="auto"/>
                    <w:left w:val="none" w:sz="0" w:space="0" w:color="auto"/>
                    <w:bottom w:val="none" w:sz="0" w:space="0" w:color="auto"/>
                    <w:right w:val="none" w:sz="0" w:space="0" w:color="auto"/>
                  </w:divBdr>
                  <w:divsChild>
                    <w:div w:id="42357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912771">
      <w:bodyDiv w:val="1"/>
      <w:marLeft w:val="0"/>
      <w:marRight w:val="0"/>
      <w:marTop w:val="0"/>
      <w:marBottom w:val="0"/>
      <w:divBdr>
        <w:top w:val="none" w:sz="0" w:space="0" w:color="auto"/>
        <w:left w:val="none" w:sz="0" w:space="0" w:color="auto"/>
        <w:bottom w:val="none" w:sz="0" w:space="0" w:color="auto"/>
        <w:right w:val="none" w:sz="0" w:space="0" w:color="auto"/>
      </w:divBdr>
      <w:divsChild>
        <w:div w:id="1817531981">
          <w:marLeft w:val="0"/>
          <w:marRight w:val="0"/>
          <w:marTop w:val="0"/>
          <w:marBottom w:val="0"/>
          <w:divBdr>
            <w:top w:val="none" w:sz="0" w:space="0" w:color="auto"/>
            <w:left w:val="none" w:sz="0" w:space="0" w:color="auto"/>
            <w:bottom w:val="none" w:sz="0" w:space="0" w:color="auto"/>
            <w:right w:val="none" w:sz="0" w:space="0" w:color="auto"/>
          </w:divBdr>
          <w:divsChild>
            <w:div w:id="670916184">
              <w:marLeft w:val="0"/>
              <w:marRight w:val="0"/>
              <w:marTop w:val="0"/>
              <w:marBottom w:val="0"/>
              <w:divBdr>
                <w:top w:val="none" w:sz="0" w:space="0" w:color="auto"/>
                <w:left w:val="none" w:sz="0" w:space="0" w:color="auto"/>
                <w:bottom w:val="none" w:sz="0" w:space="0" w:color="auto"/>
                <w:right w:val="none" w:sz="0" w:space="0" w:color="auto"/>
              </w:divBdr>
              <w:divsChild>
                <w:div w:id="194391197">
                  <w:marLeft w:val="0"/>
                  <w:marRight w:val="0"/>
                  <w:marTop w:val="0"/>
                  <w:marBottom w:val="0"/>
                  <w:divBdr>
                    <w:top w:val="none" w:sz="0" w:space="0" w:color="auto"/>
                    <w:left w:val="none" w:sz="0" w:space="0" w:color="auto"/>
                    <w:bottom w:val="none" w:sz="0" w:space="0" w:color="auto"/>
                    <w:right w:val="none" w:sz="0" w:space="0" w:color="auto"/>
                  </w:divBdr>
                  <w:divsChild>
                    <w:div w:id="91116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073835">
      <w:bodyDiv w:val="1"/>
      <w:marLeft w:val="0"/>
      <w:marRight w:val="0"/>
      <w:marTop w:val="0"/>
      <w:marBottom w:val="0"/>
      <w:divBdr>
        <w:top w:val="none" w:sz="0" w:space="0" w:color="auto"/>
        <w:left w:val="none" w:sz="0" w:space="0" w:color="auto"/>
        <w:bottom w:val="none" w:sz="0" w:space="0" w:color="auto"/>
        <w:right w:val="none" w:sz="0" w:space="0" w:color="auto"/>
      </w:divBdr>
      <w:divsChild>
        <w:div w:id="551043276">
          <w:marLeft w:val="0"/>
          <w:marRight w:val="0"/>
          <w:marTop w:val="0"/>
          <w:marBottom w:val="0"/>
          <w:divBdr>
            <w:top w:val="none" w:sz="0" w:space="0" w:color="auto"/>
            <w:left w:val="none" w:sz="0" w:space="0" w:color="auto"/>
            <w:bottom w:val="none" w:sz="0" w:space="0" w:color="auto"/>
            <w:right w:val="none" w:sz="0" w:space="0" w:color="auto"/>
          </w:divBdr>
          <w:divsChild>
            <w:div w:id="303462696">
              <w:marLeft w:val="0"/>
              <w:marRight w:val="0"/>
              <w:marTop w:val="0"/>
              <w:marBottom w:val="0"/>
              <w:divBdr>
                <w:top w:val="none" w:sz="0" w:space="0" w:color="auto"/>
                <w:left w:val="none" w:sz="0" w:space="0" w:color="auto"/>
                <w:bottom w:val="none" w:sz="0" w:space="0" w:color="auto"/>
                <w:right w:val="none" w:sz="0" w:space="0" w:color="auto"/>
              </w:divBdr>
              <w:divsChild>
                <w:div w:id="1794397287">
                  <w:marLeft w:val="0"/>
                  <w:marRight w:val="0"/>
                  <w:marTop w:val="0"/>
                  <w:marBottom w:val="0"/>
                  <w:divBdr>
                    <w:top w:val="none" w:sz="0" w:space="0" w:color="auto"/>
                    <w:left w:val="none" w:sz="0" w:space="0" w:color="auto"/>
                    <w:bottom w:val="none" w:sz="0" w:space="0" w:color="auto"/>
                    <w:right w:val="none" w:sz="0" w:space="0" w:color="auto"/>
                  </w:divBdr>
                  <w:divsChild>
                    <w:div w:id="209728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77605">
      <w:bodyDiv w:val="1"/>
      <w:marLeft w:val="0"/>
      <w:marRight w:val="0"/>
      <w:marTop w:val="0"/>
      <w:marBottom w:val="0"/>
      <w:divBdr>
        <w:top w:val="none" w:sz="0" w:space="0" w:color="auto"/>
        <w:left w:val="none" w:sz="0" w:space="0" w:color="auto"/>
        <w:bottom w:val="none" w:sz="0" w:space="0" w:color="auto"/>
        <w:right w:val="none" w:sz="0" w:space="0" w:color="auto"/>
      </w:divBdr>
      <w:divsChild>
        <w:div w:id="518471370">
          <w:marLeft w:val="0"/>
          <w:marRight w:val="0"/>
          <w:marTop w:val="0"/>
          <w:marBottom w:val="0"/>
          <w:divBdr>
            <w:top w:val="none" w:sz="0" w:space="0" w:color="auto"/>
            <w:left w:val="none" w:sz="0" w:space="0" w:color="auto"/>
            <w:bottom w:val="none" w:sz="0" w:space="0" w:color="auto"/>
            <w:right w:val="none" w:sz="0" w:space="0" w:color="auto"/>
          </w:divBdr>
          <w:divsChild>
            <w:div w:id="86780511">
              <w:marLeft w:val="0"/>
              <w:marRight w:val="0"/>
              <w:marTop w:val="0"/>
              <w:marBottom w:val="0"/>
              <w:divBdr>
                <w:top w:val="none" w:sz="0" w:space="0" w:color="auto"/>
                <w:left w:val="none" w:sz="0" w:space="0" w:color="auto"/>
                <w:bottom w:val="none" w:sz="0" w:space="0" w:color="auto"/>
                <w:right w:val="none" w:sz="0" w:space="0" w:color="auto"/>
              </w:divBdr>
              <w:divsChild>
                <w:div w:id="58912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674344">
      <w:bodyDiv w:val="1"/>
      <w:marLeft w:val="0"/>
      <w:marRight w:val="0"/>
      <w:marTop w:val="0"/>
      <w:marBottom w:val="0"/>
      <w:divBdr>
        <w:top w:val="none" w:sz="0" w:space="0" w:color="auto"/>
        <w:left w:val="none" w:sz="0" w:space="0" w:color="auto"/>
        <w:bottom w:val="none" w:sz="0" w:space="0" w:color="auto"/>
        <w:right w:val="none" w:sz="0" w:space="0" w:color="auto"/>
      </w:divBdr>
    </w:div>
    <w:div w:id="1940798722">
      <w:bodyDiv w:val="1"/>
      <w:marLeft w:val="0"/>
      <w:marRight w:val="0"/>
      <w:marTop w:val="0"/>
      <w:marBottom w:val="0"/>
      <w:divBdr>
        <w:top w:val="none" w:sz="0" w:space="0" w:color="auto"/>
        <w:left w:val="none" w:sz="0" w:space="0" w:color="auto"/>
        <w:bottom w:val="none" w:sz="0" w:space="0" w:color="auto"/>
        <w:right w:val="none" w:sz="0" w:space="0" w:color="auto"/>
      </w:divBdr>
      <w:divsChild>
        <w:div w:id="1782525995">
          <w:marLeft w:val="0"/>
          <w:marRight w:val="0"/>
          <w:marTop w:val="0"/>
          <w:marBottom w:val="0"/>
          <w:divBdr>
            <w:top w:val="none" w:sz="0" w:space="0" w:color="auto"/>
            <w:left w:val="none" w:sz="0" w:space="0" w:color="auto"/>
            <w:bottom w:val="none" w:sz="0" w:space="0" w:color="auto"/>
            <w:right w:val="none" w:sz="0" w:space="0" w:color="auto"/>
          </w:divBdr>
          <w:divsChild>
            <w:div w:id="766078186">
              <w:marLeft w:val="0"/>
              <w:marRight w:val="0"/>
              <w:marTop w:val="0"/>
              <w:marBottom w:val="0"/>
              <w:divBdr>
                <w:top w:val="none" w:sz="0" w:space="0" w:color="auto"/>
                <w:left w:val="none" w:sz="0" w:space="0" w:color="auto"/>
                <w:bottom w:val="none" w:sz="0" w:space="0" w:color="auto"/>
                <w:right w:val="none" w:sz="0" w:space="0" w:color="auto"/>
              </w:divBdr>
              <w:divsChild>
                <w:div w:id="19490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640042">
      <w:bodyDiv w:val="1"/>
      <w:marLeft w:val="0"/>
      <w:marRight w:val="0"/>
      <w:marTop w:val="0"/>
      <w:marBottom w:val="0"/>
      <w:divBdr>
        <w:top w:val="none" w:sz="0" w:space="0" w:color="auto"/>
        <w:left w:val="none" w:sz="0" w:space="0" w:color="auto"/>
        <w:bottom w:val="none" w:sz="0" w:space="0" w:color="auto"/>
        <w:right w:val="none" w:sz="0" w:space="0" w:color="auto"/>
      </w:divBdr>
      <w:divsChild>
        <w:div w:id="2089574727">
          <w:marLeft w:val="0"/>
          <w:marRight w:val="0"/>
          <w:marTop w:val="0"/>
          <w:marBottom w:val="0"/>
          <w:divBdr>
            <w:top w:val="none" w:sz="0" w:space="0" w:color="auto"/>
            <w:left w:val="none" w:sz="0" w:space="0" w:color="auto"/>
            <w:bottom w:val="none" w:sz="0" w:space="0" w:color="auto"/>
            <w:right w:val="none" w:sz="0" w:space="0" w:color="auto"/>
          </w:divBdr>
          <w:divsChild>
            <w:div w:id="262693057">
              <w:marLeft w:val="0"/>
              <w:marRight w:val="0"/>
              <w:marTop w:val="0"/>
              <w:marBottom w:val="0"/>
              <w:divBdr>
                <w:top w:val="none" w:sz="0" w:space="0" w:color="auto"/>
                <w:left w:val="none" w:sz="0" w:space="0" w:color="auto"/>
                <w:bottom w:val="none" w:sz="0" w:space="0" w:color="auto"/>
                <w:right w:val="none" w:sz="0" w:space="0" w:color="auto"/>
              </w:divBdr>
              <w:divsChild>
                <w:div w:id="78762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715115">
      <w:bodyDiv w:val="1"/>
      <w:marLeft w:val="0"/>
      <w:marRight w:val="0"/>
      <w:marTop w:val="0"/>
      <w:marBottom w:val="0"/>
      <w:divBdr>
        <w:top w:val="none" w:sz="0" w:space="0" w:color="auto"/>
        <w:left w:val="none" w:sz="0" w:space="0" w:color="auto"/>
        <w:bottom w:val="none" w:sz="0" w:space="0" w:color="auto"/>
        <w:right w:val="none" w:sz="0" w:space="0" w:color="auto"/>
      </w:divBdr>
      <w:divsChild>
        <w:div w:id="1604873390">
          <w:marLeft w:val="0"/>
          <w:marRight w:val="0"/>
          <w:marTop w:val="0"/>
          <w:marBottom w:val="0"/>
          <w:divBdr>
            <w:top w:val="none" w:sz="0" w:space="0" w:color="auto"/>
            <w:left w:val="none" w:sz="0" w:space="0" w:color="auto"/>
            <w:bottom w:val="none" w:sz="0" w:space="0" w:color="auto"/>
            <w:right w:val="none" w:sz="0" w:space="0" w:color="auto"/>
          </w:divBdr>
          <w:divsChild>
            <w:div w:id="1479149130">
              <w:marLeft w:val="0"/>
              <w:marRight w:val="0"/>
              <w:marTop w:val="0"/>
              <w:marBottom w:val="0"/>
              <w:divBdr>
                <w:top w:val="none" w:sz="0" w:space="0" w:color="auto"/>
                <w:left w:val="none" w:sz="0" w:space="0" w:color="auto"/>
                <w:bottom w:val="none" w:sz="0" w:space="0" w:color="auto"/>
                <w:right w:val="none" w:sz="0" w:space="0" w:color="auto"/>
              </w:divBdr>
              <w:divsChild>
                <w:div w:id="190387037">
                  <w:marLeft w:val="0"/>
                  <w:marRight w:val="0"/>
                  <w:marTop w:val="0"/>
                  <w:marBottom w:val="0"/>
                  <w:divBdr>
                    <w:top w:val="none" w:sz="0" w:space="0" w:color="auto"/>
                    <w:left w:val="none" w:sz="0" w:space="0" w:color="auto"/>
                    <w:bottom w:val="none" w:sz="0" w:space="0" w:color="auto"/>
                    <w:right w:val="none" w:sz="0" w:space="0" w:color="auto"/>
                  </w:divBdr>
                  <w:divsChild>
                    <w:div w:id="695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282859">
      <w:bodyDiv w:val="1"/>
      <w:marLeft w:val="0"/>
      <w:marRight w:val="0"/>
      <w:marTop w:val="0"/>
      <w:marBottom w:val="0"/>
      <w:divBdr>
        <w:top w:val="none" w:sz="0" w:space="0" w:color="auto"/>
        <w:left w:val="none" w:sz="0" w:space="0" w:color="auto"/>
        <w:bottom w:val="none" w:sz="0" w:space="0" w:color="auto"/>
        <w:right w:val="none" w:sz="0" w:space="0" w:color="auto"/>
      </w:divBdr>
      <w:divsChild>
        <w:div w:id="26569995">
          <w:marLeft w:val="0"/>
          <w:marRight w:val="0"/>
          <w:marTop w:val="0"/>
          <w:marBottom w:val="0"/>
          <w:divBdr>
            <w:top w:val="none" w:sz="0" w:space="0" w:color="auto"/>
            <w:left w:val="none" w:sz="0" w:space="0" w:color="auto"/>
            <w:bottom w:val="none" w:sz="0" w:space="0" w:color="auto"/>
            <w:right w:val="none" w:sz="0" w:space="0" w:color="auto"/>
          </w:divBdr>
          <w:divsChild>
            <w:div w:id="307249033">
              <w:marLeft w:val="0"/>
              <w:marRight w:val="0"/>
              <w:marTop w:val="0"/>
              <w:marBottom w:val="0"/>
              <w:divBdr>
                <w:top w:val="none" w:sz="0" w:space="0" w:color="auto"/>
                <w:left w:val="none" w:sz="0" w:space="0" w:color="auto"/>
                <w:bottom w:val="none" w:sz="0" w:space="0" w:color="auto"/>
                <w:right w:val="none" w:sz="0" w:space="0" w:color="auto"/>
              </w:divBdr>
              <w:divsChild>
                <w:div w:id="11555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270177">
      <w:bodyDiv w:val="1"/>
      <w:marLeft w:val="0"/>
      <w:marRight w:val="0"/>
      <w:marTop w:val="0"/>
      <w:marBottom w:val="0"/>
      <w:divBdr>
        <w:top w:val="none" w:sz="0" w:space="0" w:color="auto"/>
        <w:left w:val="none" w:sz="0" w:space="0" w:color="auto"/>
        <w:bottom w:val="none" w:sz="0" w:space="0" w:color="auto"/>
        <w:right w:val="none" w:sz="0" w:space="0" w:color="auto"/>
      </w:divBdr>
      <w:divsChild>
        <w:div w:id="828060352">
          <w:marLeft w:val="0"/>
          <w:marRight w:val="0"/>
          <w:marTop w:val="0"/>
          <w:marBottom w:val="0"/>
          <w:divBdr>
            <w:top w:val="none" w:sz="0" w:space="0" w:color="auto"/>
            <w:left w:val="none" w:sz="0" w:space="0" w:color="auto"/>
            <w:bottom w:val="none" w:sz="0" w:space="0" w:color="auto"/>
            <w:right w:val="none" w:sz="0" w:space="0" w:color="auto"/>
          </w:divBdr>
          <w:divsChild>
            <w:div w:id="15080698">
              <w:marLeft w:val="0"/>
              <w:marRight w:val="0"/>
              <w:marTop w:val="0"/>
              <w:marBottom w:val="0"/>
              <w:divBdr>
                <w:top w:val="none" w:sz="0" w:space="0" w:color="auto"/>
                <w:left w:val="none" w:sz="0" w:space="0" w:color="auto"/>
                <w:bottom w:val="none" w:sz="0" w:space="0" w:color="auto"/>
                <w:right w:val="none" w:sz="0" w:space="0" w:color="auto"/>
              </w:divBdr>
              <w:divsChild>
                <w:div w:id="48502505">
                  <w:marLeft w:val="0"/>
                  <w:marRight w:val="0"/>
                  <w:marTop w:val="0"/>
                  <w:marBottom w:val="0"/>
                  <w:divBdr>
                    <w:top w:val="none" w:sz="0" w:space="0" w:color="auto"/>
                    <w:left w:val="none" w:sz="0" w:space="0" w:color="auto"/>
                    <w:bottom w:val="none" w:sz="0" w:space="0" w:color="auto"/>
                    <w:right w:val="none" w:sz="0" w:space="0" w:color="auto"/>
                  </w:divBdr>
                  <w:divsChild>
                    <w:div w:id="209554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873202">
      <w:bodyDiv w:val="1"/>
      <w:marLeft w:val="0"/>
      <w:marRight w:val="0"/>
      <w:marTop w:val="0"/>
      <w:marBottom w:val="0"/>
      <w:divBdr>
        <w:top w:val="none" w:sz="0" w:space="0" w:color="auto"/>
        <w:left w:val="none" w:sz="0" w:space="0" w:color="auto"/>
        <w:bottom w:val="none" w:sz="0" w:space="0" w:color="auto"/>
        <w:right w:val="none" w:sz="0" w:space="0" w:color="auto"/>
      </w:divBdr>
    </w:div>
    <w:div w:id="2009283663">
      <w:bodyDiv w:val="1"/>
      <w:marLeft w:val="0"/>
      <w:marRight w:val="0"/>
      <w:marTop w:val="0"/>
      <w:marBottom w:val="0"/>
      <w:divBdr>
        <w:top w:val="none" w:sz="0" w:space="0" w:color="auto"/>
        <w:left w:val="none" w:sz="0" w:space="0" w:color="auto"/>
        <w:bottom w:val="none" w:sz="0" w:space="0" w:color="auto"/>
        <w:right w:val="none" w:sz="0" w:space="0" w:color="auto"/>
      </w:divBdr>
      <w:divsChild>
        <w:div w:id="1130517963">
          <w:marLeft w:val="0"/>
          <w:marRight w:val="0"/>
          <w:marTop w:val="0"/>
          <w:marBottom w:val="0"/>
          <w:divBdr>
            <w:top w:val="none" w:sz="0" w:space="0" w:color="auto"/>
            <w:left w:val="none" w:sz="0" w:space="0" w:color="auto"/>
            <w:bottom w:val="none" w:sz="0" w:space="0" w:color="auto"/>
            <w:right w:val="none" w:sz="0" w:space="0" w:color="auto"/>
          </w:divBdr>
          <w:divsChild>
            <w:div w:id="1381052124">
              <w:marLeft w:val="0"/>
              <w:marRight w:val="0"/>
              <w:marTop w:val="0"/>
              <w:marBottom w:val="0"/>
              <w:divBdr>
                <w:top w:val="none" w:sz="0" w:space="0" w:color="auto"/>
                <w:left w:val="none" w:sz="0" w:space="0" w:color="auto"/>
                <w:bottom w:val="none" w:sz="0" w:space="0" w:color="auto"/>
                <w:right w:val="none" w:sz="0" w:space="0" w:color="auto"/>
              </w:divBdr>
              <w:divsChild>
                <w:div w:id="1926105788">
                  <w:marLeft w:val="0"/>
                  <w:marRight w:val="0"/>
                  <w:marTop w:val="0"/>
                  <w:marBottom w:val="0"/>
                  <w:divBdr>
                    <w:top w:val="none" w:sz="0" w:space="0" w:color="auto"/>
                    <w:left w:val="none" w:sz="0" w:space="0" w:color="auto"/>
                    <w:bottom w:val="none" w:sz="0" w:space="0" w:color="auto"/>
                    <w:right w:val="none" w:sz="0" w:space="0" w:color="auto"/>
                  </w:divBdr>
                  <w:divsChild>
                    <w:div w:id="43197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963167">
      <w:bodyDiv w:val="1"/>
      <w:marLeft w:val="0"/>
      <w:marRight w:val="0"/>
      <w:marTop w:val="0"/>
      <w:marBottom w:val="0"/>
      <w:divBdr>
        <w:top w:val="none" w:sz="0" w:space="0" w:color="auto"/>
        <w:left w:val="none" w:sz="0" w:space="0" w:color="auto"/>
        <w:bottom w:val="none" w:sz="0" w:space="0" w:color="auto"/>
        <w:right w:val="none" w:sz="0" w:space="0" w:color="auto"/>
      </w:divBdr>
      <w:divsChild>
        <w:div w:id="150221917">
          <w:marLeft w:val="0"/>
          <w:marRight w:val="0"/>
          <w:marTop w:val="0"/>
          <w:marBottom w:val="0"/>
          <w:divBdr>
            <w:top w:val="none" w:sz="0" w:space="0" w:color="auto"/>
            <w:left w:val="none" w:sz="0" w:space="0" w:color="auto"/>
            <w:bottom w:val="none" w:sz="0" w:space="0" w:color="auto"/>
            <w:right w:val="none" w:sz="0" w:space="0" w:color="auto"/>
          </w:divBdr>
          <w:divsChild>
            <w:div w:id="1522235154">
              <w:marLeft w:val="0"/>
              <w:marRight w:val="0"/>
              <w:marTop w:val="0"/>
              <w:marBottom w:val="0"/>
              <w:divBdr>
                <w:top w:val="none" w:sz="0" w:space="0" w:color="auto"/>
                <w:left w:val="none" w:sz="0" w:space="0" w:color="auto"/>
                <w:bottom w:val="none" w:sz="0" w:space="0" w:color="auto"/>
                <w:right w:val="none" w:sz="0" w:space="0" w:color="auto"/>
              </w:divBdr>
              <w:divsChild>
                <w:div w:id="140437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30972">
      <w:bodyDiv w:val="1"/>
      <w:marLeft w:val="0"/>
      <w:marRight w:val="0"/>
      <w:marTop w:val="0"/>
      <w:marBottom w:val="0"/>
      <w:divBdr>
        <w:top w:val="none" w:sz="0" w:space="0" w:color="auto"/>
        <w:left w:val="none" w:sz="0" w:space="0" w:color="auto"/>
        <w:bottom w:val="none" w:sz="0" w:space="0" w:color="auto"/>
        <w:right w:val="none" w:sz="0" w:space="0" w:color="auto"/>
      </w:divBdr>
    </w:div>
    <w:div w:id="2043357043">
      <w:bodyDiv w:val="1"/>
      <w:marLeft w:val="0"/>
      <w:marRight w:val="0"/>
      <w:marTop w:val="0"/>
      <w:marBottom w:val="0"/>
      <w:divBdr>
        <w:top w:val="none" w:sz="0" w:space="0" w:color="auto"/>
        <w:left w:val="none" w:sz="0" w:space="0" w:color="auto"/>
        <w:bottom w:val="none" w:sz="0" w:space="0" w:color="auto"/>
        <w:right w:val="none" w:sz="0" w:space="0" w:color="auto"/>
      </w:divBdr>
      <w:divsChild>
        <w:div w:id="266543159">
          <w:marLeft w:val="0"/>
          <w:marRight w:val="0"/>
          <w:marTop w:val="0"/>
          <w:marBottom w:val="0"/>
          <w:divBdr>
            <w:top w:val="none" w:sz="0" w:space="0" w:color="auto"/>
            <w:left w:val="none" w:sz="0" w:space="0" w:color="auto"/>
            <w:bottom w:val="none" w:sz="0" w:space="0" w:color="auto"/>
            <w:right w:val="none" w:sz="0" w:space="0" w:color="auto"/>
          </w:divBdr>
          <w:divsChild>
            <w:div w:id="1817799301">
              <w:marLeft w:val="0"/>
              <w:marRight w:val="0"/>
              <w:marTop w:val="0"/>
              <w:marBottom w:val="0"/>
              <w:divBdr>
                <w:top w:val="none" w:sz="0" w:space="0" w:color="auto"/>
                <w:left w:val="none" w:sz="0" w:space="0" w:color="auto"/>
                <w:bottom w:val="none" w:sz="0" w:space="0" w:color="auto"/>
                <w:right w:val="none" w:sz="0" w:space="0" w:color="auto"/>
              </w:divBdr>
              <w:divsChild>
                <w:div w:id="18950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431530">
      <w:bodyDiv w:val="1"/>
      <w:marLeft w:val="0"/>
      <w:marRight w:val="0"/>
      <w:marTop w:val="0"/>
      <w:marBottom w:val="0"/>
      <w:divBdr>
        <w:top w:val="none" w:sz="0" w:space="0" w:color="auto"/>
        <w:left w:val="none" w:sz="0" w:space="0" w:color="auto"/>
        <w:bottom w:val="none" w:sz="0" w:space="0" w:color="auto"/>
        <w:right w:val="none" w:sz="0" w:space="0" w:color="auto"/>
      </w:divBdr>
      <w:divsChild>
        <w:div w:id="708379581">
          <w:marLeft w:val="0"/>
          <w:marRight w:val="0"/>
          <w:marTop w:val="0"/>
          <w:marBottom w:val="0"/>
          <w:divBdr>
            <w:top w:val="none" w:sz="0" w:space="0" w:color="auto"/>
            <w:left w:val="none" w:sz="0" w:space="0" w:color="auto"/>
            <w:bottom w:val="none" w:sz="0" w:space="0" w:color="auto"/>
            <w:right w:val="none" w:sz="0" w:space="0" w:color="auto"/>
          </w:divBdr>
          <w:divsChild>
            <w:div w:id="458181478">
              <w:marLeft w:val="0"/>
              <w:marRight w:val="0"/>
              <w:marTop w:val="0"/>
              <w:marBottom w:val="0"/>
              <w:divBdr>
                <w:top w:val="none" w:sz="0" w:space="0" w:color="auto"/>
                <w:left w:val="none" w:sz="0" w:space="0" w:color="auto"/>
                <w:bottom w:val="none" w:sz="0" w:space="0" w:color="auto"/>
                <w:right w:val="none" w:sz="0" w:space="0" w:color="auto"/>
              </w:divBdr>
              <w:divsChild>
                <w:div w:id="202011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693183">
      <w:bodyDiv w:val="1"/>
      <w:marLeft w:val="0"/>
      <w:marRight w:val="0"/>
      <w:marTop w:val="0"/>
      <w:marBottom w:val="0"/>
      <w:divBdr>
        <w:top w:val="none" w:sz="0" w:space="0" w:color="auto"/>
        <w:left w:val="none" w:sz="0" w:space="0" w:color="auto"/>
        <w:bottom w:val="none" w:sz="0" w:space="0" w:color="auto"/>
        <w:right w:val="none" w:sz="0" w:space="0" w:color="auto"/>
      </w:divBdr>
      <w:divsChild>
        <w:div w:id="2134205420">
          <w:marLeft w:val="0"/>
          <w:marRight w:val="0"/>
          <w:marTop w:val="0"/>
          <w:marBottom w:val="0"/>
          <w:divBdr>
            <w:top w:val="none" w:sz="0" w:space="0" w:color="auto"/>
            <w:left w:val="none" w:sz="0" w:space="0" w:color="auto"/>
            <w:bottom w:val="none" w:sz="0" w:space="0" w:color="auto"/>
            <w:right w:val="none" w:sz="0" w:space="0" w:color="auto"/>
          </w:divBdr>
          <w:divsChild>
            <w:div w:id="1135178023">
              <w:marLeft w:val="0"/>
              <w:marRight w:val="0"/>
              <w:marTop w:val="0"/>
              <w:marBottom w:val="0"/>
              <w:divBdr>
                <w:top w:val="none" w:sz="0" w:space="0" w:color="auto"/>
                <w:left w:val="none" w:sz="0" w:space="0" w:color="auto"/>
                <w:bottom w:val="none" w:sz="0" w:space="0" w:color="auto"/>
                <w:right w:val="none" w:sz="0" w:space="0" w:color="auto"/>
              </w:divBdr>
              <w:divsChild>
                <w:div w:id="364791209">
                  <w:marLeft w:val="0"/>
                  <w:marRight w:val="0"/>
                  <w:marTop w:val="0"/>
                  <w:marBottom w:val="0"/>
                  <w:divBdr>
                    <w:top w:val="none" w:sz="0" w:space="0" w:color="auto"/>
                    <w:left w:val="none" w:sz="0" w:space="0" w:color="auto"/>
                    <w:bottom w:val="none" w:sz="0" w:space="0" w:color="auto"/>
                    <w:right w:val="none" w:sz="0" w:space="0" w:color="auto"/>
                  </w:divBdr>
                  <w:divsChild>
                    <w:div w:id="1711609601">
                      <w:marLeft w:val="0"/>
                      <w:marRight w:val="0"/>
                      <w:marTop w:val="0"/>
                      <w:marBottom w:val="0"/>
                      <w:divBdr>
                        <w:top w:val="none" w:sz="0" w:space="0" w:color="auto"/>
                        <w:left w:val="none" w:sz="0" w:space="0" w:color="auto"/>
                        <w:bottom w:val="none" w:sz="0" w:space="0" w:color="auto"/>
                        <w:right w:val="none" w:sz="0" w:space="0" w:color="auto"/>
                      </w:divBdr>
                      <w:divsChild>
                        <w:div w:id="40692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021113">
                  <w:marLeft w:val="0"/>
                  <w:marRight w:val="0"/>
                  <w:marTop w:val="0"/>
                  <w:marBottom w:val="0"/>
                  <w:divBdr>
                    <w:top w:val="none" w:sz="0" w:space="0" w:color="auto"/>
                    <w:left w:val="none" w:sz="0" w:space="0" w:color="auto"/>
                    <w:bottom w:val="none" w:sz="0" w:space="0" w:color="auto"/>
                    <w:right w:val="none" w:sz="0" w:space="0" w:color="auto"/>
                  </w:divBdr>
                  <w:divsChild>
                    <w:div w:id="1654412226">
                      <w:marLeft w:val="0"/>
                      <w:marRight w:val="0"/>
                      <w:marTop w:val="0"/>
                      <w:marBottom w:val="0"/>
                      <w:divBdr>
                        <w:top w:val="none" w:sz="0" w:space="0" w:color="auto"/>
                        <w:left w:val="none" w:sz="0" w:space="0" w:color="auto"/>
                        <w:bottom w:val="none" w:sz="0" w:space="0" w:color="auto"/>
                        <w:right w:val="none" w:sz="0" w:space="0" w:color="auto"/>
                      </w:divBdr>
                      <w:divsChild>
                        <w:div w:id="69507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625782">
      <w:bodyDiv w:val="1"/>
      <w:marLeft w:val="0"/>
      <w:marRight w:val="0"/>
      <w:marTop w:val="0"/>
      <w:marBottom w:val="0"/>
      <w:divBdr>
        <w:top w:val="none" w:sz="0" w:space="0" w:color="auto"/>
        <w:left w:val="none" w:sz="0" w:space="0" w:color="auto"/>
        <w:bottom w:val="none" w:sz="0" w:space="0" w:color="auto"/>
        <w:right w:val="none" w:sz="0" w:space="0" w:color="auto"/>
      </w:divBdr>
      <w:divsChild>
        <w:div w:id="76708946">
          <w:marLeft w:val="0"/>
          <w:marRight w:val="0"/>
          <w:marTop w:val="0"/>
          <w:marBottom w:val="0"/>
          <w:divBdr>
            <w:top w:val="none" w:sz="0" w:space="0" w:color="auto"/>
            <w:left w:val="none" w:sz="0" w:space="0" w:color="auto"/>
            <w:bottom w:val="none" w:sz="0" w:space="0" w:color="auto"/>
            <w:right w:val="none" w:sz="0" w:space="0" w:color="auto"/>
          </w:divBdr>
          <w:divsChild>
            <w:div w:id="763578016">
              <w:marLeft w:val="0"/>
              <w:marRight w:val="0"/>
              <w:marTop w:val="0"/>
              <w:marBottom w:val="0"/>
              <w:divBdr>
                <w:top w:val="none" w:sz="0" w:space="0" w:color="auto"/>
                <w:left w:val="none" w:sz="0" w:space="0" w:color="auto"/>
                <w:bottom w:val="none" w:sz="0" w:space="0" w:color="auto"/>
                <w:right w:val="none" w:sz="0" w:space="0" w:color="auto"/>
              </w:divBdr>
              <w:divsChild>
                <w:div w:id="113175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821893">
      <w:bodyDiv w:val="1"/>
      <w:marLeft w:val="0"/>
      <w:marRight w:val="0"/>
      <w:marTop w:val="0"/>
      <w:marBottom w:val="0"/>
      <w:divBdr>
        <w:top w:val="none" w:sz="0" w:space="0" w:color="auto"/>
        <w:left w:val="none" w:sz="0" w:space="0" w:color="auto"/>
        <w:bottom w:val="none" w:sz="0" w:space="0" w:color="auto"/>
        <w:right w:val="none" w:sz="0" w:space="0" w:color="auto"/>
      </w:divBdr>
    </w:div>
    <w:div w:id="2067139342">
      <w:bodyDiv w:val="1"/>
      <w:marLeft w:val="0"/>
      <w:marRight w:val="0"/>
      <w:marTop w:val="0"/>
      <w:marBottom w:val="0"/>
      <w:divBdr>
        <w:top w:val="none" w:sz="0" w:space="0" w:color="auto"/>
        <w:left w:val="none" w:sz="0" w:space="0" w:color="auto"/>
        <w:bottom w:val="none" w:sz="0" w:space="0" w:color="auto"/>
        <w:right w:val="none" w:sz="0" w:space="0" w:color="auto"/>
      </w:divBdr>
      <w:divsChild>
        <w:div w:id="1739786564">
          <w:marLeft w:val="0"/>
          <w:marRight w:val="0"/>
          <w:marTop w:val="0"/>
          <w:marBottom w:val="0"/>
          <w:divBdr>
            <w:top w:val="none" w:sz="0" w:space="0" w:color="auto"/>
            <w:left w:val="none" w:sz="0" w:space="0" w:color="auto"/>
            <w:bottom w:val="none" w:sz="0" w:space="0" w:color="auto"/>
            <w:right w:val="none" w:sz="0" w:space="0" w:color="auto"/>
          </w:divBdr>
          <w:divsChild>
            <w:div w:id="799347346">
              <w:marLeft w:val="0"/>
              <w:marRight w:val="0"/>
              <w:marTop w:val="0"/>
              <w:marBottom w:val="0"/>
              <w:divBdr>
                <w:top w:val="none" w:sz="0" w:space="0" w:color="auto"/>
                <w:left w:val="none" w:sz="0" w:space="0" w:color="auto"/>
                <w:bottom w:val="none" w:sz="0" w:space="0" w:color="auto"/>
                <w:right w:val="none" w:sz="0" w:space="0" w:color="auto"/>
              </w:divBdr>
              <w:divsChild>
                <w:div w:id="18606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623792">
      <w:bodyDiv w:val="1"/>
      <w:marLeft w:val="0"/>
      <w:marRight w:val="0"/>
      <w:marTop w:val="0"/>
      <w:marBottom w:val="0"/>
      <w:divBdr>
        <w:top w:val="none" w:sz="0" w:space="0" w:color="auto"/>
        <w:left w:val="none" w:sz="0" w:space="0" w:color="auto"/>
        <w:bottom w:val="none" w:sz="0" w:space="0" w:color="auto"/>
        <w:right w:val="none" w:sz="0" w:space="0" w:color="auto"/>
      </w:divBdr>
      <w:divsChild>
        <w:div w:id="1331955472">
          <w:marLeft w:val="0"/>
          <w:marRight w:val="0"/>
          <w:marTop w:val="0"/>
          <w:marBottom w:val="0"/>
          <w:divBdr>
            <w:top w:val="none" w:sz="0" w:space="0" w:color="auto"/>
            <w:left w:val="none" w:sz="0" w:space="0" w:color="auto"/>
            <w:bottom w:val="none" w:sz="0" w:space="0" w:color="auto"/>
            <w:right w:val="none" w:sz="0" w:space="0" w:color="auto"/>
          </w:divBdr>
          <w:divsChild>
            <w:div w:id="1091315663">
              <w:marLeft w:val="0"/>
              <w:marRight w:val="0"/>
              <w:marTop w:val="0"/>
              <w:marBottom w:val="0"/>
              <w:divBdr>
                <w:top w:val="none" w:sz="0" w:space="0" w:color="auto"/>
                <w:left w:val="none" w:sz="0" w:space="0" w:color="auto"/>
                <w:bottom w:val="none" w:sz="0" w:space="0" w:color="auto"/>
                <w:right w:val="none" w:sz="0" w:space="0" w:color="auto"/>
              </w:divBdr>
              <w:divsChild>
                <w:div w:id="3788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850859">
      <w:bodyDiv w:val="1"/>
      <w:marLeft w:val="0"/>
      <w:marRight w:val="0"/>
      <w:marTop w:val="0"/>
      <w:marBottom w:val="0"/>
      <w:divBdr>
        <w:top w:val="none" w:sz="0" w:space="0" w:color="auto"/>
        <w:left w:val="none" w:sz="0" w:space="0" w:color="auto"/>
        <w:bottom w:val="none" w:sz="0" w:space="0" w:color="auto"/>
        <w:right w:val="none" w:sz="0" w:space="0" w:color="auto"/>
      </w:divBdr>
      <w:divsChild>
        <w:div w:id="1187449630">
          <w:marLeft w:val="0"/>
          <w:marRight w:val="0"/>
          <w:marTop w:val="0"/>
          <w:marBottom w:val="0"/>
          <w:divBdr>
            <w:top w:val="none" w:sz="0" w:space="0" w:color="auto"/>
            <w:left w:val="none" w:sz="0" w:space="0" w:color="auto"/>
            <w:bottom w:val="none" w:sz="0" w:space="0" w:color="auto"/>
            <w:right w:val="none" w:sz="0" w:space="0" w:color="auto"/>
          </w:divBdr>
          <w:divsChild>
            <w:div w:id="1420058115">
              <w:marLeft w:val="0"/>
              <w:marRight w:val="0"/>
              <w:marTop w:val="0"/>
              <w:marBottom w:val="0"/>
              <w:divBdr>
                <w:top w:val="none" w:sz="0" w:space="0" w:color="auto"/>
                <w:left w:val="none" w:sz="0" w:space="0" w:color="auto"/>
                <w:bottom w:val="none" w:sz="0" w:space="0" w:color="auto"/>
                <w:right w:val="none" w:sz="0" w:space="0" w:color="auto"/>
              </w:divBdr>
              <w:divsChild>
                <w:div w:id="1477187411">
                  <w:marLeft w:val="0"/>
                  <w:marRight w:val="0"/>
                  <w:marTop w:val="0"/>
                  <w:marBottom w:val="0"/>
                  <w:divBdr>
                    <w:top w:val="none" w:sz="0" w:space="0" w:color="auto"/>
                    <w:left w:val="none" w:sz="0" w:space="0" w:color="auto"/>
                    <w:bottom w:val="none" w:sz="0" w:space="0" w:color="auto"/>
                    <w:right w:val="none" w:sz="0" w:space="0" w:color="auto"/>
                  </w:divBdr>
                  <w:divsChild>
                    <w:div w:id="200902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644324">
      <w:bodyDiv w:val="1"/>
      <w:marLeft w:val="0"/>
      <w:marRight w:val="0"/>
      <w:marTop w:val="0"/>
      <w:marBottom w:val="0"/>
      <w:divBdr>
        <w:top w:val="none" w:sz="0" w:space="0" w:color="auto"/>
        <w:left w:val="none" w:sz="0" w:space="0" w:color="auto"/>
        <w:bottom w:val="none" w:sz="0" w:space="0" w:color="auto"/>
        <w:right w:val="none" w:sz="0" w:space="0" w:color="auto"/>
      </w:divBdr>
      <w:divsChild>
        <w:div w:id="1391688686">
          <w:marLeft w:val="0"/>
          <w:marRight w:val="0"/>
          <w:marTop w:val="0"/>
          <w:marBottom w:val="0"/>
          <w:divBdr>
            <w:top w:val="none" w:sz="0" w:space="0" w:color="auto"/>
            <w:left w:val="none" w:sz="0" w:space="0" w:color="auto"/>
            <w:bottom w:val="none" w:sz="0" w:space="0" w:color="auto"/>
            <w:right w:val="none" w:sz="0" w:space="0" w:color="auto"/>
          </w:divBdr>
          <w:divsChild>
            <w:div w:id="1685672364">
              <w:marLeft w:val="0"/>
              <w:marRight w:val="0"/>
              <w:marTop w:val="0"/>
              <w:marBottom w:val="0"/>
              <w:divBdr>
                <w:top w:val="none" w:sz="0" w:space="0" w:color="auto"/>
                <w:left w:val="none" w:sz="0" w:space="0" w:color="auto"/>
                <w:bottom w:val="none" w:sz="0" w:space="0" w:color="auto"/>
                <w:right w:val="none" w:sz="0" w:space="0" w:color="auto"/>
              </w:divBdr>
              <w:divsChild>
                <w:div w:id="947010697">
                  <w:marLeft w:val="0"/>
                  <w:marRight w:val="0"/>
                  <w:marTop w:val="0"/>
                  <w:marBottom w:val="0"/>
                  <w:divBdr>
                    <w:top w:val="none" w:sz="0" w:space="0" w:color="auto"/>
                    <w:left w:val="none" w:sz="0" w:space="0" w:color="auto"/>
                    <w:bottom w:val="none" w:sz="0" w:space="0" w:color="auto"/>
                    <w:right w:val="none" w:sz="0" w:space="0" w:color="auto"/>
                  </w:divBdr>
                  <w:divsChild>
                    <w:div w:id="10095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88864">
      <w:bodyDiv w:val="1"/>
      <w:marLeft w:val="0"/>
      <w:marRight w:val="0"/>
      <w:marTop w:val="0"/>
      <w:marBottom w:val="0"/>
      <w:divBdr>
        <w:top w:val="none" w:sz="0" w:space="0" w:color="auto"/>
        <w:left w:val="none" w:sz="0" w:space="0" w:color="auto"/>
        <w:bottom w:val="none" w:sz="0" w:space="0" w:color="auto"/>
        <w:right w:val="none" w:sz="0" w:space="0" w:color="auto"/>
      </w:divBdr>
      <w:divsChild>
        <w:div w:id="744230930">
          <w:marLeft w:val="0"/>
          <w:marRight w:val="0"/>
          <w:marTop w:val="0"/>
          <w:marBottom w:val="0"/>
          <w:divBdr>
            <w:top w:val="none" w:sz="0" w:space="0" w:color="auto"/>
            <w:left w:val="none" w:sz="0" w:space="0" w:color="auto"/>
            <w:bottom w:val="none" w:sz="0" w:space="0" w:color="auto"/>
            <w:right w:val="none" w:sz="0" w:space="0" w:color="auto"/>
          </w:divBdr>
          <w:divsChild>
            <w:div w:id="953899015">
              <w:marLeft w:val="0"/>
              <w:marRight w:val="0"/>
              <w:marTop w:val="0"/>
              <w:marBottom w:val="0"/>
              <w:divBdr>
                <w:top w:val="none" w:sz="0" w:space="0" w:color="auto"/>
                <w:left w:val="none" w:sz="0" w:space="0" w:color="auto"/>
                <w:bottom w:val="none" w:sz="0" w:space="0" w:color="auto"/>
                <w:right w:val="none" w:sz="0" w:space="0" w:color="auto"/>
              </w:divBdr>
              <w:divsChild>
                <w:div w:id="1927810507">
                  <w:marLeft w:val="0"/>
                  <w:marRight w:val="0"/>
                  <w:marTop w:val="0"/>
                  <w:marBottom w:val="0"/>
                  <w:divBdr>
                    <w:top w:val="none" w:sz="0" w:space="0" w:color="auto"/>
                    <w:left w:val="none" w:sz="0" w:space="0" w:color="auto"/>
                    <w:bottom w:val="none" w:sz="0" w:space="0" w:color="auto"/>
                    <w:right w:val="none" w:sz="0" w:space="0" w:color="auto"/>
                  </w:divBdr>
                  <w:divsChild>
                    <w:div w:id="16433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671564">
      <w:bodyDiv w:val="1"/>
      <w:marLeft w:val="0"/>
      <w:marRight w:val="0"/>
      <w:marTop w:val="0"/>
      <w:marBottom w:val="0"/>
      <w:divBdr>
        <w:top w:val="none" w:sz="0" w:space="0" w:color="auto"/>
        <w:left w:val="none" w:sz="0" w:space="0" w:color="auto"/>
        <w:bottom w:val="none" w:sz="0" w:space="0" w:color="auto"/>
        <w:right w:val="none" w:sz="0" w:space="0" w:color="auto"/>
      </w:divBdr>
      <w:divsChild>
        <w:div w:id="1923446932">
          <w:marLeft w:val="0"/>
          <w:marRight w:val="0"/>
          <w:marTop w:val="0"/>
          <w:marBottom w:val="0"/>
          <w:divBdr>
            <w:top w:val="none" w:sz="0" w:space="0" w:color="auto"/>
            <w:left w:val="none" w:sz="0" w:space="0" w:color="auto"/>
            <w:bottom w:val="none" w:sz="0" w:space="0" w:color="auto"/>
            <w:right w:val="none" w:sz="0" w:space="0" w:color="auto"/>
          </w:divBdr>
          <w:divsChild>
            <w:div w:id="1209683176">
              <w:marLeft w:val="0"/>
              <w:marRight w:val="0"/>
              <w:marTop w:val="0"/>
              <w:marBottom w:val="0"/>
              <w:divBdr>
                <w:top w:val="none" w:sz="0" w:space="0" w:color="auto"/>
                <w:left w:val="none" w:sz="0" w:space="0" w:color="auto"/>
                <w:bottom w:val="none" w:sz="0" w:space="0" w:color="auto"/>
                <w:right w:val="none" w:sz="0" w:space="0" w:color="auto"/>
              </w:divBdr>
              <w:divsChild>
                <w:div w:id="8765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5671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20376</Words>
  <Characters>116147</Characters>
  <Application>Microsoft Office Word</Application>
  <DocSecurity>0</DocSecurity>
  <Lines>967</Lines>
  <Paragraphs>272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136251</CharactersWithSpaces>
  <SharedDoc>false</SharedDoc>
  <HyperlinkBase/>
  <HLinks>
    <vt:vector size="42" baseType="variant">
      <vt:variant>
        <vt:i4>4653073</vt:i4>
      </vt:variant>
      <vt:variant>
        <vt:i4>249</vt:i4>
      </vt:variant>
      <vt:variant>
        <vt:i4>0</vt:i4>
      </vt:variant>
      <vt:variant>
        <vt:i4>5</vt:i4>
      </vt:variant>
      <vt:variant>
        <vt:lpwstr>https://ejn.gov.si/espd/</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2004-07-29T10:06:00Z</cp:lastPrinted>
  <dcterms:created xsi:type="dcterms:W3CDTF">2026-08-05T08:56:00Z</dcterms:created>
  <dcterms:modified xsi:type="dcterms:W3CDTF">2026-08-05T08:57:00Z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St">
    <vt:lpwstr>0511</vt:lpwstr>
  </property>
</Properties>
</file>